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9834DE" w14:textId="7E1C260B" w:rsidR="00BF6F89" w:rsidRPr="001210C3" w:rsidRDefault="003A73C4" w:rsidP="00073683">
      <w:pPr>
        <w:pStyle w:val="BodyText"/>
      </w:pPr>
      <w:bookmarkStart w:id="0" w:name="_Toc454037130"/>
      <w:bookmarkStart w:id="1" w:name="_Toc454098134"/>
      <w:bookmarkStart w:id="2" w:name="_Toc454098191"/>
      <w:bookmarkStart w:id="3" w:name="_Toc455055228"/>
      <w:bookmarkStart w:id="4" w:name="_Toc455067479"/>
      <w:bookmarkStart w:id="5" w:name="_Toc456344546"/>
      <w:bookmarkStart w:id="6" w:name="_Toc456865798"/>
      <w:bookmarkStart w:id="7" w:name="_Toc458088834"/>
      <w:bookmarkStart w:id="8" w:name="_Toc458436410"/>
      <w:bookmarkStart w:id="9" w:name="_Toc459030759"/>
      <w:bookmarkStart w:id="10" w:name="_Toc459635659"/>
      <w:bookmarkStart w:id="11" w:name="_Toc462833134"/>
      <w:bookmarkStart w:id="12" w:name="_GoBack"/>
      <w:bookmarkEnd w:id="12"/>
      <w:r w:rsidRPr="001210C3">
        <w:rPr>
          <w:noProof/>
        </w:rPr>
        <w:drawing>
          <wp:anchor distT="0" distB="0" distL="114300" distR="114300" simplePos="0" relativeHeight="251659264" behindDoc="1" locked="0" layoutInCell="1" allowOverlap="1" wp14:anchorId="39AACD6C" wp14:editId="4CC7FBE9">
            <wp:simplePos x="0" y="0"/>
            <wp:positionH relativeFrom="margin">
              <wp:posOffset>-62865</wp:posOffset>
            </wp:positionH>
            <wp:positionV relativeFrom="page">
              <wp:posOffset>466928</wp:posOffset>
            </wp:positionV>
            <wp:extent cx="5790398" cy="8812530"/>
            <wp:effectExtent l="0" t="0" r="1270" b="1270"/>
            <wp:wrapNone/>
            <wp:docPr id="15" name="Picture 15" descr="title p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heading panel purple.png"/>
                    <pic:cNvPicPr/>
                  </pic:nvPicPr>
                  <pic:blipFill>
                    <a:blip r:embed="rId11">
                      <a:extLst>
                        <a:ext uri="{28A0092B-C50C-407E-A947-70E740481C1C}">
                          <a14:useLocalDpi xmlns:a14="http://schemas.microsoft.com/office/drawing/2010/main" val="0"/>
                        </a:ext>
                      </a:extLst>
                    </a:blip>
                    <a:stretch>
                      <a:fillRect/>
                    </a:stretch>
                  </pic:blipFill>
                  <pic:spPr>
                    <a:xfrm>
                      <a:off x="0" y="0"/>
                      <a:ext cx="5790398" cy="8812530"/>
                    </a:xfrm>
                    <a:prstGeom prst="rect">
                      <a:avLst/>
                    </a:prstGeom>
                  </pic:spPr>
                </pic:pic>
              </a:graphicData>
            </a:graphic>
            <wp14:sizeRelH relativeFrom="margin">
              <wp14:pctWidth>0</wp14:pctWidth>
            </wp14:sizeRelH>
            <wp14:sizeRelV relativeFrom="margin">
              <wp14:pctHeight>0</wp14:pctHeight>
            </wp14:sizeRelV>
          </wp:anchor>
        </w:drawing>
      </w:r>
    </w:p>
    <w:p w14:paraId="0A30E139" w14:textId="77777777" w:rsidR="00775AB8" w:rsidRPr="001210C3" w:rsidRDefault="00775AB8" w:rsidP="00775AB8">
      <w:pPr>
        <w:pStyle w:val="TitleGroup"/>
      </w:pPr>
    </w:p>
    <w:p w14:paraId="103D0082" w14:textId="1E6CDC71" w:rsidR="00775AB8" w:rsidRPr="009E5E84" w:rsidRDefault="009E5E84" w:rsidP="009E5E84">
      <w:pPr>
        <w:pStyle w:val="Title1"/>
        <w:ind w:left="567"/>
        <w:rPr>
          <w:rFonts w:ascii="Arial" w:hAnsi="Arial" w:cs="Arial"/>
        </w:rPr>
      </w:pPr>
      <w:r w:rsidRPr="009E5E84">
        <w:rPr>
          <w:rFonts w:ascii="Arial" w:hAnsi="Arial" w:cs="Arial"/>
        </w:rPr>
        <w:t>NDIS myplace provider portal</w:t>
      </w:r>
    </w:p>
    <w:p w14:paraId="0F492291" w14:textId="55C9EE28" w:rsidR="00775AB8" w:rsidRPr="009E5E84" w:rsidRDefault="009E5E84" w:rsidP="009E5E84">
      <w:pPr>
        <w:pStyle w:val="Title2"/>
        <w:ind w:left="567"/>
        <w:rPr>
          <w:rFonts w:ascii="Arial" w:hAnsi="Arial" w:cs="Arial"/>
          <w:b/>
        </w:rPr>
      </w:pPr>
      <w:r w:rsidRPr="009E5E84">
        <w:rPr>
          <w:rFonts w:ascii="Arial" w:hAnsi="Arial" w:cs="Arial"/>
        </w:rPr>
        <w:t>Step-by-</w:t>
      </w:r>
      <w:r>
        <w:rPr>
          <w:rFonts w:ascii="Arial" w:hAnsi="Arial" w:cs="Arial"/>
        </w:rPr>
        <w:t>step G</w:t>
      </w:r>
      <w:r w:rsidR="00775AB8" w:rsidRPr="009E5E84">
        <w:rPr>
          <w:rFonts w:ascii="Arial" w:hAnsi="Arial" w:cs="Arial"/>
        </w:rPr>
        <w:t>uide</w:t>
      </w:r>
    </w:p>
    <w:p w14:paraId="03BFD604" w14:textId="405A41B4" w:rsidR="00775AB8" w:rsidRPr="009E5E84" w:rsidRDefault="00B5625F" w:rsidP="009E5E84">
      <w:pPr>
        <w:pStyle w:val="TitleDate"/>
        <w:ind w:left="567"/>
        <w:rPr>
          <w:rFonts w:ascii="Arial" w:hAnsi="Arial" w:cs="Arial"/>
        </w:rPr>
      </w:pPr>
      <w:r w:rsidRPr="009E5E84">
        <w:rPr>
          <w:rFonts w:ascii="Arial" w:hAnsi="Arial" w:cs="Arial"/>
        </w:rPr>
        <w:t>Novem</w:t>
      </w:r>
      <w:r w:rsidR="003C1B41" w:rsidRPr="009E5E84">
        <w:rPr>
          <w:rFonts w:ascii="Arial" w:hAnsi="Arial" w:cs="Arial"/>
        </w:rPr>
        <w:t>ber</w:t>
      </w:r>
      <w:r w:rsidR="001563F2" w:rsidRPr="009E5E84">
        <w:rPr>
          <w:rFonts w:ascii="Arial" w:hAnsi="Arial" w:cs="Arial"/>
        </w:rPr>
        <w:t xml:space="preserve"> </w:t>
      </w:r>
      <w:r w:rsidR="00775AB8" w:rsidRPr="009E5E84">
        <w:rPr>
          <w:rFonts w:ascii="Arial" w:hAnsi="Arial" w:cs="Arial"/>
        </w:rPr>
        <w:t>2018</w:t>
      </w:r>
    </w:p>
    <w:p w14:paraId="718219E9" w14:textId="77777777" w:rsidR="007219F1" w:rsidRPr="001210C3" w:rsidRDefault="00775AB8" w:rsidP="00775AB8">
      <w:pPr>
        <w:rPr>
          <w:rFonts w:cs="Arial"/>
          <w:color w:val="FFFFFF" w:themeColor="background1"/>
          <w:szCs w:val="96"/>
        </w:rPr>
      </w:pPr>
      <w:r w:rsidRPr="001210C3">
        <w:br w:type="page"/>
      </w:r>
      <w:bookmarkEnd w:id="0"/>
      <w:bookmarkEnd w:id="1"/>
      <w:bookmarkEnd w:id="2"/>
      <w:bookmarkEnd w:id="3"/>
      <w:bookmarkEnd w:id="4"/>
      <w:bookmarkEnd w:id="5"/>
      <w:bookmarkEnd w:id="6"/>
      <w:bookmarkEnd w:id="7"/>
      <w:bookmarkEnd w:id="8"/>
      <w:bookmarkEnd w:id="9"/>
      <w:bookmarkEnd w:id="10"/>
      <w:bookmarkEnd w:id="11"/>
    </w:p>
    <w:p w14:paraId="27290445" w14:textId="77777777" w:rsidR="00FF5868" w:rsidRPr="009E5E84" w:rsidRDefault="004D652D">
      <w:pPr>
        <w:pStyle w:val="Heading1"/>
        <w:rPr>
          <w:rFonts w:ascii="Arial" w:hAnsi="Arial"/>
        </w:rPr>
      </w:pPr>
      <w:bookmarkStart w:id="13" w:name="_Toc529344288"/>
      <w:bookmarkStart w:id="14" w:name="_Toc455067480"/>
      <w:bookmarkStart w:id="15" w:name="_Toc455055229"/>
      <w:bookmarkStart w:id="16" w:name="_Toc454098192"/>
      <w:bookmarkStart w:id="17" w:name="_Toc454098135"/>
      <w:bookmarkStart w:id="18" w:name="_Toc454037131"/>
      <w:bookmarkStart w:id="19" w:name="_Toc454266093"/>
      <w:bookmarkStart w:id="20" w:name="_Toc454792751"/>
      <w:bookmarkStart w:id="21" w:name="_Toc454792890"/>
      <w:bookmarkStart w:id="22" w:name="_Toc454793246"/>
      <w:bookmarkStart w:id="23" w:name="_Toc454819693"/>
      <w:bookmarkStart w:id="24" w:name="_Toc454819821"/>
      <w:r w:rsidRPr="009E5E84">
        <w:rPr>
          <w:rFonts w:ascii="Arial" w:hAnsi="Arial"/>
        </w:rPr>
        <w:lastRenderedPageBreak/>
        <w:t xml:space="preserve">Changes </w:t>
      </w:r>
      <w:r w:rsidR="005F0E19" w:rsidRPr="009E5E84">
        <w:rPr>
          <w:rFonts w:ascii="Arial" w:hAnsi="Arial"/>
        </w:rPr>
        <w:t>f</w:t>
      </w:r>
      <w:r w:rsidR="00C96EFD" w:rsidRPr="009E5E84">
        <w:rPr>
          <w:rFonts w:ascii="Arial" w:hAnsi="Arial"/>
        </w:rPr>
        <w:t xml:space="preserve">rom </w:t>
      </w:r>
      <w:r w:rsidR="005F0E19" w:rsidRPr="009E5E84">
        <w:rPr>
          <w:rFonts w:ascii="Arial" w:hAnsi="Arial"/>
        </w:rPr>
        <w:t>t</w:t>
      </w:r>
      <w:r w:rsidR="00C96EFD" w:rsidRPr="009E5E84">
        <w:rPr>
          <w:rFonts w:ascii="Arial" w:hAnsi="Arial"/>
        </w:rPr>
        <w:t xml:space="preserve">he </w:t>
      </w:r>
      <w:r w:rsidR="005F0E19" w:rsidRPr="009E5E84">
        <w:rPr>
          <w:rFonts w:ascii="Arial" w:hAnsi="Arial"/>
        </w:rPr>
        <w:t>l</w:t>
      </w:r>
      <w:r w:rsidR="00C96EFD" w:rsidRPr="009E5E84">
        <w:rPr>
          <w:rFonts w:ascii="Arial" w:hAnsi="Arial"/>
        </w:rPr>
        <w:t xml:space="preserve">ast </w:t>
      </w:r>
      <w:r w:rsidR="005F0E19" w:rsidRPr="009E5E84">
        <w:rPr>
          <w:rFonts w:ascii="Arial" w:hAnsi="Arial"/>
        </w:rPr>
        <w:t>v</w:t>
      </w:r>
      <w:r w:rsidR="00C96EFD" w:rsidRPr="009E5E84">
        <w:rPr>
          <w:rFonts w:ascii="Arial" w:hAnsi="Arial"/>
        </w:rPr>
        <w:t>ersion</w:t>
      </w:r>
      <w:bookmarkEnd w:id="13"/>
    </w:p>
    <w:p w14:paraId="6B959205" w14:textId="7B101D48" w:rsidR="004D652D" w:rsidRPr="009E5E84" w:rsidRDefault="004D652D">
      <w:pPr>
        <w:pStyle w:val="BodyText1"/>
        <w:rPr>
          <w:rFonts w:ascii="Arial" w:hAnsi="Arial" w:cs="Arial"/>
          <w:color w:val="000000" w:themeColor="text1"/>
        </w:rPr>
      </w:pPr>
      <w:r w:rsidRPr="009E5E84">
        <w:rPr>
          <w:rFonts w:ascii="Arial" w:hAnsi="Arial" w:cs="Arial"/>
          <w:color w:val="000000" w:themeColor="text1"/>
        </w:rPr>
        <w:t xml:space="preserve">The following updates have been made to the last published version of the Provider </w:t>
      </w:r>
      <w:r w:rsidR="008377FB" w:rsidRPr="009E5E84">
        <w:rPr>
          <w:rFonts w:ascii="Arial" w:hAnsi="Arial" w:cs="Arial"/>
          <w:color w:val="000000" w:themeColor="text1"/>
        </w:rPr>
        <w:t>p</w:t>
      </w:r>
      <w:r w:rsidRPr="009E5E84">
        <w:rPr>
          <w:rFonts w:ascii="Arial" w:hAnsi="Arial" w:cs="Arial"/>
          <w:color w:val="000000" w:themeColor="text1"/>
        </w:rPr>
        <w:t xml:space="preserve">ortal </w:t>
      </w:r>
      <w:r w:rsidR="009E5E84">
        <w:rPr>
          <w:rFonts w:ascii="Arial" w:hAnsi="Arial" w:cs="Arial"/>
          <w:color w:val="000000" w:themeColor="text1"/>
        </w:rPr>
        <w:t>Step-by-step</w:t>
      </w:r>
      <w:r w:rsidRPr="009E5E84">
        <w:rPr>
          <w:rFonts w:ascii="Arial" w:hAnsi="Arial" w:cs="Arial"/>
          <w:color w:val="000000" w:themeColor="text1"/>
        </w:rPr>
        <w:t xml:space="preserve"> </w:t>
      </w:r>
      <w:r w:rsidR="005F0E19" w:rsidRPr="009E5E84">
        <w:rPr>
          <w:rFonts w:ascii="Arial" w:hAnsi="Arial" w:cs="Arial"/>
          <w:color w:val="000000" w:themeColor="text1"/>
        </w:rPr>
        <w:t>g</w:t>
      </w:r>
      <w:r w:rsidRPr="009E5E84">
        <w:rPr>
          <w:rFonts w:ascii="Arial" w:hAnsi="Arial" w:cs="Arial"/>
          <w:color w:val="000000" w:themeColor="text1"/>
        </w:rPr>
        <w:t>uide:</w:t>
      </w:r>
    </w:p>
    <w:p w14:paraId="640FCA8B" w14:textId="77777777" w:rsidR="00A02647" w:rsidRPr="009E5E84" w:rsidRDefault="00972630" w:rsidP="00822E6E">
      <w:pPr>
        <w:pStyle w:val="NDIABulletlvl10"/>
        <w:numPr>
          <w:ilvl w:val="0"/>
          <w:numId w:val="51"/>
        </w:numPr>
        <w:rPr>
          <w:rFonts w:ascii="Arial" w:hAnsi="Arial" w:cs="Arial"/>
          <w:color w:val="000000" w:themeColor="text1"/>
        </w:rPr>
      </w:pPr>
      <w:r w:rsidRPr="009E5E84">
        <w:rPr>
          <w:rFonts w:ascii="Arial" w:hAnsi="Arial" w:cs="Arial"/>
          <w:color w:val="000000" w:themeColor="text1"/>
        </w:rPr>
        <w:t xml:space="preserve">Update to align with latest version of the </w:t>
      </w:r>
      <w:r w:rsidR="008377FB" w:rsidRPr="009E5E84">
        <w:rPr>
          <w:rFonts w:ascii="Arial" w:hAnsi="Arial" w:cs="Arial"/>
          <w:color w:val="000000" w:themeColor="text1"/>
        </w:rPr>
        <w:t>p</w:t>
      </w:r>
      <w:r w:rsidRPr="009E5E84">
        <w:rPr>
          <w:rFonts w:ascii="Arial" w:hAnsi="Arial" w:cs="Arial"/>
          <w:color w:val="000000" w:themeColor="text1"/>
        </w:rPr>
        <w:t>ortal</w:t>
      </w:r>
    </w:p>
    <w:p w14:paraId="4CDA12BB" w14:textId="77777777" w:rsidR="000B4512" w:rsidRPr="009E5E84" w:rsidRDefault="000B4512" w:rsidP="00822E6E">
      <w:pPr>
        <w:pStyle w:val="NDIABulletlvl10"/>
        <w:numPr>
          <w:ilvl w:val="0"/>
          <w:numId w:val="51"/>
        </w:numPr>
        <w:rPr>
          <w:rFonts w:ascii="Arial" w:hAnsi="Arial" w:cs="Arial"/>
          <w:color w:val="000000" w:themeColor="text1"/>
        </w:rPr>
      </w:pPr>
      <w:r w:rsidRPr="009E5E84">
        <w:rPr>
          <w:rFonts w:ascii="Arial" w:hAnsi="Arial" w:cs="Arial"/>
          <w:color w:val="000000" w:themeColor="text1"/>
        </w:rPr>
        <w:t>Reorganised for readability</w:t>
      </w:r>
      <w:r w:rsidR="00B16CD1" w:rsidRPr="009E5E84">
        <w:rPr>
          <w:rFonts w:ascii="Arial" w:hAnsi="Arial" w:cs="Arial"/>
          <w:color w:val="000000" w:themeColor="text1"/>
        </w:rPr>
        <w:t>.</w:t>
      </w:r>
    </w:p>
    <w:p w14:paraId="650D80C6" w14:textId="77777777" w:rsidR="00FF5868" w:rsidRPr="009E5E84" w:rsidRDefault="00FF5868" w:rsidP="00822E6E">
      <w:pPr>
        <w:pStyle w:val="BodyText1"/>
        <w:numPr>
          <w:ilvl w:val="0"/>
          <w:numId w:val="51"/>
        </w:numPr>
        <w:rPr>
          <w:rFonts w:ascii="Arial" w:hAnsi="Arial" w:cs="Arial"/>
          <w:color w:val="000000" w:themeColor="text1"/>
        </w:rPr>
      </w:pPr>
      <w:r w:rsidRPr="009E5E84">
        <w:rPr>
          <w:rFonts w:ascii="Arial" w:hAnsi="Arial" w:cs="Arial"/>
          <w:color w:val="000000" w:themeColor="text1"/>
        </w:rPr>
        <w:br w:type="page"/>
      </w:r>
    </w:p>
    <w:bookmarkEnd w:id="24" w:displacedByCustomXml="next"/>
    <w:bookmarkEnd w:id="23" w:displacedByCustomXml="next"/>
    <w:bookmarkEnd w:id="22" w:displacedByCustomXml="next"/>
    <w:bookmarkEnd w:id="21" w:displacedByCustomXml="next"/>
    <w:bookmarkEnd w:id="20" w:displacedByCustomXml="next"/>
    <w:bookmarkEnd w:id="19" w:displacedByCustomXml="next"/>
    <w:bookmarkStart w:id="25" w:name="_Toc466357004" w:displacedByCustomXml="next"/>
    <w:bookmarkStart w:id="26" w:name="_Toc462833135" w:displacedByCustomXml="next"/>
    <w:bookmarkStart w:id="27" w:name="_Toc456865799" w:displacedByCustomXml="next"/>
    <w:bookmarkStart w:id="28" w:name="_Toc456344547" w:displacedByCustomXml="next"/>
    <w:sdt>
      <w:sdtPr>
        <w:rPr>
          <w:rFonts w:ascii="Arial" w:hAnsi="Arial" w:cs="Calibri"/>
          <w:b w:val="0"/>
          <w:color w:val="auto"/>
          <w:sz w:val="22"/>
          <w:szCs w:val="24"/>
          <w:lang w:bidi="ar-SA"/>
        </w:rPr>
        <w:id w:val="-1331984266"/>
        <w:docPartObj>
          <w:docPartGallery w:val="Table of Contents"/>
          <w:docPartUnique/>
        </w:docPartObj>
      </w:sdtPr>
      <w:sdtEndPr>
        <w:rPr>
          <w:szCs w:val="22"/>
        </w:rPr>
      </w:sdtEndPr>
      <w:sdtContent>
        <w:p w14:paraId="52121AE6" w14:textId="77777777" w:rsidR="00DC25C4" w:rsidRPr="009E5E84" w:rsidRDefault="00DC25C4">
          <w:pPr>
            <w:pStyle w:val="TOCHeading"/>
            <w:rPr>
              <w:rFonts w:ascii="Arial" w:hAnsi="Arial"/>
            </w:rPr>
          </w:pPr>
          <w:r w:rsidRPr="009E5E84">
            <w:rPr>
              <w:rFonts w:ascii="Arial" w:hAnsi="Arial"/>
            </w:rPr>
            <w:t xml:space="preserve">Table of </w:t>
          </w:r>
          <w:r w:rsidR="005F0E19" w:rsidRPr="009E5E84">
            <w:rPr>
              <w:rFonts w:ascii="Arial" w:hAnsi="Arial"/>
            </w:rPr>
            <w:t>c</w:t>
          </w:r>
          <w:r w:rsidRPr="009E5E84">
            <w:rPr>
              <w:rFonts w:ascii="Arial" w:hAnsi="Arial"/>
            </w:rPr>
            <w:t>ontents</w:t>
          </w:r>
        </w:p>
        <w:p w14:paraId="5EB6DEF7" w14:textId="77777777" w:rsidR="009E5E84" w:rsidRDefault="00DC25C4">
          <w:pPr>
            <w:pStyle w:val="TOC1"/>
            <w:rPr>
              <w:rFonts w:asciiTheme="minorHAnsi" w:eastAsiaTheme="minorEastAsia" w:hAnsiTheme="minorHAnsi" w:cstheme="minorBidi"/>
              <w:lang w:eastAsia="en-AU"/>
            </w:rPr>
          </w:pPr>
          <w:r w:rsidRPr="009E5E84">
            <w:rPr>
              <w:rFonts w:ascii="Arial" w:hAnsi="Arial" w:cs="Arial"/>
            </w:rPr>
            <w:fldChar w:fldCharType="begin"/>
          </w:r>
          <w:r w:rsidRPr="009E5E84">
            <w:rPr>
              <w:rFonts w:ascii="Arial" w:hAnsi="Arial" w:cs="Arial"/>
            </w:rPr>
            <w:instrText xml:space="preserve"> TOC \o "1-3" \h \z \u </w:instrText>
          </w:r>
          <w:r w:rsidRPr="009E5E84">
            <w:rPr>
              <w:rFonts w:ascii="Arial" w:hAnsi="Arial" w:cs="Arial"/>
            </w:rPr>
            <w:fldChar w:fldCharType="separate"/>
          </w:r>
          <w:hyperlink w:anchor="_Toc529344288" w:history="1">
            <w:r w:rsidR="009E5E84" w:rsidRPr="00F87CDF">
              <w:rPr>
                <w:rStyle w:val="Hyperlink"/>
                <w:rFonts w:ascii="Arial" w:eastAsiaTheme="majorEastAsia" w:hAnsi="Arial"/>
              </w:rPr>
              <w:t>Changes from the last version</w:t>
            </w:r>
            <w:r w:rsidR="009E5E84">
              <w:rPr>
                <w:webHidden/>
              </w:rPr>
              <w:tab/>
            </w:r>
            <w:r w:rsidR="009E5E84">
              <w:rPr>
                <w:webHidden/>
              </w:rPr>
              <w:fldChar w:fldCharType="begin"/>
            </w:r>
            <w:r w:rsidR="009E5E84">
              <w:rPr>
                <w:webHidden/>
              </w:rPr>
              <w:instrText xml:space="preserve"> PAGEREF _Toc529344288 \h </w:instrText>
            </w:r>
            <w:r w:rsidR="009E5E84">
              <w:rPr>
                <w:webHidden/>
              </w:rPr>
            </w:r>
            <w:r w:rsidR="009E5E84">
              <w:rPr>
                <w:webHidden/>
              </w:rPr>
              <w:fldChar w:fldCharType="separate"/>
            </w:r>
            <w:r w:rsidR="008057DA">
              <w:rPr>
                <w:webHidden/>
              </w:rPr>
              <w:t>2</w:t>
            </w:r>
            <w:r w:rsidR="009E5E84">
              <w:rPr>
                <w:webHidden/>
              </w:rPr>
              <w:fldChar w:fldCharType="end"/>
            </w:r>
          </w:hyperlink>
        </w:p>
        <w:p w14:paraId="28949EEC" w14:textId="77777777" w:rsidR="009E5E84" w:rsidRDefault="00394F8C">
          <w:pPr>
            <w:pStyle w:val="TOC1"/>
            <w:rPr>
              <w:rFonts w:asciiTheme="minorHAnsi" w:eastAsiaTheme="minorEastAsia" w:hAnsiTheme="minorHAnsi" w:cstheme="minorBidi"/>
              <w:lang w:eastAsia="en-AU"/>
            </w:rPr>
          </w:pPr>
          <w:hyperlink w:anchor="_Toc529344289" w:history="1">
            <w:r w:rsidR="009E5E84" w:rsidRPr="00F87CDF">
              <w:rPr>
                <w:rStyle w:val="Hyperlink"/>
                <w:rFonts w:ascii="Arial" w:eastAsiaTheme="majorEastAsia" w:hAnsi="Arial"/>
              </w:rPr>
              <w:t>Introduction</w:t>
            </w:r>
            <w:r w:rsidR="009E5E84">
              <w:rPr>
                <w:webHidden/>
              </w:rPr>
              <w:tab/>
            </w:r>
            <w:r w:rsidR="009E5E84">
              <w:rPr>
                <w:webHidden/>
              </w:rPr>
              <w:fldChar w:fldCharType="begin"/>
            </w:r>
            <w:r w:rsidR="009E5E84">
              <w:rPr>
                <w:webHidden/>
              </w:rPr>
              <w:instrText xml:space="preserve"> PAGEREF _Toc529344289 \h </w:instrText>
            </w:r>
            <w:r w:rsidR="009E5E84">
              <w:rPr>
                <w:webHidden/>
              </w:rPr>
            </w:r>
            <w:r w:rsidR="009E5E84">
              <w:rPr>
                <w:webHidden/>
              </w:rPr>
              <w:fldChar w:fldCharType="separate"/>
            </w:r>
            <w:r w:rsidR="008057DA">
              <w:rPr>
                <w:webHidden/>
              </w:rPr>
              <w:t>5</w:t>
            </w:r>
            <w:r w:rsidR="009E5E84">
              <w:rPr>
                <w:webHidden/>
              </w:rPr>
              <w:fldChar w:fldCharType="end"/>
            </w:r>
          </w:hyperlink>
        </w:p>
        <w:p w14:paraId="68A17A81" w14:textId="77777777" w:rsidR="009E5E84" w:rsidRDefault="00394F8C">
          <w:pPr>
            <w:pStyle w:val="TOC2"/>
            <w:rPr>
              <w:rFonts w:asciiTheme="minorHAnsi" w:eastAsiaTheme="minorEastAsia" w:hAnsiTheme="minorHAnsi" w:cstheme="minorBidi"/>
              <w:lang w:eastAsia="en-AU"/>
            </w:rPr>
          </w:pPr>
          <w:hyperlink w:anchor="_Toc529344290" w:history="1">
            <w:r w:rsidR="009E5E84" w:rsidRPr="00F87CDF">
              <w:rPr>
                <w:rStyle w:val="Hyperlink"/>
                <w:rFonts w:ascii="Arial" w:eastAsiaTheme="majorEastAsia" w:hAnsi="Arial" w:cs="Arial"/>
              </w:rPr>
              <w:t>What can you do in myplace?</w:t>
            </w:r>
            <w:r w:rsidR="009E5E84">
              <w:rPr>
                <w:webHidden/>
              </w:rPr>
              <w:tab/>
            </w:r>
            <w:r w:rsidR="009E5E84">
              <w:rPr>
                <w:webHidden/>
              </w:rPr>
              <w:fldChar w:fldCharType="begin"/>
            </w:r>
            <w:r w:rsidR="009E5E84">
              <w:rPr>
                <w:webHidden/>
              </w:rPr>
              <w:instrText xml:space="preserve"> PAGEREF _Toc529344290 \h </w:instrText>
            </w:r>
            <w:r w:rsidR="009E5E84">
              <w:rPr>
                <w:webHidden/>
              </w:rPr>
            </w:r>
            <w:r w:rsidR="009E5E84">
              <w:rPr>
                <w:webHidden/>
              </w:rPr>
              <w:fldChar w:fldCharType="separate"/>
            </w:r>
            <w:r w:rsidR="008057DA">
              <w:rPr>
                <w:webHidden/>
              </w:rPr>
              <w:t>5</w:t>
            </w:r>
            <w:r w:rsidR="009E5E84">
              <w:rPr>
                <w:webHidden/>
              </w:rPr>
              <w:fldChar w:fldCharType="end"/>
            </w:r>
          </w:hyperlink>
        </w:p>
        <w:p w14:paraId="15E59E9A" w14:textId="77777777" w:rsidR="009E5E84" w:rsidRDefault="00394F8C">
          <w:pPr>
            <w:pStyle w:val="TOC2"/>
            <w:rPr>
              <w:rFonts w:asciiTheme="minorHAnsi" w:eastAsiaTheme="minorEastAsia" w:hAnsiTheme="minorHAnsi" w:cstheme="minorBidi"/>
              <w:lang w:eastAsia="en-AU"/>
            </w:rPr>
          </w:pPr>
          <w:hyperlink w:anchor="_Toc529344291" w:history="1">
            <w:r w:rsidR="009E5E84" w:rsidRPr="00F87CDF">
              <w:rPr>
                <w:rStyle w:val="Hyperlink"/>
                <w:rFonts w:ascii="Arial" w:eastAsiaTheme="majorEastAsia" w:hAnsi="Arial" w:cs="Arial"/>
              </w:rPr>
              <w:t>Minimum internet browser requirements to access myplace</w:t>
            </w:r>
            <w:r w:rsidR="009E5E84">
              <w:rPr>
                <w:webHidden/>
              </w:rPr>
              <w:tab/>
            </w:r>
            <w:r w:rsidR="009E5E84">
              <w:rPr>
                <w:webHidden/>
              </w:rPr>
              <w:fldChar w:fldCharType="begin"/>
            </w:r>
            <w:r w:rsidR="009E5E84">
              <w:rPr>
                <w:webHidden/>
              </w:rPr>
              <w:instrText xml:space="preserve"> PAGEREF _Toc529344291 \h </w:instrText>
            </w:r>
            <w:r w:rsidR="009E5E84">
              <w:rPr>
                <w:webHidden/>
              </w:rPr>
            </w:r>
            <w:r w:rsidR="009E5E84">
              <w:rPr>
                <w:webHidden/>
              </w:rPr>
              <w:fldChar w:fldCharType="separate"/>
            </w:r>
            <w:r w:rsidR="008057DA">
              <w:rPr>
                <w:webHidden/>
              </w:rPr>
              <w:t>5</w:t>
            </w:r>
            <w:r w:rsidR="009E5E84">
              <w:rPr>
                <w:webHidden/>
              </w:rPr>
              <w:fldChar w:fldCharType="end"/>
            </w:r>
          </w:hyperlink>
        </w:p>
        <w:p w14:paraId="25023777" w14:textId="77777777" w:rsidR="009E5E84" w:rsidRDefault="00394F8C">
          <w:pPr>
            <w:pStyle w:val="TOC2"/>
            <w:rPr>
              <w:rFonts w:asciiTheme="minorHAnsi" w:eastAsiaTheme="minorEastAsia" w:hAnsiTheme="minorHAnsi" w:cstheme="minorBidi"/>
              <w:lang w:eastAsia="en-AU"/>
            </w:rPr>
          </w:pPr>
          <w:hyperlink w:anchor="_Toc529344292" w:history="1">
            <w:r w:rsidR="009E5E84" w:rsidRPr="00F87CDF">
              <w:rPr>
                <w:rStyle w:val="Hyperlink"/>
                <w:rFonts w:ascii="Arial" w:eastAsiaTheme="majorEastAsia" w:hAnsi="Arial" w:cs="Arial"/>
              </w:rPr>
              <w:t>Additional reference material</w:t>
            </w:r>
            <w:r w:rsidR="009E5E84">
              <w:rPr>
                <w:webHidden/>
              </w:rPr>
              <w:tab/>
            </w:r>
            <w:r w:rsidR="009E5E84">
              <w:rPr>
                <w:webHidden/>
              </w:rPr>
              <w:fldChar w:fldCharType="begin"/>
            </w:r>
            <w:r w:rsidR="009E5E84">
              <w:rPr>
                <w:webHidden/>
              </w:rPr>
              <w:instrText xml:space="preserve"> PAGEREF _Toc529344292 \h </w:instrText>
            </w:r>
            <w:r w:rsidR="009E5E84">
              <w:rPr>
                <w:webHidden/>
              </w:rPr>
            </w:r>
            <w:r w:rsidR="009E5E84">
              <w:rPr>
                <w:webHidden/>
              </w:rPr>
              <w:fldChar w:fldCharType="separate"/>
            </w:r>
            <w:r w:rsidR="008057DA">
              <w:rPr>
                <w:webHidden/>
              </w:rPr>
              <w:t>5</w:t>
            </w:r>
            <w:r w:rsidR="009E5E84">
              <w:rPr>
                <w:webHidden/>
              </w:rPr>
              <w:fldChar w:fldCharType="end"/>
            </w:r>
          </w:hyperlink>
        </w:p>
        <w:p w14:paraId="61168893" w14:textId="77777777" w:rsidR="009E5E84" w:rsidRDefault="00394F8C">
          <w:pPr>
            <w:pStyle w:val="TOC1"/>
            <w:rPr>
              <w:rFonts w:asciiTheme="minorHAnsi" w:eastAsiaTheme="minorEastAsia" w:hAnsiTheme="minorHAnsi" w:cstheme="minorBidi"/>
              <w:lang w:eastAsia="en-AU"/>
            </w:rPr>
          </w:pPr>
          <w:hyperlink w:anchor="_Toc529344293" w:history="1">
            <w:r w:rsidR="009E5E84" w:rsidRPr="00F87CDF">
              <w:rPr>
                <w:rStyle w:val="Hyperlink"/>
                <w:rFonts w:ascii="Arial" w:eastAsiaTheme="majorEastAsia" w:hAnsi="Arial"/>
              </w:rPr>
              <w:t>Accessing myplace</w:t>
            </w:r>
            <w:r w:rsidR="009E5E84">
              <w:rPr>
                <w:webHidden/>
              </w:rPr>
              <w:tab/>
            </w:r>
            <w:r w:rsidR="009E5E84">
              <w:rPr>
                <w:webHidden/>
              </w:rPr>
              <w:fldChar w:fldCharType="begin"/>
            </w:r>
            <w:r w:rsidR="009E5E84">
              <w:rPr>
                <w:webHidden/>
              </w:rPr>
              <w:instrText xml:space="preserve"> PAGEREF _Toc529344293 \h </w:instrText>
            </w:r>
            <w:r w:rsidR="009E5E84">
              <w:rPr>
                <w:webHidden/>
              </w:rPr>
            </w:r>
            <w:r w:rsidR="009E5E84">
              <w:rPr>
                <w:webHidden/>
              </w:rPr>
              <w:fldChar w:fldCharType="separate"/>
            </w:r>
            <w:r w:rsidR="008057DA">
              <w:rPr>
                <w:webHidden/>
              </w:rPr>
              <w:t>6</w:t>
            </w:r>
            <w:r w:rsidR="009E5E84">
              <w:rPr>
                <w:webHidden/>
              </w:rPr>
              <w:fldChar w:fldCharType="end"/>
            </w:r>
          </w:hyperlink>
        </w:p>
        <w:p w14:paraId="38826005" w14:textId="77777777" w:rsidR="009E5E84" w:rsidRDefault="00394F8C">
          <w:pPr>
            <w:pStyle w:val="TOC2"/>
            <w:rPr>
              <w:rFonts w:asciiTheme="minorHAnsi" w:eastAsiaTheme="minorEastAsia" w:hAnsiTheme="minorHAnsi" w:cstheme="minorBidi"/>
              <w:lang w:eastAsia="en-AU"/>
            </w:rPr>
          </w:pPr>
          <w:hyperlink w:anchor="_Toc529344294" w:history="1">
            <w:r w:rsidR="009E5E84" w:rsidRPr="00F87CDF">
              <w:rPr>
                <w:rStyle w:val="Hyperlink"/>
                <w:rFonts w:ascii="Arial" w:eastAsiaTheme="majorEastAsia" w:hAnsi="Arial" w:cs="Arial"/>
              </w:rPr>
              <w:t>Create a Provider digital account</w:t>
            </w:r>
            <w:r w:rsidR="009E5E84">
              <w:rPr>
                <w:webHidden/>
              </w:rPr>
              <w:tab/>
            </w:r>
            <w:r w:rsidR="009E5E84">
              <w:rPr>
                <w:webHidden/>
              </w:rPr>
              <w:fldChar w:fldCharType="begin"/>
            </w:r>
            <w:r w:rsidR="009E5E84">
              <w:rPr>
                <w:webHidden/>
              </w:rPr>
              <w:instrText xml:space="preserve"> PAGEREF _Toc529344294 \h </w:instrText>
            </w:r>
            <w:r w:rsidR="009E5E84">
              <w:rPr>
                <w:webHidden/>
              </w:rPr>
            </w:r>
            <w:r w:rsidR="009E5E84">
              <w:rPr>
                <w:webHidden/>
              </w:rPr>
              <w:fldChar w:fldCharType="separate"/>
            </w:r>
            <w:r w:rsidR="008057DA">
              <w:rPr>
                <w:webHidden/>
              </w:rPr>
              <w:t>7</w:t>
            </w:r>
            <w:r w:rsidR="009E5E84">
              <w:rPr>
                <w:webHidden/>
              </w:rPr>
              <w:fldChar w:fldCharType="end"/>
            </w:r>
          </w:hyperlink>
        </w:p>
        <w:p w14:paraId="7CAA79E0" w14:textId="77777777" w:rsidR="009E5E84" w:rsidRDefault="00394F8C">
          <w:pPr>
            <w:pStyle w:val="TOC2"/>
            <w:rPr>
              <w:rFonts w:asciiTheme="minorHAnsi" w:eastAsiaTheme="minorEastAsia" w:hAnsiTheme="minorHAnsi" w:cstheme="minorBidi"/>
              <w:lang w:eastAsia="en-AU"/>
            </w:rPr>
          </w:pPr>
          <w:hyperlink w:anchor="_Toc529344295" w:history="1">
            <w:r w:rsidR="009E5E84" w:rsidRPr="00F87CDF">
              <w:rPr>
                <w:rStyle w:val="Hyperlink"/>
                <w:rFonts w:ascii="Arial" w:eastAsiaTheme="majorEastAsia" w:hAnsi="Arial" w:cs="Arial"/>
              </w:rPr>
              <w:t>Select a provider</w:t>
            </w:r>
            <w:r w:rsidR="009E5E84">
              <w:rPr>
                <w:webHidden/>
              </w:rPr>
              <w:tab/>
            </w:r>
            <w:r w:rsidR="009E5E84">
              <w:rPr>
                <w:webHidden/>
              </w:rPr>
              <w:fldChar w:fldCharType="begin"/>
            </w:r>
            <w:r w:rsidR="009E5E84">
              <w:rPr>
                <w:webHidden/>
              </w:rPr>
              <w:instrText xml:space="preserve"> PAGEREF _Toc529344295 \h </w:instrText>
            </w:r>
            <w:r w:rsidR="009E5E84">
              <w:rPr>
                <w:webHidden/>
              </w:rPr>
            </w:r>
            <w:r w:rsidR="009E5E84">
              <w:rPr>
                <w:webHidden/>
              </w:rPr>
              <w:fldChar w:fldCharType="separate"/>
            </w:r>
            <w:r w:rsidR="008057DA">
              <w:rPr>
                <w:webHidden/>
              </w:rPr>
              <w:t>7</w:t>
            </w:r>
            <w:r w:rsidR="009E5E84">
              <w:rPr>
                <w:webHidden/>
              </w:rPr>
              <w:fldChar w:fldCharType="end"/>
            </w:r>
          </w:hyperlink>
        </w:p>
        <w:p w14:paraId="33129351" w14:textId="77777777" w:rsidR="009E5E84" w:rsidRDefault="00394F8C">
          <w:pPr>
            <w:pStyle w:val="TOC2"/>
            <w:rPr>
              <w:rFonts w:asciiTheme="minorHAnsi" w:eastAsiaTheme="minorEastAsia" w:hAnsiTheme="minorHAnsi" w:cstheme="minorBidi"/>
              <w:lang w:eastAsia="en-AU"/>
            </w:rPr>
          </w:pPr>
          <w:hyperlink w:anchor="_Toc529344296" w:history="1">
            <w:r w:rsidR="009E5E84" w:rsidRPr="00F87CDF">
              <w:rPr>
                <w:rStyle w:val="Hyperlink"/>
                <w:rFonts w:ascii="Arial" w:eastAsiaTheme="majorEastAsia" w:hAnsi="Arial" w:cs="Arial"/>
              </w:rPr>
              <w:t>myplace Portal home page</w:t>
            </w:r>
            <w:r w:rsidR="009E5E84">
              <w:rPr>
                <w:webHidden/>
              </w:rPr>
              <w:tab/>
            </w:r>
            <w:r w:rsidR="009E5E84">
              <w:rPr>
                <w:webHidden/>
              </w:rPr>
              <w:fldChar w:fldCharType="begin"/>
            </w:r>
            <w:r w:rsidR="009E5E84">
              <w:rPr>
                <w:webHidden/>
              </w:rPr>
              <w:instrText xml:space="preserve"> PAGEREF _Toc529344296 \h </w:instrText>
            </w:r>
            <w:r w:rsidR="009E5E84">
              <w:rPr>
                <w:webHidden/>
              </w:rPr>
            </w:r>
            <w:r w:rsidR="009E5E84">
              <w:rPr>
                <w:webHidden/>
              </w:rPr>
              <w:fldChar w:fldCharType="separate"/>
            </w:r>
            <w:r w:rsidR="008057DA">
              <w:rPr>
                <w:webHidden/>
              </w:rPr>
              <w:t>9</w:t>
            </w:r>
            <w:r w:rsidR="009E5E84">
              <w:rPr>
                <w:webHidden/>
              </w:rPr>
              <w:fldChar w:fldCharType="end"/>
            </w:r>
          </w:hyperlink>
        </w:p>
        <w:p w14:paraId="6AAA5786" w14:textId="77777777" w:rsidR="009E5E84" w:rsidRDefault="00394F8C">
          <w:pPr>
            <w:pStyle w:val="TOC1"/>
            <w:rPr>
              <w:rFonts w:asciiTheme="minorHAnsi" w:eastAsiaTheme="minorEastAsia" w:hAnsiTheme="minorHAnsi" w:cstheme="minorBidi"/>
              <w:lang w:eastAsia="en-AU"/>
            </w:rPr>
          </w:pPr>
          <w:hyperlink w:anchor="_Toc529344297" w:history="1">
            <w:r w:rsidR="009E5E84" w:rsidRPr="00F87CDF">
              <w:rPr>
                <w:rStyle w:val="Hyperlink"/>
                <w:rFonts w:ascii="Arial" w:eastAsiaTheme="majorEastAsia" w:hAnsi="Arial"/>
              </w:rPr>
              <w:t>Provider portal navigation</w:t>
            </w:r>
            <w:r w:rsidR="009E5E84">
              <w:rPr>
                <w:webHidden/>
              </w:rPr>
              <w:tab/>
            </w:r>
            <w:r w:rsidR="009E5E84">
              <w:rPr>
                <w:webHidden/>
              </w:rPr>
              <w:fldChar w:fldCharType="begin"/>
            </w:r>
            <w:r w:rsidR="009E5E84">
              <w:rPr>
                <w:webHidden/>
              </w:rPr>
              <w:instrText xml:space="preserve"> PAGEREF _Toc529344297 \h </w:instrText>
            </w:r>
            <w:r w:rsidR="009E5E84">
              <w:rPr>
                <w:webHidden/>
              </w:rPr>
            </w:r>
            <w:r w:rsidR="009E5E84">
              <w:rPr>
                <w:webHidden/>
              </w:rPr>
              <w:fldChar w:fldCharType="separate"/>
            </w:r>
            <w:r w:rsidR="008057DA">
              <w:rPr>
                <w:webHidden/>
              </w:rPr>
              <w:t>13</w:t>
            </w:r>
            <w:r w:rsidR="009E5E84">
              <w:rPr>
                <w:webHidden/>
              </w:rPr>
              <w:fldChar w:fldCharType="end"/>
            </w:r>
          </w:hyperlink>
        </w:p>
        <w:p w14:paraId="23ECAC5D" w14:textId="77777777" w:rsidR="009E5E84" w:rsidRDefault="00394F8C">
          <w:pPr>
            <w:pStyle w:val="TOC2"/>
            <w:rPr>
              <w:rFonts w:asciiTheme="minorHAnsi" w:eastAsiaTheme="minorEastAsia" w:hAnsiTheme="minorHAnsi" w:cstheme="minorBidi"/>
              <w:lang w:eastAsia="en-AU"/>
            </w:rPr>
          </w:pPr>
          <w:hyperlink w:anchor="_Toc529344298" w:history="1">
            <w:r w:rsidR="009E5E84" w:rsidRPr="00F87CDF">
              <w:rPr>
                <w:rStyle w:val="Hyperlink"/>
                <w:rFonts w:ascii="Arial" w:eastAsiaTheme="majorEastAsia" w:hAnsi="Arial" w:cs="Arial"/>
              </w:rPr>
              <w:t>Using a function</w:t>
            </w:r>
            <w:r w:rsidR="009E5E84">
              <w:rPr>
                <w:webHidden/>
              </w:rPr>
              <w:tab/>
            </w:r>
            <w:r w:rsidR="009E5E84">
              <w:rPr>
                <w:webHidden/>
              </w:rPr>
              <w:fldChar w:fldCharType="begin"/>
            </w:r>
            <w:r w:rsidR="009E5E84">
              <w:rPr>
                <w:webHidden/>
              </w:rPr>
              <w:instrText xml:space="preserve"> PAGEREF _Toc529344298 \h </w:instrText>
            </w:r>
            <w:r w:rsidR="009E5E84">
              <w:rPr>
                <w:webHidden/>
              </w:rPr>
            </w:r>
            <w:r w:rsidR="009E5E84">
              <w:rPr>
                <w:webHidden/>
              </w:rPr>
              <w:fldChar w:fldCharType="separate"/>
            </w:r>
            <w:r w:rsidR="008057DA">
              <w:rPr>
                <w:webHidden/>
              </w:rPr>
              <w:t>13</w:t>
            </w:r>
            <w:r w:rsidR="009E5E84">
              <w:rPr>
                <w:webHidden/>
              </w:rPr>
              <w:fldChar w:fldCharType="end"/>
            </w:r>
          </w:hyperlink>
        </w:p>
        <w:p w14:paraId="499D28DA" w14:textId="77777777" w:rsidR="009E5E84" w:rsidRDefault="00394F8C">
          <w:pPr>
            <w:pStyle w:val="TOC2"/>
            <w:rPr>
              <w:rFonts w:asciiTheme="minorHAnsi" w:eastAsiaTheme="minorEastAsia" w:hAnsiTheme="minorHAnsi" w:cstheme="minorBidi"/>
              <w:lang w:eastAsia="en-AU"/>
            </w:rPr>
          </w:pPr>
          <w:hyperlink w:anchor="_Toc529344299" w:history="1">
            <w:r w:rsidR="009E5E84" w:rsidRPr="00F87CDF">
              <w:rPr>
                <w:rStyle w:val="Hyperlink"/>
                <w:rFonts w:ascii="Arial" w:eastAsiaTheme="majorEastAsia" w:hAnsi="Arial" w:cs="Arial"/>
              </w:rPr>
              <w:t>Returning to the myplace home page</w:t>
            </w:r>
            <w:r w:rsidR="009E5E84">
              <w:rPr>
                <w:webHidden/>
              </w:rPr>
              <w:tab/>
            </w:r>
            <w:r w:rsidR="009E5E84">
              <w:rPr>
                <w:webHidden/>
              </w:rPr>
              <w:fldChar w:fldCharType="begin"/>
            </w:r>
            <w:r w:rsidR="009E5E84">
              <w:rPr>
                <w:webHidden/>
              </w:rPr>
              <w:instrText xml:space="preserve"> PAGEREF _Toc529344299 \h </w:instrText>
            </w:r>
            <w:r w:rsidR="009E5E84">
              <w:rPr>
                <w:webHidden/>
              </w:rPr>
            </w:r>
            <w:r w:rsidR="009E5E84">
              <w:rPr>
                <w:webHidden/>
              </w:rPr>
              <w:fldChar w:fldCharType="separate"/>
            </w:r>
            <w:r w:rsidR="008057DA">
              <w:rPr>
                <w:webHidden/>
              </w:rPr>
              <w:t>13</w:t>
            </w:r>
            <w:r w:rsidR="009E5E84">
              <w:rPr>
                <w:webHidden/>
              </w:rPr>
              <w:fldChar w:fldCharType="end"/>
            </w:r>
          </w:hyperlink>
        </w:p>
        <w:p w14:paraId="2D350E76" w14:textId="77777777" w:rsidR="009E5E84" w:rsidRDefault="00394F8C">
          <w:pPr>
            <w:pStyle w:val="TOC2"/>
            <w:rPr>
              <w:rFonts w:asciiTheme="minorHAnsi" w:eastAsiaTheme="minorEastAsia" w:hAnsiTheme="minorHAnsi" w:cstheme="minorBidi"/>
              <w:lang w:eastAsia="en-AU"/>
            </w:rPr>
          </w:pPr>
          <w:hyperlink w:anchor="_Toc529344300" w:history="1">
            <w:r w:rsidR="009E5E84" w:rsidRPr="00F87CDF">
              <w:rPr>
                <w:rStyle w:val="Hyperlink"/>
                <w:rFonts w:ascii="Arial" w:eastAsiaTheme="majorEastAsia" w:hAnsi="Arial" w:cs="Arial"/>
              </w:rPr>
              <w:t>For help</w:t>
            </w:r>
            <w:r w:rsidR="009E5E84">
              <w:rPr>
                <w:webHidden/>
              </w:rPr>
              <w:tab/>
            </w:r>
            <w:r w:rsidR="009E5E84">
              <w:rPr>
                <w:webHidden/>
              </w:rPr>
              <w:fldChar w:fldCharType="begin"/>
            </w:r>
            <w:r w:rsidR="009E5E84">
              <w:rPr>
                <w:webHidden/>
              </w:rPr>
              <w:instrText xml:space="preserve"> PAGEREF _Toc529344300 \h </w:instrText>
            </w:r>
            <w:r w:rsidR="009E5E84">
              <w:rPr>
                <w:webHidden/>
              </w:rPr>
            </w:r>
            <w:r w:rsidR="009E5E84">
              <w:rPr>
                <w:webHidden/>
              </w:rPr>
              <w:fldChar w:fldCharType="separate"/>
            </w:r>
            <w:r w:rsidR="008057DA">
              <w:rPr>
                <w:webHidden/>
              </w:rPr>
              <w:t>14</w:t>
            </w:r>
            <w:r w:rsidR="009E5E84">
              <w:rPr>
                <w:webHidden/>
              </w:rPr>
              <w:fldChar w:fldCharType="end"/>
            </w:r>
          </w:hyperlink>
        </w:p>
        <w:p w14:paraId="6778817B" w14:textId="77777777" w:rsidR="009E5E84" w:rsidRDefault="00394F8C">
          <w:pPr>
            <w:pStyle w:val="TOC1"/>
            <w:rPr>
              <w:rFonts w:asciiTheme="minorHAnsi" w:eastAsiaTheme="minorEastAsia" w:hAnsiTheme="minorHAnsi" w:cstheme="minorBidi"/>
              <w:lang w:eastAsia="en-AU"/>
            </w:rPr>
          </w:pPr>
          <w:hyperlink w:anchor="_Toc529344301" w:history="1">
            <w:r w:rsidR="009E5E84" w:rsidRPr="00F87CDF">
              <w:rPr>
                <w:rStyle w:val="Hyperlink"/>
                <w:rFonts w:ascii="Arial" w:eastAsiaTheme="majorEastAsia" w:hAnsi="Arial"/>
              </w:rPr>
              <w:t>Maintaining your organisation and personal details</w:t>
            </w:r>
            <w:r w:rsidR="009E5E84">
              <w:rPr>
                <w:webHidden/>
              </w:rPr>
              <w:tab/>
            </w:r>
            <w:r w:rsidR="009E5E84">
              <w:rPr>
                <w:webHidden/>
              </w:rPr>
              <w:fldChar w:fldCharType="begin"/>
            </w:r>
            <w:r w:rsidR="009E5E84">
              <w:rPr>
                <w:webHidden/>
              </w:rPr>
              <w:instrText xml:space="preserve"> PAGEREF _Toc529344301 \h </w:instrText>
            </w:r>
            <w:r w:rsidR="009E5E84">
              <w:rPr>
                <w:webHidden/>
              </w:rPr>
            </w:r>
            <w:r w:rsidR="009E5E84">
              <w:rPr>
                <w:webHidden/>
              </w:rPr>
              <w:fldChar w:fldCharType="separate"/>
            </w:r>
            <w:r w:rsidR="008057DA">
              <w:rPr>
                <w:webHidden/>
              </w:rPr>
              <w:t>15</w:t>
            </w:r>
            <w:r w:rsidR="009E5E84">
              <w:rPr>
                <w:webHidden/>
              </w:rPr>
              <w:fldChar w:fldCharType="end"/>
            </w:r>
          </w:hyperlink>
        </w:p>
        <w:p w14:paraId="150C49DE" w14:textId="77777777" w:rsidR="009E5E84" w:rsidRDefault="00394F8C">
          <w:pPr>
            <w:pStyle w:val="TOC2"/>
            <w:rPr>
              <w:rFonts w:asciiTheme="minorHAnsi" w:eastAsiaTheme="minorEastAsia" w:hAnsiTheme="minorHAnsi" w:cstheme="minorBidi"/>
              <w:lang w:eastAsia="en-AU"/>
            </w:rPr>
          </w:pPr>
          <w:hyperlink w:anchor="_Toc529344302" w:history="1">
            <w:r w:rsidR="009E5E84" w:rsidRPr="00F87CDF">
              <w:rPr>
                <w:rStyle w:val="Hyperlink"/>
                <w:rFonts w:ascii="Arial" w:eastAsiaTheme="majorEastAsia" w:hAnsi="Arial" w:cs="Arial"/>
              </w:rPr>
              <w:t>Profile</w:t>
            </w:r>
            <w:r w:rsidR="009E5E84">
              <w:rPr>
                <w:webHidden/>
              </w:rPr>
              <w:tab/>
            </w:r>
            <w:r w:rsidR="009E5E84">
              <w:rPr>
                <w:webHidden/>
              </w:rPr>
              <w:fldChar w:fldCharType="begin"/>
            </w:r>
            <w:r w:rsidR="009E5E84">
              <w:rPr>
                <w:webHidden/>
              </w:rPr>
              <w:instrText xml:space="preserve"> PAGEREF _Toc529344302 \h </w:instrText>
            </w:r>
            <w:r w:rsidR="009E5E84">
              <w:rPr>
                <w:webHidden/>
              </w:rPr>
            </w:r>
            <w:r w:rsidR="009E5E84">
              <w:rPr>
                <w:webHidden/>
              </w:rPr>
              <w:fldChar w:fldCharType="separate"/>
            </w:r>
            <w:r w:rsidR="008057DA">
              <w:rPr>
                <w:webHidden/>
              </w:rPr>
              <w:t>16</w:t>
            </w:r>
            <w:r w:rsidR="009E5E84">
              <w:rPr>
                <w:webHidden/>
              </w:rPr>
              <w:fldChar w:fldCharType="end"/>
            </w:r>
          </w:hyperlink>
        </w:p>
        <w:p w14:paraId="137A78A2" w14:textId="77777777" w:rsidR="009E5E84" w:rsidRDefault="00394F8C">
          <w:pPr>
            <w:pStyle w:val="TOC3"/>
            <w:rPr>
              <w:rFonts w:eastAsiaTheme="minorEastAsia" w:cstheme="minorBidi"/>
              <w:lang w:val="en-AU" w:eastAsia="en-AU"/>
            </w:rPr>
          </w:pPr>
          <w:hyperlink w:anchor="_Toc529344303" w:history="1">
            <w:r w:rsidR="009E5E84" w:rsidRPr="00F87CDF">
              <w:rPr>
                <w:rStyle w:val="Hyperlink"/>
                <w:rFonts w:ascii="Arial" w:hAnsi="Arial"/>
              </w:rPr>
              <w:t>About me</w:t>
            </w:r>
            <w:r w:rsidR="009E5E84">
              <w:rPr>
                <w:webHidden/>
              </w:rPr>
              <w:tab/>
            </w:r>
            <w:r w:rsidR="009E5E84">
              <w:rPr>
                <w:webHidden/>
              </w:rPr>
              <w:fldChar w:fldCharType="begin"/>
            </w:r>
            <w:r w:rsidR="009E5E84">
              <w:rPr>
                <w:webHidden/>
              </w:rPr>
              <w:instrText xml:space="preserve"> PAGEREF _Toc529344303 \h </w:instrText>
            </w:r>
            <w:r w:rsidR="009E5E84">
              <w:rPr>
                <w:webHidden/>
              </w:rPr>
            </w:r>
            <w:r w:rsidR="009E5E84">
              <w:rPr>
                <w:webHidden/>
              </w:rPr>
              <w:fldChar w:fldCharType="separate"/>
            </w:r>
            <w:r w:rsidR="008057DA">
              <w:rPr>
                <w:webHidden/>
              </w:rPr>
              <w:t>18</w:t>
            </w:r>
            <w:r w:rsidR="009E5E84">
              <w:rPr>
                <w:webHidden/>
              </w:rPr>
              <w:fldChar w:fldCharType="end"/>
            </w:r>
          </w:hyperlink>
        </w:p>
        <w:p w14:paraId="5C728E0E" w14:textId="77777777" w:rsidR="009E5E84" w:rsidRDefault="00394F8C">
          <w:pPr>
            <w:pStyle w:val="TOC3"/>
            <w:rPr>
              <w:rFonts w:eastAsiaTheme="minorEastAsia" w:cstheme="minorBidi"/>
              <w:lang w:val="en-AU" w:eastAsia="en-AU"/>
            </w:rPr>
          </w:pPr>
          <w:hyperlink w:anchor="_Toc529344304" w:history="1">
            <w:r w:rsidR="009E5E84" w:rsidRPr="00F87CDF">
              <w:rPr>
                <w:rStyle w:val="Hyperlink"/>
                <w:rFonts w:ascii="Arial" w:hAnsi="Arial"/>
              </w:rPr>
              <w:t>My organisation details</w:t>
            </w:r>
            <w:r w:rsidR="009E5E84">
              <w:rPr>
                <w:webHidden/>
              </w:rPr>
              <w:tab/>
            </w:r>
            <w:r w:rsidR="009E5E84">
              <w:rPr>
                <w:webHidden/>
              </w:rPr>
              <w:fldChar w:fldCharType="begin"/>
            </w:r>
            <w:r w:rsidR="009E5E84">
              <w:rPr>
                <w:webHidden/>
              </w:rPr>
              <w:instrText xml:space="preserve"> PAGEREF _Toc529344304 \h </w:instrText>
            </w:r>
            <w:r w:rsidR="009E5E84">
              <w:rPr>
                <w:webHidden/>
              </w:rPr>
            </w:r>
            <w:r w:rsidR="009E5E84">
              <w:rPr>
                <w:webHidden/>
              </w:rPr>
              <w:fldChar w:fldCharType="separate"/>
            </w:r>
            <w:r w:rsidR="008057DA">
              <w:rPr>
                <w:webHidden/>
              </w:rPr>
              <w:t>19</w:t>
            </w:r>
            <w:r w:rsidR="009E5E84">
              <w:rPr>
                <w:webHidden/>
              </w:rPr>
              <w:fldChar w:fldCharType="end"/>
            </w:r>
          </w:hyperlink>
        </w:p>
        <w:p w14:paraId="31C0998F" w14:textId="77777777" w:rsidR="009E5E84" w:rsidRDefault="00394F8C">
          <w:pPr>
            <w:pStyle w:val="TOC3"/>
            <w:rPr>
              <w:rFonts w:eastAsiaTheme="minorEastAsia" w:cstheme="minorBidi"/>
              <w:lang w:val="en-AU" w:eastAsia="en-AU"/>
            </w:rPr>
          </w:pPr>
          <w:hyperlink w:anchor="_Toc529344305" w:history="1">
            <w:r w:rsidR="009E5E84" w:rsidRPr="00F87CDF">
              <w:rPr>
                <w:rStyle w:val="Hyperlink"/>
                <w:rFonts w:ascii="Arial" w:hAnsi="Arial"/>
              </w:rPr>
              <w:t>How Can NDIA Contact Me?</w:t>
            </w:r>
            <w:r w:rsidR="009E5E84">
              <w:rPr>
                <w:webHidden/>
              </w:rPr>
              <w:tab/>
            </w:r>
            <w:r w:rsidR="009E5E84">
              <w:rPr>
                <w:webHidden/>
              </w:rPr>
              <w:fldChar w:fldCharType="begin"/>
            </w:r>
            <w:r w:rsidR="009E5E84">
              <w:rPr>
                <w:webHidden/>
              </w:rPr>
              <w:instrText xml:space="preserve"> PAGEREF _Toc529344305 \h </w:instrText>
            </w:r>
            <w:r w:rsidR="009E5E84">
              <w:rPr>
                <w:webHidden/>
              </w:rPr>
            </w:r>
            <w:r w:rsidR="009E5E84">
              <w:rPr>
                <w:webHidden/>
              </w:rPr>
              <w:fldChar w:fldCharType="separate"/>
            </w:r>
            <w:r w:rsidR="008057DA">
              <w:rPr>
                <w:webHidden/>
              </w:rPr>
              <w:t>20</w:t>
            </w:r>
            <w:r w:rsidR="009E5E84">
              <w:rPr>
                <w:webHidden/>
              </w:rPr>
              <w:fldChar w:fldCharType="end"/>
            </w:r>
          </w:hyperlink>
        </w:p>
        <w:p w14:paraId="44CFE10F" w14:textId="77777777" w:rsidR="009E5E84" w:rsidRDefault="00394F8C">
          <w:pPr>
            <w:pStyle w:val="TOC3"/>
            <w:rPr>
              <w:rFonts w:eastAsiaTheme="minorEastAsia" w:cstheme="minorBidi"/>
              <w:lang w:val="en-AU" w:eastAsia="en-AU"/>
            </w:rPr>
          </w:pPr>
          <w:hyperlink w:anchor="_Toc529344306" w:history="1">
            <w:r w:rsidR="009E5E84" w:rsidRPr="00F87CDF">
              <w:rPr>
                <w:rStyle w:val="Hyperlink"/>
                <w:rFonts w:ascii="Arial" w:hAnsi="Arial"/>
              </w:rPr>
              <w:t>Organisational staff</w:t>
            </w:r>
            <w:r w:rsidR="009E5E84">
              <w:rPr>
                <w:webHidden/>
              </w:rPr>
              <w:tab/>
            </w:r>
            <w:r w:rsidR="009E5E84">
              <w:rPr>
                <w:webHidden/>
              </w:rPr>
              <w:fldChar w:fldCharType="begin"/>
            </w:r>
            <w:r w:rsidR="009E5E84">
              <w:rPr>
                <w:webHidden/>
              </w:rPr>
              <w:instrText xml:space="preserve"> PAGEREF _Toc529344306 \h </w:instrText>
            </w:r>
            <w:r w:rsidR="009E5E84">
              <w:rPr>
                <w:webHidden/>
              </w:rPr>
            </w:r>
            <w:r w:rsidR="009E5E84">
              <w:rPr>
                <w:webHidden/>
              </w:rPr>
              <w:fldChar w:fldCharType="separate"/>
            </w:r>
            <w:r w:rsidR="008057DA">
              <w:rPr>
                <w:webHidden/>
              </w:rPr>
              <w:t>22</w:t>
            </w:r>
            <w:r w:rsidR="009E5E84">
              <w:rPr>
                <w:webHidden/>
              </w:rPr>
              <w:fldChar w:fldCharType="end"/>
            </w:r>
          </w:hyperlink>
        </w:p>
        <w:p w14:paraId="75F9DBAE" w14:textId="77777777" w:rsidR="009E5E84" w:rsidRDefault="00394F8C">
          <w:pPr>
            <w:pStyle w:val="TOC3"/>
            <w:rPr>
              <w:rFonts w:eastAsiaTheme="minorEastAsia" w:cstheme="minorBidi"/>
              <w:lang w:val="en-AU" w:eastAsia="en-AU"/>
            </w:rPr>
          </w:pPr>
          <w:hyperlink w:anchor="_Toc529344307" w:history="1">
            <w:r w:rsidR="009E5E84" w:rsidRPr="00F87CDF">
              <w:rPr>
                <w:rStyle w:val="Hyperlink"/>
                <w:rFonts w:ascii="Arial" w:hAnsi="Arial"/>
              </w:rPr>
              <w:t>Bank details</w:t>
            </w:r>
            <w:r w:rsidR="009E5E84">
              <w:rPr>
                <w:webHidden/>
              </w:rPr>
              <w:tab/>
            </w:r>
            <w:r w:rsidR="009E5E84">
              <w:rPr>
                <w:webHidden/>
              </w:rPr>
              <w:fldChar w:fldCharType="begin"/>
            </w:r>
            <w:r w:rsidR="009E5E84">
              <w:rPr>
                <w:webHidden/>
              </w:rPr>
              <w:instrText xml:space="preserve"> PAGEREF _Toc529344307 \h </w:instrText>
            </w:r>
            <w:r w:rsidR="009E5E84">
              <w:rPr>
                <w:webHidden/>
              </w:rPr>
            </w:r>
            <w:r w:rsidR="009E5E84">
              <w:rPr>
                <w:webHidden/>
              </w:rPr>
              <w:fldChar w:fldCharType="separate"/>
            </w:r>
            <w:r w:rsidR="008057DA">
              <w:rPr>
                <w:webHidden/>
              </w:rPr>
              <w:t>24</w:t>
            </w:r>
            <w:r w:rsidR="009E5E84">
              <w:rPr>
                <w:webHidden/>
              </w:rPr>
              <w:fldChar w:fldCharType="end"/>
            </w:r>
          </w:hyperlink>
        </w:p>
        <w:p w14:paraId="0D6D9D3F" w14:textId="77777777" w:rsidR="009E5E84" w:rsidRDefault="00394F8C">
          <w:pPr>
            <w:pStyle w:val="TOC2"/>
            <w:rPr>
              <w:rFonts w:asciiTheme="minorHAnsi" w:eastAsiaTheme="minorEastAsia" w:hAnsiTheme="minorHAnsi" w:cstheme="minorBidi"/>
              <w:lang w:eastAsia="en-AU"/>
            </w:rPr>
          </w:pPr>
          <w:hyperlink w:anchor="_Toc529344308" w:history="1">
            <w:r w:rsidR="009E5E84" w:rsidRPr="00F87CDF">
              <w:rPr>
                <w:rStyle w:val="Hyperlink"/>
                <w:rFonts w:ascii="Arial" w:eastAsiaTheme="majorEastAsia" w:hAnsi="Arial" w:cs="Arial"/>
              </w:rPr>
              <w:t>Registration details</w:t>
            </w:r>
            <w:r w:rsidR="009E5E84">
              <w:rPr>
                <w:webHidden/>
              </w:rPr>
              <w:tab/>
            </w:r>
            <w:r w:rsidR="009E5E84">
              <w:rPr>
                <w:webHidden/>
              </w:rPr>
              <w:fldChar w:fldCharType="begin"/>
            </w:r>
            <w:r w:rsidR="009E5E84">
              <w:rPr>
                <w:webHidden/>
              </w:rPr>
              <w:instrText xml:space="preserve"> PAGEREF _Toc529344308 \h </w:instrText>
            </w:r>
            <w:r w:rsidR="009E5E84">
              <w:rPr>
                <w:webHidden/>
              </w:rPr>
            </w:r>
            <w:r w:rsidR="009E5E84">
              <w:rPr>
                <w:webHidden/>
              </w:rPr>
              <w:fldChar w:fldCharType="separate"/>
            </w:r>
            <w:r w:rsidR="008057DA">
              <w:rPr>
                <w:webHidden/>
              </w:rPr>
              <w:t>25</w:t>
            </w:r>
            <w:r w:rsidR="009E5E84">
              <w:rPr>
                <w:webHidden/>
              </w:rPr>
              <w:fldChar w:fldCharType="end"/>
            </w:r>
          </w:hyperlink>
        </w:p>
        <w:p w14:paraId="41363741" w14:textId="77777777" w:rsidR="009E5E84" w:rsidRDefault="00394F8C">
          <w:pPr>
            <w:pStyle w:val="TOC3"/>
            <w:rPr>
              <w:rFonts w:eastAsiaTheme="minorEastAsia" w:cstheme="minorBidi"/>
              <w:lang w:val="en-AU" w:eastAsia="en-AU"/>
            </w:rPr>
          </w:pPr>
          <w:hyperlink w:anchor="_Toc529344309" w:history="1">
            <w:r w:rsidR="009E5E84" w:rsidRPr="00F87CDF">
              <w:rPr>
                <w:rStyle w:val="Hyperlink"/>
                <w:rFonts w:ascii="Arial" w:hAnsi="Arial"/>
              </w:rPr>
              <w:t>Add new registration group</w:t>
            </w:r>
            <w:r w:rsidR="009E5E84">
              <w:rPr>
                <w:webHidden/>
              </w:rPr>
              <w:tab/>
            </w:r>
            <w:r w:rsidR="009E5E84">
              <w:rPr>
                <w:webHidden/>
              </w:rPr>
              <w:fldChar w:fldCharType="begin"/>
            </w:r>
            <w:r w:rsidR="009E5E84">
              <w:rPr>
                <w:webHidden/>
              </w:rPr>
              <w:instrText xml:space="preserve"> PAGEREF _Toc529344309 \h </w:instrText>
            </w:r>
            <w:r w:rsidR="009E5E84">
              <w:rPr>
                <w:webHidden/>
              </w:rPr>
            </w:r>
            <w:r w:rsidR="009E5E84">
              <w:rPr>
                <w:webHidden/>
              </w:rPr>
              <w:fldChar w:fldCharType="separate"/>
            </w:r>
            <w:r w:rsidR="008057DA">
              <w:rPr>
                <w:webHidden/>
              </w:rPr>
              <w:t>26</w:t>
            </w:r>
            <w:r w:rsidR="009E5E84">
              <w:rPr>
                <w:webHidden/>
              </w:rPr>
              <w:fldChar w:fldCharType="end"/>
            </w:r>
          </w:hyperlink>
        </w:p>
        <w:p w14:paraId="57F28963" w14:textId="77777777" w:rsidR="009E5E84" w:rsidRDefault="00394F8C">
          <w:pPr>
            <w:pStyle w:val="TOC3"/>
            <w:rPr>
              <w:rFonts w:eastAsiaTheme="minorEastAsia" w:cstheme="minorBidi"/>
              <w:lang w:val="en-AU" w:eastAsia="en-AU"/>
            </w:rPr>
          </w:pPr>
          <w:hyperlink w:anchor="_Toc529344310" w:history="1">
            <w:r w:rsidR="009E5E84" w:rsidRPr="00F87CDF">
              <w:rPr>
                <w:rStyle w:val="Hyperlink"/>
                <w:rFonts w:ascii="Arial" w:hAnsi="Arial"/>
              </w:rPr>
              <w:t>View or edit your registration details</w:t>
            </w:r>
            <w:r w:rsidR="009E5E84">
              <w:rPr>
                <w:webHidden/>
              </w:rPr>
              <w:tab/>
            </w:r>
            <w:r w:rsidR="009E5E84">
              <w:rPr>
                <w:webHidden/>
              </w:rPr>
              <w:fldChar w:fldCharType="begin"/>
            </w:r>
            <w:r w:rsidR="009E5E84">
              <w:rPr>
                <w:webHidden/>
              </w:rPr>
              <w:instrText xml:space="preserve"> PAGEREF _Toc529344310 \h </w:instrText>
            </w:r>
            <w:r w:rsidR="009E5E84">
              <w:rPr>
                <w:webHidden/>
              </w:rPr>
            </w:r>
            <w:r w:rsidR="009E5E84">
              <w:rPr>
                <w:webHidden/>
              </w:rPr>
              <w:fldChar w:fldCharType="separate"/>
            </w:r>
            <w:r w:rsidR="008057DA">
              <w:rPr>
                <w:webHidden/>
              </w:rPr>
              <w:t>29</w:t>
            </w:r>
            <w:r w:rsidR="009E5E84">
              <w:rPr>
                <w:webHidden/>
              </w:rPr>
              <w:fldChar w:fldCharType="end"/>
            </w:r>
          </w:hyperlink>
        </w:p>
        <w:p w14:paraId="0E8D6D77" w14:textId="77777777" w:rsidR="009E5E84" w:rsidRDefault="00394F8C">
          <w:pPr>
            <w:pStyle w:val="TOC2"/>
            <w:rPr>
              <w:rFonts w:asciiTheme="minorHAnsi" w:eastAsiaTheme="minorEastAsia" w:hAnsiTheme="minorHAnsi" w:cstheme="minorBidi"/>
              <w:lang w:eastAsia="en-AU"/>
            </w:rPr>
          </w:pPr>
          <w:hyperlink w:anchor="_Toc529344311" w:history="1">
            <w:r w:rsidR="009E5E84" w:rsidRPr="00F87CDF">
              <w:rPr>
                <w:rStyle w:val="Hyperlink"/>
                <w:rFonts w:ascii="Arial" w:eastAsiaTheme="majorEastAsia" w:hAnsi="Arial" w:cs="Arial"/>
              </w:rPr>
              <w:t>Outlet management</w:t>
            </w:r>
            <w:r w:rsidR="009E5E84">
              <w:rPr>
                <w:webHidden/>
              </w:rPr>
              <w:tab/>
            </w:r>
            <w:r w:rsidR="009E5E84">
              <w:rPr>
                <w:webHidden/>
              </w:rPr>
              <w:fldChar w:fldCharType="begin"/>
            </w:r>
            <w:r w:rsidR="009E5E84">
              <w:rPr>
                <w:webHidden/>
              </w:rPr>
              <w:instrText xml:space="preserve"> PAGEREF _Toc529344311 \h </w:instrText>
            </w:r>
            <w:r w:rsidR="009E5E84">
              <w:rPr>
                <w:webHidden/>
              </w:rPr>
            </w:r>
            <w:r w:rsidR="009E5E84">
              <w:rPr>
                <w:webHidden/>
              </w:rPr>
              <w:fldChar w:fldCharType="separate"/>
            </w:r>
            <w:r w:rsidR="008057DA">
              <w:rPr>
                <w:webHidden/>
              </w:rPr>
              <w:t>32</w:t>
            </w:r>
            <w:r w:rsidR="009E5E84">
              <w:rPr>
                <w:webHidden/>
              </w:rPr>
              <w:fldChar w:fldCharType="end"/>
            </w:r>
          </w:hyperlink>
        </w:p>
        <w:p w14:paraId="62AD212E" w14:textId="77777777" w:rsidR="009E5E84" w:rsidRDefault="00394F8C">
          <w:pPr>
            <w:pStyle w:val="TOC3"/>
            <w:rPr>
              <w:rFonts w:eastAsiaTheme="minorEastAsia" w:cstheme="minorBidi"/>
              <w:lang w:val="en-AU" w:eastAsia="en-AU"/>
            </w:rPr>
          </w:pPr>
          <w:hyperlink w:anchor="_Toc529344312" w:history="1">
            <w:r w:rsidR="009E5E84" w:rsidRPr="00F87CDF">
              <w:rPr>
                <w:rStyle w:val="Hyperlink"/>
                <w:rFonts w:ascii="Arial" w:hAnsi="Arial"/>
              </w:rPr>
              <w:t>Add a new outlet</w:t>
            </w:r>
            <w:r w:rsidR="009E5E84">
              <w:rPr>
                <w:webHidden/>
              </w:rPr>
              <w:tab/>
            </w:r>
            <w:r w:rsidR="009E5E84">
              <w:rPr>
                <w:webHidden/>
              </w:rPr>
              <w:fldChar w:fldCharType="begin"/>
            </w:r>
            <w:r w:rsidR="009E5E84">
              <w:rPr>
                <w:webHidden/>
              </w:rPr>
              <w:instrText xml:space="preserve"> PAGEREF _Toc529344312 \h </w:instrText>
            </w:r>
            <w:r w:rsidR="009E5E84">
              <w:rPr>
                <w:webHidden/>
              </w:rPr>
            </w:r>
            <w:r w:rsidR="009E5E84">
              <w:rPr>
                <w:webHidden/>
              </w:rPr>
              <w:fldChar w:fldCharType="separate"/>
            </w:r>
            <w:r w:rsidR="008057DA">
              <w:rPr>
                <w:webHidden/>
              </w:rPr>
              <w:t>33</w:t>
            </w:r>
            <w:r w:rsidR="009E5E84">
              <w:rPr>
                <w:webHidden/>
              </w:rPr>
              <w:fldChar w:fldCharType="end"/>
            </w:r>
          </w:hyperlink>
        </w:p>
        <w:p w14:paraId="26DECF55" w14:textId="77777777" w:rsidR="009E5E84" w:rsidRDefault="00394F8C">
          <w:pPr>
            <w:pStyle w:val="TOC3"/>
            <w:rPr>
              <w:rFonts w:eastAsiaTheme="minorEastAsia" w:cstheme="minorBidi"/>
              <w:lang w:val="en-AU" w:eastAsia="en-AU"/>
            </w:rPr>
          </w:pPr>
          <w:hyperlink w:anchor="_Toc529344313" w:history="1">
            <w:r w:rsidR="009E5E84" w:rsidRPr="00F87CDF">
              <w:rPr>
                <w:rStyle w:val="Hyperlink"/>
                <w:rFonts w:ascii="Arial" w:hAnsi="Arial"/>
              </w:rPr>
              <w:t>Edit an Outlet</w:t>
            </w:r>
            <w:r w:rsidR="009E5E84">
              <w:rPr>
                <w:webHidden/>
              </w:rPr>
              <w:tab/>
            </w:r>
            <w:r w:rsidR="009E5E84">
              <w:rPr>
                <w:webHidden/>
              </w:rPr>
              <w:fldChar w:fldCharType="begin"/>
            </w:r>
            <w:r w:rsidR="009E5E84">
              <w:rPr>
                <w:webHidden/>
              </w:rPr>
              <w:instrText xml:space="preserve"> PAGEREF _Toc529344313 \h </w:instrText>
            </w:r>
            <w:r w:rsidR="009E5E84">
              <w:rPr>
                <w:webHidden/>
              </w:rPr>
            </w:r>
            <w:r w:rsidR="009E5E84">
              <w:rPr>
                <w:webHidden/>
              </w:rPr>
              <w:fldChar w:fldCharType="separate"/>
            </w:r>
            <w:r w:rsidR="008057DA">
              <w:rPr>
                <w:webHidden/>
              </w:rPr>
              <w:t>36</w:t>
            </w:r>
            <w:r w:rsidR="009E5E84">
              <w:rPr>
                <w:webHidden/>
              </w:rPr>
              <w:fldChar w:fldCharType="end"/>
            </w:r>
          </w:hyperlink>
        </w:p>
        <w:p w14:paraId="4CC4BFC1" w14:textId="77777777" w:rsidR="009E5E84" w:rsidRDefault="00394F8C">
          <w:pPr>
            <w:pStyle w:val="TOC3"/>
            <w:rPr>
              <w:rFonts w:eastAsiaTheme="minorEastAsia" w:cstheme="minorBidi"/>
              <w:lang w:val="en-AU" w:eastAsia="en-AU"/>
            </w:rPr>
          </w:pPr>
          <w:hyperlink w:anchor="_Toc529344314" w:history="1">
            <w:r w:rsidR="009E5E84" w:rsidRPr="00F87CDF">
              <w:rPr>
                <w:rStyle w:val="Hyperlink"/>
                <w:rFonts w:ascii="Arial" w:hAnsi="Arial"/>
              </w:rPr>
              <w:t>Preview the Outlet</w:t>
            </w:r>
            <w:r w:rsidR="009E5E84">
              <w:rPr>
                <w:webHidden/>
              </w:rPr>
              <w:tab/>
            </w:r>
            <w:r w:rsidR="009E5E84">
              <w:rPr>
                <w:webHidden/>
              </w:rPr>
              <w:fldChar w:fldCharType="begin"/>
            </w:r>
            <w:r w:rsidR="009E5E84">
              <w:rPr>
                <w:webHidden/>
              </w:rPr>
              <w:instrText xml:space="preserve"> PAGEREF _Toc529344314 \h </w:instrText>
            </w:r>
            <w:r w:rsidR="009E5E84">
              <w:rPr>
                <w:webHidden/>
              </w:rPr>
            </w:r>
            <w:r w:rsidR="009E5E84">
              <w:rPr>
                <w:webHidden/>
              </w:rPr>
              <w:fldChar w:fldCharType="separate"/>
            </w:r>
            <w:r w:rsidR="008057DA">
              <w:rPr>
                <w:webHidden/>
              </w:rPr>
              <w:t>39</w:t>
            </w:r>
            <w:r w:rsidR="009E5E84">
              <w:rPr>
                <w:webHidden/>
              </w:rPr>
              <w:fldChar w:fldCharType="end"/>
            </w:r>
          </w:hyperlink>
        </w:p>
        <w:p w14:paraId="32FD1AB8" w14:textId="77777777" w:rsidR="009E5E84" w:rsidRDefault="00394F8C">
          <w:pPr>
            <w:pStyle w:val="TOC2"/>
            <w:rPr>
              <w:rFonts w:asciiTheme="minorHAnsi" w:eastAsiaTheme="minorEastAsia" w:hAnsiTheme="minorHAnsi" w:cstheme="minorBidi"/>
              <w:lang w:eastAsia="en-AU"/>
            </w:rPr>
          </w:pPr>
          <w:hyperlink w:anchor="_Toc529344315" w:history="1">
            <w:r w:rsidR="009E5E84" w:rsidRPr="00F87CDF">
              <w:rPr>
                <w:rStyle w:val="Hyperlink"/>
                <w:rFonts w:ascii="Arial" w:eastAsiaTheme="majorEastAsia" w:hAnsi="Arial" w:cs="Arial"/>
              </w:rPr>
              <w:t>Link to my organisation</w:t>
            </w:r>
            <w:r w:rsidR="009E5E84">
              <w:rPr>
                <w:webHidden/>
              </w:rPr>
              <w:tab/>
            </w:r>
            <w:r w:rsidR="009E5E84">
              <w:rPr>
                <w:webHidden/>
              </w:rPr>
              <w:fldChar w:fldCharType="begin"/>
            </w:r>
            <w:r w:rsidR="009E5E84">
              <w:rPr>
                <w:webHidden/>
              </w:rPr>
              <w:instrText xml:space="preserve"> PAGEREF _Toc529344315 \h </w:instrText>
            </w:r>
            <w:r w:rsidR="009E5E84">
              <w:rPr>
                <w:webHidden/>
              </w:rPr>
            </w:r>
            <w:r w:rsidR="009E5E84">
              <w:rPr>
                <w:webHidden/>
              </w:rPr>
              <w:fldChar w:fldCharType="separate"/>
            </w:r>
            <w:r w:rsidR="008057DA">
              <w:rPr>
                <w:webHidden/>
              </w:rPr>
              <w:t>41</w:t>
            </w:r>
            <w:r w:rsidR="009E5E84">
              <w:rPr>
                <w:webHidden/>
              </w:rPr>
              <w:fldChar w:fldCharType="end"/>
            </w:r>
          </w:hyperlink>
        </w:p>
        <w:p w14:paraId="32F6C2E3" w14:textId="77777777" w:rsidR="009E5E84" w:rsidRDefault="00394F8C">
          <w:pPr>
            <w:pStyle w:val="TOC1"/>
            <w:rPr>
              <w:rFonts w:asciiTheme="minorHAnsi" w:eastAsiaTheme="minorEastAsia" w:hAnsiTheme="minorHAnsi" w:cstheme="minorBidi"/>
              <w:lang w:eastAsia="en-AU"/>
            </w:rPr>
          </w:pPr>
          <w:hyperlink w:anchor="_Toc529344316" w:history="1">
            <w:r w:rsidR="009E5E84" w:rsidRPr="00F87CDF">
              <w:rPr>
                <w:rStyle w:val="Hyperlink"/>
                <w:rFonts w:ascii="Arial" w:eastAsiaTheme="majorEastAsia" w:hAnsi="Arial"/>
              </w:rPr>
              <w:t>Managing correspondence and messages</w:t>
            </w:r>
            <w:r w:rsidR="009E5E84">
              <w:rPr>
                <w:webHidden/>
              </w:rPr>
              <w:tab/>
            </w:r>
            <w:r w:rsidR="009E5E84">
              <w:rPr>
                <w:webHidden/>
              </w:rPr>
              <w:fldChar w:fldCharType="begin"/>
            </w:r>
            <w:r w:rsidR="009E5E84">
              <w:rPr>
                <w:webHidden/>
              </w:rPr>
              <w:instrText xml:space="preserve"> PAGEREF _Toc529344316 \h </w:instrText>
            </w:r>
            <w:r w:rsidR="009E5E84">
              <w:rPr>
                <w:webHidden/>
              </w:rPr>
            </w:r>
            <w:r w:rsidR="009E5E84">
              <w:rPr>
                <w:webHidden/>
              </w:rPr>
              <w:fldChar w:fldCharType="separate"/>
            </w:r>
            <w:r w:rsidR="008057DA">
              <w:rPr>
                <w:webHidden/>
              </w:rPr>
              <w:t>43</w:t>
            </w:r>
            <w:r w:rsidR="009E5E84">
              <w:rPr>
                <w:webHidden/>
              </w:rPr>
              <w:fldChar w:fldCharType="end"/>
            </w:r>
          </w:hyperlink>
        </w:p>
        <w:p w14:paraId="3F9F413A" w14:textId="77777777" w:rsidR="009E5E84" w:rsidRDefault="00394F8C">
          <w:pPr>
            <w:pStyle w:val="TOC2"/>
            <w:rPr>
              <w:rFonts w:asciiTheme="minorHAnsi" w:eastAsiaTheme="minorEastAsia" w:hAnsiTheme="minorHAnsi" w:cstheme="minorBidi"/>
              <w:lang w:eastAsia="en-AU"/>
            </w:rPr>
          </w:pPr>
          <w:hyperlink w:anchor="_Toc529344317" w:history="1">
            <w:r w:rsidR="009E5E84" w:rsidRPr="00F87CDF">
              <w:rPr>
                <w:rStyle w:val="Hyperlink"/>
                <w:rFonts w:ascii="Arial" w:eastAsiaTheme="majorEastAsia" w:hAnsi="Arial" w:cs="Arial"/>
              </w:rPr>
              <w:t>Inbox</w:t>
            </w:r>
            <w:r w:rsidR="009E5E84">
              <w:rPr>
                <w:webHidden/>
              </w:rPr>
              <w:tab/>
            </w:r>
            <w:r w:rsidR="009E5E84">
              <w:rPr>
                <w:webHidden/>
              </w:rPr>
              <w:fldChar w:fldCharType="begin"/>
            </w:r>
            <w:r w:rsidR="009E5E84">
              <w:rPr>
                <w:webHidden/>
              </w:rPr>
              <w:instrText xml:space="preserve"> PAGEREF _Toc529344317 \h </w:instrText>
            </w:r>
            <w:r w:rsidR="009E5E84">
              <w:rPr>
                <w:webHidden/>
              </w:rPr>
            </w:r>
            <w:r w:rsidR="009E5E84">
              <w:rPr>
                <w:webHidden/>
              </w:rPr>
              <w:fldChar w:fldCharType="separate"/>
            </w:r>
            <w:r w:rsidR="008057DA">
              <w:rPr>
                <w:webHidden/>
              </w:rPr>
              <w:t>43</w:t>
            </w:r>
            <w:r w:rsidR="009E5E84">
              <w:rPr>
                <w:webHidden/>
              </w:rPr>
              <w:fldChar w:fldCharType="end"/>
            </w:r>
          </w:hyperlink>
        </w:p>
        <w:p w14:paraId="5B9621D7" w14:textId="77777777" w:rsidR="009E5E84" w:rsidRDefault="00394F8C">
          <w:pPr>
            <w:pStyle w:val="TOC2"/>
            <w:rPr>
              <w:rFonts w:asciiTheme="minorHAnsi" w:eastAsiaTheme="minorEastAsia" w:hAnsiTheme="minorHAnsi" w:cstheme="minorBidi"/>
              <w:lang w:eastAsia="en-AU"/>
            </w:rPr>
          </w:pPr>
          <w:hyperlink w:anchor="_Toc529344318" w:history="1">
            <w:r w:rsidR="009E5E84" w:rsidRPr="00F87CDF">
              <w:rPr>
                <w:rStyle w:val="Hyperlink"/>
                <w:rFonts w:ascii="Arial" w:eastAsiaTheme="majorEastAsia" w:hAnsi="Arial" w:cs="Arial"/>
              </w:rPr>
              <w:t>Messages</w:t>
            </w:r>
            <w:r w:rsidR="009E5E84">
              <w:rPr>
                <w:webHidden/>
              </w:rPr>
              <w:tab/>
            </w:r>
            <w:r w:rsidR="009E5E84">
              <w:rPr>
                <w:webHidden/>
              </w:rPr>
              <w:fldChar w:fldCharType="begin"/>
            </w:r>
            <w:r w:rsidR="009E5E84">
              <w:rPr>
                <w:webHidden/>
              </w:rPr>
              <w:instrText xml:space="preserve"> PAGEREF _Toc529344318 \h </w:instrText>
            </w:r>
            <w:r w:rsidR="009E5E84">
              <w:rPr>
                <w:webHidden/>
              </w:rPr>
            </w:r>
            <w:r w:rsidR="009E5E84">
              <w:rPr>
                <w:webHidden/>
              </w:rPr>
              <w:fldChar w:fldCharType="separate"/>
            </w:r>
            <w:r w:rsidR="008057DA">
              <w:rPr>
                <w:webHidden/>
              </w:rPr>
              <w:t>44</w:t>
            </w:r>
            <w:r w:rsidR="009E5E84">
              <w:rPr>
                <w:webHidden/>
              </w:rPr>
              <w:fldChar w:fldCharType="end"/>
            </w:r>
          </w:hyperlink>
        </w:p>
        <w:p w14:paraId="299D11CB" w14:textId="77777777" w:rsidR="009E5E84" w:rsidRDefault="00394F8C">
          <w:pPr>
            <w:pStyle w:val="TOC3"/>
            <w:rPr>
              <w:rFonts w:eastAsiaTheme="minorEastAsia" w:cstheme="minorBidi"/>
              <w:lang w:val="en-AU" w:eastAsia="en-AU"/>
            </w:rPr>
          </w:pPr>
          <w:hyperlink w:anchor="_Toc529344319" w:history="1">
            <w:r w:rsidR="009E5E84" w:rsidRPr="00F87CDF">
              <w:rPr>
                <w:rStyle w:val="Hyperlink"/>
                <w:rFonts w:ascii="Arial" w:hAnsi="Arial"/>
              </w:rPr>
              <w:t>Starting a new instant message</w:t>
            </w:r>
            <w:r w:rsidR="009E5E84">
              <w:rPr>
                <w:webHidden/>
              </w:rPr>
              <w:tab/>
            </w:r>
            <w:r w:rsidR="009E5E84">
              <w:rPr>
                <w:webHidden/>
              </w:rPr>
              <w:fldChar w:fldCharType="begin"/>
            </w:r>
            <w:r w:rsidR="009E5E84">
              <w:rPr>
                <w:webHidden/>
              </w:rPr>
              <w:instrText xml:space="preserve"> PAGEREF _Toc529344319 \h </w:instrText>
            </w:r>
            <w:r w:rsidR="009E5E84">
              <w:rPr>
                <w:webHidden/>
              </w:rPr>
            </w:r>
            <w:r w:rsidR="009E5E84">
              <w:rPr>
                <w:webHidden/>
              </w:rPr>
              <w:fldChar w:fldCharType="separate"/>
            </w:r>
            <w:r w:rsidR="008057DA">
              <w:rPr>
                <w:webHidden/>
              </w:rPr>
              <w:t>44</w:t>
            </w:r>
            <w:r w:rsidR="009E5E84">
              <w:rPr>
                <w:webHidden/>
              </w:rPr>
              <w:fldChar w:fldCharType="end"/>
            </w:r>
          </w:hyperlink>
        </w:p>
        <w:p w14:paraId="09C066AD" w14:textId="77777777" w:rsidR="009E5E84" w:rsidRDefault="00394F8C">
          <w:pPr>
            <w:pStyle w:val="TOC3"/>
            <w:rPr>
              <w:rFonts w:eastAsiaTheme="minorEastAsia" w:cstheme="minorBidi"/>
              <w:lang w:val="en-AU" w:eastAsia="en-AU"/>
            </w:rPr>
          </w:pPr>
          <w:hyperlink w:anchor="_Toc529344320" w:history="1">
            <w:r w:rsidR="009E5E84" w:rsidRPr="00F87CDF">
              <w:rPr>
                <w:rStyle w:val="Hyperlink"/>
                <w:rFonts w:ascii="Arial" w:hAnsi="Arial"/>
              </w:rPr>
              <w:t>Continuing a previous conversation</w:t>
            </w:r>
            <w:r w:rsidR="009E5E84">
              <w:rPr>
                <w:webHidden/>
              </w:rPr>
              <w:tab/>
            </w:r>
            <w:r w:rsidR="009E5E84">
              <w:rPr>
                <w:webHidden/>
              </w:rPr>
              <w:fldChar w:fldCharType="begin"/>
            </w:r>
            <w:r w:rsidR="009E5E84">
              <w:rPr>
                <w:webHidden/>
              </w:rPr>
              <w:instrText xml:space="preserve"> PAGEREF _Toc529344320 \h </w:instrText>
            </w:r>
            <w:r w:rsidR="009E5E84">
              <w:rPr>
                <w:webHidden/>
              </w:rPr>
            </w:r>
            <w:r w:rsidR="009E5E84">
              <w:rPr>
                <w:webHidden/>
              </w:rPr>
              <w:fldChar w:fldCharType="separate"/>
            </w:r>
            <w:r w:rsidR="008057DA">
              <w:rPr>
                <w:webHidden/>
              </w:rPr>
              <w:t>45</w:t>
            </w:r>
            <w:r w:rsidR="009E5E84">
              <w:rPr>
                <w:webHidden/>
              </w:rPr>
              <w:fldChar w:fldCharType="end"/>
            </w:r>
          </w:hyperlink>
        </w:p>
        <w:p w14:paraId="352FAABA" w14:textId="77777777" w:rsidR="009E5E84" w:rsidRDefault="00394F8C">
          <w:pPr>
            <w:pStyle w:val="TOC1"/>
            <w:rPr>
              <w:rFonts w:asciiTheme="minorHAnsi" w:eastAsiaTheme="minorEastAsia" w:hAnsiTheme="minorHAnsi" w:cstheme="minorBidi"/>
              <w:lang w:eastAsia="en-AU"/>
            </w:rPr>
          </w:pPr>
          <w:hyperlink w:anchor="_Toc529344321" w:history="1">
            <w:r w:rsidR="009E5E84" w:rsidRPr="00F87CDF">
              <w:rPr>
                <w:rStyle w:val="Hyperlink"/>
                <w:rFonts w:ascii="Arial" w:eastAsiaTheme="majorEastAsia" w:hAnsi="Arial"/>
              </w:rPr>
              <w:t>Administering service provision</w:t>
            </w:r>
            <w:r w:rsidR="009E5E84">
              <w:rPr>
                <w:webHidden/>
              </w:rPr>
              <w:tab/>
            </w:r>
            <w:r w:rsidR="009E5E84">
              <w:rPr>
                <w:webHidden/>
              </w:rPr>
              <w:fldChar w:fldCharType="begin"/>
            </w:r>
            <w:r w:rsidR="009E5E84">
              <w:rPr>
                <w:webHidden/>
              </w:rPr>
              <w:instrText xml:space="preserve"> PAGEREF _Toc529344321 \h </w:instrText>
            </w:r>
            <w:r w:rsidR="009E5E84">
              <w:rPr>
                <w:webHidden/>
              </w:rPr>
            </w:r>
            <w:r w:rsidR="009E5E84">
              <w:rPr>
                <w:webHidden/>
              </w:rPr>
              <w:fldChar w:fldCharType="separate"/>
            </w:r>
            <w:r w:rsidR="008057DA">
              <w:rPr>
                <w:webHidden/>
              </w:rPr>
              <w:t>46</w:t>
            </w:r>
            <w:r w:rsidR="009E5E84">
              <w:rPr>
                <w:webHidden/>
              </w:rPr>
              <w:fldChar w:fldCharType="end"/>
            </w:r>
          </w:hyperlink>
        </w:p>
        <w:p w14:paraId="00B57E09" w14:textId="77777777" w:rsidR="009E5E84" w:rsidRDefault="00394F8C">
          <w:pPr>
            <w:pStyle w:val="TOC2"/>
            <w:rPr>
              <w:rFonts w:asciiTheme="minorHAnsi" w:eastAsiaTheme="minorEastAsia" w:hAnsiTheme="minorHAnsi" w:cstheme="minorBidi"/>
              <w:lang w:eastAsia="en-AU"/>
            </w:rPr>
          </w:pPr>
          <w:hyperlink w:anchor="_Toc529344322" w:history="1">
            <w:r w:rsidR="009E5E84" w:rsidRPr="00F87CDF">
              <w:rPr>
                <w:rStyle w:val="Hyperlink"/>
                <w:rFonts w:ascii="Arial" w:eastAsiaTheme="majorEastAsia" w:hAnsi="Arial" w:cs="Arial"/>
              </w:rPr>
              <w:t>Finding Participants</w:t>
            </w:r>
            <w:r w:rsidR="009E5E84">
              <w:rPr>
                <w:webHidden/>
              </w:rPr>
              <w:tab/>
            </w:r>
            <w:r w:rsidR="009E5E84">
              <w:rPr>
                <w:webHidden/>
              </w:rPr>
              <w:fldChar w:fldCharType="begin"/>
            </w:r>
            <w:r w:rsidR="009E5E84">
              <w:rPr>
                <w:webHidden/>
              </w:rPr>
              <w:instrText xml:space="preserve"> PAGEREF _Toc529344322 \h </w:instrText>
            </w:r>
            <w:r w:rsidR="009E5E84">
              <w:rPr>
                <w:webHidden/>
              </w:rPr>
            </w:r>
            <w:r w:rsidR="009E5E84">
              <w:rPr>
                <w:webHidden/>
              </w:rPr>
              <w:fldChar w:fldCharType="separate"/>
            </w:r>
            <w:r w:rsidR="008057DA">
              <w:rPr>
                <w:webHidden/>
              </w:rPr>
              <w:t>46</w:t>
            </w:r>
            <w:r w:rsidR="009E5E84">
              <w:rPr>
                <w:webHidden/>
              </w:rPr>
              <w:fldChar w:fldCharType="end"/>
            </w:r>
          </w:hyperlink>
        </w:p>
        <w:p w14:paraId="4DB0D84A" w14:textId="77777777" w:rsidR="009E5E84" w:rsidRDefault="00394F8C">
          <w:pPr>
            <w:pStyle w:val="TOC2"/>
            <w:rPr>
              <w:rFonts w:asciiTheme="minorHAnsi" w:eastAsiaTheme="minorEastAsia" w:hAnsiTheme="minorHAnsi" w:cstheme="minorBidi"/>
              <w:lang w:eastAsia="en-AU"/>
            </w:rPr>
          </w:pPr>
          <w:hyperlink w:anchor="_Toc529344323" w:history="1">
            <w:r w:rsidR="009E5E84" w:rsidRPr="00F87CDF">
              <w:rPr>
                <w:rStyle w:val="Hyperlink"/>
                <w:rFonts w:ascii="Arial" w:eastAsiaTheme="majorEastAsia" w:hAnsi="Arial" w:cs="Arial"/>
              </w:rPr>
              <w:t>View plan</w:t>
            </w:r>
            <w:r w:rsidR="009E5E84">
              <w:rPr>
                <w:webHidden/>
              </w:rPr>
              <w:tab/>
            </w:r>
            <w:r w:rsidR="009E5E84">
              <w:rPr>
                <w:webHidden/>
              </w:rPr>
              <w:fldChar w:fldCharType="begin"/>
            </w:r>
            <w:r w:rsidR="009E5E84">
              <w:rPr>
                <w:webHidden/>
              </w:rPr>
              <w:instrText xml:space="preserve"> PAGEREF _Toc529344323 \h </w:instrText>
            </w:r>
            <w:r w:rsidR="009E5E84">
              <w:rPr>
                <w:webHidden/>
              </w:rPr>
            </w:r>
            <w:r w:rsidR="009E5E84">
              <w:rPr>
                <w:webHidden/>
              </w:rPr>
              <w:fldChar w:fldCharType="separate"/>
            </w:r>
            <w:r w:rsidR="008057DA">
              <w:rPr>
                <w:webHidden/>
              </w:rPr>
              <w:t>49</w:t>
            </w:r>
            <w:r w:rsidR="009E5E84">
              <w:rPr>
                <w:webHidden/>
              </w:rPr>
              <w:fldChar w:fldCharType="end"/>
            </w:r>
          </w:hyperlink>
        </w:p>
        <w:p w14:paraId="1466717E" w14:textId="77777777" w:rsidR="009E5E84" w:rsidRDefault="00394F8C">
          <w:pPr>
            <w:pStyle w:val="TOC3"/>
            <w:rPr>
              <w:rFonts w:eastAsiaTheme="minorEastAsia" w:cstheme="minorBidi"/>
              <w:lang w:val="en-AU" w:eastAsia="en-AU"/>
            </w:rPr>
          </w:pPr>
          <w:hyperlink w:anchor="_Toc529344324" w:history="1">
            <w:r w:rsidR="009E5E84" w:rsidRPr="00F87CDF">
              <w:rPr>
                <w:rStyle w:val="Hyperlink"/>
                <w:rFonts w:ascii="Arial" w:hAnsi="Arial"/>
              </w:rPr>
              <w:t>Consent to view plan notification</w:t>
            </w:r>
            <w:r w:rsidR="009E5E84">
              <w:rPr>
                <w:webHidden/>
              </w:rPr>
              <w:tab/>
            </w:r>
            <w:r w:rsidR="009E5E84">
              <w:rPr>
                <w:webHidden/>
              </w:rPr>
              <w:fldChar w:fldCharType="begin"/>
            </w:r>
            <w:r w:rsidR="009E5E84">
              <w:rPr>
                <w:webHidden/>
              </w:rPr>
              <w:instrText xml:space="preserve"> PAGEREF _Toc529344324 \h </w:instrText>
            </w:r>
            <w:r w:rsidR="009E5E84">
              <w:rPr>
                <w:webHidden/>
              </w:rPr>
            </w:r>
            <w:r w:rsidR="009E5E84">
              <w:rPr>
                <w:webHidden/>
              </w:rPr>
              <w:fldChar w:fldCharType="separate"/>
            </w:r>
            <w:r w:rsidR="008057DA">
              <w:rPr>
                <w:webHidden/>
              </w:rPr>
              <w:t>57</w:t>
            </w:r>
            <w:r w:rsidR="009E5E84">
              <w:rPr>
                <w:webHidden/>
              </w:rPr>
              <w:fldChar w:fldCharType="end"/>
            </w:r>
          </w:hyperlink>
        </w:p>
        <w:p w14:paraId="391CAF36" w14:textId="77777777" w:rsidR="009E5E84" w:rsidRDefault="00394F8C">
          <w:pPr>
            <w:pStyle w:val="TOC2"/>
            <w:rPr>
              <w:rFonts w:asciiTheme="minorHAnsi" w:eastAsiaTheme="minorEastAsia" w:hAnsiTheme="minorHAnsi" w:cstheme="minorBidi"/>
              <w:lang w:eastAsia="en-AU"/>
            </w:rPr>
          </w:pPr>
          <w:hyperlink w:anchor="_Toc529344325" w:history="1">
            <w:r w:rsidR="009E5E84" w:rsidRPr="00F87CDF">
              <w:rPr>
                <w:rStyle w:val="Hyperlink"/>
                <w:rFonts w:ascii="Arial" w:eastAsiaTheme="majorEastAsia" w:hAnsi="Arial" w:cs="Arial"/>
              </w:rPr>
              <w:t>Service bookings</w:t>
            </w:r>
            <w:r w:rsidR="009E5E84">
              <w:rPr>
                <w:webHidden/>
              </w:rPr>
              <w:tab/>
            </w:r>
            <w:r w:rsidR="009E5E84">
              <w:rPr>
                <w:webHidden/>
              </w:rPr>
              <w:fldChar w:fldCharType="begin"/>
            </w:r>
            <w:r w:rsidR="009E5E84">
              <w:rPr>
                <w:webHidden/>
              </w:rPr>
              <w:instrText xml:space="preserve"> PAGEREF _Toc529344325 \h </w:instrText>
            </w:r>
            <w:r w:rsidR="009E5E84">
              <w:rPr>
                <w:webHidden/>
              </w:rPr>
            </w:r>
            <w:r w:rsidR="009E5E84">
              <w:rPr>
                <w:webHidden/>
              </w:rPr>
              <w:fldChar w:fldCharType="separate"/>
            </w:r>
            <w:r w:rsidR="008057DA">
              <w:rPr>
                <w:webHidden/>
              </w:rPr>
              <w:t>58</w:t>
            </w:r>
            <w:r w:rsidR="009E5E84">
              <w:rPr>
                <w:webHidden/>
              </w:rPr>
              <w:fldChar w:fldCharType="end"/>
            </w:r>
          </w:hyperlink>
        </w:p>
        <w:p w14:paraId="1C7A8C8D" w14:textId="77777777" w:rsidR="009E5E84" w:rsidRDefault="00394F8C">
          <w:pPr>
            <w:pStyle w:val="TOC3"/>
            <w:rPr>
              <w:rFonts w:eastAsiaTheme="minorEastAsia" w:cstheme="minorBidi"/>
              <w:lang w:val="en-AU" w:eastAsia="en-AU"/>
            </w:rPr>
          </w:pPr>
          <w:hyperlink w:anchor="_Toc529344326" w:history="1">
            <w:r w:rsidR="009E5E84" w:rsidRPr="00F87CDF">
              <w:rPr>
                <w:rStyle w:val="Hyperlink"/>
                <w:rFonts w:ascii="Arial" w:hAnsi="Arial"/>
              </w:rPr>
              <w:t>View service bookings</w:t>
            </w:r>
            <w:r w:rsidR="009E5E84">
              <w:rPr>
                <w:webHidden/>
              </w:rPr>
              <w:tab/>
            </w:r>
            <w:r w:rsidR="009E5E84">
              <w:rPr>
                <w:webHidden/>
              </w:rPr>
              <w:fldChar w:fldCharType="begin"/>
            </w:r>
            <w:r w:rsidR="009E5E84">
              <w:rPr>
                <w:webHidden/>
              </w:rPr>
              <w:instrText xml:space="preserve"> PAGEREF _Toc529344326 \h </w:instrText>
            </w:r>
            <w:r w:rsidR="009E5E84">
              <w:rPr>
                <w:webHidden/>
              </w:rPr>
            </w:r>
            <w:r w:rsidR="009E5E84">
              <w:rPr>
                <w:webHidden/>
              </w:rPr>
              <w:fldChar w:fldCharType="separate"/>
            </w:r>
            <w:r w:rsidR="008057DA">
              <w:rPr>
                <w:webHidden/>
              </w:rPr>
              <w:t>66</w:t>
            </w:r>
            <w:r w:rsidR="009E5E84">
              <w:rPr>
                <w:webHidden/>
              </w:rPr>
              <w:fldChar w:fldCharType="end"/>
            </w:r>
          </w:hyperlink>
        </w:p>
        <w:p w14:paraId="246EC036" w14:textId="77777777" w:rsidR="009E5E84" w:rsidRDefault="00394F8C">
          <w:pPr>
            <w:pStyle w:val="TOC3"/>
            <w:rPr>
              <w:rFonts w:eastAsiaTheme="minorEastAsia" w:cstheme="minorBidi"/>
              <w:lang w:val="en-AU" w:eastAsia="en-AU"/>
            </w:rPr>
          </w:pPr>
          <w:hyperlink w:anchor="_Toc529344327" w:history="1">
            <w:r w:rsidR="009E5E84" w:rsidRPr="00F87CDF">
              <w:rPr>
                <w:rStyle w:val="Hyperlink"/>
                <w:rFonts w:ascii="Arial" w:hAnsi="Arial"/>
              </w:rPr>
              <w:t>Accept or reject changes to a service booking</w:t>
            </w:r>
            <w:r w:rsidR="009E5E84">
              <w:rPr>
                <w:webHidden/>
              </w:rPr>
              <w:tab/>
            </w:r>
            <w:r w:rsidR="009E5E84">
              <w:rPr>
                <w:webHidden/>
              </w:rPr>
              <w:fldChar w:fldCharType="begin"/>
            </w:r>
            <w:r w:rsidR="009E5E84">
              <w:rPr>
                <w:webHidden/>
              </w:rPr>
              <w:instrText xml:space="preserve"> PAGEREF _Toc529344327 \h </w:instrText>
            </w:r>
            <w:r w:rsidR="009E5E84">
              <w:rPr>
                <w:webHidden/>
              </w:rPr>
            </w:r>
            <w:r w:rsidR="009E5E84">
              <w:rPr>
                <w:webHidden/>
              </w:rPr>
              <w:fldChar w:fldCharType="separate"/>
            </w:r>
            <w:r w:rsidR="008057DA">
              <w:rPr>
                <w:webHidden/>
              </w:rPr>
              <w:t>75</w:t>
            </w:r>
            <w:r w:rsidR="009E5E84">
              <w:rPr>
                <w:webHidden/>
              </w:rPr>
              <w:fldChar w:fldCharType="end"/>
            </w:r>
          </w:hyperlink>
        </w:p>
        <w:p w14:paraId="47D099EE" w14:textId="77777777" w:rsidR="009E5E84" w:rsidRDefault="00394F8C">
          <w:pPr>
            <w:pStyle w:val="TOC3"/>
            <w:rPr>
              <w:rFonts w:eastAsiaTheme="minorEastAsia" w:cstheme="minorBidi"/>
              <w:lang w:val="en-AU" w:eastAsia="en-AU"/>
            </w:rPr>
          </w:pPr>
          <w:hyperlink w:anchor="_Toc529344328" w:history="1">
            <w:r w:rsidR="009E5E84" w:rsidRPr="00F87CDF">
              <w:rPr>
                <w:rStyle w:val="Hyperlink"/>
                <w:rFonts w:ascii="Arial" w:hAnsi="Arial"/>
              </w:rPr>
              <w:t>Edit support details on a service booking</w:t>
            </w:r>
            <w:r w:rsidR="009E5E84">
              <w:rPr>
                <w:webHidden/>
              </w:rPr>
              <w:tab/>
            </w:r>
            <w:r w:rsidR="009E5E84">
              <w:rPr>
                <w:webHidden/>
              </w:rPr>
              <w:fldChar w:fldCharType="begin"/>
            </w:r>
            <w:r w:rsidR="009E5E84">
              <w:rPr>
                <w:webHidden/>
              </w:rPr>
              <w:instrText xml:space="preserve"> PAGEREF _Toc529344328 \h </w:instrText>
            </w:r>
            <w:r w:rsidR="009E5E84">
              <w:rPr>
                <w:webHidden/>
              </w:rPr>
            </w:r>
            <w:r w:rsidR="009E5E84">
              <w:rPr>
                <w:webHidden/>
              </w:rPr>
              <w:fldChar w:fldCharType="separate"/>
            </w:r>
            <w:r w:rsidR="008057DA">
              <w:rPr>
                <w:webHidden/>
              </w:rPr>
              <w:t>83</w:t>
            </w:r>
            <w:r w:rsidR="009E5E84">
              <w:rPr>
                <w:webHidden/>
              </w:rPr>
              <w:fldChar w:fldCharType="end"/>
            </w:r>
          </w:hyperlink>
        </w:p>
        <w:p w14:paraId="28AE0FC9" w14:textId="77777777" w:rsidR="009E5E84" w:rsidRDefault="00394F8C">
          <w:pPr>
            <w:pStyle w:val="TOC3"/>
            <w:rPr>
              <w:rFonts w:eastAsiaTheme="minorEastAsia" w:cstheme="minorBidi"/>
              <w:lang w:val="en-AU" w:eastAsia="en-AU"/>
            </w:rPr>
          </w:pPr>
          <w:hyperlink w:anchor="_Toc529344329" w:history="1">
            <w:r w:rsidR="009E5E84" w:rsidRPr="00F87CDF">
              <w:rPr>
                <w:rStyle w:val="Hyperlink"/>
                <w:rFonts w:ascii="Arial" w:hAnsi="Arial"/>
              </w:rPr>
              <w:t>End a service booking</w:t>
            </w:r>
            <w:r w:rsidR="009E5E84">
              <w:rPr>
                <w:webHidden/>
              </w:rPr>
              <w:tab/>
            </w:r>
            <w:r w:rsidR="009E5E84">
              <w:rPr>
                <w:webHidden/>
              </w:rPr>
              <w:fldChar w:fldCharType="begin"/>
            </w:r>
            <w:r w:rsidR="009E5E84">
              <w:rPr>
                <w:webHidden/>
              </w:rPr>
              <w:instrText xml:space="preserve"> PAGEREF _Toc529344329 \h </w:instrText>
            </w:r>
            <w:r w:rsidR="009E5E84">
              <w:rPr>
                <w:webHidden/>
              </w:rPr>
            </w:r>
            <w:r w:rsidR="009E5E84">
              <w:rPr>
                <w:webHidden/>
              </w:rPr>
              <w:fldChar w:fldCharType="separate"/>
            </w:r>
            <w:r w:rsidR="008057DA">
              <w:rPr>
                <w:webHidden/>
              </w:rPr>
              <w:t>84</w:t>
            </w:r>
            <w:r w:rsidR="009E5E84">
              <w:rPr>
                <w:webHidden/>
              </w:rPr>
              <w:fldChar w:fldCharType="end"/>
            </w:r>
          </w:hyperlink>
        </w:p>
        <w:p w14:paraId="38A06112" w14:textId="77777777" w:rsidR="009E5E84" w:rsidRDefault="00394F8C">
          <w:pPr>
            <w:pStyle w:val="TOC3"/>
            <w:rPr>
              <w:rFonts w:eastAsiaTheme="minorEastAsia" w:cstheme="minorBidi"/>
              <w:lang w:val="en-AU" w:eastAsia="en-AU"/>
            </w:rPr>
          </w:pPr>
          <w:hyperlink w:anchor="_Toc529344330" w:history="1">
            <w:r w:rsidR="009E5E84" w:rsidRPr="00F87CDF">
              <w:rPr>
                <w:rStyle w:val="Hyperlink"/>
                <w:rFonts w:ascii="Arial" w:hAnsi="Arial"/>
              </w:rPr>
              <w:t>Delete a service booking</w:t>
            </w:r>
            <w:r w:rsidR="009E5E84">
              <w:rPr>
                <w:webHidden/>
              </w:rPr>
              <w:tab/>
            </w:r>
            <w:r w:rsidR="009E5E84">
              <w:rPr>
                <w:webHidden/>
              </w:rPr>
              <w:fldChar w:fldCharType="begin"/>
            </w:r>
            <w:r w:rsidR="009E5E84">
              <w:rPr>
                <w:webHidden/>
              </w:rPr>
              <w:instrText xml:space="preserve"> PAGEREF _Toc529344330 \h </w:instrText>
            </w:r>
            <w:r w:rsidR="009E5E84">
              <w:rPr>
                <w:webHidden/>
              </w:rPr>
            </w:r>
            <w:r w:rsidR="009E5E84">
              <w:rPr>
                <w:webHidden/>
              </w:rPr>
              <w:fldChar w:fldCharType="separate"/>
            </w:r>
            <w:r w:rsidR="008057DA">
              <w:rPr>
                <w:webHidden/>
              </w:rPr>
              <w:t>86</w:t>
            </w:r>
            <w:r w:rsidR="009E5E84">
              <w:rPr>
                <w:webHidden/>
              </w:rPr>
              <w:fldChar w:fldCharType="end"/>
            </w:r>
          </w:hyperlink>
        </w:p>
        <w:p w14:paraId="7BB8BB37" w14:textId="77777777" w:rsidR="009E5E84" w:rsidRDefault="00394F8C">
          <w:pPr>
            <w:pStyle w:val="TOC2"/>
            <w:rPr>
              <w:rFonts w:asciiTheme="minorHAnsi" w:eastAsiaTheme="minorEastAsia" w:hAnsiTheme="minorHAnsi" w:cstheme="minorBidi"/>
              <w:lang w:eastAsia="en-AU"/>
            </w:rPr>
          </w:pPr>
          <w:hyperlink w:anchor="_Toc529344331" w:history="1">
            <w:r w:rsidR="009E5E84" w:rsidRPr="00F87CDF">
              <w:rPr>
                <w:rStyle w:val="Hyperlink"/>
                <w:rFonts w:ascii="Arial" w:eastAsiaTheme="majorEastAsia" w:hAnsi="Arial" w:cs="Arial"/>
              </w:rPr>
              <w:t>Payment request</w:t>
            </w:r>
            <w:r w:rsidR="009E5E84">
              <w:rPr>
                <w:webHidden/>
              </w:rPr>
              <w:tab/>
            </w:r>
            <w:r w:rsidR="009E5E84">
              <w:rPr>
                <w:webHidden/>
              </w:rPr>
              <w:fldChar w:fldCharType="begin"/>
            </w:r>
            <w:r w:rsidR="009E5E84">
              <w:rPr>
                <w:webHidden/>
              </w:rPr>
              <w:instrText xml:space="preserve"> PAGEREF _Toc529344331 \h </w:instrText>
            </w:r>
            <w:r w:rsidR="009E5E84">
              <w:rPr>
                <w:webHidden/>
              </w:rPr>
            </w:r>
            <w:r w:rsidR="009E5E84">
              <w:rPr>
                <w:webHidden/>
              </w:rPr>
              <w:fldChar w:fldCharType="separate"/>
            </w:r>
            <w:r w:rsidR="008057DA">
              <w:rPr>
                <w:webHidden/>
              </w:rPr>
              <w:t>88</w:t>
            </w:r>
            <w:r w:rsidR="009E5E84">
              <w:rPr>
                <w:webHidden/>
              </w:rPr>
              <w:fldChar w:fldCharType="end"/>
            </w:r>
          </w:hyperlink>
        </w:p>
        <w:p w14:paraId="78F31859" w14:textId="77777777" w:rsidR="009E5E84" w:rsidRDefault="00394F8C">
          <w:pPr>
            <w:pStyle w:val="TOC3"/>
            <w:rPr>
              <w:rFonts w:eastAsiaTheme="minorEastAsia" w:cstheme="minorBidi"/>
              <w:lang w:val="en-AU" w:eastAsia="en-AU"/>
            </w:rPr>
          </w:pPr>
          <w:hyperlink w:anchor="_Toc529344332" w:history="1">
            <w:r w:rsidR="009E5E84" w:rsidRPr="00F87CDF">
              <w:rPr>
                <w:rStyle w:val="Hyperlink"/>
                <w:rFonts w:ascii="Arial" w:hAnsi="Arial"/>
              </w:rPr>
              <w:t>Create a payment request</w:t>
            </w:r>
            <w:r w:rsidR="009E5E84">
              <w:rPr>
                <w:webHidden/>
              </w:rPr>
              <w:tab/>
            </w:r>
            <w:r w:rsidR="009E5E84">
              <w:rPr>
                <w:webHidden/>
              </w:rPr>
              <w:fldChar w:fldCharType="begin"/>
            </w:r>
            <w:r w:rsidR="009E5E84">
              <w:rPr>
                <w:webHidden/>
              </w:rPr>
              <w:instrText xml:space="preserve"> PAGEREF _Toc529344332 \h </w:instrText>
            </w:r>
            <w:r w:rsidR="009E5E84">
              <w:rPr>
                <w:webHidden/>
              </w:rPr>
            </w:r>
            <w:r w:rsidR="009E5E84">
              <w:rPr>
                <w:webHidden/>
              </w:rPr>
              <w:fldChar w:fldCharType="separate"/>
            </w:r>
            <w:r w:rsidR="008057DA">
              <w:rPr>
                <w:webHidden/>
              </w:rPr>
              <w:t>88</w:t>
            </w:r>
            <w:r w:rsidR="009E5E84">
              <w:rPr>
                <w:webHidden/>
              </w:rPr>
              <w:fldChar w:fldCharType="end"/>
            </w:r>
          </w:hyperlink>
        </w:p>
        <w:p w14:paraId="20FA19C7" w14:textId="77777777" w:rsidR="009E5E84" w:rsidRDefault="00394F8C">
          <w:pPr>
            <w:pStyle w:val="TOC3"/>
            <w:rPr>
              <w:rFonts w:eastAsiaTheme="minorEastAsia" w:cstheme="minorBidi"/>
              <w:lang w:val="en-AU" w:eastAsia="en-AU"/>
            </w:rPr>
          </w:pPr>
          <w:hyperlink w:anchor="_Toc529344333" w:history="1">
            <w:r w:rsidR="009E5E84" w:rsidRPr="00F87CDF">
              <w:rPr>
                <w:rStyle w:val="Hyperlink"/>
                <w:rFonts w:ascii="Arial" w:hAnsi="Arial"/>
              </w:rPr>
              <w:t>View payment request</w:t>
            </w:r>
            <w:r w:rsidR="009E5E84">
              <w:rPr>
                <w:webHidden/>
              </w:rPr>
              <w:tab/>
            </w:r>
            <w:r w:rsidR="009E5E84">
              <w:rPr>
                <w:webHidden/>
              </w:rPr>
              <w:fldChar w:fldCharType="begin"/>
            </w:r>
            <w:r w:rsidR="009E5E84">
              <w:rPr>
                <w:webHidden/>
              </w:rPr>
              <w:instrText xml:space="preserve"> PAGEREF _Toc529344333 \h </w:instrText>
            </w:r>
            <w:r w:rsidR="009E5E84">
              <w:rPr>
                <w:webHidden/>
              </w:rPr>
            </w:r>
            <w:r w:rsidR="009E5E84">
              <w:rPr>
                <w:webHidden/>
              </w:rPr>
              <w:fldChar w:fldCharType="separate"/>
            </w:r>
            <w:r w:rsidR="008057DA">
              <w:rPr>
                <w:webHidden/>
              </w:rPr>
              <w:t>94</w:t>
            </w:r>
            <w:r w:rsidR="009E5E84">
              <w:rPr>
                <w:webHidden/>
              </w:rPr>
              <w:fldChar w:fldCharType="end"/>
            </w:r>
          </w:hyperlink>
        </w:p>
        <w:p w14:paraId="35BB9C1E" w14:textId="77777777" w:rsidR="009E5E84" w:rsidRDefault="00394F8C">
          <w:pPr>
            <w:pStyle w:val="TOC3"/>
            <w:rPr>
              <w:rFonts w:eastAsiaTheme="minorEastAsia" w:cstheme="minorBidi"/>
              <w:lang w:val="en-AU" w:eastAsia="en-AU"/>
            </w:rPr>
          </w:pPr>
          <w:hyperlink w:anchor="_Toc529344334" w:history="1">
            <w:r w:rsidR="009E5E84" w:rsidRPr="00F87CDF">
              <w:rPr>
                <w:rStyle w:val="Hyperlink"/>
                <w:rFonts w:ascii="Arial" w:hAnsi="Arial"/>
              </w:rPr>
              <w:t>Cancel payment request</w:t>
            </w:r>
            <w:r w:rsidR="009E5E84">
              <w:rPr>
                <w:webHidden/>
              </w:rPr>
              <w:tab/>
            </w:r>
            <w:r w:rsidR="009E5E84">
              <w:rPr>
                <w:webHidden/>
              </w:rPr>
              <w:fldChar w:fldCharType="begin"/>
            </w:r>
            <w:r w:rsidR="009E5E84">
              <w:rPr>
                <w:webHidden/>
              </w:rPr>
              <w:instrText xml:space="preserve"> PAGEREF _Toc529344334 \h </w:instrText>
            </w:r>
            <w:r w:rsidR="009E5E84">
              <w:rPr>
                <w:webHidden/>
              </w:rPr>
            </w:r>
            <w:r w:rsidR="009E5E84">
              <w:rPr>
                <w:webHidden/>
              </w:rPr>
              <w:fldChar w:fldCharType="separate"/>
            </w:r>
            <w:r w:rsidR="008057DA">
              <w:rPr>
                <w:webHidden/>
              </w:rPr>
              <w:t>100</w:t>
            </w:r>
            <w:r w:rsidR="009E5E84">
              <w:rPr>
                <w:webHidden/>
              </w:rPr>
              <w:fldChar w:fldCharType="end"/>
            </w:r>
          </w:hyperlink>
        </w:p>
        <w:p w14:paraId="796106E8" w14:textId="77777777" w:rsidR="009E5E84" w:rsidRDefault="00394F8C">
          <w:pPr>
            <w:pStyle w:val="TOC3"/>
            <w:rPr>
              <w:rFonts w:eastAsiaTheme="minorEastAsia" w:cstheme="minorBidi"/>
              <w:lang w:val="en-AU" w:eastAsia="en-AU"/>
            </w:rPr>
          </w:pPr>
          <w:hyperlink w:anchor="_Toc529344335" w:history="1">
            <w:r w:rsidR="009E5E84" w:rsidRPr="00F87CDF">
              <w:rPr>
                <w:rStyle w:val="Hyperlink"/>
                <w:rFonts w:ascii="Arial" w:hAnsi="Arial"/>
              </w:rPr>
              <w:t>Recipient Created Tax Invoices (RCTI)</w:t>
            </w:r>
            <w:r w:rsidR="009E5E84">
              <w:rPr>
                <w:webHidden/>
              </w:rPr>
              <w:tab/>
            </w:r>
            <w:r w:rsidR="009E5E84">
              <w:rPr>
                <w:webHidden/>
              </w:rPr>
              <w:fldChar w:fldCharType="begin"/>
            </w:r>
            <w:r w:rsidR="009E5E84">
              <w:rPr>
                <w:webHidden/>
              </w:rPr>
              <w:instrText xml:space="preserve"> PAGEREF _Toc529344335 \h </w:instrText>
            </w:r>
            <w:r w:rsidR="009E5E84">
              <w:rPr>
                <w:webHidden/>
              </w:rPr>
            </w:r>
            <w:r w:rsidR="009E5E84">
              <w:rPr>
                <w:webHidden/>
              </w:rPr>
              <w:fldChar w:fldCharType="separate"/>
            </w:r>
            <w:r w:rsidR="008057DA">
              <w:rPr>
                <w:webHidden/>
              </w:rPr>
              <w:t>102</w:t>
            </w:r>
            <w:r w:rsidR="009E5E84">
              <w:rPr>
                <w:webHidden/>
              </w:rPr>
              <w:fldChar w:fldCharType="end"/>
            </w:r>
          </w:hyperlink>
        </w:p>
        <w:p w14:paraId="1A52F496" w14:textId="77777777" w:rsidR="009E5E84" w:rsidRDefault="00394F8C">
          <w:pPr>
            <w:pStyle w:val="TOC3"/>
            <w:rPr>
              <w:rFonts w:eastAsiaTheme="minorEastAsia" w:cstheme="minorBidi"/>
              <w:lang w:val="en-AU" w:eastAsia="en-AU"/>
            </w:rPr>
          </w:pPr>
          <w:hyperlink w:anchor="_Toc529344336" w:history="1">
            <w:r w:rsidR="009E5E84" w:rsidRPr="00F87CDF">
              <w:rPr>
                <w:rStyle w:val="Hyperlink"/>
                <w:rFonts w:ascii="Arial" w:hAnsi="Arial"/>
              </w:rPr>
              <w:t>Bulk payment request upload</w:t>
            </w:r>
            <w:r w:rsidR="009E5E84">
              <w:rPr>
                <w:webHidden/>
              </w:rPr>
              <w:tab/>
            </w:r>
            <w:r w:rsidR="009E5E84">
              <w:rPr>
                <w:webHidden/>
              </w:rPr>
              <w:fldChar w:fldCharType="begin"/>
            </w:r>
            <w:r w:rsidR="009E5E84">
              <w:rPr>
                <w:webHidden/>
              </w:rPr>
              <w:instrText xml:space="preserve"> PAGEREF _Toc529344336 \h </w:instrText>
            </w:r>
            <w:r w:rsidR="009E5E84">
              <w:rPr>
                <w:webHidden/>
              </w:rPr>
            </w:r>
            <w:r w:rsidR="009E5E84">
              <w:rPr>
                <w:webHidden/>
              </w:rPr>
              <w:fldChar w:fldCharType="separate"/>
            </w:r>
            <w:r w:rsidR="008057DA">
              <w:rPr>
                <w:webHidden/>
              </w:rPr>
              <w:t>103</w:t>
            </w:r>
            <w:r w:rsidR="009E5E84">
              <w:rPr>
                <w:webHidden/>
              </w:rPr>
              <w:fldChar w:fldCharType="end"/>
            </w:r>
          </w:hyperlink>
        </w:p>
        <w:p w14:paraId="7B7DCD2B" w14:textId="77777777" w:rsidR="009E5E84" w:rsidRDefault="00394F8C">
          <w:pPr>
            <w:pStyle w:val="TOC3"/>
            <w:rPr>
              <w:rFonts w:eastAsiaTheme="minorEastAsia" w:cstheme="minorBidi"/>
              <w:lang w:val="en-AU" w:eastAsia="en-AU"/>
            </w:rPr>
          </w:pPr>
          <w:hyperlink w:anchor="_Toc529344337" w:history="1">
            <w:r w:rsidR="009E5E84" w:rsidRPr="00F87CDF">
              <w:rPr>
                <w:rStyle w:val="Hyperlink"/>
                <w:rFonts w:ascii="Arial" w:hAnsi="Arial"/>
              </w:rPr>
              <w:t>Payment summary</w:t>
            </w:r>
            <w:r w:rsidR="009E5E84">
              <w:rPr>
                <w:webHidden/>
              </w:rPr>
              <w:tab/>
            </w:r>
            <w:r w:rsidR="009E5E84">
              <w:rPr>
                <w:webHidden/>
              </w:rPr>
              <w:fldChar w:fldCharType="begin"/>
            </w:r>
            <w:r w:rsidR="009E5E84">
              <w:rPr>
                <w:webHidden/>
              </w:rPr>
              <w:instrText xml:space="preserve"> PAGEREF _Toc529344337 \h </w:instrText>
            </w:r>
            <w:r w:rsidR="009E5E84">
              <w:rPr>
                <w:webHidden/>
              </w:rPr>
            </w:r>
            <w:r w:rsidR="009E5E84">
              <w:rPr>
                <w:webHidden/>
              </w:rPr>
              <w:fldChar w:fldCharType="separate"/>
            </w:r>
            <w:r w:rsidR="008057DA">
              <w:rPr>
                <w:webHidden/>
              </w:rPr>
              <w:t>103</w:t>
            </w:r>
            <w:r w:rsidR="009E5E84">
              <w:rPr>
                <w:webHidden/>
              </w:rPr>
              <w:fldChar w:fldCharType="end"/>
            </w:r>
          </w:hyperlink>
        </w:p>
        <w:p w14:paraId="2434F10B" w14:textId="77777777" w:rsidR="009E5E84" w:rsidRDefault="00394F8C">
          <w:pPr>
            <w:pStyle w:val="TOC2"/>
            <w:rPr>
              <w:rFonts w:asciiTheme="minorHAnsi" w:eastAsiaTheme="minorEastAsia" w:hAnsiTheme="minorHAnsi" w:cstheme="minorBidi"/>
              <w:lang w:eastAsia="en-AU"/>
            </w:rPr>
          </w:pPr>
          <w:hyperlink w:anchor="_Toc529344338" w:history="1">
            <w:r w:rsidR="009E5E84" w:rsidRPr="00F87CDF">
              <w:rPr>
                <w:rStyle w:val="Hyperlink"/>
                <w:rFonts w:ascii="Arial" w:eastAsiaTheme="majorEastAsia" w:hAnsi="Arial" w:cs="Arial"/>
              </w:rPr>
              <w:t>Quotations</w:t>
            </w:r>
            <w:r w:rsidR="009E5E84">
              <w:rPr>
                <w:webHidden/>
              </w:rPr>
              <w:tab/>
            </w:r>
            <w:r w:rsidR="009E5E84">
              <w:rPr>
                <w:webHidden/>
              </w:rPr>
              <w:fldChar w:fldCharType="begin"/>
            </w:r>
            <w:r w:rsidR="009E5E84">
              <w:rPr>
                <w:webHidden/>
              </w:rPr>
              <w:instrText xml:space="preserve"> PAGEREF _Toc529344338 \h </w:instrText>
            </w:r>
            <w:r w:rsidR="009E5E84">
              <w:rPr>
                <w:webHidden/>
              </w:rPr>
            </w:r>
            <w:r w:rsidR="009E5E84">
              <w:rPr>
                <w:webHidden/>
              </w:rPr>
              <w:fldChar w:fldCharType="separate"/>
            </w:r>
            <w:r w:rsidR="008057DA">
              <w:rPr>
                <w:webHidden/>
              </w:rPr>
              <w:t>106</w:t>
            </w:r>
            <w:r w:rsidR="009E5E84">
              <w:rPr>
                <w:webHidden/>
              </w:rPr>
              <w:fldChar w:fldCharType="end"/>
            </w:r>
          </w:hyperlink>
        </w:p>
        <w:p w14:paraId="1E1007BE" w14:textId="77777777" w:rsidR="009E5E84" w:rsidRDefault="00394F8C">
          <w:pPr>
            <w:pStyle w:val="TOC3"/>
            <w:rPr>
              <w:rFonts w:eastAsiaTheme="minorEastAsia" w:cstheme="minorBidi"/>
              <w:lang w:val="en-AU" w:eastAsia="en-AU"/>
            </w:rPr>
          </w:pPr>
          <w:hyperlink w:anchor="_Toc529344339" w:history="1">
            <w:r w:rsidR="009E5E84" w:rsidRPr="00F87CDF">
              <w:rPr>
                <w:rStyle w:val="Hyperlink"/>
                <w:rFonts w:ascii="Arial" w:hAnsi="Arial"/>
              </w:rPr>
              <w:t>Respond to a request for quotation</w:t>
            </w:r>
            <w:r w:rsidR="009E5E84">
              <w:rPr>
                <w:webHidden/>
              </w:rPr>
              <w:tab/>
            </w:r>
            <w:r w:rsidR="009E5E84">
              <w:rPr>
                <w:webHidden/>
              </w:rPr>
              <w:fldChar w:fldCharType="begin"/>
            </w:r>
            <w:r w:rsidR="009E5E84">
              <w:rPr>
                <w:webHidden/>
              </w:rPr>
              <w:instrText xml:space="preserve"> PAGEREF _Toc529344339 \h </w:instrText>
            </w:r>
            <w:r w:rsidR="009E5E84">
              <w:rPr>
                <w:webHidden/>
              </w:rPr>
            </w:r>
            <w:r w:rsidR="009E5E84">
              <w:rPr>
                <w:webHidden/>
              </w:rPr>
              <w:fldChar w:fldCharType="separate"/>
            </w:r>
            <w:r w:rsidR="008057DA">
              <w:rPr>
                <w:webHidden/>
              </w:rPr>
              <w:t>107</w:t>
            </w:r>
            <w:r w:rsidR="009E5E84">
              <w:rPr>
                <w:webHidden/>
              </w:rPr>
              <w:fldChar w:fldCharType="end"/>
            </w:r>
          </w:hyperlink>
        </w:p>
        <w:p w14:paraId="6805C835" w14:textId="77777777" w:rsidR="009E5E84" w:rsidRDefault="00394F8C">
          <w:pPr>
            <w:pStyle w:val="TOC3"/>
            <w:rPr>
              <w:rFonts w:eastAsiaTheme="minorEastAsia" w:cstheme="minorBidi"/>
              <w:lang w:val="en-AU" w:eastAsia="en-AU"/>
            </w:rPr>
          </w:pPr>
          <w:hyperlink w:anchor="_Toc529344340" w:history="1">
            <w:r w:rsidR="009E5E84" w:rsidRPr="00F87CDF">
              <w:rPr>
                <w:rStyle w:val="Hyperlink"/>
                <w:rFonts w:ascii="Arial" w:hAnsi="Arial"/>
              </w:rPr>
              <w:t>View a quote</w:t>
            </w:r>
            <w:r w:rsidR="009E5E84">
              <w:rPr>
                <w:webHidden/>
              </w:rPr>
              <w:tab/>
            </w:r>
            <w:r w:rsidR="009E5E84">
              <w:rPr>
                <w:webHidden/>
              </w:rPr>
              <w:fldChar w:fldCharType="begin"/>
            </w:r>
            <w:r w:rsidR="009E5E84">
              <w:rPr>
                <w:webHidden/>
              </w:rPr>
              <w:instrText xml:space="preserve"> PAGEREF _Toc529344340 \h </w:instrText>
            </w:r>
            <w:r w:rsidR="009E5E84">
              <w:rPr>
                <w:webHidden/>
              </w:rPr>
            </w:r>
            <w:r w:rsidR="009E5E84">
              <w:rPr>
                <w:webHidden/>
              </w:rPr>
              <w:fldChar w:fldCharType="separate"/>
            </w:r>
            <w:r w:rsidR="008057DA">
              <w:rPr>
                <w:webHidden/>
              </w:rPr>
              <w:t>110</w:t>
            </w:r>
            <w:r w:rsidR="009E5E84">
              <w:rPr>
                <w:webHidden/>
              </w:rPr>
              <w:fldChar w:fldCharType="end"/>
            </w:r>
          </w:hyperlink>
        </w:p>
        <w:p w14:paraId="40DE7E55" w14:textId="77777777" w:rsidR="009E5E84" w:rsidRDefault="00394F8C">
          <w:pPr>
            <w:pStyle w:val="TOC2"/>
            <w:rPr>
              <w:rFonts w:asciiTheme="minorHAnsi" w:eastAsiaTheme="minorEastAsia" w:hAnsiTheme="minorHAnsi" w:cstheme="minorBidi"/>
              <w:lang w:eastAsia="en-AU"/>
            </w:rPr>
          </w:pPr>
          <w:hyperlink w:anchor="_Toc529344341" w:history="1">
            <w:r w:rsidR="009E5E84" w:rsidRPr="00F87CDF">
              <w:rPr>
                <w:rStyle w:val="Hyperlink"/>
                <w:rFonts w:ascii="Arial" w:eastAsiaTheme="majorEastAsia" w:hAnsi="Arial" w:cs="Arial"/>
              </w:rPr>
              <w:t>Referrals</w:t>
            </w:r>
            <w:r w:rsidR="009E5E84">
              <w:rPr>
                <w:webHidden/>
              </w:rPr>
              <w:tab/>
            </w:r>
            <w:r w:rsidR="009E5E84">
              <w:rPr>
                <w:webHidden/>
              </w:rPr>
              <w:fldChar w:fldCharType="begin"/>
            </w:r>
            <w:r w:rsidR="009E5E84">
              <w:rPr>
                <w:webHidden/>
              </w:rPr>
              <w:instrText xml:space="preserve"> PAGEREF _Toc529344341 \h </w:instrText>
            </w:r>
            <w:r w:rsidR="009E5E84">
              <w:rPr>
                <w:webHidden/>
              </w:rPr>
            </w:r>
            <w:r w:rsidR="009E5E84">
              <w:rPr>
                <w:webHidden/>
              </w:rPr>
              <w:fldChar w:fldCharType="separate"/>
            </w:r>
            <w:r w:rsidR="008057DA">
              <w:rPr>
                <w:webHidden/>
              </w:rPr>
              <w:t>112</w:t>
            </w:r>
            <w:r w:rsidR="009E5E84">
              <w:rPr>
                <w:webHidden/>
              </w:rPr>
              <w:fldChar w:fldCharType="end"/>
            </w:r>
          </w:hyperlink>
        </w:p>
        <w:p w14:paraId="32A15DFE" w14:textId="77777777" w:rsidR="009E5E84" w:rsidRDefault="00394F8C">
          <w:pPr>
            <w:pStyle w:val="TOC2"/>
            <w:rPr>
              <w:rFonts w:asciiTheme="minorHAnsi" w:eastAsiaTheme="minorEastAsia" w:hAnsiTheme="minorHAnsi" w:cstheme="minorBidi"/>
              <w:lang w:eastAsia="en-AU"/>
            </w:rPr>
          </w:pPr>
          <w:hyperlink w:anchor="_Toc529344342" w:history="1">
            <w:r w:rsidR="009E5E84" w:rsidRPr="00F87CDF">
              <w:rPr>
                <w:rStyle w:val="Hyperlink"/>
                <w:rFonts w:ascii="Arial" w:eastAsiaTheme="majorEastAsia" w:hAnsi="Arial" w:cs="Arial"/>
              </w:rPr>
              <w:t>Provider Finder</w:t>
            </w:r>
            <w:r w:rsidR="009E5E84">
              <w:rPr>
                <w:webHidden/>
              </w:rPr>
              <w:tab/>
            </w:r>
            <w:r w:rsidR="009E5E84">
              <w:rPr>
                <w:webHidden/>
              </w:rPr>
              <w:fldChar w:fldCharType="begin"/>
            </w:r>
            <w:r w:rsidR="009E5E84">
              <w:rPr>
                <w:webHidden/>
              </w:rPr>
              <w:instrText xml:space="preserve"> PAGEREF _Toc529344342 \h </w:instrText>
            </w:r>
            <w:r w:rsidR="009E5E84">
              <w:rPr>
                <w:webHidden/>
              </w:rPr>
            </w:r>
            <w:r w:rsidR="009E5E84">
              <w:rPr>
                <w:webHidden/>
              </w:rPr>
              <w:fldChar w:fldCharType="separate"/>
            </w:r>
            <w:r w:rsidR="008057DA">
              <w:rPr>
                <w:webHidden/>
              </w:rPr>
              <w:t>113</w:t>
            </w:r>
            <w:r w:rsidR="009E5E84">
              <w:rPr>
                <w:webHidden/>
              </w:rPr>
              <w:fldChar w:fldCharType="end"/>
            </w:r>
          </w:hyperlink>
        </w:p>
        <w:p w14:paraId="739FAE50" w14:textId="77777777" w:rsidR="009E5E84" w:rsidRDefault="00394F8C">
          <w:pPr>
            <w:pStyle w:val="TOC2"/>
            <w:rPr>
              <w:rFonts w:asciiTheme="minorHAnsi" w:eastAsiaTheme="minorEastAsia" w:hAnsiTheme="minorHAnsi" w:cstheme="minorBidi"/>
              <w:lang w:eastAsia="en-AU"/>
            </w:rPr>
          </w:pPr>
          <w:hyperlink w:anchor="_Toc529344343" w:history="1">
            <w:r w:rsidR="009E5E84" w:rsidRPr="00F87CDF">
              <w:rPr>
                <w:rStyle w:val="Hyperlink"/>
                <w:rFonts w:ascii="Arial" w:eastAsiaTheme="majorEastAsia" w:hAnsi="Arial" w:cs="Arial"/>
              </w:rPr>
              <w:t>Upload evidence</w:t>
            </w:r>
            <w:r w:rsidR="009E5E84">
              <w:rPr>
                <w:webHidden/>
              </w:rPr>
              <w:tab/>
            </w:r>
            <w:r w:rsidR="009E5E84">
              <w:rPr>
                <w:webHidden/>
              </w:rPr>
              <w:fldChar w:fldCharType="begin"/>
            </w:r>
            <w:r w:rsidR="009E5E84">
              <w:rPr>
                <w:webHidden/>
              </w:rPr>
              <w:instrText xml:space="preserve"> PAGEREF _Toc529344343 \h </w:instrText>
            </w:r>
            <w:r w:rsidR="009E5E84">
              <w:rPr>
                <w:webHidden/>
              </w:rPr>
            </w:r>
            <w:r w:rsidR="009E5E84">
              <w:rPr>
                <w:webHidden/>
              </w:rPr>
              <w:fldChar w:fldCharType="separate"/>
            </w:r>
            <w:r w:rsidR="008057DA">
              <w:rPr>
                <w:webHidden/>
              </w:rPr>
              <w:t>117</w:t>
            </w:r>
            <w:r w:rsidR="009E5E84">
              <w:rPr>
                <w:webHidden/>
              </w:rPr>
              <w:fldChar w:fldCharType="end"/>
            </w:r>
          </w:hyperlink>
        </w:p>
        <w:p w14:paraId="4FEF397C" w14:textId="77777777" w:rsidR="009E5E84" w:rsidRDefault="00394F8C">
          <w:pPr>
            <w:pStyle w:val="TOC2"/>
            <w:rPr>
              <w:rFonts w:asciiTheme="minorHAnsi" w:eastAsiaTheme="minorEastAsia" w:hAnsiTheme="minorHAnsi" w:cstheme="minorBidi"/>
              <w:lang w:eastAsia="en-AU"/>
            </w:rPr>
          </w:pPr>
          <w:hyperlink w:anchor="_Toc529344344" w:history="1">
            <w:r w:rsidR="009E5E84" w:rsidRPr="00F87CDF">
              <w:rPr>
                <w:rStyle w:val="Hyperlink"/>
                <w:rFonts w:ascii="Arial" w:eastAsiaTheme="majorEastAsia" w:hAnsi="Arial" w:cs="Arial"/>
              </w:rPr>
              <w:t>Downloads</w:t>
            </w:r>
            <w:r w:rsidR="009E5E84">
              <w:rPr>
                <w:webHidden/>
              </w:rPr>
              <w:tab/>
            </w:r>
            <w:r w:rsidR="009E5E84">
              <w:rPr>
                <w:webHidden/>
              </w:rPr>
              <w:fldChar w:fldCharType="begin"/>
            </w:r>
            <w:r w:rsidR="009E5E84">
              <w:rPr>
                <w:webHidden/>
              </w:rPr>
              <w:instrText xml:space="preserve"> PAGEREF _Toc529344344 \h </w:instrText>
            </w:r>
            <w:r w:rsidR="009E5E84">
              <w:rPr>
                <w:webHidden/>
              </w:rPr>
            </w:r>
            <w:r w:rsidR="009E5E84">
              <w:rPr>
                <w:webHidden/>
              </w:rPr>
              <w:fldChar w:fldCharType="separate"/>
            </w:r>
            <w:r w:rsidR="008057DA">
              <w:rPr>
                <w:webHidden/>
              </w:rPr>
              <w:t>119</w:t>
            </w:r>
            <w:r w:rsidR="009E5E84">
              <w:rPr>
                <w:webHidden/>
              </w:rPr>
              <w:fldChar w:fldCharType="end"/>
            </w:r>
          </w:hyperlink>
        </w:p>
        <w:p w14:paraId="547F9F56" w14:textId="77777777" w:rsidR="00DD2EE2" w:rsidRPr="009E5E84" w:rsidRDefault="00DC25C4" w:rsidP="0074796E">
          <w:pPr>
            <w:rPr>
              <w:rFonts w:ascii="Arial" w:hAnsi="Arial" w:cs="Arial"/>
            </w:rPr>
          </w:pPr>
          <w:r w:rsidRPr="009E5E84">
            <w:rPr>
              <w:rFonts w:ascii="Arial" w:hAnsi="Arial" w:cs="Arial"/>
              <w:b/>
              <w:bCs/>
              <w:noProof/>
            </w:rPr>
            <w:fldChar w:fldCharType="end"/>
          </w:r>
        </w:p>
        <w:bookmarkEnd w:id="25" w:displacedByCustomXml="next"/>
        <w:bookmarkEnd w:id="26" w:displacedByCustomXml="next"/>
        <w:bookmarkEnd w:id="27" w:displacedByCustomXml="next"/>
        <w:bookmarkEnd w:id="28" w:displacedByCustomXml="next"/>
        <w:bookmarkEnd w:id="18" w:displacedByCustomXml="next"/>
        <w:bookmarkEnd w:id="17" w:displacedByCustomXml="next"/>
        <w:bookmarkEnd w:id="16" w:displacedByCustomXml="next"/>
        <w:bookmarkEnd w:id="15" w:displacedByCustomXml="next"/>
        <w:bookmarkEnd w:id="14" w:displacedByCustomXml="next"/>
        <w:bookmarkStart w:id="29" w:name="_Toc453926354" w:displacedByCustomXml="next"/>
        <w:bookmarkStart w:id="30" w:name="_Toc450317444" w:displacedByCustomXml="next"/>
        <w:bookmarkStart w:id="31" w:name="_Toc443041104" w:displacedByCustomXml="next"/>
        <w:bookmarkStart w:id="32" w:name="_Toc453926356" w:displacedByCustomXml="next"/>
      </w:sdtContent>
    </w:sdt>
    <w:p w14:paraId="3F10912A" w14:textId="77777777" w:rsidR="00DD2EE2" w:rsidRPr="009E5E84" w:rsidRDefault="00DD2EE2" w:rsidP="0074796E">
      <w:pPr>
        <w:pStyle w:val="BodyText1"/>
        <w:rPr>
          <w:rFonts w:ascii="Arial" w:hAnsi="Arial" w:cs="Arial"/>
        </w:rPr>
      </w:pPr>
      <w:r w:rsidRPr="009E5E84">
        <w:rPr>
          <w:rFonts w:ascii="Arial" w:hAnsi="Arial" w:cs="Arial"/>
        </w:rPr>
        <w:br w:type="page"/>
      </w:r>
    </w:p>
    <w:p w14:paraId="799DD9D0" w14:textId="77777777" w:rsidR="007508DC" w:rsidRPr="009E5E84" w:rsidRDefault="007508DC">
      <w:pPr>
        <w:pStyle w:val="Heading1"/>
        <w:rPr>
          <w:rFonts w:ascii="Arial" w:hAnsi="Arial"/>
        </w:rPr>
      </w:pPr>
      <w:bookmarkStart w:id="33" w:name="_Toc510526938"/>
      <w:bookmarkStart w:id="34" w:name="_Toc529344289"/>
      <w:r w:rsidRPr="009E5E84">
        <w:rPr>
          <w:rFonts w:ascii="Arial" w:hAnsi="Arial"/>
        </w:rPr>
        <w:lastRenderedPageBreak/>
        <w:t>Introduction</w:t>
      </w:r>
      <w:bookmarkEnd w:id="31"/>
      <w:bookmarkEnd w:id="30"/>
      <w:bookmarkEnd w:id="29"/>
      <w:bookmarkEnd w:id="33"/>
      <w:bookmarkEnd w:id="34"/>
    </w:p>
    <w:p w14:paraId="37B9ED6F" w14:textId="4A632A26" w:rsidR="007508DC" w:rsidRPr="009E5E84" w:rsidRDefault="007508DC" w:rsidP="0074796E">
      <w:pPr>
        <w:pStyle w:val="BodyText1"/>
        <w:rPr>
          <w:rFonts w:ascii="Arial" w:hAnsi="Arial" w:cs="Arial"/>
          <w:b/>
          <w:bCs/>
          <w:color w:val="6B2976"/>
        </w:rPr>
      </w:pPr>
      <w:r w:rsidRPr="009E5E84">
        <w:rPr>
          <w:rFonts w:ascii="Arial" w:hAnsi="Arial" w:cs="Arial"/>
        </w:rPr>
        <w:t xml:space="preserve">The </w:t>
      </w:r>
      <w:hyperlink r:id="rId12" w:history="1">
        <w:r w:rsidRPr="009E5E84">
          <w:rPr>
            <w:rStyle w:val="Strong"/>
            <w:rFonts w:ascii="Arial" w:hAnsi="Arial" w:cs="Arial"/>
          </w:rPr>
          <w:t>myplace</w:t>
        </w:r>
      </w:hyperlink>
      <w:r w:rsidR="004D1A5A" w:rsidRPr="009E5E84">
        <w:rPr>
          <w:rStyle w:val="Strong"/>
          <w:rFonts w:ascii="Arial" w:hAnsi="Arial" w:cs="Arial"/>
        </w:rPr>
        <w:t xml:space="preserve"> </w:t>
      </w:r>
      <w:r w:rsidR="001E7B70" w:rsidRPr="009E5E84">
        <w:rPr>
          <w:rFonts w:ascii="Arial" w:hAnsi="Arial" w:cs="Arial"/>
          <w:bCs/>
        </w:rPr>
        <w:t>p</w:t>
      </w:r>
      <w:r w:rsidRPr="009E5E84">
        <w:rPr>
          <w:rFonts w:ascii="Arial" w:hAnsi="Arial" w:cs="Arial"/>
          <w:bCs/>
        </w:rPr>
        <w:t xml:space="preserve">rovider </w:t>
      </w:r>
      <w:r w:rsidR="008377FB" w:rsidRPr="009E5E84">
        <w:rPr>
          <w:rFonts w:ascii="Arial" w:hAnsi="Arial" w:cs="Arial"/>
          <w:bCs/>
        </w:rPr>
        <w:t>p</w:t>
      </w:r>
      <w:r w:rsidRPr="009E5E84">
        <w:rPr>
          <w:rFonts w:ascii="Arial" w:hAnsi="Arial" w:cs="Arial"/>
          <w:bCs/>
        </w:rPr>
        <w:t>ortal</w:t>
      </w:r>
      <w:r w:rsidR="00942096" w:rsidRPr="009E5E84">
        <w:rPr>
          <w:rFonts w:ascii="Arial" w:hAnsi="Arial" w:cs="Arial"/>
          <w:bCs/>
        </w:rPr>
        <w:t xml:space="preserve"> </w:t>
      </w:r>
      <w:r w:rsidR="004D1A5A" w:rsidRPr="009E5E84">
        <w:rPr>
          <w:rFonts w:ascii="Arial" w:hAnsi="Arial" w:cs="Arial"/>
        </w:rPr>
        <w:t xml:space="preserve">is </w:t>
      </w:r>
      <w:r w:rsidRPr="009E5E84">
        <w:rPr>
          <w:rFonts w:ascii="Arial" w:hAnsi="Arial" w:cs="Arial"/>
        </w:rPr>
        <w:t xml:space="preserve">a secure website developed for </w:t>
      </w:r>
      <w:r w:rsidR="008377FB" w:rsidRPr="009E5E84">
        <w:rPr>
          <w:rFonts w:ascii="Arial" w:hAnsi="Arial" w:cs="Arial"/>
        </w:rPr>
        <w:t>p</w:t>
      </w:r>
      <w:r w:rsidRPr="009E5E84">
        <w:rPr>
          <w:rFonts w:ascii="Arial" w:hAnsi="Arial" w:cs="Arial"/>
        </w:rPr>
        <w:t xml:space="preserve">roviders to </w:t>
      </w:r>
      <w:r w:rsidR="00D3157A" w:rsidRPr="009E5E84">
        <w:rPr>
          <w:rFonts w:ascii="Arial" w:hAnsi="Arial" w:cs="Arial"/>
        </w:rPr>
        <w:t xml:space="preserve">manage their transactions with the NDIA, and </w:t>
      </w:r>
      <w:r w:rsidRPr="009E5E84">
        <w:rPr>
          <w:rFonts w:ascii="Arial" w:hAnsi="Arial" w:cs="Arial"/>
        </w:rPr>
        <w:t xml:space="preserve">view and manage their services with </w:t>
      </w:r>
      <w:r w:rsidR="00576D5E" w:rsidRPr="009E5E84">
        <w:rPr>
          <w:rFonts w:ascii="Arial" w:hAnsi="Arial" w:cs="Arial"/>
        </w:rPr>
        <w:t>P</w:t>
      </w:r>
      <w:r w:rsidRPr="009E5E84">
        <w:rPr>
          <w:rFonts w:ascii="Arial" w:hAnsi="Arial" w:cs="Arial"/>
        </w:rPr>
        <w:t>articipant</w:t>
      </w:r>
      <w:r w:rsidR="00241A4E" w:rsidRPr="009E5E84">
        <w:rPr>
          <w:rFonts w:ascii="Arial" w:hAnsi="Arial" w:cs="Arial"/>
        </w:rPr>
        <w:t>s</w:t>
      </w:r>
      <w:r w:rsidRPr="009E5E84">
        <w:rPr>
          <w:rFonts w:ascii="Arial" w:hAnsi="Arial" w:cs="Arial"/>
        </w:rPr>
        <w:t xml:space="preserve">. </w:t>
      </w:r>
    </w:p>
    <w:p w14:paraId="72D69250" w14:textId="230FBF11" w:rsidR="007508DC" w:rsidRPr="009E5E84" w:rsidRDefault="007508DC" w:rsidP="0074796E">
      <w:pPr>
        <w:pStyle w:val="BodyText1"/>
        <w:rPr>
          <w:rFonts w:ascii="Arial" w:hAnsi="Arial" w:cs="Arial"/>
        </w:rPr>
      </w:pPr>
      <w:r w:rsidRPr="009E5E84">
        <w:rPr>
          <w:rFonts w:ascii="Arial" w:hAnsi="Arial" w:cs="Arial"/>
        </w:rPr>
        <w:t xml:space="preserve">This </w:t>
      </w:r>
      <w:r w:rsidR="009E5E84">
        <w:rPr>
          <w:rFonts w:ascii="Arial" w:hAnsi="Arial" w:cs="Arial"/>
        </w:rPr>
        <w:t>step-by-step</w:t>
      </w:r>
      <w:r w:rsidR="003E0659" w:rsidRPr="009E5E84">
        <w:rPr>
          <w:rFonts w:ascii="Arial" w:hAnsi="Arial" w:cs="Arial"/>
        </w:rPr>
        <w:t xml:space="preserve"> guide</w:t>
      </w:r>
      <w:r w:rsidRPr="009E5E84">
        <w:rPr>
          <w:rFonts w:ascii="Arial" w:hAnsi="Arial" w:cs="Arial"/>
        </w:rPr>
        <w:t xml:space="preserve"> describes how the </w:t>
      </w:r>
      <w:r w:rsidRPr="009E5E84">
        <w:rPr>
          <w:rStyle w:val="Strong"/>
          <w:rFonts w:ascii="Arial" w:hAnsi="Arial" w:cs="Arial"/>
        </w:rPr>
        <w:t>myplace</w:t>
      </w:r>
      <w:r w:rsidRPr="009E5E84">
        <w:rPr>
          <w:rFonts w:ascii="Arial" w:hAnsi="Arial" w:cs="Arial"/>
        </w:rPr>
        <w:t xml:space="preserve"> portal works and provides the general layouts of the menus and screens in the portal.</w:t>
      </w:r>
    </w:p>
    <w:p w14:paraId="2CB802D8" w14:textId="77777777" w:rsidR="007508DC" w:rsidRPr="009E5E84" w:rsidRDefault="007508DC" w:rsidP="0074796E">
      <w:pPr>
        <w:pStyle w:val="BodyText1"/>
        <w:rPr>
          <w:rFonts w:ascii="Arial" w:hAnsi="Arial" w:cs="Arial"/>
        </w:rPr>
      </w:pPr>
      <w:r w:rsidRPr="009E5E84">
        <w:rPr>
          <w:rFonts w:ascii="Arial" w:hAnsi="Arial" w:cs="Arial"/>
        </w:rPr>
        <w:t xml:space="preserve">It also includes instructions for using each of the </w:t>
      </w:r>
      <w:r w:rsidR="003265E8" w:rsidRPr="009E5E84">
        <w:rPr>
          <w:rFonts w:ascii="Arial" w:hAnsi="Arial" w:cs="Arial"/>
        </w:rPr>
        <w:t>functions</w:t>
      </w:r>
      <w:r w:rsidRPr="009E5E84">
        <w:rPr>
          <w:rFonts w:ascii="Arial" w:hAnsi="Arial" w:cs="Arial"/>
        </w:rPr>
        <w:t xml:space="preserve"> in the portal. </w:t>
      </w:r>
    </w:p>
    <w:p w14:paraId="2A51F502" w14:textId="2420C1B1" w:rsidR="00AF6EC6" w:rsidRPr="009E5E84" w:rsidRDefault="00293DAF" w:rsidP="0074796E">
      <w:pPr>
        <w:pStyle w:val="Heading2"/>
        <w:rPr>
          <w:rFonts w:ascii="Arial" w:hAnsi="Arial" w:cs="Arial"/>
        </w:rPr>
      </w:pPr>
      <w:bookmarkStart w:id="35" w:name="_Toc510526939"/>
      <w:bookmarkStart w:id="36" w:name="_Toc529344290"/>
      <w:r w:rsidRPr="009E5E84">
        <w:rPr>
          <w:rFonts w:ascii="Arial" w:hAnsi="Arial" w:cs="Arial"/>
        </w:rPr>
        <w:t xml:space="preserve">What </w:t>
      </w:r>
      <w:r w:rsidR="005F0E19" w:rsidRPr="009E5E84">
        <w:rPr>
          <w:rFonts w:ascii="Arial" w:hAnsi="Arial" w:cs="Arial"/>
        </w:rPr>
        <w:t>c</w:t>
      </w:r>
      <w:r w:rsidR="00480F96" w:rsidRPr="009E5E84">
        <w:rPr>
          <w:rFonts w:ascii="Arial" w:hAnsi="Arial" w:cs="Arial"/>
        </w:rPr>
        <w:t xml:space="preserve">an </w:t>
      </w:r>
      <w:r w:rsidR="00D827D6" w:rsidRPr="009E5E84">
        <w:rPr>
          <w:rFonts w:ascii="Arial" w:hAnsi="Arial" w:cs="Arial"/>
        </w:rPr>
        <w:t xml:space="preserve">you </w:t>
      </w:r>
      <w:r w:rsidR="005F0E19" w:rsidRPr="009E5E84">
        <w:rPr>
          <w:rFonts w:ascii="Arial" w:hAnsi="Arial" w:cs="Arial"/>
        </w:rPr>
        <w:t>d</w:t>
      </w:r>
      <w:r w:rsidR="00480F96" w:rsidRPr="009E5E84">
        <w:rPr>
          <w:rFonts w:ascii="Arial" w:hAnsi="Arial" w:cs="Arial"/>
        </w:rPr>
        <w:t xml:space="preserve">o </w:t>
      </w:r>
      <w:r w:rsidR="005F0E19" w:rsidRPr="009E5E84">
        <w:rPr>
          <w:rFonts w:ascii="Arial" w:hAnsi="Arial" w:cs="Arial"/>
        </w:rPr>
        <w:t>i</w:t>
      </w:r>
      <w:r w:rsidR="00480F96" w:rsidRPr="009E5E84">
        <w:rPr>
          <w:rFonts w:ascii="Arial" w:hAnsi="Arial" w:cs="Arial"/>
        </w:rPr>
        <w:t>n myplace?</w:t>
      </w:r>
      <w:bookmarkEnd w:id="35"/>
      <w:bookmarkEnd w:id="36"/>
    </w:p>
    <w:p w14:paraId="25310DB8" w14:textId="59539C97" w:rsidR="00293DAF" w:rsidRPr="009E5E84" w:rsidRDefault="00D827D6" w:rsidP="0074796E">
      <w:pPr>
        <w:pStyle w:val="BodyText1"/>
        <w:rPr>
          <w:rFonts w:ascii="Arial" w:hAnsi="Arial" w:cs="Arial"/>
        </w:rPr>
      </w:pPr>
      <w:r w:rsidRPr="009E5E84">
        <w:rPr>
          <w:rFonts w:ascii="Arial" w:hAnsi="Arial" w:cs="Arial"/>
        </w:rPr>
        <w:t>You can use</w:t>
      </w:r>
      <w:r w:rsidR="00293DAF" w:rsidRPr="009E5E84">
        <w:rPr>
          <w:rFonts w:ascii="Arial" w:hAnsi="Arial" w:cs="Arial"/>
        </w:rPr>
        <w:t xml:space="preserve"> </w:t>
      </w:r>
      <w:r w:rsidR="00293DAF" w:rsidRPr="009E5E84">
        <w:rPr>
          <w:rFonts w:ascii="Arial" w:hAnsi="Arial" w:cs="Arial"/>
          <w:b/>
          <w:color w:val="6B2976"/>
        </w:rPr>
        <w:t>myplace</w:t>
      </w:r>
      <w:r w:rsidR="00293DAF" w:rsidRPr="009E5E84">
        <w:rPr>
          <w:rFonts w:ascii="Arial" w:hAnsi="Arial" w:cs="Arial"/>
        </w:rPr>
        <w:t xml:space="preserve"> </w:t>
      </w:r>
      <w:r w:rsidRPr="009E5E84">
        <w:rPr>
          <w:rFonts w:ascii="Arial" w:hAnsi="Arial" w:cs="Arial"/>
        </w:rPr>
        <w:t>to</w:t>
      </w:r>
      <w:r w:rsidR="00293DAF" w:rsidRPr="009E5E84">
        <w:rPr>
          <w:rFonts w:ascii="Arial" w:hAnsi="Arial" w:cs="Arial"/>
        </w:rPr>
        <w:t>:</w:t>
      </w:r>
    </w:p>
    <w:p w14:paraId="65E803F7" w14:textId="77AB2485" w:rsidR="009901FC" w:rsidRPr="009E5E84" w:rsidRDefault="009901FC" w:rsidP="000D1BED">
      <w:pPr>
        <w:pStyle w:val="NDIABulletlvl1"/>
        <w:rPr>
          <w:rFonts w:ascii="Arial" w:hAnsi="Arial" w:cs="Arial"/>
        </w:rPr>
      </w:pPr>
      <w:r w:rsidRPr="009E5E84">
        <w:rPr>
          <w:rFonts w:ascii="Arial" w:hAnsi="Arial" w:cs="Arial"/>
        </w:rPr>
        <w:t xml:space="preserve">View </w:t>
      </w:r>
      <w:r w:rsidR="00D827D6" w:rsidRPr="009E5E84">
        <w:rPr>
          <w:rFonts w:ascii="Arial" w:hAnsi="Arial" w:cs="Arial"/>
        </w:rPr>
        <w:t xml:space="preserve">your </w:t>
      </w:r>
      <w:r w:rsidRPr="009E5E84">
        <w:rPr>
          <w:rFonts w:ascii="Arial" w:hAnsi="Arial" w:cs="Arial"/>
        </w:rPr>
        <w:t>contact details</w:t>
      </w:r>
    </w:p>
    <w:p w14:paraId="10ECF672" w14:textId="77777777" w:rsidR="009901FC" w:rsidRPr="009E5E84" w:rsidRDefault="009901FC" w:rsidP="000D1BED">
      <w:pPr>
        <w:pStyle w:val="NDIABulletlvl1"/>
        <w:rPr>
          <w:rFonts w:ascii="Arial" w:hAnsi="Arial" w:cs="Arial"/>
        </w:rPr>
      </w:pPr>
      <w:r w:rsidRPr="009E5E84">
        <w:rPr>
          <w:rFonts w:ascii="Arial" w:hAnsi="Arial" w:cs="Arial"/>
        </w:rPr>
        <w:t>View, add and edit NDIS</w:t>
      </w:r>
      <w:r w:rsidR="003E0659" w:rsidRPr="009E5E84">
        <w:rPr>
          <w:rFonts w:ascii="Arial" w:hAnsi="Arial" w:cs="Arial"/>
        </w:rPr>
        <w:t xml:space="preserve"> </w:t>
      </w:r>
      <w:r w:rsidR="00931C7B" w:rsidRPr="009E5E84">
        <w:rPr>
          <w:rFonts w:ascii="Arial" w:hAnsi="Arial" w:cs="Arial"/>
        </w:rPr>
        <w:t xml:space="preserve">(National Disability </w:t>
      </w:r>
      <w:r w:rsidR="00EB1604" w:rsidRPr="009E5E84">
        <w:rPr>
          <w:rFonts w:ascii="Arial" w:hAnsi="Arial" w:cs="Arial"/>
        </w:rPr>
        <w:t>Insurance</w:t>
      </w:r>
      <w:r w:rsidR="00931C7B" w:rsidRPr="009E5E84">
        <w:rPr>
          <w:rFonts w:ascii="Arial" w:hAnsi="Arial" w:cs="Arial"/>
        </w:rPr>
        <w:t xml:space="preserve"> Scheme)</w:t>
      </w:r>
      <w:r w:rsidRPr="009E5E84">
        <w:rPr>
          <w:rFonts w:ascii="Arial" w:hAnsi="Arial" w:cs="Arial"/>
        </w:rPr>
        <w:t xml:space="preserve"> registration details, including updates to </w:t>
      </w:r>
      <w:r w:rsidR="001E7B70" w:rsidRPr="009E5E84">
        <w:rPr>
          <w:rFonts w:ascii="Arial" w:hAnsi="Arial" w:cs="Arial"/>
        </w:rPr>
        <w:t>r</w:t>
      </w:r>
      <w:r w:rsidRPr="009E5E84">
        <w:rPr>
          <w:rFonts w:ascii="Arial" w:hAnsi="Arial" w:cs="Arial"/>
        </w:rPr>
        <w:t xml:space="preserve">egistration </w:t>
      </w:r>
      <w:r w:rsidR="008377FB" w:rsidRPr="009E5E84">
        <w:rPr>
          <w:rFonts w:ascii="Arial" w:hAnsi="Arial" w:cs="Arial"/>
        </w:rPr>
        <w:t>g</w:t>
      </w:r>
      <w:r w:rsidRPr="009E5E84">
        <w:rPr>
          <w:rFonts w:ascii="Arial" w:hAnsi="Arial" w:cs="Arial"/>
        </w:rPr>
        <w:t xml:space="preserve">roups and </w:t>
      </w:r>
      <w:r w:rsidR="001E7B70" w:rsidRPr="009E5E84">
        <w:rPr>
          <w:rFonts w:ascii="Arial" w:hAnsi="Arial" w:cs="Arial"/>
        </w:rPr>
        <w:t>p</w:t>
      </w:r>
      <w:r w:rsidRPr="009E5E84">
        <w:rPr>
          <w:rFonts w:ascii="Arial" w:hAnsi="Arial" w:cs="Arial"/>
        </w:rPr>
        <w:t>rofessions</w:t>
      </w:r>
      <w:r w:rsidRPr="009E5E84">
        <w:rPr>
          <w:rStyle w:val="FootnoteReference"/>
          <w:rFonts w:ascii="Arial" w:hAnsi="Arial" w:cs="Arial"/>
        </w:rPr>
        <w:footnoteReference w:id="1"/>
      </w:r>
    </w:p>
    <w:p w14:paraId="6DB7337A" w14:textId="77777777" w:rsidR="009901FC" w:rsidRPr="009E5E84" w:rsidRDefault="009901FC" w:rsidP="000D1BED">
      <w:pPr>
        <w:pStyle w:val="NDIABulletlvl1"/>
        <w:rPr>
          <w:rFonts w:ascii="Arial" w:hAnsi="Arial" w:cs="Arial"/>
        </w:rPr>
      </w:pPr>
      <w:r w:rsidRPr="009E5E84">
        <w:rPr>
          <w:rFonts w:ascii="Arial" w:hAnsi="Arial" w:cs="Arial"/>
        </w:rPr>
        <w:t>Link another registered provider organisation (if applicable)</w:t>
      </w:r>
    </w:p>
    <w:p w14:paraId="283EB4C6" w14:textId="77777777" w:rsidR="009901FC" w:rsidRPr="009E5E84" w:rsidRDefault="009901FC" w:rsidP="000D1BED">
      <w:pPr>
        <w:pStyle w:val="NDIABulletlvl1"/>
        <w:rPr>
          <w:rFonts w:ascii="Arial" w:hAnsi="Arial" w:cs="Arial"/>
        </w:rPr>
      </w:pPr>
      <w:r w:rsidRPr="009E5E84">
        <w:rPr>
          <w:rFonts w:ascii="Arial" w:hAnsi="Arial" w:cs="Arial"/>
        </w:rPr>
        <w:t>View messages received from NDIS</w:t>
      </w:r>
    </w:p>
    <w:p w14:paraId="08A9E7AD" w14:textId="77777777" w:rsidR="009901FC" w:rsidRPr="009E5E84" w:rsidRDefault="009901FC" w:rsidP="000D1BED">
      <w:pPr>
        <w:pStyle w:val="NDIABulletlvl1"/>
        <w:rPr>
          <w:rFonts w:ascii="Arial" w:hAnsi="Arial" w:cs="Arial"/>
        </w:rPr>
      </w:pPr>
      <w:r w:rsidRPr="009E5E84">
        <w:rPr>
          <w:rFonts w:ascii="Arial" w:hAnsi="Arial" w:cs="Arial"/>
        </w:rPr>
        <w:t xml:space="preserve">Instant message with your linked </w:t>
      </w:r>
      <w:r w:rsidR="001E7B70" w:rsidRPr="009E5E84">
        <w:rPr>
          <w:rFonts w:ascii="Arial" w:hAnsi="Arial" w:cs="Arial"/>
        </w:rPr>
        <w:t>p</w:t>
      </w:r>
      <w:r w:rsidRPr="009E5E84">
        <w:rPr>
          <w:rFonts w:ascii="Arial" w:hAnsi="Arial" w:cs="Arial"/>
        </w:rPr>
        <w:t>articipants</w:t>
      </w:r>
    </w:p>
    <w:p w14:paraId="79297FDB" w14:textId="46EE33CD" w:rsidR="0087463F" w:rsidRPr="009E5E84" w:rsidRDefault="0087463F" w:rsidP="000D1BED">
      <w:pPr>
        <w:pStyle w:val="NDIABulletlvl1"/>
        <w:rPr>
          <w:rFonts w:ascii="Arial" w:hAnsi="Arial" w:cs="Arial"/>
        </w:rPr>
      </w:pPr>
      <w:r w:rsidRPr="009E5E84">
        <w:rPr>
          <w:rFonts w:ascii="Arial" w:hAnsi="Arial" w:cs="Arial"/>
        </w:rPr>
        <w:t xml:space="preserve">Create and manage </w:t>
      </w:r>
      <w:r w:rsidR="001E7B70" w:rsidRPr="009E5E84">
        <w:rPr>
          <w:rFonts w:ascii="Arial" w:hAnsi="Arial" w:cs="Arial"/>
        </w:rPr>
        <w:t>s</w:t>
      </w:r>
      <w:r w:rsidRPr="009E5E84">
        <w:rPr>
          <w:rFonts w:ascii="Arial" w:hAnsi="Arial" w:cs="Arial"/>
        </w:rPr>
        <w:t xml:space="preserve">ervice </w:t>
      </w:r>
      <w:r w:rsidR="008377FB" w:rsidRPr="009E5E84">
        <w:rPr>
          <w:rFonts w:ascii="Arial" w:hAnsi="Arial" w:cs="Arial"/>
        </w:rPr>
        <w:t>b</w:t>
      </w:r>
      <w:r w:rsidRPr="009E5E84">
        <w:rPr>
          <w:rFonts w:ascii="Arial" w:hAnsi="Arial" w:cs="Arial"/>
        </w:rPr>
        <w:t xml:space="preserve">ookings </w:t>
      </w:r>
    </w:p>
    <w:p w14:paraId="481AF49C" w14:textId="77777777" w:rsidR="00293DAF" w:rsidRPr="009E5E84" w:rsidRDefault="00293DAF" w:rsidP="000D1BED">
      <w:pPr>
        <w:pStyle w:val="NDIABulletlvl1"/>
        <w:rPr>
          <w:rFonts w:ascii="Arial" w:hAnsi="Arial" w:cs="Arial"/>
        </w:rPr>
      </w:pPr>
      <w:r w:rsidRPr="009E5E84">
        <w:rPr>
          <w:rFonts w:ascii="Arial" w:hAnsi="Arial" w:cs="Arial"/>
        </w:rPr>
        <w:t xml:space="preserve">Create and view </w:t>
      </w:r>
      <w:r w:rsidR="001E7B70" w:rsidRPr="009E5E84">
        <w:rPr>
          <w:rFonts w:ascii="Arial" w:hAnsi="Arial" w:cs="Arial"/>
        </w:rPr>
        <w:t>p</w:t>
      </w:r>
      <w:r w:rsidR="007C69B2" w:rsidRPr="009E5E84">
        <w:rPr>
          <w:rFonts w:ascii="Arial" w:hAnsi="Arial" w:cs="Arial"/>
        </w:rPr>
        <w:t xml:space="preserve">ayment </w:t>
      </w:r>
      <w:r w:rsidR="008377FB" w:rsidRPr="009E5E84">
        <w:rPr>
          <w:rFonts w:ascii="Arial" w:hAnsi="Arial" w:cs="Arial"/>
        </w:rPr>
        <w:t>r</w:t>
      </w:r>
      <w:r w:rsidR="007C69B2" w:rsidRPr="009E5E84">
        <w:rPr>
          <w:rFonts w:ascii="Arial" w:hAnsi="Arial" w:cs="Arial"/>
        </w:rPr>
        <w:t xml:space="preserve">equests </w:t>
      </w:r>
      <w:r w:rsidRPr="009E5E84">
        <w:rPr>
          <w:rFonts w:ascii="Arial" w:hAnsi="Arial" w:cs="Arial"/>
        </w:rPr>
        <w:t>(previously known as claims)</w:t>
      </w:r>
    </w:p>
    <w:p w14:paraId="4D26EED8" w14:textId="77777777" w:rsidR="001A4ECB" w:rsidRPr="009E5E84" w:rsidRDefault="001A4ECB" w:rsidP="000D1BED">
      <w:pPr>
        <w:pStyle w:val="NDIABulletlvl1"/>
        <w:rPr>
          <w:rFonts w:ascii="Arial" w:hAnsi="Arial" w:cs="Arial"/>
        </w:rPr>
      </w:pPr>
      <w:r w:rsidRPr="009E5E84">
        <w:rPr>
          <w:rFonts w:ascii="Arial" w:hAnsi="Arial" w:cs="Arial"/>
        </w:rPr>
        <w:t>View and respond to quotes received from NDIS</w:t>
      </w:r>
    </w:p>
    <w:p w14:paraId="69A5BD11" w14:textId="77777777" w:rsidR="001A4ECB" w:rsidRPr="009E5E84" w:rsidRDefault="001A4ECB" w:rsidP="000D1BED">
      <w:pPr>
        <w:pStyle w:val="NDIABulletlvl1"/>
        <w:rPr>
          <w:rFonts w:ascii="Arial" w:hAnsi="Arial" w:cs="Arial"/>
        </w:rPr>
      </w:pPr>
      <w:r w:rsidRPr="009E5E84">
        <w:rPr>
          <w:rFonts w:ascii="Arial" w:hAnsi="Arial" w:cs="Arial"/>
        </w:rPr>
        <w:t>View referrals made to your organisation</w:t>
      </w:r>
    </w:p>
    <w:p w14:paraId="6E575EB2" w14:textId="77777777" w:rsidR="00882780" w:rsidRPr="009E5E84" w:rsidRDefault="000120FE" w:rsidP="000D1BED">
      <w:pPr>
        <w:pStyle w:val="NDIABulletlvl1"/>
        <w:rPr>
          <w:rFonts w:ascii="Arial" w:hAnsi="Arial" w:cs="Arial"/>
        </w:rPr>
      </w:pPr>
      <w:r w:rsidRPr="009E5E84">
        <w:rPr>
          <w:rFonts w:ascii="Arial" w:hAnsi="Arial" w:cs="Arial"/>
        </w:rPr>
        <w:t>Upload required documents</w:t>
      </w:r>
    </w:p>
    <w:p w14:paraId="165324E6" w14:textId="7BA4F015" w:rsidR="001A4ECB" w:rsidRPr="009E5E84" w:rsidRDefault="00882780" w:rsidP="00882780">
      <w:pPr>
        <w:pStyle w:val="NDIABulletlvl1"/>
        <w:rPr>
          <w:rFonts w:ascii="Arial" w:hAnsi="Arial" w:cs="Arial"/>
        </w:rPr>
      </w:pPr>
      <w:r w:rsidRPr="009E5E84">
        <w:rPr>
          <w:rFonts w:ascii="Arial" w:hAnsi="Arial" w:cs="Arial"/>
        </w:rPr>
        <w:t>Download reports about all your service bookings and participants.</w:t>
      </w:r>
    </w:p>
    <w:p w14:paraId="0EBB385D" w14:textId="77777777" w:rsidR="000120FE" w:rsidRPr="009E5E84" w:rsidRDefault="000120FE" w:rsidP="0074796E">
      <w:pPr>
        <w:pStyle w:val="Heading2"/>
        <w:rPr>
          <w:rFonts w:ascii="Arial" w:hAnsi="Arial" w:cs="Arial"/>
        </w:rPr>
      </w:pPr>
      <w:bookmarkStart w:id="37" w:name="_Toc510526940"/>
      <w:bookmarkStart w:id="38" w:name="_Toc529344291"/>
      <w:r w:rsidRPr="009E5E84">
        <w:rPr>
          <w:rFonts w:ascii="Arial" w:hAnsi="Arial" w:cs="Arial"/>
        </w:rPr>
        <w:t xml:space="preserve">Minimum </w:t>
      </w:r>
      <w:r w:rsidR="003E0659" w:rsidRPr="009E5E84">
        <w:rPr>
          <w:rFonts w:ascii="Arial" w:hAnsi="Arial" w:cs="Arial"/>
        </w:rPr>
        <w:t>i</w:t>
      </w:r>
      <w:r w:rsidR="00480F96" w:rsidRPr="009E5E84">
        <w:rPr>
          <w:rFonts w:ascii="Arial" w:hAnsi="Arial" w:cs="Arial"/>
        </w:rPr>
        <w:t xml:space="preserve">nternet </w:t>
      </w:r>
      <w:r w:rsidR="005F0E19" w:rsidRPr="009E5E84">
        <w:rPr>
          <w:rFonts w:ascii="Arial" w:hAnsi="Arial" w:cs="Arial"/>
        </w:rPr>
        <w:t>b</w:t>
      </w:r>
      <w:r w:rsidR="00480F96" w:rsidRPr="009E5E84">
        <w:rPr>
          <w:rFonts w:ascii="Arial" w:hAnsi="Arial" w:cs="Arial"/>
        </w:rPr>
        <w:t xml:space="preserve">rowser </w:t>
      </w:r>
      <w:r w:rsidR="005F0E19" w:rsidRPr="009E5E84">
        <w:rPr>
          <w:rFonts w:ascii="Arial" w:hAnsi="Arial" w:cs="Arial"/>
        </w:rPr>
        <w:t>r</w:t>
      </w:r>
      <w:r w:rsidR="00480F96" w:rsidRPr="009E5E84">
        <w:rPr>
          <w:rFonts w:ascii="Arial" w:hAnsi="Arial" w:cs="Arial"/>
        </w:rPr>
        <w:t xml:space="preserve">equirements to </w:t>
      </w:r>
      <w:r w:rsidR="005F0E19" w:rsidRPr="009E5E84">
        <w:rPr>
          <w:rFonts w:ascii="Arial" w:hAnsi="Arial" w:cs="Arial"/>
        </w:rPr>
        <w:t>a</w:t>
      </w:r>
      <w:r w:rsidR="00480F96" w:rsidRPr="009E5E84">
        <w:rPr>
          <w:rFonts w:ascii="Arial" w:hAnsi="Arial" w:cs="Arial"/>
        </w:rPr>
        <w:t>ccess myplace</w:t>
      </w:r>
      <w:bookmarkEnd w:id="37"/>
      <w:bookmarkEnd w:id="38"/>
    </w:p>
    <w:p w14:paraId="3F6E1317" w14:textId="77777777" w:rsidR="000120FE" w:rsidRPr="009E5E84" w:rsidRDefault="000120FE" w:rsidP="0074796E">
      <w:pPr>
        <w:pStyle w:val="BodyText1"/>
        <w:rPr>
          <w:rFonts w:ascii="Arial" w:hAnsi="Arial" w:cs="Arial"/>
        </w:rPr>
      </w:pPr>
      <w:r w:rsidRPr="009E5E84">
        <w:rPr>
          <w:rFonts w:ascii="Arial" w:hAnsi="Arial" w:cs="Arial"/>
        </w:rPr>
        <w:t xml:space="preserve">To access </w:t>
      </w:r>
      <w:r w:rsidRPr="009E5E84">
        <w:rPr>
          <w:rStyle w:val="Strong"/>
          <w:rFonts w:ascii="Arial" w:hAnsi="Arial" w:cs="Arial"/>
        </w:rPr>
        <w:t>myplace</w:t>
      </w:r>
      <w:r w:rsidRPr="009E5E84">
        <w:rPr>
          <w:rFonts w:ascii="Arial" w:hAnsi="Arial" w:cs="Arial"/>
        </w:rPr>
        <w:t>, there are minimum browser requirements. These are:</w:t>
      </w:r>
    </w:p>
    <w:p w14:paraId="7CDF21E2" w14:textId="77777777" w:rsidR="000120FE" w:rsidRPr="009E5E84" w:rsidRDefault="000120FE" w:rsidP="000D1BED">
      <w:pPr>
        <w:pStyle w:val="NDIABulletlvl1"/>
        <w:rPr>
          <w:rFonts w:ascii="Arial" w:hAnsi="Arial" w:cs="Arial"/>
        </w:rPr>
      </w:pPr>
      <w:r w:rsidRPr="009E5E84">
        <w:rPr>
          <w:rFonts w:ascii="Arial" w:hAnsi="Arial" w:cs="Arial"/>
        </w:rPr>
        <w:t>Internet Explorer 9</w:t>
      </w:r>
    </w:p>
    <w:p w14:paraId="1723D4B7" w14:textId="77777777" w:rsidR="000120FE" w:rsidRPr="009E5E84" w:rsidRDefault="000120FE" w:rsidP="000D1BED">
      <w:pPr>
        <w:pStyle w:val="NDIABulletlvl1"/>
        <w:rPr>
          <w:rFonts w:ascii="Arial" w:hAnsi="Arial" w:cs="Arial"/>
        </w:rPr>
      </w:pPr>
      <w:r w:rsidRPr="009E5E84">
        <w:rPr>
          <w:rFonts w:ascii="Arial" w:hAnsi="Arial" w:cs="Arial"/>
        </w:rPr>
        <w:t>Mozilla Firefox 30</w:t>
      </w:r>
    </w:p>
    <w:p w14:paraId="54A41C76" w14:textId="77777777" w:rsidR="000120FE" w:rsidRPr="009E5E84" w:rsidRDefault="000120FE" w:rsidP="000D1BED">
      <w:pPr>
        <w:pStyle w:val="NDIABulletlvl1"/>
        <w:rPr>
          <w:rFonts w:ascii="Arial" w:hAnsi="Arial" w:cs="Arial"/>
        </w:rPr>
      </w:pPr>
      <w:r w:rsidRPr="009E5E84">
        <w:rPr>
          <w:rFonts w:ascii="Arial" w:hAnsi="Arial" w:cs="Arial"/>
        </w:rPr>
        <w:t>Google Chrome 39</w:t>
      </w:r>
    </w:p>
    <w:p w14:paraId="36E4CC9C" w14:textId="77777777" w:rsidR="000120FE" w:rsidRPr="009E5E84" w:rsidRDefault="000120FE" w:rsidP="000D1BED">
      <w:pPr>
        <w:pStyle w:val="NDIABulletlvl1"/>
        <w:rPr>
          <w:rFonts w:ascii="Arial" w:hAnsi="Arial" w:cs="Arial"/>
        </w:rPr>
      </w:pPr>
      <w:r w:rsidRPr="009E5E84">
        <w:rPr>
          <w:rFonts w:ascii="Arial" w:hAnsi="Arial" w:cs="Arial"/>
        </w:rPr>
        <w:t>Safari 5 (Apple only)</w:t>
      </w:r>
      <w:r w:rsidR="00EE0496" w:rsidRPr="009E5E84">
        <w:rPr>
          <w:rFonts w:ascii="Arial" w:hAnsi="Arial" w:cs="Arial"/>
        </w:rPr>
        <w:t>.</w:t>
      </w:r>
    </w:p>
    <w:p w14:paraId="028A4C2D" w14:textId="77777777" w:rsidR="005E5CDB" w:rsidRPr="009E5E84" w:rsidRDefault="005E5CDB" w:rsidP="005E5CDB">
      <w:pPr>
        <w:pStyle w:val="Heading2"/>
        <w:rPr>
          <w:rFonts w:ascii="Arial" w:hAnsi="Arial" w:cs="Arial"/>
        </w:rPr>
      </w:pPr>
      <w:bookmarkStart w:id="39" w:name="_Toc529344292"/>
      <w:r w:rsidRPr="009E5E84">
        <w:rPr>
          <w:rFonts w:ascii="Arial" w:hAnsi="Arial" w:cs="Arial"/>
        </w:rPr>
        <w:t xml:space="preserve">Additional </w:t>
      </w:r>
      <w:r w:rsidR="005F0E19" w:rsidRPr="009E5E84">
        <w:rPr>
          <w:rFonts w:ascii="Arial" w:hAnsi="Arial" w:cs="Arial"/>
        </w:rPr>
        <w:t>r</w:t>
      </w:r>
      <w:r w:rsidRPr="009E5E84">
        <w:rPr>
          <w:rFonts w:ascii="Arial" w:hAnsi="Arial" w:cs="Arial"/>
        </w:rPr>
        <w:t xml:space="preserve">eference </w:t>
      </w:r>
      <w:r w:rsidR="005F0E19" w:rsidRPr="009E5E84">
        <w:rPr>
          <w:rFonts w:ascii="Arial" w:hAnsi="Arial" w:cs="Arial"/>
        </w:rPr>
        <w:t>m</w:t>
      </w:r>
      <w:r w:rsidRPr="009E5E84">
        <w:rPr>
          <w:rFonts w:ascii="Arial" w:hAnsi="Arial" w:cs="Arial"/>
        </w:rPr>
        <w:t>aterial</w:t>
      </w:r>
      <w:bookmarkEnd w:id="39"/>
    </w:p>
    <w:p w14:paraId="0E99031D" w14:textId="77777777" w:rsidR="001834E1" w:rsidRPr="009E5E84" w:rsidRDefault="005E5CDB" w:rsidP="009901FC">
      <w:pPr>
        <w:rPr>
          <w:rFonts w:ascii="Arial" w:hAnsi="Arial" w:cs="Arial"/>
        </w:rPr>
      </w:pPr>
      <w:r w:rsidRPr="009E5E84">
        <w:rPr>
          <w:rFonts w:ascii="Arial" w:hAnsi="Arial" w:cs="Arial"/>
        </w:rPr>
        <w:t xml:space="preserve">Further information can be found in the </w:t>
      </w:r>
      <w:hyperlink r:id="rId13" w:history="1">
        <w:r w:rsidR="001834E1" w:rsidRPr="009E5E84">
          <w:rPr>
            <w:rStyle w:val="Hyperlink"/>
            <w:rFonts w:ascii="Arial" w:hAnsi="Arial" w:cs="Arial"/>
          </w:rPr>
          <w:t>Provider Toolkit</w:t>
        </w:r>
      </w:hyperlink>
      <w:r w:rsidR="00DC21C3" w:rsidRPr="009E5E84">
        <w:rPr>
          <w:rFonts w:ascii="Arial" w:hAnsi="Arial" w:cs="Arial"/>
        </w:rPr>
        <w:t>.</w:t>
      </w:r>
      <w:r w:rsidR="001834E1" w:rsidRPr="009E5E84">
        <w:rPr>
          <w:rFonts w:ascii="Arial" w:eastAsiaTheme="minorHAnsi" w:hAnsi="Arial" w:cs="Arial"/>
          <w:sz w:val="24"/>
          <w:lang w:eastAsia="en-AU"/>
        </w:rPr>
        <w:t xml:space="preserve"> </w:t>
      </w:r>
    </w:p>
    <w:p w14:paraId="1F191BD3" w14:textId="77777777" w:rsidR="00480F96" w:rsidRPr="009E5E84" w:rsidRDefault="00480F96" w:rsidP="0074796E">
      <w:pPr>
        <w:pStyle w:val="BodyText1"/>
        <w:rPr>
          <w:rFonts w:ascii="Arial" w:hAnsi="Arial" w:cs="Arial"/>
        </w:rPr>
      </w:pPr>
      <w:r w:rsidRPr="009E5E84">
        <w:rPr>
          <w:rFonts w:ascii="Arial" w:hAnsi="Arial" w:cs="Arial"/>
        </w:rPr>
        <w:br w:type="page"/>
      </w:r>
    </w:p>
    <w:p w14:paraId="214D1F2F" w14:textId="77777777" w:rsidR="00467683" w:rsidRPr="009E5E84" w:rsidRDefault="00467683" w:rsidP="00467683">
      <w:pPr>
        <w:pStyle w:val="Heading1"/>
        <w:rPr>
          <w:rFonts w:ascii="Arial" w:hAnsi="Arial"/>
        </w:rPr>
      </w:pPr>
      <w:bookmarkStart w:id="40" w:name="_Toc510526948"/>
      <w:bookmarkStart w:id="41" w:name="_Toc529344293"/>
      <w:bookmarkStart w:id="42" w:name="_Toc510526941"/>
      <w:r w:rsidRPr="009E5E84">
        <w:rPr>
          <w:rFonts w:ascii="Arial" w:hAnsi="Arial"/>
        </w:rPr>
        <w:lastRenderedPageBreak/>
        <w:t>Accessing myplace</w:t>
      </w:r>
      <w:bookmarkEnd w:id="40"/>
      <w:bookmarkEnd w:id="41"/>
      <w:r w:rsidRPr="009E5E84">
        <w:rPr>
          <w:rFonts w:ascii="Arial" w:hAnsi="Arial"/>
        </w:rPr>
        <w:t xml:space="preserve"> </w:t>
      </w:r>
    </w:p>
    <w:p w14:paraId="398AE6A1" w14:textId="77777777" w:rsidR="006136E0" w:rsidRPr="009E5E84" w:rsidRDefault="00467683" w:rsidP="006136E0">
      <w:pPr>
        <w:pStyle w:val="Steps"/>
        <w:rPr>
          <w:rFonts w:ascii="Arial" w:hAnsi="Arial" w:cs="Arial"/>
        </w:rPr>
      </w:pPr>
      <w:r w:rsidRPr="009E5E84">
        <w:rPr>
          <w:rFonts w:ascii="Arial" w:hAnsi="Arial" w:cs="Arial"/>
        </w:rPr>
        <w:t xml:space="preserve">Access the </w:t>
      </w:r>
      <w:r w:rsidRPr="009E5E84">
        <w:rPr>
          <w:rStyle w:val="Strong"/>
          <w:rFonts w:ascii="Arial" w:hAnsi="Arial" w:cs="Arial"/>
        </w:rPr>
        <w:t>myplace</w:t>
      </w:r>
      <w:r w:rsidRPr="009E5E84">
        <w:rPr>
          <w:rFonts w:ascii="Arial" w:hAnsi="Arial" w:cs="Arial"/>
        </w:rPr>
        <w:t xml:space="preserve"> portal using the link provided on the </w:t>
      </w:r>
      <w:hyperlink r:id="rId14" w:history="1">
        <w:r w:rsidRPr="009E5E84">
          <w:rPr>
            <w:rStyle w:val="Hyperlink"/>
            <w:rFonts w:ascii="Arial" w:hAnsi="Arial" w:cs="Arial"/>
          </w:rPr>
          <w:t>NDIS website</w:t>
        </w:r>
      </w:hyperlink>
      <w:r w:rsidR="00B16CD1" w:rsidRPr="009E5E84">
        <w:rPr>
          <w:rFonts w:ascii="Arial" w:hAnsi="Arial" w:cs="Arial"/>
        </w:rPr>
        <w:t xml:space="preserve"> o</w:t>
      </w:r>
      <w:r w:rsidRPr="009E5E84">
        <w:rPr>
          <w:rFonts w:ascii="Arial" w:hAnsi="Arial" w:cs="Arial"/>
        </w:rPr>
        <w:t xml:space="preserve">r type </w:t>
      </w:r>
      <w:r w:rsidRPr="009E5E84">
        <w:rPr>
          <w:rFonts w:ascii="Arial" w:hAnsi="Arial" w:cs="Arial"/>
          <w:b/>
        </w:rPr>
        <w:t>https://myplace.ndis.gov.au/supplier</w:t>
      </w:r>
      <w:r w:rsidRPr="009E5E84">
        <w:rPr>
          <w:rFonts w:ascii="Arial" w:hAnsi="Arial" w:cs="Arial"/>
        </w:rPr>
        <w:t xml:space="preserve"> in your internet browser.</w:t>
      </w:r>
      <w:r w:rsidR="00266151" w:rsidRPr="009E5E84">
        <w:rPr>
          <w:rFonts w:ascii="Arial" w:hAnsi="Arial" w:cs="Arial"/>
          <w:vertAlign w:val="subscript"/>
        </w:rPr>
        <w:softHyphen/>
      </w:r>
      <w:r w:rsidR="00266151" w:rsidRPr="009E5E84">
        <w:rPr>
          <w:rFonts w:ascii="Arial" w:hAnsi="Arial" w:cs="Arial"/>
          <w:vertAlign w:val="subscript"/>
        </w:rPr>
        <w:softHyphen/>
      </w:r>
    </w:p>
    <w:p w14:paraId="4ADEAD63" w14:textId="08B87C50" w:rsidR="004718BF" w:rsidRPr="009E5E84" w:rsidRDefault="006136E0" w:rsidP="006136E0">
      <w:pPr>
        <w:pStyle w:val="Steps"/>
        <w:numPr>
          <w:ilvl w:val="0"/>
          <w:numId w:val="0"/>
        </w:numPr>
        <w:rPr>
          <w:rFonts w:ascii="Arial" w:hAnsi="Arial" w:cs="Arial"/>
        </w:rPr>
      </w:pPr>
      <w:r w:rsidRPr="009E5E84">
        <w:rPr>
          <w:rFonts w:ascii="Arial" w:hAnsi="Arial" w:cs="Arial"/>
          <w:noProof/>
          <w:vertAlign w:val="subscript"/>
        </w:rPr>
        <w:drawing>
          <wp:inline distT="0" distB="0" distL="0" distR="0" wp14:anchorId="66BBEA95" wp14:editId="64FAE88E">
            <wp:extent cx="5731510" cy="4112687"/>
            <wp:effectExtent l="25400" t="25400" r="34290" b="27940"/>
            <wp:docPr id="36" name="Picture 36" descr="Screenshot of myplace home page" title="Screenshot of myplac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nips%20enhanced/6a.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112687"/>
                    </a:xfrm>
                    <a:prstGeom prst="rect">
                      <a:avLst/>
                    </a:prstGeom>
                    <a:noFill/>
                    <a:ln w="3175">
                      <a:solidFill>
                        <a:schemeClr val="tx1">
                          <a:lumMod val="50000"/>
                          <a:lumOff val="50000"/>
                        </a:schemeClr>
                      </a:solidFill>
                    </a:ln>
                  </pic:spPr>
                </pic:pic>
              </a:graphicData>
            </a:graphic>
          </wp:inline>
        </w:drawing>
      </w:r>
    </w:p>
    <w:p w14:paraId="430383F9" w14:textId="4653FC60" w:rsidR="00467683" w:rsidRPr="009E5E84" w:rsidRDefault="00467683" w:rsidP="006136E0">
      <w:pPr>
        <w:pStyle w:val="Steps"/>
        <w:spacing w:before="0" w:after="0"/>
        <w:ind w:left="357" w:hanging="357"/>
        <w:rPr>
          <w:rFonts w:ascii="Arial" w:hAnsi="Arial" w:cs="Arial"/>
        </w:rPr>
      </w:pPr>
      <w:r w:rsidRPr="009E5E84">
        <w:rPr>
          <w:rFonts w:ascii="Arial" w:hAnsi="Arial" w:cs="Arial"/>
        </w:rPr>
        <w:t xml:space="preserve">If you already have a Provider Digital Account (PRODA), </w:t>
      </w:r>
      <w:r w:rsidR="00C15761" w:rsidRPr="009E5E84">
        <w:rPr>
          <w:rFonts w:ascii="Arial" w:hAnsi="Arial" w:cs="Arial"/>
        </w:rPr>
        <w:t xml:space="preserve">please </w:t>
      </w:r>
      <w:r w:rsidRPr="009E5E84">
        <w:rPr>
          <w:rFonts w:ascii="Arial" w:hAnsi="Arial" w:cs="Arial"/>
        </w:rPr>
        <w:t xml:space="preserve">enter your </w:t>
      </w:r>
      <w:r w:rsidRPr="009E5E84">
        <w:rPr>
          <w:rStyle w:val="Strong"/>
          <w:rFonts w:ascii="Arial" w:hAnsi="Arial" w:cs="Arial"/>
        </w:rPr>
        <w:t>PRODA Username</w:t>
      </w:r>
      <w:r w:rsidRPr="009E5E84">
        <w:rPr>
          <w:rFonts w:ascii="Arial" w:hAnsi="Arial" w:cs="Arial"/>
        </w:rPr>
        <w:t xml:space="preserve"> and </w:t>
      </w:r>
      <w:r w:rsidRPr="009E5E84">
        <w:rPr>
          <w:rStyle w:val="Strong"/>
          <w:rFonts w:ascii="Arial" w:hAnsi="Arial" w:cs="Arial"/>
        </w:rPr>
        <w:t xml:space="preserve">Password </w:t>
      </w:r>
      <w:r w:rsidRPr="009E5E84">
        <w:rPr>
          <w:rFonts w:ascii="Arial" w:hAnsi="Arial" w:cs="Arial"/>
        </w:rPr>
        <w:t>then select</w:t>
      </w:r>
      <w:r w:rsidRPr="009E5E84">
        <w:rPr>
          <w:rStyle w:val="Strong"/>
          <w:rFonts w:ascii="Arial" w:hAnsi="Arial" w:cs="Arial"/>
        </w:rPr>
        <w:t xml:space="preserve"> Login</w:t>
      </w:r>
      <w:r w:rsidRPr="009E5E84">
        <w:rPr>
          <w:rFonts w:ascii="Arial" w:hAnsi="Arial" w:cs="Arial"/>
        </w:rPr>
        <w:t xml:space="preserve">. </w:t>
      </w:r>
    </w:p>
    <w:p w14:paraId="4DB034BB" w14:textId="77777777" w:rsidR="00317305" w:rsidRPr="009E5E84" w:rsidRDefault="00317305" w:rsidP="00317305">
      <w:pPr>
        <w:pStyle w:val="Steps"/>
        <w:numPr>
          <w:ilvl w:val="0"/>
          <w:numId w:val="0"/>
        </w:numPr>
        <w:rPr>
          <w:rFonts w:ascii="Arial" w:hAnsi="Arial" w:cs="Arial"/>
        </w:rPr>
      </w:pPr>
    </w:p>
    <w:p w14:paraId="3FC23515" w14:textId="2885ABAE" w:rsidR="004718BF" w:rsidRPr="009E5E84" w:rsidRDefault="00317305" w:rsidP="006136E0">
      <w:pPr>
        <w:pStyle w:val="Steps"/>
        <w:numPr>
          <w:ilvl w:val="0"/>
          <w:numId w:val="0"/>
        </w:numPr>
        <w:ind w:left="360" w:hanging="360"/>
        <w:rPr>
          <w:rFonts w:ascii="Arial" w:hAnsi="Arial" w:cs="Arial"/>
        </w:rPr>
      </w:pPr>
      <w:r w:rsidRPr="009E5E84">
        <w:rPr>
          <w:rFonts w:ascii="Arial" w:hAnsi="Arial" w:cs="Arial"/>
          <w:noProof/>
        </w:rPr>
        <w:lastRenderedPageBreak/>
        <w:drawing>
          <wp:inline distT="0" distB="0" distL="0" distR="0" wp14:anchorId="61A9513F" wp14:editId="2047B24F">
            <wp:extent cx="5742774" cy="4169725"/>
            <wp:effectExtent l="25400" t="25400" r="23495" b="21590"/>
            <wp:docPr id="46" name="Picture 46" descr="Screenshot of login page" title="Screenshot of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nips%20enhanced/6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3009" cy="4184417"/>
                    </a:xfrm>
                    <a:prstGeom prst="rect">
                      <a:avLst/>
                    </a:prstGeom>
                    <a:noFill/>
                    <a:ln w="3175">
                      <a:solidFill>
                        <a:schemeClr val="tx1">
                          <a:lumMod val="50000"/>
                          <a:lumOff val="50000"/>
                        </a:schemeClr>
                      </a:solidFill>
                    </a:ln>
                  </pic:spPr>
                </pic:pic>
              </a:graphicData>
            </a:graphic>
          </wp:inline>
        </w:drawing>
      </w:r>
    </w:p>
    <w:p w14:paraId="194F9074" w14:textId="5ED0AB27" w:rsidR="00467683" w:rsidRPr="009E5E84" w:rsidRDefault="00467683" w:rsidP="00042B9D">
      <w:pPr>
        <w:pStyle w:val="Steps"/>
        <w:rPr>
          <w:rFonts w:ascii="Arial" w:eastAsiaTheme="majorEastAsia" w:hAnsi="Arial" w:cs="Arial"/>
        </w:rPr>
      </w:pPr>
      <w:r w:rsidRPr="009E5E84">
        <w:rPr>
          <w:rFonts w:ascii="Arial" w:hAnsi="Arial" w:cs="Arial"/>
        </w:rPr>
        <w:t>If you do not have a PRODA</w:t>
      </w:r>
      <w:r w:rsidR="003E0659" w:rsidRPr="009E5E84">
        <w:rPr>
          <w:rFonts w:ascii="Arial" w:hAnsi="Arial" w:cs="Arial"/>
        </w:rPr>
        <w:t xml:space="preserve"> </w:t>
      </w:r>
      <w:r w:rsidR="00931C7B" w:rsidRPr="009E5E84">
        <w:rPr>
          <w:rFonts w:ascii="Arial" w:hAnsi="Arial" w:cs="Arial"/>
        </w:rPr>
        <w:t>(Provider Digital Access)</w:t>
      </w:r>
      <w:r w:rsidRPr="009E5E84">
        <w:rPr>
          <w:rFonts w:ascii="Arial" w:hAnsi="Arial" w:cs="Arial"/>
        </w:rPr>
        <w:t xml:space="preserve"> account, </w:t>
      </w:r>
      <w:r w:rsidR="009901FC" w:rsidRPr="009E5E84">
        <w:rPr>
          <w:rFonts w:ascii="Arial" w:hAnsi="Arial" w:cs="Arial"/>
        </w:rPr>
        <w:t xml:space="preserve">please refer to the </w:t>
      </w:r>
      <w:r w:rsidR="009901FC" w:rsidRPr="009E5E84">
        <w:rPr>
          <w:rFonts w:ascii="Arial" w:hAnsi="Arial" w:cs="Arial"/>
          <w:color w:val="000000"/>
          <w:shd w:val="clear" w:color="auto" w:fill="FFFFFF"/>
        </w:rPr>
        <w:t xml:space="preserve">PRODA - </w:t>
      </w:r>
      <w:r w:rsidR="009E5E84">
        <w:rPr>
          <w:rFonts w:ascii="Arial" w:hAnsi="Arial" w:cs="Arial"/>
          <w:color w:val="000000"/>
          <w:shd w:val="clear" w:color="auto" w:fill="FFFFFF"/>
        </w:rPr>
        <w:t>Step-by-step</w:t>
      </w:r>
      <w:r w:rsidR="009901FC" w:rsidRPr="009E5E84">
        <w:rPr>
          <w:rFonts w:ascii="Arial" w:hAnsi="Arial" w:cs="Arial"/>
          <w:color w:val="000000"/>
          <w:shd w:val="clear" w:color="auto" w:fill="FFFFFF"/>
        </w:rPr>
        <w:t xml:space="preserve"> guide</w:t>
      </w:r>
      <w:r w:rsidR="009901FC" w:rsidRPr="009E5E84">
        <w:rPr>
          <w:rFonts w:ascii="Arial" w:hAnsi="Arial" w:cs="Arial"/>
        </w:rPr>
        <w:t xml:space="preserve"> found in the </w:t>
      </w:r>
      <w:hyperlink r:id="rId17" w:history="1">
        <w:r w:rsidR="009901FC" w:rsidRPr="009E5E84">
          <w:rPr>
            <w:rStyle w:val="Hyperlink"/>
            <w:rFonts w:ascii="Arial" w:hAnsi="Arial" w:cs="Arial"/>
          </w:rPr>
          <w:t>Provider Toolkit</w:t>
        </w:r>
      </w:hyperlink>
      <w:r w:rsidR="008A31B7" w:rsidRPr="009E5E84">
        <w:rPr>
          <w:rFonts w:ascii="Arial" w:hAnsi="Arial" w:cs="Arial"/>
        </w:rPr>
        <w:t>.</w:t>
      </w:r>
    </w:p>
    <w:p w14:paraId="1C65841D" w14:textId="77777777" w:rsidR="00467683" w:rsidRPr="009E5E84" w:rsidRDefault="00467683" w:rsidP="00042B9D">
      <w:pPr>
        <w:pStyle w:val="Heading2"/>
        <w:rPr>
          <w:rFonts w:ascii="Arial" w:hAnsi="Arial" w:cs="Arial"/>
        </w:rPr>
      </w:pPr>
      <w:bookmarkStart w:id="43" w:name="_Toc529344294"/>
      <w:r w:rsidRPr="009E5E84">
        <w:rPr>
          <w:rFonts w:ascii="Arial" w:hAnsi="Arial" w:cs="Arial"/>
        </w:rPr>
        <w:t xml:space="preserve">Create a Provider </w:t>
      </w:r>
      <w:r w:rsidR="00526B4E" w:rsidRPr="009E5E84">
        <w:rPr>
          <w:rFonts w:ascii="Arial" w:hAnsi="Arial" w:cs="Arial"/>
        </w:rPr>
        <w:t>d</w:t>
      </w:r>
      <w:r w:rsidRPr="009E5E84">
        <w:rPr>
          <w:rFonts w:ascii="Arial" w:hAnsi="Arial" w:cs="Arial"/>
        </w:rPr>
        <w:t xml:space="preserve">igital </w:t>
      </w:r>
      <w:r w:rsidR="00526B4E" w:rsidRPr="009E5E84">
        <w:rPr>
          <w:rFonts w:ascii="Arial" w:hAnsi="Arial" w:cs="Arial"/>
        </w:rPr>
        <w:t>a</w:t>
      </w:r>
      <w:r w:rsidRPr="009E5E84">
        <w:rPr>
          <w:rFonts w:ascii="Arial" w:hAnsi="Arial" w:cs="Arial"/>
        </w:rPr>
        <w:t>ccount</w:t>
      </w:r>
      <w:bookmarkEnd w:id="43"/>
    </w:p>
    <w:p w14:paraId="364B556E" w14:textId="4EDFCE4D" w:rsidR="00467683" w:rsidRPr="009E5E84" w:rsidRDefault="009901FC" w:rsidP="00BC5335">
      <w:pPr>
        <w:pStyle w:val="Steps"/>
        <w:numPr>
          <w:ilvl w:val="0"/>
          <w:numId w:val="0"/>
        </w:numPr>
        <w:rPr>
          <w:rFonts w:ascii="Arial" w:eastAsiaTheme="majorEastAsia" w:hAnsi="Arial" w:cs="Arial"/>
        </w:rPr>
      </w:pPr>
      <w:r w:rsidRPr="009E5E84">
        <w:rPr>
          <w:rFonts w:ascii="Arial" w:hAnsi="Arial" w:cs="Arial"/>
        </w:rPr>
        <w:t xml:space="preserve">If you do not have a Provider Digital </w:t>
      </w:r>
      <w:r w:rsidR="003952EF" w:rsidRPr="009E5E84">
        <w:rPr>
          <w:rFonts w:ascii="Arial" w:hAnsi="Arial" w:cs="Arial"/>
        </w:rPr>
        <w:t>Account</w:t>
      </w:r>
      <w:r w:rsidRPr="009E5E84">
        <w:rPr>
          <w:rFonts w:ascii="Arial" w:hAnsi="Arial" w:cs="Arial"/>
        </w:rPr>
        <w:t xml:space="preserve">, please refer to the </w:t>
      </w:r>
      <w:r w:rsidRPr="009E5E84">
        <w:rPr>
          <w:rFonts w:ascii="Arial" w:hAnsi="Arial" w:cs="Arial"/>
          <w:b/>
          <w:color w:val="6B2976"/>
          <w:shd w:val="clear" w:color="auto" w:fill="FFFFFF"/>
        </w:rPr>
        <w:t>myplace</w:t>
      </w:r>
      <w:r w:rsidRPr="009E5E84">
        <w:rPr>
          <w:rFonts w:ascii="Arial" w:hAnsi="Arial" w:cs="Arial"/>
          <w:color w:val="000000"/>
          <w:shd w:val="clear" w:color="auto" w:fill="FFFFFF"/>
        </w:rPr>
        <w:t xml:space="preserve"> registration for new providers - </w:t>
      </w:r>
      <w:r w:rsidR="009E5E84">
        <w:rPr>
          <w:rFonts w:ascii="Arial" w:hAnsi="Arial" w:cs="Arial"/>
          <w:color w:val="000000"/>
          <w:shd w:val="clear" w:color="auto" w:fill="FFFFFF"/>
        </w:rPr>
        <w:t>Step-by-step</w:t>
      </w:r>
      <w:r w:rsidRPr="009E5E84">
        <w:rPr>
          <w:rFonts w:ascii="Arial" w:hAnsi="Arial" w:cs="Arial"/>
          <w:color w:val="000000"/>
          <w:shd w:val="clear" w:color="auto" w:fill="FFFFFF"/>
        </w:rPr>
        <w:t xml:space="preserve"> guide </w:t>
      </w:r>
      <w:r w:rsidRPr="009E5E84">
        <w:rPr>
          <w:rFonts w:ascii="Arial" w:hAnsi="Arial" w:cs="Arial"/>
        </w:rPr>
        <w:t xml:space="preserve">found in the </w:t>
      </w:r>
      <w:hyperlink r:id="rId18" w:history="1">
        <w:r w:rsidRPr="009E5E84">
          <w:rPr>
            <w:rStyle w:val="Hyperlink"/>
            <w:rFonts w:ascii="Arial" w:hAnsi="Arial" w:cs="Arial"/>
          </w:rPr>
          <w:t>Provider Toolkit</w:t>
        </w:r>
      </w:hyperlink>
      <w:r w:rsidR="00526B4E" w:rsidRPr="009E5E84">
        <w:rPr>
          <w:rStyle w:val="Hyperlink"/>
          <w:rFonts w:ascii="Arial" w:hAnsi="Arial" w:cs="Arial"/>
        </w:rPr>
        <w:t>.</w:t>
      </w:r>
    </w:p>
    <w:p w14:paraId="03192A37" w14:textId="77777777" w:rsidR="00467683" w:rsidRPr="009E5E84" w:rsidRDefault="00467683" w:rsidP="00467683">
      <w:pPr>
        <w:pStyle w:val="Heading2"/>
        <w:rPr>
          <w:rFonts w:ascii="Arial" w:hAnsi="Arial" w:cs="Arial"/>
        </w:rPr>
      </w:pPr>
      <w:bookmarkStart w:id="44" w:name="_Toc529344295"/>
      <w:r w:rsidRPr="009E5E84">
        <w:rPr>
          <w:rFonts w:ascii="Arial" w:hAnsi="Arial" w:cs="Arial"/>
        </w:rPr>
        <w:t xml:space="preserve">Select a </w:t>
      </w:r>
      <w:r w:rsidR="003952EF" w:rsidRPr="009E5E84">
        <w:rPr>
          <w:rFonts w:ascii="Arial" w:hAnsi="Arial" w:cs="Arial"/>
        </w:rPr>
        <w:t>p</w:t>
      </w:r>
      <w:r w:rsidRPr="009E5E84">
        <w:rPr>
          <w:rFonts w:ascii="Arial" w:hAnsi="Arial" w:cs="Arial"/>
        </w:rPr>
        <w:t>rovider</w:t>
      </w:r>
      <w:bookmarkEnd w:id="44"/>
    </w:p>
    <w:p w14:paraId="77753DDE" w14:textId="77777777" w:rsidR="00467683" w:rsidRPr="009E5E84" w:rsidRDefault="00467683" w:rsidP="00C15761">
      <w:pPr>
        <w:pStyle w:val="Steps"/>
        <w:numPr>
          <w:ilvl w:val="0"/>
          <w:numId w:val="0"/>
        </w:numPr>
        <w:ind w:left="360" w:hanging="360"/>
        <w:rPr>
          <w:rFonts w:ascii="Arial" w:hAnsi="Arial" w:cs="Arial"/>
        </w:rPr>
      </w:pPr>
      <w:r w:rsidRPr="009E5E84">
        <w:rPr>
          <w:rFonts w:ascii="Arial" w:hAnsi="Arial" w:cs="Arial"/>
        </w:rPr>
        <w:t xml:space="preserve">A list of the organisation(s) you may act for (work on behalf of) is displayed. </w:t>
      </w:r>
    </w:p>
    <w:p w14:paraId="67D36F33" w14:textId="77777777" w:rsidR="00467683" w:rsidRPr="009E5E84" w:rsidRDefault="00467683" w:rsidP="00822E6E">
      <w:pPr>
        <w:pStyle w:val="Steps"/>
        <w:numPr>
          <w:ilvl w:val="0"/>
          <w:numId w:val="25"/>
        </w:numPr>
        <w:rPr>
          <w:rFonts w:ascii="Arial" w:hAnsi="Arial" w:cs="Arial"/>
        </w:rPr>
      </w:pPr>
      <w:r w:rsidRPr="009E5E84">
        <w:rPr>
          <w:rFonts w:ascii="Arial" w:hAnsi="Arial" w:cs="Arial"/>
        </w:rPr>
        <w:t xml:space="preserve">Select the organisation you wish to use </w:t>
      </w:r>
      <w:r w:rsidRPr="009E5E84">
        <w:rPr>
          <w:rStyle w:val="Strong"/>
          <w:rFonts w:ascii="Arial" w:hAnsi="Arial" w:cs="Arial"/>
        </w:rPr>
        <w:t>myplace</w:t>
      </w:r>
      <w:r w:rsidRPr="009E5E84">
        <w:rPr>
          <w:rFonts w:ascii="Arial" w:hAnsi="Arial" w:cs="Arial"/>
        </w:rPr>
        <w:t xml:space="preserve"> for on this occasion. The system will then display information relating to only that organisation.</w:t>
      </w:r>
    </w:p>
    <w:p w14:paraId="355DEA8B" w14:textId="77777777" w:rsidR="00467683" w:rsidRPr="009E5E84" w:rsidRDefault="00467683" w:rsidP="00467683">
      <w:pPr>
        <w:pStyle w:val="NDIANote"/>
        <w:rPr>
          <w:rFonts w:ascii="Arial" w:hAnsi="Arial" w:cs="Arial"/>
        </w:rPr>
      </w:pPr>
      <w:r w:rsidRPr="009E5E84">
        <w:rPr>
          <w:rFonts w:ascii="Arial" w:hAnsi="Arial" w:cs="Arial"/>
          <w:b/>
        </w:rPr>
        <w:t>Note:</w:t>
      </w:r>
      <w:r w:rsidRPr="009E5E84">
        <w:rPr>
          <w:rFonts w:ascii="Arial" w:hAnsi="Arial" w:cs="Arial"/>
        </w:rPr>
        <w:tab/>
        <w:t>The provider number may also be referred to as Business Partner Number (</w:t>
      </w:r>
      <w:r w:rsidR="00EB1604" w:rsidRPr="009E5E84">
        <w:rPr>
          <w:rFonts w:ascii="Arial" w:hAnsi="Arial" w:cs="Arial"/>
        </w:rPr>
        <w:t>BPN</w:t>
      </w:r>
      <w:r w:rsidR="00EB1604" w:rsidRPr="009E5E84" w:rsidDel="00F56921">
        <w:rPr>
          <w:rFonts w:ascii="Arial" w:hAnsi="Arial" w:cs="Arial"/>
        </w:rPr>
        <w:t>)</w:t>
      </w:r>
      <w:r w:rsidRPr="009E5E84">
        <w:rPr>
          <w:rFonts w:ascii="Arial" w:hAnsi="Arial" w:cs="Arial"/>
        </w:rPr>
        <w:t>.</w:t>
      </w:r>
    </w:p>
    <w:p w14:paraId="6EFBA95D" w14:textId="41AFAE33" w:rsidR="00467683" w:rsidRPr="009E5E84" w:rsidRDefault="00467683" w:rsidP="00626A0F">
      <w:pPr>
        <w:pStyle w:val="NDIANote"/>
        <w:ind w:left="1437" w:hanging="870"/>
        <w:rPr>
          <w:rFonts w:ascii="Arial" w:hAnsi="Arial" w:cs="Arial"/>
        </w:rPr>
      </w:pPr>
      <w:r w:rsidRPr="009E5E84">
        <w:rPr>
          <w:rFonts w:ascii="Arial" w:hAnsi="Arial" w:cs="Arial"/>
          <w:b/>
        </w:rPr>
        <w:t>Note:</w:t>
      </w:r>
      <w:r w:rsidRPr="009E5E84">
        <w:rPr>
          <w:rFonts w:ascii="Arial" w:hAnsi="Arial" w:cs="Arial"/>
        </w:rPr>
        <w:t xml:space="preserve"> </w:t>
      </w:r>
      <w:r w:rsidRPr="009E5E84">
        <w:rPr>
          <w:rFonts w:ascii="Arial" w:hAnsi="Arial" w:cs="Arial"/>
        </w:rPr>
        <w:tab/>
        <w:t>You can select a different organisation at any time using the ‘</w:t>
      </w:r>
      <w:r w:rsidRPr="009E5E84">
        <w:rPr>
          <w:rFonts w:ascii="Arial" w:hAnsi="Arial" w:cs="Arial"/>
          <w:b/>
          <w:color w:val="6B2976"/>
        </w:rPr>
        <w:t>Acting for’</w:t>
      </w:r>
      <w:r w:rsidRPr="009E5E84">
        <w:rPr>
          <w:rFonts w:ascii="Arial" w:hAnsi="Arial" w:cs="Arial"/>
          <w:color w:val="6B2976"/>
        </w:rPr>
        <w:t xml:space="preserve"> </w:t>
      </w:r>
      <w:r w:rsidRPr="009E5E84">
        <w:rPr>
          <w:rFonts w:ascii="Arial" w:hAnsi="Arial" w:cs="Arial"/>
        </w:rPr>
        <w:t xml:space="preserve">link </w:t>
      </w:r>
      <w:r w:rsidRPr="009E5E84">
        <w:rPr>
          <w:rFonts w:ascii="Arial" w:hAnsi="Arial" w:cs="Arial"/>
          <w:noProof/>
          <w:lang w:eastAsia="en-AU"/>
        </w:rPr>
        <w:drawing>
          <wp:inline distT="0" distB="0" distL="0" distR="0" wp14:anchorId="4F8C77F0" wp14:editId="3C1EF1FF">
            <wp:extent cx="514800" cy="428400"/>
            <wp:effectExtent l="0" t="0" r="0" b="3810"/>
            <wp:docPr id="5617" name="Picture 5617" descr="Screenshot of acting for link" title="Screenshot of acting for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4800" cy="428400"/>
                    </a:xfrm>
                    <a:prstGeom prst="rect">
                      <a:avLst/>
                    </a:prstGeom>
                    <a:ln>
                      <a:noFill/>
                    </a:ln>
                  </pic:spPr>
                </pic:pic>
              </a:graphicData>
            </a:graphic>
          </wp:inline>
        </w:drawing>
      </w:r>
      <w:r w:rsidR="0010148D" w:rsidRPr="009E5E84">
        <w:rPr>
          <w:rFonts w:ascii="Arial" w:hAnsi="Arial" w:cs="Arial"/>
        </w:rPr>
        <w:t xml:space="preserve"> </w:t>
      </w:r>
      <w:r w:rsidRPr="009E5E84">
        <w:rPr>
          <w:rFonts w:ascii="Arial" w:hAnsi="Arial" w:cs="Arial"/>
        </w:rPr>
        <w:t>at the top right of the home page.</w:t>
      </w:r>
    </w:p>
    <w:p w14:paraId="793706A3" w14:textId="2882AD50" w:rsidR="00467683" w:rsidRPr="009E5E84" w:rsidRDefault="00467683" w:rsidP="00136F00">
      <w:pPr>
        <w:pStyle w:val="NDIANote"/>
        <w:ind w:left="1437" w:hanging="870"/>
        <w:rPr>
          <w:rFonts w:ascii="Arial" w:hAnsi="Arial" w:cs="Arial"/>
        </w:rPr>
      </w:pPr>
      <w:r w:rsidRPr="009E5E84">
        <w:rPr>
          <w:rFonts w:ascii="Arial" w:hAnsi="Arial" w:cs="Arial"/>
          <w:b/>
        </w:rPr>
        <w:t>Note:</w:t>
      </w:r>
      <w:r w:rsidRPr="009E5E84">
        <w:rPr>
          <w:rFonts w:ascii="Arial" w:hAnsi="Arial" w:cs="Arial"/>
        </w:rPr>
        <w:tab/>
        <w:t xml:space="preserve">If the organisation you are acting for is not on the list, you can link to it using </w:t>
      </w:r>
      <w:r w:rsidRPr="009E5E84">
        <w:rPr>
          <w:rStyle w:val="Strong"/>
          <w:rFonts w:ascii="Arial" w:hAnsi="Arial" w:cs="Arial"/>
        </w:rPr>
        <w:t>Link to my Organisation</w:t>
      </w:r>
      <w:r w:rsidRPr="009E5E84">
        <w:rPr>
          <w:rFonts w:ascii="Arial" w:hAnsi="Arial" w:cs="Arial"/>
        </w:rPr>
        <w:t>.</w:t>
      </w:r>
    </w:p>
    <w:p w14:paraId="2B2BFF0B" w14:textId="383F8DBC" w:rsidR="00136F00" w:rsidRPr="009E5E84" w:rsidRDefault="00136F00" w:rsidP="00467683">
      <w:pPr>
        <w:pStyle w:val="BodyText1"/>
        <w:rPr>
          <w:rFonts w:ascii="Arial" w:hAnsi="Arial" w:cs="Arial"/>
        </w:rPr>
      </w:pPr>
      <w:r w:rsidRPr="009E5E84">
        <w:rPr>
          <w:rFonts w:ascii="Arial" w:hAnsi="Arial" w:cs="Arial"/>
          <w:noProof/>
          <w:lang w:eastAsia="en-AU"/>
        </w:rPr>
        <w:lastRenderedPageBreak/>
        <w:drawing>
          <wp:inline distT="0" distB="0" distL="0" distR="0" wp14:anchorId="378C63C0" wp14:editId="488740EB">
            <wp:extent cx="5730875" cy="2530475"/>
            <wp:effectExtent l="0" t="0" r="9525" b="9525"/>
            <wp:docPr id="17" name="Picture 17" descr="Screenshot of Select a provider details" title="Screenshot of Select a provider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875" cy="2530475"/>
                    </a:xfrm>
                    <a:prstGeom prst="rect">
                      <a:avLst/>
                    </a:prstGeom>
                    <a:noFill/>
                    <a:ln>
                      <a:noFill/>
                    </a:ln>
                  </pic:spPr>
                </pic:pic>
              </a:graphicData>
            </a:graphic>
          </wp:inline>
        </w:drawing>
      </w:r>
    </w:p>
    <w:p w14:paraId="4F069A4B" w14:textId="77777777" w:rsidR="00467683" w:rsidRPr="009E5E84" w:rsidRDefault="00467683" w:rsidP="00467683">
      <w:pPr>
        <w:pStyle w:val="BodyText1"/>
        <w:rPr>
          <w:rFonts w:ascii="Arial" w:hAnsi="Arial" w:cs="Arial"/>
        </w:rPr>
      </w:pPr>
      <w:r w:rsidRPr="009E5E84">
        <w:rPr>
          <w:rFonts w:ascii="Arial" w:hAnsi="Arial" w:cs="Arial"/>
        </w:rPr>
        <w:t xml:space="preserve">The </w:t>
      </w:r>
      <w:r w:rsidRPr="009E5E84">
        <w:rPr>
          <w:rStyle w:val="Strong"/>
          <w:rFonts w:ascii="Arial" w:hAnsi="Arial" w:cs="Arial"/>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 displays.</w:t>
      </w:r>
    </w:p>
    <w:p w14:paraId="4B5A0B7C" w14:textId="77777777" w:rsidR="00467683" w:rsidRPr="009E5E84" w:rsidRDefault="00467683" w:rsidP="00467683">
      <w:pPr>
        <w:pStyle w:val="BodyText1"/>
        <w:rPr>
          <w:rFonts w:ascii="Arial" w:hAnsi="Arial" w:cs="Arial"/>
        </w:rPr>
      </w:pPr>
    </w:p>
    <w:p w14:paraId="58775E86" w14:textId="77777777" w:rsidR="00467683" w:rsidRPr="009E5E84" w:rsidRDefault="00467683" w:rsidP="00467683">
      <w:pPr>
        <w:spacing w:line="276" w:lineRule="auto"/>
        <w:rPr>
          <w:rFonts w:ascii="Arial" w:hAnsi="Arial" w:cs="Arial"/>
          <w:b/>
          <w:color w:val="6A2875"/>
          <w:sz w:val="40"/>
          <w:szCs w:val="40"/>
        </w:rPr>
      </w:pPr>
      <w:r w:rsidRPr="009E5E84">
        <w:rPr>
          <w:rFonts w:ascii="Arial" w:hAnsi="Arial" w:cs="Arial"/>
        </w:rPr>
        <w:br w:type="page"/>
      </w:r>
    </w:p>
    <w:p w14:paraId="767229A5" w14:textId="77777777" w:rsidR="007508DC" w:rsidRPr="009E5E84" w:rsidRDefault="00BF008B" w:rsidP="0074796E">
      <w:pPr>
        <w:pStyle w:val="Heading2"/>
        <w:rPr>
          <w:rFonts w:ascii="Arial" w:hAnsi="Arial" w:cs="Arial"/>
        </w:rPr>
      </w:pPr>
      <w:bookmarkStart w:id="45" w:name="_Toc529344296"/>
      <w:r w:rsidRPr="009E5E84">
        <w:rPr>
          <w:rFonts w:ascii="Arial" w:hAnsi="Arial" w:cs="Arial"/>
        </w:rPr>
        <w:lastRenderedPageBreak/>
        <w:t xml:space="preserve">myplace </w:t>
      </w:r>
      <w:bookmarkEnd w:id="32"/>
      <w:r w:rsidR="001A4ECB" w:rsidRPr="009E5E84">
        <w:rPr>
          <w:rFonts w:ascii="Arial" w:hAnsi="Arial" w:cs="Arial"/>
        </w:rPr>
        <w:t xml:space="preserve">Portal </w:t>
      </w:r>
      <w:r w:rsidR="00526B4E" w:rsidRPr="009E5E84">
        <w:rPr>
          <w:rFonts w:ascii="Arial" w:hAnsi="Arial" w:cs="Arial"/>
        </w:rPr>
        <w:t>h</w:t>
      </w:r>
      <w:r w:rsidR="001A4ECB" w:rsidRPr="009E5E84">
        <w:rPr>
          <w:rFonts w:ascii="Arial" w:hAnsi="Arial" w:cs="Arial"/>
        </w:rPr>
        <w:t>ome</w:t>
      </w:r>
      <w:r w:rsidR="008377FB" w:rsidRPr="009E5E84">
        <w:rPr>
          <w:rFonts w:ascii="Arial" w:hAnsi="Arial" w:cs="Arial"/>
        </w:rPr>
        <w:t xml:space="preserve"> </w:t>
      </w:r>
      <w:r w:rsidR="001A4ECB" w:rsidRPr="009E5E84">
        <w:rPr>
          <w:rFonts w:ascii="Arial" w:hAnsi="Arial" w:cs="Arial"/>
        </w:rPr>
        <w:t>page</w:t>
      </w:r>
      <w:bookmarkEnd w:id="42"/>
      <w:bookmarkEnd w:id="45"/>
    </w:p>
    <w:p w14:paraId="14B49F85" w14:textId="3ACF5AD3" w:rsidR="001E64E3" w:rsidRPr="009E5E84" w:rsidRDefault="007C69B2" w:rsidP="0074796E">
      <w:pPr>
        <w:pStyle w:val="BodyText1"/>
        <w:rPr>
          <w:rFonts w:ascii="Arial" w:hAnsi="Arial" w:cs="Arial"/>
        </w:rPr>
      </w:pPr>
      <w:r w:rsidRPr="009E5E84">
        <w:rPr>
          <w:rFonts w:ascii="Arial" w:hAnsi="Arial" w:cs="Arial"/>
        </w:rPr>
        <w:t xml:space="preserve">The </w:t>
      </w:r>
      <w:r w:rsidRPr="009E5E84">
        <w:rPr>
          <w:rFonts w:ascii="Arial" w:hAnsi="Arial" w:cs="Arial"/>
          <w:b/>
          <w:color w:val="6B2976"/>
        </w:rPr>
        <w:t>myplace</w:t>
      </w:r>
      <w:r w:rsidRPr="009E5E84">
        <w:rPr>
          <w:rFonts w:ascii="Arial" w:hAnsi="Arial" w:cs="Arial"/>
        </w:rPr>
        <w:t xml:space="preserve"> </w:t>
      </w:r>
      <w:r w:rsidR="003E0659" w:rsidRPr="009E5E84">
        <w:rPr>
          <w:rFonts w:ascii="Arial" w:hAnsi="Arial" w:cs="Arial"/>
        </w:rPr>
        <w:t xml:space="preserve">Portal </w:t>
      </w:r>
      <w:r w:rsidRPr="009E5E84">
        <w:rPr>
          <w:rFonts w:ascii="Arial" w:hAnsi="Arial" w:cs="Arial"/>
        </w:rPr>
        <w:t>home</w:t>
      </w:r>
      <w:r w:rsidR="008377FB" w:rsidRPr="009E5E84">
        <w:rPr>
          <w:rFonts w:ascii="Arial" w:hAnsi="Arial" w:cs="Arial"/>
        </w:rPr>
        <w:t xml:space="preserve"> </w:t>
      </w:r>
      <w:r w:rsidRPr="009E5E84">
        <w:rPr>
          <w:rFonts w:ascii="Arial" w:hAnsi="Arial" w:cs="Arial"/>
        </w:rPr>
        <w:t xml:space="preserve">page contains </w:t>
      </w:r>
      <w:r w:rsidR="005E5CDB" w:rsidRPr="009E5E84">
        <w:rPr>
          <w:rFonts w:ascii="Arial" w:hAnsi="Arial" w:cs="Arial"/>
        </w:rPr>
        <w:t>a number of s</w:t>
      </w:r>
      <w:r w:rsidRPr="009E5E84">
        <w:rPr>
          <w:rFonts w:ascii="Arial" w:hAnsi="Arial" w:cs="Arial"/>
        </w:rPr>
        <w:t xml:space="preserve">eparate sections or functions. </w:t>
      </w:r>
      <w:r w:rsidR="00535187" w:rsidRPr="009E5E84">
        <w:rPr>
          <w:rFonts w:ascii="Arial" w:hAnsi="Arial" w:cs="Arial"/>
        </w:rPr>
        <w:br/>
      </w:r>
      <w:r w:rsidR="00535187" w:rsidRPr="009E5E84">
        <w:rPr>
          <w:rFonts w:ascii="Arial" w:hAnsi="Arial" w:cs="Arial"/>
        </w:rPr>
        <w:br/>
      </w:r>
      <w:r w:rsidR="00535187" w:rsidRPr="009E5E84">
        <w:rPr>
          <w:rFonts w:ascii="Arial" w:hAnsi="Arial" w:cs="Arial"/>
          <w:noProof/>
          <w:lang w:eastAsia="en-AU"/>
        </w:rPr>
        <w:drawing>
          <wp:inline distT="0" distB="0" distL="0" distR="0" wp14:anchorId="546F4672" wp14:editId="3F247A5C">
            <wp:extent cx="5697066" cy="5651649"/>
            <wp:effectExtent l="25400" t="25400" r="18415" b="12700"/>
            <wp:docPr id="28" name="Picture 28" descr="Screenshot of myplace portal home page" title="Screenshot of myplace porta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nips%20enhanced/8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525" cy="5686825"/>
                    </a:xfrm>
                    <a:prstGeom prst="rect">
                      <a:avLst/>
                    </a:prstGeom>
                    <a:noFill/>
                    <a:ln w="3175">
                      <a:solidFill>
                        <a:schemeClr val="tx1">
                          <a:lumMod val="50000"/>
                          <a:lumOff val="50000"/>
                        </a:schemeClr>
                      </a:solidFill>
                    </a:ln>
                  </pic:spPr>
                </pic:pic>
              </a:graphicData>
            </a:graphic>
          </wp:inline>
        </w:drawing>
      </w:r>
    </w:p>
    <w:p w14:paraId="60F2EF1E" w14:textId="71731D94" w:rsidR="00D827D6" w:rsidRPr="009E5E84" w:rsidRDefault="00D827D6" w:rsidP="0074796E">
      <w:pPr>
        <w:pStyle w:val="BodyText1"/>
        <w:rPr>
          <w:rFonts w:ascii="Arial" w:hAnsi="Arial" w:cs="Arial"/>
        </w:rPr>
      </w:pPr>
    </w:p>
    <w:p w14:paraId="609C4A57" w14:textId="77777777" w:rsidR="00EC28A1" w:rsidRPr="009E5E84" w:rsidRDefault="00EC28A1">
      <w:pPr>
        <w:spacing w:after="200" w:line="276" w:lineRule="auto"/>
        <w:rPr>
          <w:rFonts w:ascii="Arial" w:eastAsia="MS Mincho" w:hAnsi="Arial" w:cs="Arial"/>
          <w:spacing w:val="-2"/>
        </w:rPr>
      </w:pPr>
      <w:r w:rsidRPr="009E5E84">
        <w:rPr>
          <w:rFonts w:ascii="Arial" w:hAnsi="Arial" w:cs="Arial"/>
        </w:rPr>
        <w:br w:type="page"/>
      </w:r>
    </w:p>
    <w:p w14:paraId="0E1EE362" w14:textId="37692EB4" w:rsidR="001A4ECB" w:rsidRPr="009E5E84" w:rsidRDefault="00B0069F" w:rsidP="00014BFD">
      <w:pPr>
        <w:pStyle w:val="BodyText1"/>
        <w:rPr>
          <w:rFonts w:ascii="Arial" w:hAnsi="Arial" w:cs="Arial"/>
        </w:rPr>
      </w:pPr>
      <w:r w:rsidRPr="009E5E84">
        <w:rPr>
          <w:rFonts w:ascii="Arial" w:hAnsi="Arial" w:cs="Arial"/>
        </w:rPr>
        <w:lastRenderedPageBreak/>
        <w:t>The following table provides an explanation of each of the</w:t>
      </w:r>
      <w:r w:rsidR="001A4ECB" w:rsidRPr="009E5E84">
        <w:rPr>
          <w:rFonts w:ascii="Arial" w:hAnsi="Arial" w:cs="Arial"/>
        </w:rPr>
        <w:t xml:space="preserve"> information on the </w:t>
      </w:r>
      <w:r w:rsidR="001A4ECB" w:rsidRPr="009E5E84">
        <w:rPr>
          <w:rStyle w:val="Strong"/>
          <w:rFonts w:ascii="Arial" w:hAnsi="Arial" w:cs="Arial"/>
        </w:rPr>
        <w:t>myplace</w:t>
      </w:r>
      <w:r w:rsidR="001A4ECB" w:rsidRPr="009E5E84">
        <w:rPr>
          <w:rFonts w:ascii="Arial" w:hAnsi="Arial" w:cs="Arial"/>
        </w:rPr>
        <w:t xml:space="preserve"> portal home</w:t>
      </w:r>
      <w:r w:rsidR="008377FB" w:rsidRPr="009E5E84">
        <w:rPr>
          <w:rFonts w:ascii="Arial" w:hAnsi="Arial" w:cs="Arial"/>
        </w:rPr>
        <w:t xml:space="preserve"> </w:t>
      </w:r>
      <w:r w:rsidR="001A4ECB" w:rsidRPr="009E5E84">
        <w:rPr>
          <w:rFonts w:ascii="Arial" w:hAnsi="Arial" w:cs="Arial"/>
        </w:rPr>
        <w:t>page.</w:t>
      </w:r>
      <w:r w:rsidR="00D62078" w:rsidRPr="009E5E84">
        <w:rPr>
          <w:rFonts w:ascii="Arial" w:hAnsi="Arial" w:cs="Arial"/>
        </w:rPr>
        <w:t xml:space="preserve"> </w:t>
      </w:r>
    </w:p>
    <w:tbl>
      <w:tblPr>
        <w:tblStyle w:val="LightShading-Accent4"/>
        <w:tblW w:w="8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myplace homepage functions explanation"/>
      </w:tblPr>
      <w:tblGrid>
        <w:gridCol w:w="2856"/>
        <w:gridCol w:w="6110"/>
      </w:tblGrid>
      <w:tr w:rsidR="00EC28A1" w:rsidRPr="009E5E84" w14:paraId="04249893" w14:textId="77777777" w:rsidTr="00C1576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56" w:type="dxa"/>
            <w:vAlign w:val="center"/>
          </w:tcPr>
          <w:p w14:paraId="5205D07C" w14:textId="37244DBF" w:rsidR="00616AEE" w:rsidRPr="009E5E84" w:rsidRDefault="00616AEE" w:rsidP="009378E5">
            <w:pPr>
              <w:pStyle w:val="NDIATableHeading"/>
              <w:jc w:val="center"/>
              <w:rPr>
                <w:rFonts w:ascii="Arial" w:hAnsi="Arial" w:cs="Arial"/>
              </w:rPr>
            </w:pPr>
            <w:r w:rsidRPr="009E5E84">
              <w:rPr>
                <w:rFonts w:ascii="Arial" w:hAnsi="Arial" w:cs="Arial"/>
                <w:b/>
              </w:rPr>
              <w:t xml:space="preserve">myplace </w:t>
            </w:r>
            <w:r w:rsidR="009378E5" w:rsidRPr="009E5E84">
              <w:rPr>
                <w:rFonts w:ascii="Arial" w:hAnsi="Arial" w:cs="Arial"/>
                <w:b/>
              </w:rPr>
              <w:t>s</w:t>
            </w:r>
            <w:r w:rsidRPr="009E5E84">
              <w:rPr>
                <w:rFonts w:ascii="Arial" w:hAnsi="Arial" w:cs="Arial"/>
                <w:b/>
              </w:rPr>
              <w:t>ection</w:t>
            </w:r>
          </w:p>
        </w:tc>
        <w:tc>
          <w:tcPr>
            <w:tcW w:w="6110" w:type="dxa"/>
            <w:vAlign w:val="center"/>
          </w:tcPr>
          <w:p w14:paraId="441C137E" w14:textId="77777777" w:rsidR="00616AEE" w:rsidRPr="009E5E84" w:rsidRDefault="00616AEE" w:rsidP="00014BFD">
            <w:pPr>
              <w:pStyle w:val="NDIATableHeading"/>
              <w:cnfStyle w:val="100000000000" w:firstRow="1" w:lastRow="0" w:firstColumn="0" w:lastColumn="0" w:oddVBand="0" w:evenVBand="0" w:oddHBand="0" w:evenHBand="0" w:firstRowFirstColumn="0" w:firstRowLastColumn="0" w:lastRowFirstColumn="0" w:lastRowLastColumn="0"/>
              <w:rPr>
                <w:rFonts w:ascii="Arial" w:hAnsi="Arial" w:cs="Arial"/>
              </w:rPr>
            </w:pPr>
            <w:r w:rsidRPr="009E5E84">
              <w:rPr>
                <w:rFonts w:ascii="Arial" w:hAnsi="Arial" w:cs="Arial"/>
                <w:b/>
              </w:rPr>
              <w:t>Function</w:t>
            </w:r>
          </w:p>
        </w:tc>
      </w:tr>
      <w:tr w:rsidR="00EC28A1" w:rsidRPr="009E5E84" w14:paraId="18E0C6E4" w14:textId="77777777" w:rsidTr="00C157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0AFE040A" w14:textId="274517AC" w:rsidR="00616AEE" w:rsidRPr="009E5E84" w:rsidRDefault="00BB2884" w:rsidP="00C15761">
            <w:pPr>
              <w:pStyle w:val="NDIATableText"/>
              <w:ind w:left="0" w:right="-111"/>
              <w:rPr>
                <w:rFonts w:ascii="Arial" w:hAnsi="Arial" w:cs="Arial"/>
                <w:lang w:val="en-AU"/>
              </w:rPr>
            </w:pPr>
            <w:r w:rsidRPr="009E5E84">
              <w:rPr>
                <w:rFonts w:ascii="Arial" w:hAnsi="Arial" w:cs="Arial"/>
                <w:noProof/>
                <w:lang w:eastAsia="en-AU"/>
              </w:rPr>
              <w:drawing>
                <wp:inline distT="0" distB="0" distL="0" distR="0" wp14:anchorId="3C6FF4A4" wp14:editId="6D98DB6B">
                  <wp:extent cx="1669415" cy="308610"/>
                  <wp:effectExtent l="0" t="0" r="6985" b="0"/>
                  <wp:docPr id="12" name="Picture 12" descr="Screenshot of Acting for name" title="Screenshot of Acting fo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69415" cy="308610"/>
                          </a:xfrm>
                          <a:prstGeom prst="rect">
                            <a:avLst/>
                          </a:prstGeom>
                          <a:noFill/>
                          <a:ln>
                            <a:noFill/>
                          </a:ln>
                        </pic:spPr>
                      </pic:pic>
                    </a:graphicData>
                  </a:graphic>
                </wp:inline>
              </w:drawing>
            </w:r>
          </w:p>
        </w:tc>
        <w:tc>
          <w:tcPr>
            <w:tcW w:w="6110" w:type="dxa"/>
            <w:shd w:val="clear" w:color="auto" w:fill="auto"/>
            <w:vAlign w:val="center"/>
          </w:tcPr>
          <w:p w14:paraId="4DEDB5CB"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 xml:space="preserve">The provider organisation you are acting for is displayed here. If you work for (and are linked to) more than one provider organisation, you can select which organisation you are using myplace for by selecting the </w:t>
            </w:r>
            <w:r w:rsidRPr="009E5E84">
              <w:rPr>
                <w:rStyle w:val="Strong"/>
                <w:rFonts w:ascii="Arial" w:hAnsi="Arial" w:cs="Arial"/>
              </w:rPr>
              <w:t xml:space="preserve">Change Provider </w:t>
            </w:r>
            <w:r w:rsidRPr="009E5E84">
              <w:rPr>
                <w:rFonts w:ascii="Arial" w:hAnsi="Arial" w:cs="Arial"/>
                <w:lang w:val="en-AU"/>
              </w:rPr>
              <w:t>icon</w:t>
            </w:r>
            <w:r w:rsidRPr="009E5E84">
              <w:rPr>
                <w:rFonts w:ascii="Arial" w:hAnsi="Arial" w:cs="Arial"/>
                <w:noProof/>
                <w:lang w:val="en-AU" w:eastAsia="en-AU"/>
              </w:rPr>
              <w:t xml:space="preserve"> </w:t>
            </w:r>
            <w:r w:rsidRPr="009E5E84">
              <w:rPr>
                <w:rFonts w:ascii="Arial" w:hAnsi="Arial" w:cs="Arial"/>
                <w:noProof/>
                <w:lang w:eastAsia="en-AU"/>
              </w:rPr>
              <w:drawing>
                <wp:inline distT="0" distB="0" distL="0" distR="0" wp14:anchorId="1CCCBE78" wp14:editId="05D183AB">
                  <wp:extent cx="426720" cy="363502"/>
                  <wp:effectExtent l="0" t="0" r="5080" b="0"/>
                  <wp:docPr id="95" name="Picture 95" descr="Screenshot of Change provider icon" title="Screenshot of Change provid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3171" cy="368997"/>
                          </a:xfrm>
                          <a:prstGeom prst="rect">
                            <a:avLst/>
                          </a:prstGeom>
                        </pic:spPr>
                      </pic:pic>
                    </a:graphicData>
                  </a:graphic>
                </wp:inline>
              </w:drawing>
            </w:r>
            <w:r w:rsidRPr="009E5E84">
              <w:rPr>
                <w:rFonts w:ascii="Arial" w:hAnsi="Arial" w:cs="Arial"/>
                <w:lang w:val="en-AU"/>
              </w:rPr>
              <w:t xml:space="preserve">. </w:t>
            </w:r>
          </w:p>
          <w:p w14:paraId="3364157F" w14:textId="77777777" w:rsidR="00616AEE" w:rsidRPr="009E5E84" w:rsidRDefault="00616AEE" w:rsidP="008551C4">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Refer to Module 9 (for existing providers) and Module 10 (for new providers)</w:t>
            </w:r>
            <w:r w:rsidRPr="009E5E84">
              <w:rPr>
                <w:rFonts w:ascii="Arial" w:hAnsi="Arial" w:cs="Arial"/>
                <w:i/>
                <w:lang w:val="en-AU"/>
              </w:rPr>
              <w:t xml:space="preserve"> </w:t>
            </w:r>
            <w:r w:rsidRPr="009E5E84">
              <w:rPr>
                <w:rFonts w:ascii="Arial" w:hAnsi="Arial" w:cs="Arial"/>
                <w:lang w:val="en-AU"/>
              </w:rPr>
              <w:t xml:space="preserve">of the </w:t>
            </w:r>
            <w:hyperlink r:id="rId24" w:history="1">
              <w:r w:rsidRPr="009E5E84">
                <w:rPr>
                  <w:rStyle w:val="Hyperlink"/>
                  <w:rFonts w:ascii="Arial" w:hAnsi="Arial" w:cs="Arial"/>
                </w:rPr>
                <w:t>Provider Toolkit</w:t>
              </w:r>
            </w:hyperlink>
            <w:r w:rsidRPr="009E5E84">
              <w:rPr>
                <w:rFonts w:ascii="Arial" w:hAnsi="Arial" w:cs="Arial"/>
              </w:rPr>
              <w:t xml:space="preserve"> </w:t>
            </w:r>
            <w:r w:rsidRPr="009E5E84">
              <w:rPr>
                <w:rFonts w:ascii="Arial" w:hAnsi="Arial" w:cs="Arial"/>
                <w:lang w:val="en-AU"/>
              </w:rPr>
              <w:t>to link to other provider organisations.</w:t>
            </w:r>
          </w:p>
          <w:p w14:paraId="2199806E"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 xml:space="preserve">If you only work for one provider organisation, you do not need to change any settings here. </w:t>
            </w:r>
          </w:p>
        </w:tc>
      </w:tr>
      <w:tr w:rsidR="00EC28A1" w:rsidRPr="009E5E84" w14:paraId="3D3E3842" w14:textId="77777777" w:rsidTr="00C157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023AE4E2" w14:textId="7DD4D799" w:rsidR="00616AEE" w:rsidRPr="009E5E84" w:rsidRDefault="00A537E8" w:rsidP="00C15761">
            <w:pPr>
              <w:pStyle w:val="NDIATableText"/>
              <w:rPr>
                <w:rFonts w:ascii="Arial" w:hAnsi="Arial" w:cs="Arial"/>
              </w:rPr>
            </w:pPr>
            <w:r w:rsidRPr="009E5E84">
              <w:rPr>
                <w:rFonts w:ascii="Arial" w:hAnsi="Arial" w:cs="Arial"/>
                <w:noProof/>
                <w:lang w:eastAsia="en-AU"/>
              </w:rPr>
              <w:drawing>
                <wp:inline distT="0" distB="0" distL="0" distR="0" wp14:anchorId="6D1DBF91" wp14:editId="69600D81">
                  <wp:extent cx="1350645" cy="308610"/>
                  <wp:effectExtent l="0" t="0" r="0" b="0"/>
                  <wp:docPr id="10" name="Picture 10" descr="Screenshot of Username display" title="Screenshot of Username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50645" cy="308610"/>
                          </a:xfrm>
                          <a:prstGeom prst="rect">
                            <a:avLst/>
                          </a:prstGeom>
                          <a:noFill/>
                          <a:ln>
                            <a:noFill/>
                          </a:ln>
                        </pic:spPr>
                      </pic:pic>
                    </a:graphicData>
                  </a:graphic>
                </wp:inline>
              </w:drawing>
            </w:r>
          </w:p>
        </w:tc>
        <w:tc>
          <w:tcPr>
            <w:tcW w:w="6110" w:type="dxa"/>
            <w:shd w:val="clear" w:color="auto" w:fill="auto"/>
            <w:vAlign w:val="center"/>
          </w:tcPr>
          <w:p w14:paraId="286B7397" w14:textId="7AD5DF02" w:rsidR="00616AEE" w:rsidRPr="009E5E84" w:rsidRDefault="00616AEE" w:rsidP="008551C4">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rPr>
            </w:pPr>
            <w:r w:rsidRPr="009E5E84">
              <w:rPr>
                <w:rFonts w:ascii="Arial" w:hAnsi="Arial" w:cs="Arial"/>
              </w:rPr>
              <w:t xml:space="preserve">This is where your username is displayed. You can use the </w:t>
            </w:r>
            <w:r w:rsidR="00DF44C9" w:rsidRPr="009E5E84">
              <w:rPr>
                <w:rFonts w:ascii="Arial" w:hAnsi="Arial" w:cs="Arial"/>
              </w:rPr>
              <w:t>dropdown</w:t>
            </w:r>
            <w:r w:rsidRPr="009E5E84">
              <w:rPr>
                <w:rFonts w:ascii="Arial" w:hAnsi="Arial" w:cs="Arial"/>
              </w:rPr>
              <w:t xml:space="preserve"> button to return to the home page or logout of myplace at any time.</w:t>
            </w:r>
          </w:p>
        </w:tc>
      </w:tr>
      <w:tr w:rsidR="00EC28A1" w:rsidRPr="009E5E84" w14:paraId="484F16F6"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170102A3" w14:textId="419EDC59" w:rsidR="00616AEE" w:rsidRPr="009E5E84" w:rsidRDefault="00535187" w:rsidP="00C15761">
            <w:pPr>
              <w:pStyle w:val="NDIATableText"/>
              <w:rPr>
                <w:rFonts w:ascii="Arial" w:hAnsi="Arial" w:cs="Arial"/>
                <w:lang w:val="en-AU"/>
              </w:rPr>
            </w:pPr>
            <w:r w:rsidRPr="009E5E84">
              <w:rPr>
                <w:rFonts w:ascii="Arial" w:hAnsi="Arial" w:cs="Arial"/>
                <w:noProof/>
                <w:lang w:eastAsia="en-AU"/>
              </w:rPr>
              <w:drawing>
                <wp:inline distT="0" distB="0" distL="0" distR="0" wp14:anchorId="4A2D2A53" wp14:editId="4CC6520F">
                  <wp:extent cx="1321435" cy="419750"/>
                  <wp:effectExtent l="0" t="0" r="0" b="12065"/>
                  <wp:docPr id="33" name="Picture 33" descr="Screenshot of myplace icon" title="Screenshot of myplac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nips%20enhanced/8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6909" cy="424665"/>
                          </a:xfrm>
                          <a:prstGeom prst="rect">
                            <a:avLst/>
                          </a:prstGeom>
                          <a:noFill/>
                          <a:ln>
                            <a:noFill/>
                          </a:ln>
                        </pic:spPr>
                      </pic:pic>
                    </a:graphicData>
                  </a:graphic>
                </wp:inline>
              </w:drawing>
            </w:r>
          </w:p>
        </w:tc>
        <w:tc>
          <w:tcPr>
            <w:tcW w:w="6110" w:type="dxa"/>
            <w:shd w:val="clear" w:color="auto" w:fill="auto"/>
            <w:vAlign w:val="center"/>
          </w:tcPr>
          <w:p w14:paraId="1CCEE5B5" w14:textId="77777777" w:rsidR="00616AEE" w:rsidRPr="009E5E84" w:rsidRDefault="00616AEE" w:rsidP="008551C4">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Select this icon at any time to return to the myplace home page.</w:t>
            </w:r>
          </w:p>
        </w:tc>
      </w:tr>
      <w:tr w:rsidR="00EC28A1" w:rsidRPr="009E5E84" w14:paraId="742DBB71"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1D30BCC7" w14:textId="19D09881" w:rsidR="00616AEE" w:rsidRPr="009E5E84" w:rsidRDefault="00535187" w:rsidP="00C15761">
            <w:pPr>
              <w:pStyle w:val="NDIATableText"/>
              <w:rPr>
                <w:rFonts w:ascii="Arial" w:hAnsi="Arial" w:cs="Arial"/>
                <w:lang w:val="en-AU"/>
              </w:rPr>
            </w:pPr>
            <w:r w:rsidRPr="009E5E84">
              <w:rPr>
                <w:rFonts w:ascii="Arial" w:hAnsi="Arial" w:cs="Arial"/>
                <w:noProof/>
                <w:lang w:eastAsia="en-AU"/>
              </w:rPr>
              <w:drawing>
                <wp:inline distT="0" distB="0" distL="0" distR="0" wp14:anchorId="4DE2B7CE" wp14:editId="4ABAB734">
                  <wp:extent cx="434975" cy="474518"/>
                  <wp:effectExtent l="0" t="0" r="0" b="8255"/>
                  <wp:docPr id="34" name="Picture 34" descr="Screenshot of question mark icon" title="Screenshot of question mar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ips%20enhanced/8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242" cy="481354"/>
                          </a:xfrm>
                          <a:prstGeom prst="rect">
                            <a:avLst/>
                          </a:prstGeom>
                          <a:noFill/>
                          <a:ln>
                            <a:noFill/>
                          </a:ln>
                        </pic:spPr>
                      </pic:pic>
                    </a:graphicData>
                  </a:graphic>
                </wp:inline>
              </w:drawing>
            </w:r>
          </w:p>
        </w:tc>
        <w:tc>
          <w:tcPr>
            <w:tcW w:w="6110" w:type="dxa"/>
            <w:shd w:val="clear" w:color="auto" w:fill="auto"/>
            <w:vAlign w:val="center"/>
          </w:tcPr>
          <w:p w14:paraId="71C6D6DC" w14:textId="77777777" w:rsidR="00616AEE" w:rsidRPr="009E5E84" w:rsidRDefault="00616AEE" w:rsidP="00EF5E13">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Select this icon for simple explanations of the functions displayed on the screen.</w:t>
            </w:r>
          </w:p>
        </w:tc>
      </w:tr>
      <w:tr w:rsidR="00EC28A1" w:rsidRPr="009E5E84" w14:paraId="3474BC46"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197CD244" w14:textId="46AF7C42" w:rsidR="001563F2" w:rsidRPr="009E5E84" w:rsidRDefault="00535187" w:rsidP="00C15761">
            <w:pPr>
              <w:pStyle w:val="NDIATableText"/>
              <w:ind w:left="0"/>
              <w:rPr>
                <w:rFonts w:ascii="Arial" w:hAnsi="Arial" w:cs="Arial"/>
                <w:noProof/>
                <w:lang w:val="en-GB" w:eastAsia="en-AU"/>
              </w:rPr>
            </w:pPr>
            <w:r w:rsidRPr="009E5E84">
              <w:rPr>
                <w:rFonts w:ascii="Arial" w:hAnsi="Arial" w:cs="Arial"/>
                <w:noProof/>
                <w:lang w:eastAsia="en-AU"/>
              </w:rPr>
              <w:drawing>
                <wp:inline distT="0" distB="0" distL="0" distR="0" wp14:anchorId="4C780FA2" wp14:editId="36CA7C3E">
                  <wp:extent cx="896166" cy="931545"/>
                  <wp:effectExtent l="25400" t="25400" r="18415" b="33655"/>
                  <wp:docPr id="35" name="Picture 35" descr="Screenshot of My Participants tile" title="Screenshot of My Participant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nips%20enhanced/8g.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4077" t="3074" r="3908" b="4176"/>
                          <a:stretch/>
                        </pic:blipFill>
                        <pic:spPr bwMode="auto">
                          <a:xfrm>
                            <a:off x="0" y="0"/>
                            <a:ext cx="897480" cy="932911"/>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649B4A0D" w14:textId="77777777" w:rsidR="001563F2" w:rsidRPr="009E5E84" w:rsidRDefault="001563F2"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rPr>
            </w:pPr>
            <w:r w:rsidRPr="009E5E84">
              <w:rPr>
                <w:rFonts w:ascii="Arial" w:hAnsi="Arial" w:cs="Arial"/>
              </w:rPr>
              <w:t>View and manage your participants.</w:t>
            </w:r>
          </w:p>
        </w:tc>
      </w:tr>
      <w:tr w:rsidR="00EC28A1" w:rsidRPr="009E5E84" w14:paraId="01127986"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7D67A450" w14:textId="357C9D40"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3A78A3AD" wp14:editId="2B85EF9A">
                  <wp:extent cx="896711" cy="931273"/>
                  <wp:effectExtent l="25400" t="25400" r="17780" b="34290"/>
                  <wp:docPr id="42" name="Picture 42" descr="Screenshot of Inbox tile" title="Screenshot of Inbox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ips%20enhanced/8h.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3537" t="2999" r="5421" b="5286"/>
                          <a:stretch/>
                        </pic:blipFill>
                        <pic:spPr bwMode="auto">
                          <a:xfrm>
                            <a:off x="0" y="0"/>
                            <a:ext cx="897235" cy="931817"/>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0C179DEE" w14:textId="77777777" w:rsidR="00616AEE" w:rsidRPr="009E5E84" w:rsidRDefault="00616AEE" w:rsidP="00014BFD">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View messages and letters sent to you by the NDIA.</w:t>
            </w:r>
          </w:p>
        </w:tc>
      </w:tr>
      <w:tr w:rsidR="00EC28A1" w:rsidRPr="009E5E84" w14:paraId="05B27C0B"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3CCCB6C9" w14:textId="161732A6"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759FFA0E" wp14:editId="5FD0498F">
                  <wp:extent cx="892629" cy="935355"/>
                  <wp:effectExtent l="25400" t="25400" r="22225" b="29845"/>
                  <wp:docPr id="45" name="Picture 45" descr="Screenshot of Registration Details tile" title="Screenshot of Registration Detail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ips%20enhanced/8i.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3501" t="4244" r="6746" b="4501"/>
                          <a:stretch/>
                        </pic:blipFill>
                        <pic:spPr bwMode="auto">
                          <a:xfrm>
                            <a:off x="0" y="0"/>
                            <a:ext cx="893656" cy="936431"/>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148D2433" w14:textId="77777777" w:rsidR="00616AEE" w:rsidRPr="009E5E84" w:rsidRDefault="00616AEE" w:rsidP="00414D7B">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View and edit</w:t>
            </w:r>
            <w:r w:rsidRPr="009E5E84">
              <w:rPr>
                <w:rStyle w:val="FootnoteReference"/>
                <w:rFonts w:ascii="Arial" w:hAnsi="Arial" w:cs="Arial"/>
                <w:lang w:val="en-AU"/>
              </w:rPr>
              <w:footnoteReference w:id="2"/>
            </w:r>
            <w:r w:rsidRPr="009E5E84">
              <w:rPr>
                <w:rFonts w:ascii="Arial" w:hAnsi="Arial" w:cs="Arial"/>
                <w:lang w:val="en-AU"/>
              </w:rPr>
              <w:t xml:space="preserve"> your registration details, including updates to Registration groups and Professions.</w:t>
            </w:r>
          </w:p>
        </w:tc>
      </w:tr>
      <w:tr w:rsidR="00EC28A1" w:rsidRPr="009E5E84" w14:paraId="29A82B03"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2B4D585C" w14:textId="68A9D42B" w:rsidR="009A2200" w:rsidRPr="009E5E84" w:rsidRDefault="00535187" w:rsidP="00C15761">
            <w:pPr>
              <w:pStyle w:val="NDIATableText"/>
              <w:ind w:left="0"/>
              <w:rPr>
                <w:rFonts w:ascii="Arial" w:hAnsi="Arial" w:cs="Arial"/>
                <w:b w:val="0"/>
                <w:lang w:val="en-AU"/>
              </w:rPr>
            </w:pPr>
            <w:r w:rsidRPr="009E5E84">
              <w:rPr>
                <w:rFonts w:ascii="Arial" w:hAnsi="Arial" w:cs="Arial"/>
                <w:noProof/>
                <w:lang w:eastAsia="en-AU"/>
              </w:rPr>
              <w:lastRenderedPageBreak/>
              <w:drawing>
                <wp:inline distT="0" distB="0" distL="0" distR="0" wp14:anchorId="6054C41B" wp14:editId="0B6B337B">
                  <wp:extent cx="887730" cy="939435"/>
                  <wp:effectExtent l="25400" t="25400" r="26670" b="26035"/>
                  <wp:docPr id="51" name="Picture 51" descr="Screenshot of Outlet Management tile" title="Screenshot of Outlet Management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nips%20enhanced/8j.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3162" t="3395" r="4749" b="4942"/>
                          <a:stretch/>
                        </pic:blipFill>
                        <pic:spPr bwMode="auto">
                          <a:xfrm>
                            <a:off x="0" y="0"/>
                            <a:ext cx="888841" cy="940611"/>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51439B43" w14:textId="77777777" w:rsidR="00616AEE" w:rsidRPr="009E5E84" w:rsidRDefault="00616AEE" w:rsidP="00414D7B">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View and edit</w:t>
            </w:r>
            <w:r w:rsidRPr="009E5E84">
              <w:rPr>
                <w:rStyle w:val="FootnoteReference"/>
                <w:rFonts w:ascii="Arial" w:hAnsi="Arial" w:cs="Arial"/>
                <w:lang w:val="en-AU"/>
              </w:rPr>
              <w:footnoteReference w:id="3"/>
            </w:r>
            <w:r w:rsidRPr="009E5E84">
              <w:rPr>
                <w:rFonts w:ascii="Arial" w:hAnsi="Arial" w:cs="Arial"/>
                <w:lang w:val="en-AU"/>
              </w:rPr>
              <w:t xml:space="preserve"> your organisation’s outlet details.</w:t>
            </w:r>
          </w:p>
        </w:tc>
      </w:tr>
      <w:tr w:rsidR="00EC28A1" w:rsidRPr="009E5E84" w14:paraId="7DDE0565"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3386EB7B" w14:textId="3E9ABC4A"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4D485CEC" wp14:editId="70B194CF">
                  <wp:extent cx="888154" cy="931545"/>
                  <wp:effectExtent l="25400" t="25400" r="26670" b="33655"/>
                  <wp:docPr id="56" name="Picture 56" descr="Screenshot of Service Booking tile" title="Screenshot of Service Booking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nips%20enhanced/8k.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5712" t="3428" r="4124" b="4839"/>
                          <a:stretch/>
                        </pic:blipFill>
                        <pic:spPr bwMode="auto">
                          <a:xfrm>
                            <a:off x="0" y="0"/>
                            <a:ext cx="888588" cy="93200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5A049BE8"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Create and manage service bookings with participants.</w:t>
            </w:r>
          </w:p>
        </w:tc>
      </w:tr>
      <w:tr w:rsidR="00EC28A1" w:rsidRPr="009E5E84" w14:paraId="3DEB56A5" w14:textId="77777777" w:rsidTr="00C15761">
        <w:trPr>
          <w:cnfStyle w:val="000000010000" w:firstRow="0" w:lastRow="0" w:firstColumn="0" w:lastColumn="0" w:oddVBand="0" w:evenVBand="0" w:oddHBand="0" w:evenHBand="1" w:firstRowFirstColumn="0" w:firstRowLastColumn="0" w:lastRowFirstColumn="0" w:lastRowLastColumn="0"/>
          <w:trHeight w:val="1527"/>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4981E608" w14:textId="737CAE61"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3D7B20DA" wp14:editId="4EE74EE4">
                  <wp:extent cx="886002" cy="922020"/>
                  <wp:effectExtent l="25400" t="25400" r="28575" b="17780"/>
                  <wp:docPr id="60" name="Picture 60" descr="Screenshot of Payment Request tile" title="Screenshot of Payment Request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nips%20enhanced/8l.PNG"/>
                          <pic:cNvPicPr>
                            <a:picLocks noChangeAspect="1" noChangeArrowheads="1"/>
                          </pic:cNvPicPr>
                        </pic:nvPicPr>
                        <pic:blipFill rotWithShape="1">
                          <a:blip r:embed="rId33">
                            <a:extLst>
                              <a:ext uri="{28A0092B-C50C-407E-A947-70E740481C1C}">
                                <a14:useLocalDpi xmlns:a14="http://schemas.microsoft.com/office/drawing/2010/main" val="0"/>
                              </a:ext>
                            </a:extLst>
                          </a:blip>
                          <a:srcRect l="3128" t="3820" r="5883" b="6181"/>
                          <a:stretch/>
                        </pic:blipFill>
                        <pic:spPr bwMode="auto">
                          <a:xfrm>
                            <a:off x="0" y="0"/>
                            <a:ext cx="887470" cy="923548"/>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1762A1F1" w14:textId="77777777" w:rsidR="00616AEE" w:rsidRPr="009E5E84" w:rsidRDefault="00616AEE" w:rsidP="00014BFD">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Create and manage new and existing payment requests.</w:t>
            </w:r>
          </w:p>
        </w:tc>
      </w:tr>
      <w:tr w:rsidR="00EC28A1" w:rsidRPr="009E5E84" w14:paraId="7FC8410D"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0867C559" w14:textId="36E96B72"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49B51B70" wp14:editId="15BB3047">
                  <wp:extent cx="888418" cy="935802"/>
                  <wp:effectExtent l="25400" t="25400" r="26035" b="29845"/>
                  <wp:docPr id="73" name="Picture 73" descr="Screenshot of Quotation tile" title="Screenshot of Quotatio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nips%20enhanced/8m.PNG"/>
                          <pic:cNvPicPr>
                            <a:picLocks noChangeAspect="1" noChangeArrowheads="1"/>
                          </pic:cNvPicPr>
                        </pic:nvPicPr>
                        <pic:blipFill rotWithShape="1">
                          <a:blip r:embed="rId34">
                            <a:extLst>
                              <a:ext uri="{28A0092B-C50C-407E-A947-70E740481C1C}">
                                <a14:useLocalDpi xmlns:a14="http://schemas.microsoft.com/office/drawing/2010/main" val="0"/>
                              </a:ext>
                            </a:extLst>
                          </a:blip>
                          <a:srcRect l="5272" t="2572" r="4478" b="5217"/>
                          <a:stretch/>
                        </pic:blipFill>
                        <pic:spPr bwMode="auto">
                          <a:xfrm>
                            <a:off x="0" y="0"/>
                            <a:ext cx="889429" cy="936866"/>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100A8CCD"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View and respond to quotes sent to you by the NDIA.</w:t>
            </w:r>
          </w:p>
        </w:tc>
      </w:tr>
      <w:tr w:rsidR="00EC28A1" w:rsidRPr="009E5E84" w14:paraId="4F2E686F"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407492D9" w14:textId="7D3C8C01"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7E0C6DF0" wp14:editId="2041EE83">
                  <wp:extent cx="896711" cy="940161"/>
                  <wp:effectExtent l="25400" t="25400" r="17780" b="25400"/>
                  <wp:docPr id="96" name="Picture 96" descr="Screenshot of Referrals  tile" title="Screenshot of Referral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nips%20enhanced/8n.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3536" t="3000" r="5440" b="4429"/>
                          <a:stretch/>
                        </pic:blipFill>
                        <pic:spPr bwMode="auto">
                          <a:xfrm>
                            <a:off x="0" y="0"/>
                            <a:ext cx="897059" cy="940526"/>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533263E0" w14:textId="77777777" w:rsidR="00616AEE" w:rsidRPr="009E5E84" w:rsidRDefault="00616AEE" w:rsidP="00014BFD">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View referrals made to your organisation.</w:t>
            </w:r>
          </w:p>
        </w:tc>
      </w:tr>
      <w:tr w:rsidR="00EC28A1" w:rsidRPr="009E5E84" w14:paraId="37E31F81"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42693EEB" w14:textId="7495456A"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6F12E020" wp14:editId="68E0BAD5">
                  <wp:extent cx="887832" cy="935355"/>
                  <wp:effectExtent l="25400" t="25400" r="26670" b="29845"/>
                  <wp:docPr id="97" name="Picture 97" descr="Screenshot of Messages  tile" title="Screenshot of Message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nips%20enhanced/8o.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2739" t="4244" r="4191" b="4501"/>
                          <a:stretch/>
                        </pic:blipFill>
                        <pic:spPr bwMode="auto">
                          <a:xfrm>
                            <a:off x="0" y="0"/>
                            <a:ext cx="888853" cy="936431"/>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5A9F99FB"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Send instant messages to your Participants.</w:t>
            </w:r>
          </w:p>
        </w:tc>
      </w:tr>
      <w:tr w:rsidR="00EC28A1" w:rsidRPr="009E5E84" w14:paraId="59749C6F"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1F3C723B" w14:textId="338DF544"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20378314" wp14:editId="0D753AF1">
                  <wp:extent cx="886002" cy="926762"/>
                  <wp:effectExtent l="25400" t="25400" r="28575" b="13335"/>
                  <wp:docPr id="102" name="Picture 102" descr="Screenshot of Link to my Organisation tile" title="Screenshot of Link to my Organisatio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nips%20enhanced/8p.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6900" t="2187" r="4797" b="4505"/>
                          <a:stretch/>
                        </pic:blipFill>
                        <pic:spPr bwMode="auto">
                          <a:xfrm>
                            <a:off x="0" y="0"/>
                            <a:ext cx="888188" cy="929049"/>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6CF6F728" w14:textId="77777777" w:rsidR="00616AEE" w:rsidRPr="009E5E84" w:rsidRDefault="00616AEE" w:rsidP="00014BFD">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Link to your organisation/s</w:t>
            </w:r>
            <w:r w:rsidR="00EB1604" w:rsidRPr="009E5E84">
              <w:rPr>
                <w:rFonts w:ascii="Arial" w:hAnsi="Arial" w:cs="Arial"/>
                <w:lang w:val="en-AU"/>
              </w:rPr>
              <w:t>,</w:t>
            </w:r>
            <w:r w:rsidRPr="009E5E84">
              <w:rPr>
                <w:rFonts w:ascii="Arial" w:hAnsi="Arial" w:cs="Arial"/>
                <w:lang w:val="en-AU"/>
              </w:rPr>
              <w:t xml:space="preserve"> in order to view them through the myplace provider portal.</w:t>
            </w:r>
          </w:p>
        </w:tc>
      </w:tr>
      <w:tr w:rsidR="00EC28A1" w:rsidRPr="009E5E84" w14:paraId="22F53CFE"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69A24588" w14:textId="5588A219"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lastRenderedPageBreak/>
              <w:drawing>
                <wp:inline distT="0" distB="0" distL="0" distR="0" wp14:anchorId="3BC1FE1D" wp14:editId="23A38102">
                  <wp:extent cx="892147" cy="926465"/>
                  <wp:effectExtent l="25400" t="25400" r="22860" b="13335"/>
                  <wp:docPr id="103" name="Picture 103" descr="Screenshot of Upload Evidence  tile" title="Screenshot of Upload Evidenc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nips%20enhanced/8q.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3576" t="3428" r="4849" b="5278"/>
                          <a:stretch/>
                        </pic:blipFill>
                        <pic:spPr bwMode="auto">
                          <a:xfrm>
                            <a:off x="0" y="0"/>
                            <a:ext cx="893190" cy="927548"/>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1152723D" w14:textId="77777777" w:rsidR="00616AEE" w:rsidRPr="009E5E84" w:rsidRDefault="00616AEE" w:rsidP="00414D7B">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Upload required documents.</w:t>
            </w:r>
            <w:r w:rsidRPr="009E5E84">
              <w:rPr>
                <w:rStyle w:val="FootnoteReference"/>
                <w:rFonts w:ascii="Arial" w:hAnsi="Arial" w:cs="Arial"/>
                <w:lang w:val="en-AU"/>
              </w:rPr>
              <w:footnoteReference w:id="4"/>
            </w:r>
          </w:p>
        </w:tc>
      </w:tr>
      <w:tr w:rsidR="00EC28A1" w:rsidRPr="009E5E84" w14:paraId="111C6F37"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3531A3E8" w14:textId="5F0CCBC1"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4D22BEEE" wp14:editId="5A6F412D">
                  <wp:extent cx="918157" cy="935990"/>
                  <wp:effectExtent l="25400" t="25400" r="22225" b="29210"/>
                  <wp:docPr id="104" name="Picture 104" descr="Screenshot of Provider Finder tile" title="Screenshot of Provider Finder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nips%20enhanced/8s.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2242" t="4622" r="4531" b="5000"/>
                          <a:stretch/>
                        </pic:blipFill>
                        <pic:spPr bwMode="auto">
                          <a:xfrm>
                            <a:off x="0" y="0"/>
                            <a:ext cx="918761" cy="936606"/>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4C69C7A2" w14:textId="77777777" w:rsidR="00616AEE" w:rsidRPr="009E5E84" w:rsidRDefault="00616AEE" w:rsidP="00C74719">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Search for providers within a certain location.</w:t>
            </w:r>
          </w:p>
        </w:tc>
      </w:tr>
      <w:tr w:rsidR="00EC28A1" w:rsidRPr="009E5E84" w14:paraId="09C35797"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0AE350E6" w14:textId="705A576F"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2531C777" wp14:editId="0091CA26">
                  <wp:extent cx="913584" cy="931545"/>
                  <wp:effectExtent l="25400" t="25400" r="26670" b="33655"/>
                  <wp:docPr id="107" name="Picture 107" descr="Screenshot of View Plan tile" title="Screenshot of View Pla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ips%20enhanced/8t.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92" t="1312" r="4711" b="5093"/>
                          <a:stretch/>
                        </pic:blipFill>
                        <pic:spPr bwMode="auto">
                          <a:xfrm>
                            <a:off x="0" y="0"/>
                            <a:ext cx="914850" cy="932836"/>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4DA338B5" w14:textId="77777777" w:rsidR="00616AEE" w:rsidRPr="009E5E84" w:rsidRDefault="00616AEE" w:rsidP="00014BFD">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View plan details when granted consent by a participant.</w:t>
            </w:r>
          </w:p>
        </w:tc>
      </w:tr>
      <w:tr w:rsidR="00EC28A1" w:rsidRPr="009E5E84" w14:paraId="06DDA3CB" w14:textId="77777777" w:rsidTr="00C15761">
        <w:trPr>
          <w:cnfStyle w:val="000000010000" w:firstRow="0" w:lastRow="0" w:firstColumn="0" w:lastColumn="0" w:oddVBand="0" w:evenVBand="0" w:oddHBand="0" w:evenHBand="1"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2603FB8C" w14:textId="5C976561" w:rsidR="00616AEE"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269ADE97" wp14:editId="06C611E5">
                  <wp:extent cx="905096" cy="923109"/>
                  <wp:effectExtent l="25400" t="25400" r="34925" b="17145"/>
                  <wp:docPr id="110" name="Picture 110" descr="Screenshot of NDIS Commission tile" title="Screenshot of NDIS Commissio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ips%20enhanced/8u.PNG"/>
                          <pic:cNvPicPr>
                            <a:picLocks noChangeAspect="1" noChangeArrowheads="1"/>
                          </pic:cNvPicPr>
                        </pic:nvPicPr>
                        <pic:blipFill rotWithShape="1">
                          <a:blip r:embed="rId41">
                            <a:extLst>
                              <a:ext uri="{28A0092B-C50C-407E-A947-70E740481C1C}">
                                <a14:useLocalDpi xmlns:a14="http://schemas.microsoft.com/office/drawing/2010/main" val="0"/>
                              </a:ext>
                            </a:extLst>
                          </a:blip>
                          <a:srcRect l="3093" t="3031" r="5008" b="5134"/>
                          <a:stretch/>
                        </pic:blipFill>
                        <pic:spPr bwMode="auto">
                          <a:xfrm>
                            <a:off x="0" y="0"/>
                            <a:ext cx="905686" cy="92371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01D5EC7A" w14:textId="77777777" w:rsidR="00616AEE" w:rsidRPr="009E5E84" w:rsidRDefault="00616AEE" w:rsidP="00014BFD">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rPr>
            </w:pPr>
            <w:r w:rsidRPr="009E5E84">
              <w:rPr>
                <w:rFonts w:ascii="Arial" w:hAnsi="Arial" w:cs="Arial"/>
                <w:lang w:val="en-AU"/>
              </w:rPr>
              <w:t xml:space="preserve">Navigate to the NDIS </w:t>
            </w:r>
            <w:r w:rsidR="00EB1604" w:rsidRPr="009E5E84">
              <w:rPr>
                <w:rFonts w:ascii="Arial" w:hAnsi="Arial" w:cs="Arial"/>
                <w:lang w:val="en-AU"/>
              </w:rPr>
              <w:t>Commission</w:t>
            </w:r>
            <w:r w:rsidRPr="009E5E84">
              <w:rPr>
                <w:rFonts w:ascii="Arial" w:hAnsi="Arial" w:cs="Arial"/>
                <w:lang w:val="en-AU"/>
              </w:rPr>
              <w:t xml:space="preserve"> portal.</w:t>
            </w:r>
          </w:p>
        </w:tc>
      </w:tr>
      <w:tr w:rsidR="00EC28A1" w:rsidRPr="009E5E84" w14:paraId="5017A8CE" w14:textId="77777777" w:rsidTr="00C15761">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7FE1614F" w14:textId="1B20A9FE" w:rsidR="001563F2" w:rsidRPr="009E5E84" w:rsidRDefault="00535187" w:rsidP="00C15761">
            <w:pPr>
              <w:pStyle w:val="NDIATableText"/>
              <w:ind w:left="0"/>
              <w:rPr>
                <w:rFonts w:ascii="Arial" w:hAnsi="Arial" w:cs="Arial"/>
                <w:lang w:val="en-AU"/>
              </w:rPr>
            </w:pPr>
            <w:r w:rsidRPr="009E5E84">
              <w:rPr>
                <w:rFonts w:ascii="Arial" w:hAnsi="Arial" w:cs="Arial"/>
                <w:noProof/>
                <w:lang w:eastAsia="en-AU"/>
              </w:rPr>
              <w:drawing>
                <wp:inline distT="0" distB="0" distL="0" distR="0" wp14:anchorId="222A1E08" wp14:editId="4C6942CF">
                  <wp:extent cx="909955" cy="927463"/>
                  <wp:effectExtent l="25400" t="25400" r="29845" b="38100"/>
                  <wp:docPr id="117" name="Picture 117" descr="Screenshot of Profile tile" title="Screenshot of Profil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ips%20enhanced/8v.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3538" t="2624" r="4070" b="4166"/>
                          <a:stretch/>
                        </pic:blipFill>
                        <pic:spPr bwMode="auto">
                          <a:xfrm>
                            <a:off x="0" y="0"/>
                            <a:ext cx="910557" cy="928077"/>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045F1E3C" w14:textId="77777777" w:rsidR="001563F2" w:rsidRPr="009E5E84" w:rsidRDefault="001563F2" w:rsidP="00C87997">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rPr>
            </w:pPr>
            <w:r w:rsidRPr="009E5E84">
              <w:rPr>
                <w:rFonts w:ascii="Arial" w:hAnsi="Arial" w:cs="Arial"/>
                <w:lang w:val="en-AU"/>
              </w:rPr>
              <w:t>View and edit information and contact details for yourself and your organisation.</w:t>
            </w:r>
          </w:p>
        </w:tc>
      </w:tr>
      <w:tr w:rsidR="00EC28A1" w:rsidRPr="009E5E84" w14:paraId="08BFED2D" w14:textId="77777777" w:rsidTr="00C15761">
        <w:trPr>
          <w:cnfStyle w:val="000000010000" w:firstRow="0" w:lastRow="0" w:firstColumn="0" w:lastColumn="0" w:oddVBand="0" w:evenVBand="0" w:oddHBand="0" w:evenHBand="1" w:firstRowFirstColumn="0" w:firstRowLastColumn="0" w:lastRowFirstColumn="0" w:lastRowLastColumn="0"/>
          <w:trHeight w:val="1248"/>
        </w:trPr>
        <w:tc>
          <w:tcPr>
            <w:cnfStyle w:val="001000000000" w:firstRow="0" w:lastRow="0" w:firstColumn="1" w:lastColumn="0" w:oddVBand="0" w:evenVBand="0" w:oddHBand="0" w:evenHBand="0" w:firstRowFirstColumn="0" w:firstRowLastColumn="0" w:lastRowFirstColumn="0" w:lastRowLastColumn="0"/>
            <w:tcW w:w="2856" w:type="dxa"/>
            <w:shd w:val="clear" w:color="auto" w:fill="auto"/>
            <w:vAlign w:val="center"/>
          </w:tcPr>
          <w:p w14:paraId="26E41D5E" w14:textId="6D78206E" w:rsidR="00CC76A3" w:rsidRPr="009E5E84" w:rsidRDefault="00535187" w:rsidP="00C15761">
            <w:pPr>
              <w:pStyle w:val="NDIATableText"/>
              <w:ind w:left="0"/>
              <w:rPr>
                <w:rFonts w:ascii="Arial" w:hAnsi="Arial" w:cs="Arial"/>
                <w:noProof/>
                <w:lang w:val="en-GB" w:eastAsia="en-GB"/>
              </w:rPr>
            </w:pPr>
            <w:r w:rsidRPr="009E5E84">
              <w:rPr>
                <w:rFonts w:ascii="Arial" w:hAnsi="Arial" w:cs="Arial"/>
                <w:noProof/>
                <w:lang w:eastAsia="en-AU"/>
              </w:rPr>
              <w:drawing>
                <wp:inline distT="0" distB="0" distL="0" distR="0" wp14:anchorId="75A710C5" wp14:editId="640A73B5">
                  <wp:extent cx="900521" cy="930275"/>
                  <wp:effectExtent l="25400" t="25400" r="13970" b="34925"/>
                  <wp:docPr id="122" name="Picture 122" descr="Screenshot of Downloads tile" title="Screenshot of Download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ips%20enhanced/8w.PNG"/>
                          <pic:cNvPicPr>
                            <a:picLocks noChangeAspect="1" noChangeArrowheads="1"/>
                          </pic:cNvPicPr>
                        </pic:nvPicPr>
                        <pic:blipFill rotWithShape="1">
                          <a:blip r:embed="rId43">
                            <a:extLst>
                              <a:ext uri="{28A0092B-C50C-407E-A947-70E740481C1C}">
                                <a14:useLocalDpi xmlns:a14="http://schemas.microsoft.com/office/drawing/2010/main" val="0"/>
                              </a:ext>
                            </a:extLst>
                          </a:blip>
                          <a:srcRect l="2739" t="3032" r="3771" b="4329"/>
                          <a:stretch/>
                        </pic:blipFill>
                        <pic:spPr bwMode="auto">
                          <a:xfrm>
                            <a:off x="0" y="0"/>
                            <a:ext cx="907476" cy="937459"/>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c>
          <w:tcPr>
            <w:tcW w:w="6110" w:type="dxa"/>
            <w:shd w:val="clear" w:color="auto" w:fill="auto"/>
            <w:vAlign w:val="center"/>
          </w:tcPr>
          <w:p w14:paraId="1847777E" w14:textId="69153AF4" w:rsidR="00CC76A3" w:rsidRPr="009E5E84" w:rsidRDefault="00CC76A3" w:rsidP="00511B02">
            <w:pPr>
              <w:pStyle w:val="NDIATableText"/>
              <w:ind w:left="0"/>
              <w:jc w:val="center"/>
              <w:cnfStyle w:val="000000010000" w:firstRow="0" w:lastRow="0" w:firstColumn="0" w:lastColumn="0" w:oddVBand="0" w:evenVBand="0" w:oddHBand="0" w:evenHBand="1" w:firstRowFirstColumn="0" w:firstRowLastColumn="0" w:lastRowFirstColumn="0" w:lastRowLastColumn="0"/>
              <w:rPr>
                <w:rFonts w:ascii="Arial" w:hAnsi="Arial" w:cs="Arial"/>
                <w:noProof/>
                <w:lang w:val="en-GB" w:eastAsia="en-GB"/>
              </w:rPr>
            </w:pPr>
            <w:r w:rsidRPr="009E5E84">
              <w:rPr>
                <w:rFonts w:ascii="Arial" w:hAnsi="Arial" w:cs="Arial"/>
                <w:noProof/>
                <w:lang w:val="en-GB" w:eastAsia="en-GB"/>
              </w:rPr>
              <w:t>Request and download service bookings information, or information for participants that your organisation has active service bookings with.</w:t>
            </w:r>
          </w:p>
        </w:tc>
      </w:tr>
    </w:tbl>
    <w:p w14:paraId="57212867" w14:textId="77777777" w:rsidR="005603D9" w:rsidRPr="009E5E84" w:rsidRDefault="005603D9" w:rsidP="00755984">
      <w:pPr>
        <w:pStyle w:val="Heading1"/>
        <w:rPr>
          <w:rFonts w:ascii="Arial" w:hAnsi="Arial"/>
        </w:rPr>
      </w:pPr>
      <w:bookmarkStart w:id="46" w:name="_Toc510526942"/>
    </w:p>
    <w:p w14:paraId="654D456B" w14:textId="77777777" w:rsidR="005603D9" w:rsidRPr="009E5E84" w:rsidRDefault="005603D9">
      <w:pPr>
        <w:spacing w:after="200" w:line="276" w:lineRule="auto"/>
        <w:rPr>
          <w:rFonts w:ascii="Arial" w:hAnsi="Arial" w:cs="Arial"/>
          <w:b/>
          <w:color w:val="6A2875"/>
          <w:sz w:val="40"/>
          <w:szCs w:val="40"/>
        </w:rPr>
      </w:pPr>
      <w:r w:rsidRPr="009E5E84">
        <w:rPr>
          <w:rFonts w:ascii="Arial" w:hAnsi="Arial" w:cs="Arial"/>
        </w:rPr>
        <w:br w:type="page"/>
      </w:r>
    </w:p>
    <w:p w14:paraId="2A9FCB40" w14:textId="2E17E231" w:rsidR="001A4ECB" w:rsidRPr="009E5E84" w:rsidRDefault="004E4864" w:rsidP="00755984">
      <w:pPr>
        <w:pStyle w:val="Heading1"/>
        <w:rPr>
          <w:rFonts w:ascii="Arial" w:hAnsi="Arial"/>
        </w:rPr>
      </w:pPr>
      <w:bookmarkStart w:id="47" w:name="_Toc529344297"/>
      <w:r w:rsidRPr="009E5E84">
        <w:rPr>
          <w:rFonts w:ascii="Arial" w:hAnsi="Arial"/>
        </w:rPr>
        <w:lastRenderedPageBreak/>
        <w:t xml:space="preserve">Provider </w:t>
      </w:r>
      <w:r w:rsidR="00FE0AED" w:rsidRPr="009E5E84">
        <w:rPr>
          <w:rFonts w:ascii="Arial" w:hAnsi="Arial"/>
        </w:rPr>
        <w:t>p</w:t>
      </w:r>
      <w:r w:rsidR="00F60F27" w:rsidRPr="009E5E84">
        <w:rPr>
          <w:rFonts w:ascii="Arial" w:hAnsi="Arial"/>
        </w:rPr>
        <w:t xml:space="preserve">ortal </w:t>
      </w:r>
      <w:r w:rsidR="00FE0AED" w:rsidRPr="009E5E84">
        <w:rPr>
          <w:rFonts w:ascii="Arial" w:hAnsi="Arial"/>
        </w:rPr>
        <w:t>n</w:t>
      </w:r>
      <w:r w:rsidR="00F60F27" w:rsidRPr="009E5E84">
        <w:rPr>
          <w:rFonts w:ascii="Arial" w:hAnsi="Arial"/>
        </w:rPr>
        <w:t>avigation</w:t>
      </w:r>
      <w:bookmarkEnd w:id="46"/>
      <w:bookmarkEnd w:id="47"/>
    </w:p>
    <w:p w14:paraId="4F452F6A" w14:textId="77777777" w:rsidR="00E43E2A" w:rsidRPr="009E5E84" w:rsidRDefault="00E43E2A" w:rsidP="00014BFD">
      <w:pPr>
        <w:pStyle w:val="Heading2"/>
        <w:rPr>
          <w:rFonts w:ascii="Arial" w:hAnsi="Arial" w:cs="Arial"/>
        </w:rPr>
      </w:pPr>
      <w:bookmarkStart w:id="48" w:name="_Toc510526943"/>
      <w:bookmarkStart w:id="49" w:name="_Toc529344298"/>
      <w:r w:rsidRPr="009E5E84">
        <w:rPr>
          <w:rFonts w:ascii="Arial" w:hAnsi="Arial" w:cs="Arial"/>
        </w:rPr>
        <w:t xml:space="preserve">Using a </w:t>
      </w:r>
      <w:r w:rsidR="00FE0AED" w:rsidRPr="009E5E84">
        <w:rPr>
          <w:rFonts w:ascii="Arial" w:hAnsi="Arial" w:cs="Arial"/>
        </w:rPr>
        <w:t>f</w:t>
      </w:r>
      <w:r w:rsidR="00CE5F49" w:rsidRPr="009E5E84">
        <w:rPr>
          <w:rFonts w:ascii="Arial" w:hAnsi="Arial" w:cs="Arial"/>
        </w:rPr>
        <w:t>unction</w:t>
      </w:r>
      <w:bookmarkEnd w:id="48"/>
      <w:bookmarkEnd w:id="49"/>
    </w:p>
    <w:p w14:paraId="2C38D531" w14:textId="77777777" w:rsidR="00E43E2A" w:rsidRPr="009E5E84" w:rsidRDefault="00E43E2A" w:rsidP="00014BFD">
      <w:pPr>
        <w:pStyle w:val="BodyText1"/>
        <w:rPr>
          <w:rFonts w:ascii="Arial" w:hAnsi="Arial" w:cs="Arial"/>
        </w:rPr>
      </w:pPr>
      <w:r w:rsidRPr="009E5E84">
        <w:rPr>
          <w:rFonts w:ascii="Arial" w:hAnsi="Arial" w:cs="Arial"/>
        </w:rPr>
        <w:t xml:space="preserve">Select the </w:t>
      </w:r>
      <w:r w:rsidR="004E4864" w:rsidRPr="009E5E84">
        <w:rPr>
          <w:rFonts w:ascii="Arial" w:hAnsi="Arial" w:cs="Arial"/>
        </w:rPr>
        <w:t xml:space="preserve">relevant </w:t>
      </w:r>
      <w:r w:rsidRPr="009E5E84">
        <w:rPr>
          <w:rFonts w:ascii="Arial" w:hAnsi="Arial" w:cs="Arial"/>
        </w:rPr>
        <w:t>tile</w:t>
      </w:r>
      <w:r w:rsidR="005042EC" w:rsidRPr="009E5E84">
        <w:rPr>
          <w:rFonts w:ascii="Arial" w:hAnsi="Arial" w:cs="Arial"/>
        </w:rPr>
        <w:t xml:space="preserve"> displayed in the </w:t>
      </w:r>
      <w:r w:rsidR="005042EC" w:rsidRPr="009E5E84">
        <w:rPr>
          <w:rStyle w:val="Strong"/>
          <w:rFonts w:ascii="Arial" w:hAnsi="Arial" w:cs="Arial"/>
        </w:rPr>
        <w:t>myplace</w:t>
      </w:r>
      <w:r w:rsidR="005042EC" w:rsidRPr="009E5E84">
        <w:rPr>
          <w:rFonts w:ascii="Arial" w:hAnsi="Arial" w:cs="Arial"/>
        </w:rPr>
        <w:t xml:space="preserve"> home</w:t>
      </w:r>
      <w:r w:rsidR="008377FB" w:rsidRPr="009E5E84">
        <w:rPr>
          <w:rFonts w:ascii="Arial" w:hAnsi="Arial" w:cs="Arial"/>
        </w:rPr>
        <w:t xml:space="preserve"> </w:t>
      </w:r>
      <w:r w:rsidR="005042EC" w:rsidRPr="009E5E84">
        <w:rPr>
          <w:rFonts w:ascii="Arial" w:hAnsi="Arial" w:cs="Arial"/>
        </w:rPr>
        <w:t>page</w:t>
      </w:r>
      <w:r w:rsidRPr="009E5E84">
        <w:rPr>
          <w:rFonts w:ascii="Arial" w:hAnsi="Arial" w:cs="Arial"/>
        </w:rPr>
        <w:t xml:space="preserve"> to go into that section of </w:t>
      </w:r>
      <w:r w:rsidR="005042EC" w:rsidRPr="009E5E84">
        <w:rPr>
          <w:rFonts w:ascii="Arial" w:hAnsi="Arial" w:cs="Arial"/>
        </w:rPr>
        <w:t xml:space="preserve">the </w:t>
      </w:r>
      <w:r w:rsidR="003952EF" w:rsidRPr="009E5E84">
        <w:rPr>
          <w:rFonts w:ascii="Arial" w:hAnsi="Arial" w:cs="Arial"/>
        </w:rPr>
        <w:t>p</w:t>
      </w:r>
      <w:r w:rsidR="00BA5492" w:rsidRPr="009E5E84">
        <w:rPr>
          <w:rFonts w:ascii="Arial" w:hAnsi="Arial" w:cs="Arial"/>
        </w:rPr>
        <w:t xml:space="preserve">rovider </w:t>
      </w:r>
      <w:r w:rsidR="00FE0AED" w:rsidRPr="009E5E84">
        <w:rPr>
          <w:rFonts w:ascii="Arial" w:hAnsi="Arial" w:cs="Arial"/>
        </w:rPr>
        <w:t>p</w:t>
      </w:r>
      <w:r w:rsidR="005042EC" w:rsidRPr="009E5E84">
        <w:rPr>
          <w:rFonts w:ascii="Arial" w:hAnsi="Arial" w:cs="Arial"/>
        </w:rPr>
        <w:t>ortal</w:t>
      </w:r>
      <w:r w:rsidRPr="009E5E84">
        <w:rPr>
          <w:rFonts w:ascii="Arial" w:hAnsi="Arial" w:cs="Arial"/>
        </w:rPr>
        <w:t>.</w:t>
      </w:r>
    </w:p>
    <w:p w14:paraId="1B5790EB" w14:textId="55FB3B03" w:rsidR="00F60F27" w:rsidRPr="009E5E84" w:rsidRDefault="00DE6712" w:rsidP="00014BFD">
      <w:pPr>
        <w:pStyle w:val="BodyText1"/>
        <w:rPr>
          <w:rFonts w:ascii="Arial" w:hAnsi="Arial" w:cs="Arial"/>
        </w:rPr>
      </w:pPr>
      <w:r w:rsidRPr="009E5E84">
        <w:rPr>
          <w:rFonts w:ascii="Arial" w:hAnsi="Arial" w:cs="Arial"/>
          <w:noProof/>
          <w:lang w:eastAsia="en-AU"/>
        </w:rPr>
        <w:drawing>
          <wp:inline distT="0" distB="0" distL="0" distR="0" wp14:anchorId="03E9BF81" wp14:editId="65A15CAC">
            <wp:extent cx="1126702" cy="1148380"/>
            <wp:effectExtent l="25400" t="25400" r="16510" b="20320"/>
            <wp:docPr id="125" name="Picture 125" descr="Screenshot of Profile tile" title="Screenshot of Profil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ips%20enhanced/8v.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3538" t="2624" r="4070" b="4166"/>
                    <a:stretch/>
                  </pic:blipFill>
                  <pic:spPr bwMode="auto">
                    <a:xfrm>
                      <a:off x="0" y="0"/>
                      <a:ext cx="1141340" cy="11633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95F523A" w14:textId="77777777" w:rsidR="005E5CDB" w:rsidRPr="009E5E84" w:rsidRDefault="005E5CDB" w:rsidP="00626A0F">
      <w:pPr>
        <w:pStyle w:val="NDIANote"/>
        <w:ind w:left="0"/>
        <w:rPr>
          <w:rFonts w:ascii="Arial" w:hAnsi="Arial" w:cs="Arial"/>
        </w:rPr>
      </w:pPr>
      <w:r w:rsidRPr="009E5E84">
        <w:rPr>
          <w:rFonts w:ascii="Arial" w:hAnsi="Arial" w:cs="Arial"/>
          <w:b/>
        </w:rPr>
        <w:t>Tip:</w:t>
      </w:r>
      <w:r w:rsidRPr="009E5E84">
        <w:rPr>
          <w:rFonts w:ascii="Arial" w:hAnsi="Arial" w:cs="Arial"/>
        </w:rPr>
        <w:t xml:space="preserve"> From most functions within the portal, the person icon on the top right of the screen will take you directly to your </w:t>
      </w:r>
      <w:r w:rsidRPr="009E5E84">
        <w:rPr>
          <w:rStyle w:val="Strong"/>
          <w:rFonts w:ascii="Arial" w:hAnsi="Arial" w:cs="Arial"/>
        </w:rPr>
        <w:t xml:space="preserve">Profile. </w:t>
      </w:r>
    </w:p>
    <w:p w14:paraId="0AC40425" w14:textId="5AAD3807" w:rsidR="00387C57" w:rsidRPr="009E5E84" w:rsidRDefault="000120FE" w:rsidP="00071769">
      <w:pPr>
        <w:pStyle w:val="BodyText1"/>
        <w:rPr>
          <w:rFonts w:ascii="Arial" w:hAnsi="Arial" w:cs="Arial"/>
        </w:rPr>
      </w:pPr>
      <w:r w:rsidRPr="009E5E84">
        <w:rPr>
          <w:rFonts w:ascii="Arial" w:hAnsi="Arial" w:cs="Arial"/>
        </w:rPr>
        <w:t xml:space="preserve">You will </w:t>
      </w:r>
      <w:r w:rsidR="00B0069F" w:rsidRPr="009E5E84">
        <w:rPr>
          <w:rFonts w:ascii="Arial" w:hAnsi="Arial" w:cs="Arial"/>
        </w:rPr>
        <w:t>note</w:t>
      </w:r>
      <w:r w:rsidRPr="009E5E84">
        <w:rPr>
          <w:rFonts w:ascii="Arial" w:hAnsi="Arial" w:cs="Arial"/>
        </w:rPr>
        <w:t xml:space="preserve"> that some tiles have a purple banner across </w:t>
      </w:r>
      <w:r w:rsidR="002105A2" w:rsidRPr="009E5E84">
        <w:rPr>
          <w:rFonts w:ascii="Arial" w:hAnsi="Arial" w:cs="Arial"/>
        </w:rPr>
        <w:t>the top right-hand corner</w:t>
      </w:r>
      <w:r w:rsidRPr="009E5E84">
        <w:rPr>
          <w:rFonts w:ascii="Arial" w:hAnsi="Arial" w:cs="Arial"/>
        </w:rPr>
        <w:t xml:space="preserve"> with a number showing. This </w:t>
      </w:r>
      <w:r w:rsidR="00387C57" w:rsidRPr="009E5E84">
        <w:rPr>
          <w:rFonts w:ascii="Arial" w:hAnsi="Arial" w:cs="Arial"/>
        </w:rPr>
        <w:t>indicates</w:t>
      </w:r>
      <w:r w:rsidRPr="009E5E84">
        <w:rPr>
          <w:rFonts w:ascii="Arial" w:hAnsi="Arial" w:cs="Arial"/>
        </w:rPr>
        <w:t xml:space="preserve"> the </w:t>
      </w:r>
      <w:r w:rsidR="00D97C21" w:rsidRPr="009E5E84">
        <w:rPr>
          <w:rFonts w:ascii="Arial" w:hAnsi="Arial" w:cs="Arial"/>
        </w:rPr>
        <w:t>number</w:t>
      </w:r>
      <w:r w:rsidRPr="009E5E84">
        <w:rPr>
          <w:rFonts w:ascii="Arial" w:hAnsi="Arial" w:cs="Arial"/>
        </w:rPr>
        <w:t xml:space="preserve"> of items that </w:t>
      </w:r>
      <w:r w:rsidR="00621901" w:rsidRPr="009E5E84">
        <w:rPr>
          <w:rFonts w:ascii="Arial" w:hAnsi="Arial" w:cs="Arial"/>
        </w:rPr>
        <w:t>have not been actioned</w:t>
      </w:r>
      <w:r w:rsidR="00387C57" w:rsidRPr="009E5E84">
        <w:rPr>
          <w:rFonts w:ascii="Arial" w:hAnsi="Arial" w:cs="Arial"/>
        </w:rPr>
        <w:t xml:space="preserve">. For example, the </w:t>
      </w:r>
      <w:r w:rsidR="002105A2" w:rsidRPr="009E5E84">
        <w:rPr>
          <w:rFonts w:ascii="Arial" w:hAnsi="Arial" w:cs="Arial"/>
          <w:b/>
          <w:color w:val="6B2976"/>
        </w:rPr>
        <w:t>Inbox</w:t>
      </w:r>
      <w:r w:rsidR="00387C57" w:rsidRPr="009E5E84">
        <w:rPr>
          <w:rFonts w:ascii="Arial" w:hAnsi="Arial" w:cs="Arial"/>
          <w:b/>
          <w:color w:val="6B2976"/>
        </w:rPr>
        <w:t xml:space="preserve"> </w:t>
      </w:r>
      <w:r w:rsidR="00387C57" w:rsidRPr="009E5E84">
        <w:rPr>
          <w:rFonts w:ascii="Arial" w:hAnsi="Arial" w:cs="Arial"/>
        </w:rPr>
        <w:t xml:space="preserve">tile below shows a purple banner with the number </w:t>
      </w:r>
      <w:r w:rsidR="002105A2" w:rsidRPr="009E5E84">
        <w:rPr>
          <w:rFonts w:ascii="Arial" w:hAnsi="Arial" w:cs="Arial"/>
        </w:rPr>
        <w:t>‘</w:t>
      </w:r>
      <w:r w:rsidR="00DE6712" w:rsidRPr="009E5E84">
        <w:rPr>
          <w:rFonts w:ascii="Arial" w:hAnsi="Arial" w:cs="Arial"/>
        </w:rPr>
        <w:t>6</w:t>
      </w:r>
      <w:r w:rsidR="002105A2" w:rsidRPr="009E5E84">
        <w:rPr>
          <w:rFonts w:ascii="Arial" w:hAnsi="Arial" w:cs="Arial"/>
        </w:rPr>
        <w:t>’</w:t>
      </w:r>
      <w:r w:rsidR="00080722" w:rsidRPr="009E5E84">
        <w:rPr>
          <w:rFonts w:ascii="Arial" w:hAnsi="Arial" w:cs="Arial"/>
        </w:rPr>
        <w:t>.</w:t>
      </w:r>
      <w:r w:rsidR="00387C57" w:rsidRPr="009E5E84">
        <w:rPr>
          <w:rFonts w:ascii="Arial" w:hAnsi="Arial" w:cs="Arial"/>
        </w:rPr>
        <w:t xml:space="preserve"> This indicates that there are </w:t>
      </w:r>
      <w:r w:rsidR="00DE6712" w:rsidRPr="009E5E84">
        <w:rPr>
          <w:rFonts w:ascii="Arial" w:hAnsi="Arial" w:cs="Arial"/>
        </w:rPr>
        <w:t>six</w:t>
      </w:r>
      <w:r w:rsidR="00014BFD" w:rsidRPr="009E5E84">
        <w:rPr>
          <w:rFonts w:ascii="Arial" w:hAnsi="Arial" w:cs="Arial"/>
        </w:rPr>
        <w:t xml:space="preserve"> </w:t>
      </w:r>
      <w:r w:rsidR="00DE6712" w:rsidRPr="009E5E84">
        <w:rPr>
          <w:rFonts w:ascii="Arial" w:hAnsi="Arial" w:cs="Arial"/>
        </w:rPr>
        <w:t>messages</w:t>
      </w:r>
      <w:r w:rsidR="00684F6A" w:rsidRPr="009E5E84">
        <w:rPr>
          <w:rFonts w:ascii="Arial" w:hAnsi="Arial" w:cs="Arial"/>
        </w:rPr>
        <w:t xml:space="preserve"> </w:t>
      </w:r>
      <w:r w:rsidR="00DE6712" w:rsidRPr="009E5E84">
        <w:rPr>
          <w:rFonts w:ascii="Arial" w:hAnsi="Arial" w:cs="Arial"/>
        </w:rPr>
        <w:t>in your Inbox requiring attention.</w:t>
      </w:r>
      <w:r w:rsidR="00684F6A" w:rsidRPr="009E5E84">
        <w:rPr>
          <w:rFonts w:ascii="Arial" w:hAnsi="Arial" w:cs="Arial"/>
        </w:rPr>
        <w:t xml:space="preserve"> </w:t>
      </w:r>
    </w:p>
    <w:p w14:paraId="1CDFA91B" w14:textId="4AD8086D" w:rsidR="000120FE" w:rsidRPr="009E5E84" w:rsidRDefault="00DE6712" w:rsidP="00071769">
      <w:pPr>
        <w:pStyle w:val="BodyText1"/>
        <w:rPr>
          <w:rFonts w:ascii="Arial" w:hAnsi="Arial" w:cs="Arial"/>
        </w:rPr>
      </w:pPr>
      <w:r w:rsidRPr="009E5E84">
        <w:rPr>
          <w:rFonts w:ascii="Arial" w:hAnsi="Arial" w:cs="Arial"/>
          <w:noProof/>
          <w:lang w:eastAsia="en-AU"/>
        </w:rPr>
        <w:drawing>
          <wp:inline distT="0" distB="0" distL="0" distR="0" wp14:anchorId="5CC80D8B" wp14:editId="60B8A2B0">
            <wp:extent cx="1171717" cy="1216878"/>
            <wp:effectExtent l="25400" t="25400" r="22225" b="27940"/>
            <wp:docPr id="5568" name="Picture 5568" descr="Screenshot of Inbox tile" title="Screenshot of Inbox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ips%20enhanced/8h.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3537" t="2999" r="5421" b="5286"/>
                    <a:stretch/>
                  </pic:blipFill>
                  <pic:spPr bwMode="auto">
                    <a:xfrm>
                      <a:off x="0" y="0"/>
                      <a:ext cx="1179267" cy="1224719"/>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r w:rsidR="00047537" w:rsidRPr="009E5E84">
        <w:rPr>
          <w:rFonts w:ascii="Arial" w:hAnsi="Arial" w:cs="Arial"/>
        </w:rPr>
        <w:t xml:space="preserve"> </w:t>
      </w:r>
    </w:p>
    <w:p w14:paraId="4EDC56B5" w14:textId="77777777" w:rsidR="00E43E2A" w:rsidRPr="009E5E84" w:rsidRDefault="00E43E2A" w:rsidP="003B47A6">
      <w:pPr>
        <w:pStyle w:val="Heading2"/>
        <w:rPr>
          <w:rFonts w:ascii="Arial" w:hAnsi="Arial" w:cs="Arial"/>
        </w:rPr>
      </w:pPr>
      <w:bookmarkStart w:id="50" w:name="_Toc510526944"/>
      <w:bookmarkStart w:id="51" w:name="_Toc529344299"/>
      <w:r w:rsidRPr="009E5E84">
        <w:rPr>
          <w:rFonts w:ascii="Arial" w:hAnsi="Arial" w:cs="Arial"/>
        </w:rPr>
        <w:t xml:space="preserve">Returning </w:t>
      </w:r>
      <w:r w:rsidR="00CE5F49" w:rsidRPr="009E5E84">
        <w:rPr>
          <w:rFonts w:ascii="Arial" w:hAnsi="Arial" w:cs="Arial"/>
        </w:rPr>
        <w:t xml:space="preserve">to the </w:t>
      </w:r>
      <w:r w:rsidR="00886688" w:rsidRPr="009E5E84">
        <w:rPr>
          <w:rFonts w:ascii="Arial" w:hAnsi="Arial" w:cs="Arial"/>
        </w:rPr>
        <w:t>m</w:t>
      </w:r>
      <w:r w:rsidR="00CE5F49" w:rsidRPr="009E5E84">
        <w:rPr>
          <w:rFonts w:ascii="Arial" w:hAnsi="Arial" w:cs="Arial"/>
        </w:rPr>
        <w:t xml:space="preserve">yplace </w:t>
      </w:r>
      <w:r w:rsidR="00FE0AED" w:rsidRPr="009E5E84">
        <w:rPr>
          <w:rFonts w:ascii="Arial" w:hAnsi="Arial" w:cs="Arial"/>
        </w:rPr>
        <w:t>h</w:t>
      </w:r>
      <w:r w:rsidR="00CE5F49" w:rsidRPr="009E5E84">
        <w:rPr>
          <w:rFonts w:ascii="Arial" w:hAnsi="Arial" w:cs="Arial"/>
        </w:rPr>
        <w:t>ome</w:t>
      </w:r>
      <w:r w:rsidR="008377FB" w:rsidRPr="009E5E84">
        <w:rPr>
          <w:rFonts w:ascii="Arial" w:hAnsi="Arial" w:cs="Arial"/>
        </w:rPr>
        <w:t xml:space="preserve"> </w:t>
      </w:r>
      <w:r w:rsidR="00CE5F49" w:rsidRPr="009E5E84">
        <w:rPr>
          <w:rFonts w:ascii="Arial" w:hAnsi="Arial" w:cs="Arial"/>
        </w:rPr>
        <w:t>page</w:t>
      </w:r>
      <w:bookmarkEnd w:id="50"/>
      <w:bookmarkEnd w:id="51"/>
    </w:p>
    <w:p w14:paraId="75F747A0" w14:textId="77777777" w:rsidR="00E43E2A" w:rsidRPr="009E5E84" w:rsidRDefault="00254A69" w:rsidP="003B47A6">
      <w:pPr>
        <w:pStyle w:val="BodyText1"/>
        <w:rPr>
          <w:rFonts w:ascii="Arial" w:hAnsi="Arial" w:cs="Arial"/>
        </w:rPr>
      </w:pPr>
      <w:r w:rsidRPr="009E5E84">
        <w:rPr>
          <w:rFonts w:ascii="Arial" w:hAnsi="Arial" w:cs="Arial"/>
        </w:rPr>
        <w:t>Y</w:t>
      </w:r>
      <w:r w:rsidR="00E43E2A" w:rsidRPr="009E5E84">
        <w:rPr>
          <w:rFonts w:ascii="Arial" w:hAnsi="Arial" w:cs="Arial"/>
        </w:rPr>
        <w:t xml:space="preserve">ou can return to the </w:t>
      </w:r>
      <w:r w:rsidR="00E43E2A" w:rsidRPr="009E5E84">
        <w:rPr>
          <w:rStyle w:val="Strong"/>
          <w:rFonts w:ascii="Arial" w:hAnsi="Arial" w:cs="Arial"/>
        </w:rPr>
        <w:t>myplace</w:t>
      </w:r>
      <w:r w:rsidR="00E43E2A" w:rsidRPr="009E5E84">
        <w:rPr>
          <w:rFonts w:ascii="Arial" w:hAnsi="Arial" w:cs="Arial"/>
        </w:rPr>
        <w:t xml:space="preserve"> home</w:t>
      </w:r>
      <w:r w:rsidR="008377FB" w:rsidRPr="009E5E84">
        <w:rPr>
          <w:rFonts w:ascii="Arial" w:hAnsi="Arial" w:cs="Arial"/>
        </w:rPr>
        <w:t xml:space="preserve"> </w:t>
      </w:r>
      <w:r w:rsidR="00E43E2A" w:rsidRPr="009E5E84">
        <w:rPr>
          <w:rFonts w:ascii="Arial" w:hAnsi="Arial" w:cs="Arial"/>
        </w:rPr>
        <w:t>page</w:t>
      </w:r>
      <w:r w:rsidRPr="009E5E84">
        <w:rPr>
          <w:rFonts w:ascii="Arial" w:hAnsi="Arial" w:cs="Arial"/>
        </w:rPr>
        <w:t xml:space="preserve"> in any of the following ways:</w:t>
      </w:r>
    </w:p>
    <w:p w14:paraId="2A83B837" w14:textId="5BA22767" w:rsidR="00E43E2A" w:rsidRPr="009E5E84" w:rsidRDefault="00E43E2A" w:rsidP="00B0069F">
      <w:pPr>
        <w:pStyle w:val="NDIABulletlvl10"/>
        <w:numPr>
          <w:ilvl w:val="3"/>
          <w:numId w:val="25"/>
        </w:numPr>
        <w:ind w:left="426" w:hanging="426"/>
        <w:rPr>
          <w:rFonts w:ascii="Arial" w:hAnsi="Arial" w:cs="Arial"/>
        </w:rPr>
      </w:pPr>
      <w:r w:rsidRPr="009E5E84">
        <w:rPr>
          <w:rFonts w:ascii="Arial" w:hAnsi="Arial" w:cs="Arial"/>
        </w:rPr>
        <w:t xml:space="preserve">Select the </w:t>
      </w:r>
      <w:r w:rsidRPr="009E5E84">
        <w:rPr>
          <w:rFonts w:ascii="Arial" w:hAnsi="Arial" w:cs="Arial"/>
          <w:b/>
          <w:color w:val="6B2976"/>
        </w:rPr>
        <w:t>myplace</w:t>
      </w:r>
      <w:r w:rsidRPr="009E5E84">
        <w:rPr>
          <w:rFonts w:ascii="Arial" w:hAnsi="Arial" w:cs="Arial"/>
        </w:rPr>
        <w:t xml:space="preserve"> logo</w:t>
      </w:r>
      <w:r w:rsidR="000D1BED" w:rsidRPr="009E5E84">
        <w:rPr>
          <w:rFonts w:ascii="Arial" w:hAnsi="Arial" w:cs="Arial"/>
        </w:rPr>
        <w:t xml:space="preserve"> (top left corner of the portal page)</w:t>
      </w:r>
      <w:r w:rsidRPr="009E5E84">
        <w:rPr>
          <w:rFonts w:ascii="Arial" w:hAnsi="Arial" w:cs="Arial"/>
        </w:rPr>
        <w:t>.</w:t>
      </w:r>
    </w:p>
    <w:p w14:paraId="1A3EEFD2" w14:textId="55F24A83" w:rsidR="00E43E2A" w:rsidRPr="009E5E84" w:rsidRDefault="00BD4CEF">
      <w:pPr>
        <w:pStyle w:val="BodyText1"/>
        <w:rPr>
          <w:rFonts w:ascii="Arial" w:hAnsi="Arial" w:cs="Arial"/>
        </w:rPr>
      </w:pPr>
      <w:r w:rsidRPr="009E5E84">
        <w:rPr>
          <w:rFonts w:ascii="Arial" w:hAnsi="Arial" w:cs="Arial"/>
          <w:noProof/>
          <w:lang w:eastAsia="en-AU"/>
        </w:rPr>
        <w:drawing>
          <wp:inline distT="0" distB="0" distL="0" distR="0" wp14:anchorId="6C7730FD" wp14:editId="543F2EFF">
            <wp:extent cx="1520467" cy="479618"/>
            <wp:effectExtent l="25400" t="25400" r="29210" b="28575"/>
            <wp:docPr id="5582" name="Picture 5582" descr="Screenshot of myplace logo" title="Screenshot of mypla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nips%20enhanced/8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29141" cy="482354"/>
                    </a:xfrm>
                    <a:prstGeom prst="rect">
                      <a:avLst/>
                    </a:prstGeom>
                    <a:noFill/>
                    <a:ln w="3175">
                      <a:solidFill>
                        <a:schemeClr val="tx1">
                          <a:lumMod val="50000"/>
                          <a:lumOff val="50000"/>
                        </a:schemeClr>
                      </a:solidFill>
                    </a:ln>
                  </pic:spPr>
                </pic:pic>
              </a:graphicData>
            </a:graphic>
          </wp:inline>
        </w:drawing>
      </w:r>
    </w:p>
    <w:p w14:paraId="7B831CF5" w14:textId="6C788EFF" w:rsidR="0062795A" w:rsidRPr="009E5E84" w:rsidRDefault="0062795A" w:rsidP="00B0069F">
      <w:pPr>
        <w:pStyle w:val="Steps"/>
        <w:rPr>
          <w:rFonts w:ascii="Arial" w:hAnsi="Arial" w:cs="Arial"/>
          <w:lang w:val="en-GB" w:eastAsia="en-US"/>
        </w:rPr>
      </w:pPr>
      <w:r w:rsidRPr="009E5E84">
        <w:rPr>
          <w:rFonts w:ascii="Arial" w:hAnsi="Arial" w:cs="Arial"/>
          <w:lang w:val="en-GB" w:eastAsia="en-US"/>
        </w:rPr>
        <w:t xml:space="preserve">Select the </w:t>
      </w:r>
      <w:r w:rsidRPr="009E5E84">
        <w:rPr>
          <w:rFonts w:ascii="Arial" w:hAnsi="Arial" w:cs="Arial"/>
          <w:b/>
          <w:color w:val="6B2976"/>
          <w:szCs w:val="25"/>
        </w:rPr>
        <w:t>Home</w:t>
      </w:r>
      <w:r w:rsidRPr="009E5E84">
        <w:rPr>
          <w:rFonts w:ascii="Arial" w:hAnsi="Arial" w:cs="Arial"/>
          <w:szCs w:val="18"/>
        </w:rPr>
        <w:t xml:space="preserve"> </w:t>
      </w:r>
      <w:r w:rsidRPr="009E5E84">
        <w:rPr>
          <w:rFonts w:ascii="Arial" w:hAnsi="Arial" w:cs="Arial"/>
          <w:lang w:val="en-GB" w:eastAsia="en-US"/>
        </w:rPr>
        <w:t>button</w:t>
      </w:r>
      <w:r w:rsidR="000D1BED" w:rsidRPr="009E5E84">
        <w:rPr>
          <w:rFonts w:ascii="Arial" w:hAnsi="Arial" w:cs="Arial"/>
          <w:lang w:val="en-GB" w:eastAsia="en-US"/>
        </w:rPr>
        <w:t xml:space="preserve"> (top left corner of the portal page)</w:t>
      </w:r>
      <w:r w:rsidRPr="009E5E84">
        <w:rPr>
          <w:rFonts w:ascii="Arial" w:hAnsi="Arial" w:cs="Arial"/>
          <w:lang w:val="en-GB" w:eastAsia="en-US"/>
        </w:rPr>
        <w:t xml:space="preserve"> to return to the </w:t>
      </w:r>
      <w:r w:rsidRPr="009E5E84">
        <w:rPr>
          <w:rFonts w:ascii="Arial" w:hAnsi="Arial" w:cs="Arial"/>
          <w:b/>
          <w:color w:val="6B2976"/>
          <w:szCs w:val="25"/>
        </w:rPr>
        <w:t>myplace</w:t>
      </w:r>
      <w:r w:rsidRPr="009E5E84">
        <w:rPr>
          <w:rFonts w:ascii="Arial" w:hAnsi="Arial" w:cs="Arial"/>
          <w:szCs w:val="18"/>
        </w:rPr>
        <w:t xml:space="preserve"> </w:t>
      </w:r>
      <w:r w:rsidRPr="009E5E84">
        <w:rPr>
          <w:rFonts w:ascii="Arial" w:hAnsi="Arial" w:cs="Arial"/>
          <w:lang w:val="en-GB" w:eastAsia="en-US"/>
        </w:rPr>
        <w:t>home</w:t>
      </w:r>
      <w:r w:rsidR="008377FB" w:rsidRPr="009E5E84">
        <w:rPr>
          <w:rFonts w:ascii="Arial" w:hAnsi="Arial" w:cs="Arial"/>
          <w:lang w:val="en-GB" w:eastAsia="en-US"/>
        </w:rPr>
        <w:t xml:space="preserve"> </w:t>
      </w:r>
      <w:r w:rsidRPr="009E5E84">
        <w:rPr>
          <w:rFonts w:ascii="Arial" w:hAnsi="Arial" w:cs="Arial"/>
          <w:lang w:val="en-GB" w:eastAsia="en-US"/>
        </w:rPr>
        <w:t>page.</w:t>
      </w:r>
    </w:p>
    <w:p w14:paraId="6FFAE2C1" w14:textId="219BE4BA" w:rsidR="0062795A" w:rsidRPr="009E5E84" w:rsidRDefault="00BD4CEF" w:rsidP="0062795A">
      <w:pPr>
        <w:pStyle w:val="BodyText"/>
        <w:rPr>
          <w:rFonts w:ascii="Arial" w:hAnsi="Arial" w:cs="Arial"/>
          <w:spacing w:val="-3"/>
          <w:kern w:val="1"/>
          <w:lang w:val="en-GB" w:eastAsia="en-US"/>
        </w:rPr>
      </w:pPr>
      <w:r w:rsidRPr="009E5E84">
        <w:rPr>
          <w:rFonts w:ascii="Arial" w:hAnsi="Arial" w:cs="Arial"/>
          <w:noProof/>
        </w:rPr>
        <w:drawing>
          <wp:inline distT="0" distB="0" distL="0" distR="0" wp14:anchorId="74A26E50" wp14:editId="68A12F00">
            <wp:extent cx="508635" cy="508635"/>
            <wp:effectExtent l="25400" t="25400" r="24765" b="24765"/>
            <wp:docPr id="5574" name="Picture 5574" descr="Screenshot of myplace home icon" title="Screenshot of myplace hom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nips%20enhanced/8x.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0019" cy="510019"/>
                    </a:xfrm>
                    <a:prstGeom prst="rect">
                      <a:avLst/>
                    </a:prstGeom>
                    <a:noFill/>
                    <a:ln w="3175">
                      <a:solidFill>
                        <a:schemeClr val="tx1">
                          <a:lumMod val="50000"/>
                          <a:lumOff val="50000"/>
                        </a:schemeClr>
                      </a:solidFill>
                    </a:ln>
                  </pic:spPr>
                </pic:pic>
              </a:graphicData>
            </a:graphic>
          </wp:inline>
        </w:drawing>
      </w:r>
    </w:p>
    <w:p w14:paraId="06D9FAC8" w14:textId="77777777" w:rsidR="00254A69" w:rsidRPr="009E5E84" w:rsidRDefault="00254A69" w:rsidP="0062795A">
      <w:pPr>
        <w:pStyle w:val="BodyText"/>
        <w:rPr>
          <w:rFonts w:ascii="Arial" w:hAnsi="Arial" w:cs="Arial"/>
          <w:spacing w:val="-3"/>
          <w:kern w:val="1"/>
          <w:lang w:val="en-GB" w:eastAsia="en-US"/>
        </w:rPr>
      </w:pPr>
      <w:r w:rsidRPr="009E5E84">
        <w:rPr>
          <w:rFonts w:ascii="Arial" w:hAnsi="Arial" w:cs="Arial"/>
          <w:spacing w:val="-3"/>
          <w:kern w:val="1"/>
          <w:lang w:val="en-GB" w:eastAsia="en-US"/>
        </w:rPr>
        <w:t xml:space="preserve">Select the </w:t>
      </w:r>
      <w:r w:rsidRPr="009E5E84">
        <w:rPr>
          <w:rStyle w:val="Strong"/>
          <w:rFonts w:ascii="Arial" w:hAnsi="Arial" w:cs="Arial"/>
        </w:rPr>
        <w:t>Home</w:t>
      </w:r>
      <w:r w:rsidRPr="009E5E84">
        <w:rPr>
          <w:rFonts w:ascii="Arial" w:hAnsi="Arial" w:cs="Arial"/>
          <w:spacing w:val="-3"/>
          <w:kern w:val="1"/>
          <w:lang w:val="en-GB" w:eastAsia="en-US"/>
        </w:rPr>
        <w:t xml:space="preserve"> link in the breadcrumb trail below the </w:t>
      </w:r>
      <w:r w:rsidRPr="009E5E84">
        <w:rPr>
          <w:rStyle w:val="Strong"/>
          <w:rFonts w:ascii="Arial" w:hAnsi="Arial" w:cs="Arial"/>
        </w:rPr>
        <w:t>myplace</w:t>
      </w:r>
      <w:r w:rsidRPr="009E5E84">
        <w:rPr>
          <w:rFonts w:ascii="Arial" w:hAnsi="Arial" w:cs="Arial"/>
          <w:spacing w:val="-3"/>
          <w:kern w:val="1"/>
          <w:lang w:val="en-GB" w:eastAsia="en-US"/>
        </w:rPr>
        <w:t xml:space="preserve"> logo.</w:t>
      </w:r>
    </w:p>
    <w:p w14:paraId="52E4AFB7" w14:textId="77777777" w:rsidR="005603D9" w:rsidRPr="009E5E84" w:rsidRDefault="005603D9">
      <w:pPr>
        <w:spacing w:after="200" w:line="276" w:lineRule="auto"/>
        <w:rPr>
          <w:rFonts w:ascii="Arial" w:eastAsiaTheme="majorEastAsia" w:hAnsi="Arial" w:cs="Arial"/>
          <w:b/>
          <w:bCs/>
          <w:color w:val="6A2875"/>
          <w:sz w:val="32"/>
          <w:szCs w:val="32"/>
        </w:rPr>
      </w:pPr>
      <w:bookmarkStart w:id="52" w:name="_Toc510526945"/>
      <w:r w:rsidRPr="009E5E84">
        <w:rPr>
          <w:rFonts w:ascii="Arial" w:hAnsi="Arial" w:cs="Arial"/>
        </w:rPr>
        <w:br w:type="page"/>
      </w:r>
    </w:p>
    <w:p w14:paraId="73767716" w14:textId="606D0EFB" w:rsidR="00715995" w:rsidRPr="009E5E84" w:rsidRDefault="00715995" w:rsidP="00071769">
      <w:pPr>
        <w:pStyle w:val="Heading2"/>
        <w:rPr>
          <w:rFonts w:ascii="Arial" w:hAnsi="Arial" w:cs="Arial"/>
        </w:rPr>
      </w:pPr>
      <w:bookmarkStart w:id="53" w:name="_Toc529344300"/>
      <w:r w:rsidRPr="009E5E84">
        <w:rPr>
          <w:rFonts w:ascii="Arial" w:hAnsi="Arial" w:cs="Arial"/>
        </w:rPr>
        <w:lastRenderedPageBreak/>
        <w:t xml:space="preserve">For </w:t>
      </w:r>
      <w:r w:rsidR="00C15761" w:rsidRPr="009E5E84">
        <w:rPr>
          <w:rFonts w:ascii="Arial" w:hAnsi="Arial" w:cs="Arial"/>
        </w:rPr>
        <w:t>h</w:t>
      </w:r>
      <w:r w:rsidRPr="009E5E84">
        <w:rPr>
          <w:rFonts w:ascii="Arial" w:hAnsi="Arial" w:cs="Arial"/>
        </w:rPr>
        <w:t>elp</w:t>
      </w:r>
      <w:bookmarkEnd w:id="52"/>
      <w:bookmarkEnd w:id="53"/>
    </w:p>
    <w:p w14:paraId="22C37C2F" w14:textId="1214BB4A" w:rsidR="00715995" w:rsidRPr="009E5E84" w:rsidRDefault="00715995" w:rsidP="00BC4ABD">
      <w:pPr>
        <w:pStyle w:val="BodyText1"/>
        <w:rPr>
          <w:rFonts w:ascii="Arial" w:hAnsi="Arial" w:cs="Arial"/>
        </w:rPr>
      </w:pPr>
      <w:r w:rsidRPr="009E5E84">
        <w:rPr>
          <w:rFonts w:ascii="Arial" w:hAnsi="Arial" w:cs="Arial"/>
        </w:rPr>
        <w:t>Select the question mark icon</w:t>
      </w:r>
      <w:r w:rsidR="000D1BED" w:rsidRPr="009E5E84">
        <w:rPr>
          <w:rFonts w:ascii="Arial" w:hAnsi="Arial" w:cs="Arial"/>
        </w:rPr>
        <w:t xml:space="preserve"> (top right</w:t>
      </w:r>
      <w:r w:rsidR="006F32D0" w:rsidRPr="009E5E84">
        <w:rPr>
          <w:rFonts w:ascii="Arial" w:hAnsi="Arial" w:cs="Arial"/>
        </w:rPr>
        <w:t xml:space="preserve"> corner of the portal page)</w:t>
      </w:r>
      <w:r w:rsidRPr="009E5E84">
        <w:rPr>
          <w:rFonts w:ascii="Arial" w:hAnsi="Arial" w:cs="Arial"/>
        </w:rPr>
        <w:t xml:space="preserve"> for simple explanations of the functions displayed.</w:t>
      </w:r>
    </w:p>
    <w:p w14:paraId="21E44304" w14:textId="77777777" w:rsidR="00AE38D0" w:rsidRPr="009E5E84" w:rsidRDefault="00AE38D0" w:rsidP="00BC4ABD">
      <w:pPr>
        <w:pStyle w:val="BodyText1"/>
        <w:rPr>
          <w:rFonts w:ascii="Arial" w:hAnsi="Arial" w:cs="Arial"/>
        </w:rPr>
      </w:pPr>
      <w:r w:rsidRPr="009E5E84">
        <w:rPr>
          <w:rFonts w:ascii="Arial" w:hAnsi="Arial" w:cs="Arial"/>
          <w:noProof/>
          <w:lang w:eastAsia="en-AU"/>
        </w:rPr>
        <w:drawing>
          <wp:inline distT="0" distB="0" distL="0" distR="0" wp14:anchorId="347B75C3" wp14:editId="396E1E91">
            <wp:extent cx="508635" cy="561102"/>
            <wp:effectExtent l="25400" t="25400" r="24765" b="23495"/>
            <wp:docPr id="5583" name="Picture 5583" descr="Screenshot of question mark icon" title="Screenshot of question mar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nips%20enhanced/8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4583" cy="567664"/>
                    </a:xfrm>
                    <a:prstGeom prst="rect">
                      <a:avLst/>
                    </a:prstGeom>
                    <a:noFill/>
                    <a:ln w="3175">
                      <a:solidFill>
                        <a:schemeClr val="tx1">
                          <a:lumMod val="50000"/>
                          <a:lumOff val="50000"/>
                        </a:schemeClr>
                      </a:solidFill>
                    </a:ln>
                  </pic:spPr>
                </pic:pic>
              </a:graphicData>
            </a:graphic>
          </wp:inline>
        </w:drawing>
      </w:r>
    </w:p>
    <w:p w14:paraId="0208CF35" w14:textId="4CEBB83C" w:rsidR="00715995" w:rsidRPr="009E5E84" w:rsidRDefault="00715995" w:rsidP="00BC4ABD">
      <w:pPr>
        <w:pStyle w:val="BodyText1"/>
        <w:rPr>
          <w:rFonts w:ascii="Arial" w:hAnsi="Arial" w:cs="Arial"/>
        </w:rPr>
      </w:pPr>
      <w:r w:rsidRPr="009E5E84">
        <w:rPr>
          <w:rFonts w:ascii="Arial" w:hAnsi="Arial" w:cs="Arial"/>
        </w:rPr>
        <w:t>Call NDIA on 1800 800 110</w:t>
      </w:r>
      <w:r w:rsidR="004E4864" w:rsidRPr="009E5E84">
        <w:rPr>
          <w:rFonts w:ascii="Arial" w:hAnsi="Arial" w:cs="Arial"/>
        </w:rPr>
        <w:t xml:space="preserve"> if you are unable to resolve a problem or need </w:t>
      </w:r>
      <w:r w:rsidR="00692870" w:rsidRPr="009E5E84">
        <w:rPr>
          <w:rFonts w:ascii="Arial" w:hAnsi="Arial" w:cs="Arial"/>
        </w:rPr>
        <w:t>help to use</w:t>
      </w:r>
      <w:r w:rsidR="004E4864" w:rsidRPr="009E5E84">
        <w:rPr>
          <w:rFonts w:ascii="Arial" w:hAnsi="Arial" w:cs="Arial"/>
        </w:rPr>
        <w:t xml:space="preserve"> </w:t>
      </w:r>
      <w:r w:rsidR="004E4864" w:rsidRPr="009E5E84">
        <w:rPr>
          <w:rStyle w:val="Strong"/>
          <w:rFonts w:ascii="Arial" w:hAnsi="Arial" w:cs="Arial"/>
        </w:rPr>
        <w:t>myplace</w:t>
      </w:r>
      <w:r w:rsidRPr="009E5E84">
        <w:rPr>
          <w:rFonts w:ascii="Arial" w:hAnsi="Arial" w:cs="Arial"/>
        </w:rPr>
        <w:t>.</w:t>
      </w:r>
    </w:p>
    <w:p w14:paraId="2701E1C6" w14:textId="77777777" w:rsidR="00FE5EAA" w:rsidRPr="009E5E84" w:rsidRDefault="00FE5EAA" w:rsidP="00BC4ABD">
      <w:pPr>
        <w:pStyle w:val="BodyText1"/>
        <w:rPr>
          <w:rFonts w:ascii="Arial" w:hAnsi="Arial" w:cs="Arial"/>
        </w:rPr>
      </w:pPr>
      <w:r w:rsidRPr="009E5E84">
        <w:rPr>
          <w:rFonts w:ascii="Arial" w:hAnsi="Arial" w:cs="Arial"/>
        </w:rPr>
        <w:br w:type="page"/>
      </w:r>
    </w:p>
    <w:p w14:paraId="0E3F2148" w14:textId="77777777" w:rsidR="008A7FBC" w:rsidRPr="009E5E84" w:rsidRDefault="008A7FBC" w:rsidP="003B47A6">
      <w:pPr>
        <w:pStyle w:val="Heading1"/>
        <w:rPr>
          <w:rFonts w:ascii="Arial" w:hAnsi="Arial"/>
        </w:rPr>
      </w:pPr>
      <w:bookmarkStart w:id="54" w:name="_Toc529344301"/>
      <w:r w:rsidRPr="009E5E84">
        <w:rPr>
          <w:rFonts w:ascii="Arial" w:hAnsi="Arial"/>
        </w:rPr>
        <w:lastRenderedPageBreak/>
        <w:t xml:space="preserve">Maintaining your </w:t>
      </w:r>
      <w:r w:rsidR="00FE0AED" w:rsidRPr="009E5E84">
        <w:rPr>
          <w:rFonts w:ascii="Arial" w:hAnsi="Arial"/>
        </w:rPr>
        <w:t>o</w:t>
      </w:r>
      <w:r w:rsidRPr="009E5E84">
        <w:rPr>
          <w:rFonts w:ascii="Arial" w:hAnsi="Arial"/>
        </w:rPr>
        <w:t xml:space="preserve">rganisation and </w:t>
      </w:r>
      <w:r w:rsidR="00FE0AED" w:rsidRPr="009E5E84">
        <w:rPr>
          <w:rFonts w:ascii="Arial" w:hAnsi="Arial"/>
        </w:rPr>
        <w:t>p</w:t>
      </w:r>
      <w:r w:rsidRPr="009E5E84">
        <w:rPr>
          <w:rFonts w:ascii="Arial" w:hAnsi="Arial"/>
        </w:rPr>
        <w:t xml:space="preserve">ersonal </w:t>
      </w:r>
      <w:r w:rsidR="00FE0AED" w:rsidRPr="009E5E84">
        <w:rPr>
          <w:rFonts w:ascii="Arial" w:hAnsi="Arial"/>
        </w:rPr>
        <w:t>d</w:t>
      </w:r>
      <w:r w:rsidRPr="009E5E84">
        <w:rPr>
          <w:rFonts w:ascii="Arial" w:hAnsi="Arial"/>
        </w:rPr>
        <w:t>etails</w:t>
      </w:r>
      <w:bookmarkEnd w:id="54"/>
      <w:r w:rsidRPr="009E5E84">
        <w:rPr>
          <w:rFonts w:ascii="Arial" w:hAnsi="Arial"/>
        </w:rPr>
        <w:t xml:space="preserve"> </w:t>
      </w:r>
    </w:p>
    <w:p w14:paraId="26EC820D" w14:textId="77777777" w:rsidR="008A7FBC" w:rsidRPr="009E5E84" w:rsidRDefault="008A7FBC" w:rsidP="003B47A6">
      <w:pPr>
        <w:rPr>
          <w:rFonts w:ascii="Arial" w:hAnsi="Arial" w:cs="Arial"/>
        </w:rPr>
      </w:pPr>
      <w:r w:rsidRPr="009E5E84">
        <w:rPr>
          <w:rFonts w:ascii="Arial" w:hAnsi="Arial" w:cs="Arial"/>
        </w:rPr>
        <w:t>These functions enable you to:</w:t>
      </w:r>
    </w:p>
    <w:p w14:paraId="5A45FDB8" w14:textId="77777777" w:rsidR="008A7FBC" w:rsidRPr="009E5E84" w:rsidRDefault="00330242" w:rsidP="003B47A6">
      <w:pPr>
        <w:pStyle w:val="NDIABulletlvl1"/>
        <w:rPr>
          <w:rFonts w:ascii="Arial" w:hAnsi="Arial" w:cs="Arial"/>
          <w:color w:val="000000" w:themeColor="text1"/>
        </w:rPr>
      </w:pPr>
      <w:r w:rsidRPr="009E5E84">
        <w:rPr>
          <w:rFonts w:ascii="Arial" w:hAnsi="Arial" w:cs="Arial"/>
          <w:color w:val="000000" w:themeColor="text1"/>
        </w:rPr>
        <w:t xml:space="preserve">View and manage your </w:t>
      </w:r>
      <w:r w:rsidRPr="009E5E84">
        <w:rPr>
          <w:rStyle w:val="Strong"/>
          <w:rFonts w:ascii="Arial" w:hAnsi="Arial" w:cs="Arial"/>
        </w:rPr>
        <w:t>Profile</w:t>
      </w:r>
      <w:r w:rsidRPr="009E5E84">
        <w:rPr>
          <w:rFonts w:ascii="Arial" w:hAnsi="Arial" w:cs="Arial"/>
          <w:color w:val="000000" w:themeColor="text1"/>
        </w:rPr>
        <w:t xml:space="preserve"> (your and your organisation’s contact information and roles within the </w:t>
      </w:r>
      <w:r w:rsidR="003952EF" w:rsidRPr="009E5E84">
        <w:rPr>
          <w:rFonts w:ascii="Arial" w:hAnsi="Arial" w:cs="Arial"/>
          <w:color w:val="000000" w:themeColor="text1"/>
        </w:rPr>
        <w:t>p</w:t>
      </w:r>
      <w:r w:rsidRPr="009E5E84">
        <w:rPr>
          <w:rFonts w:ascii="Arial" w:hAnsi="Arial" w:cs="Arial"/>
          <w:color w:val="000000" w:themeColor="text1"/>
        </w:rPr>
        <w:t xml:space="preserve">rovider </w:t>
      </w:r>
      <w:r w:rsidR="00FE0AED" w:rsidRPr="009E5E84">
        <w:rPr>
          <w:rFonts w:ascii="Arial" w:hAnsi="Arial" w:cs="Arial"/>
          <w:color w:val="000000" w:themeColor="text1"/>
        </w:rPr>
        <w:t>p</w:t>
      </w:r>
      <w:r w:rsidRPr="009E5E84">
        <w:rPr>
          <w:rFonts w:ascii="Arial" w:hAnsi="Arial" w:cs="Arial"/>
          <w:color w:val="000000" w:themeColor="text1"/>
        </w:rPr>
        <w:t>ortal)</w:t>
      </w:r>
      <w:r w:rsidR="008B08CD" w:rsidRPr="009E5E84">
        <w:rPr>
          <w:rFonts w:ascii="Arial" w:hAnsi="Arial" w:cs="Arial"/>
          <w:color w:val="000000" w:themeColor="text1"/>
        </w:rPr>
        <w:t>.</w:t>
      </w:r>
    </w:p>
    <w:p w14:paraId="4A23633F" w14:textId="77777777" w:rsidR="00330242" w:rsidRPr="009E5E84" w:rsidRDefault="00330242" w:rsidP="003B47A6">
      <w:pPr>
        <w:pStyle w:val="NDIABulletlvl1"/>
        <w:rPr>
          <w:rFonts w:ascii="Arial" w:hAnsi="Arial" w:cs="Arial"/>
          <w:color w:val="000000" w:themeColor="text1"/>
        </w:rPr>
      </w:pPr>
      <w:r w:rsidRPr="009E5E84">
        <w:rPr>
          <w:rFonts w:ascii="Arial" w:hAnsi="Arial" w:cs="Arial"/>
          <w:color w:val="000000" w:themeColor="text1"/>
        </w:rPr>
        <w:t xml:space="preserve">Maintain your </w:t>
      </w:r>
      <w:r w:rsidRPr="009E5E84">
        <w:rPr>
          <w:rStyle w:val="Strong"/>
          <w:rFonts w:ascii="Arial" w:hAnsi="Arial" w:cs="Arial"/>
        </w:rPr>
        <w:t xml:space="preserve">Registration </w:t>
      </w:r>
      <w:r w:rsidR="00FE0AED" w:rsidRPr="009E5E84">
        <w:rPr>
          <w:rStyle w:val="Strong"/>
          <w:rFonts w:ascii="Arial" w:hAnsi="Arial" w:cs="Arial"/>
        </w:rPr>
        <w:t>d</w:t>
      </w:r>
      <w:r w:rsidRPr="009E5E84">
        <w:rPr>
          <w:rStyle w:val="Strong"/>
          <w:rFonts w:ascii="Arial" w:hAnsi="Arial" w:cs="Arial"/>
        </w:rPr>
        <w:t>etails</w:t>
      </w:r>
      <w:r w:rsidRPr="009E5E84">
        <w:rPr>
          <w:rFonts w:ascii="Arial" w:hAnsi="Arial" w:cs="Arial"/>
          <w:color w:val="6B2976"/>
        </w:rPr>
        <w:t xml:space="preserve"> </w:t>
      </w:r>
      <w:r w:rsidRPr="009E5E84">
        <w:rPr>
          <w:rFonts w:ascii="Arial" w:hAnsi="Arial" w:cs="Arial"/>
          <w:color w:val="000000" w:themeColor="text1"/>
        </w:rPr>
        <w:t>(the services you are approved to provide under the NDIS)</w:t>
      </w:r>
      <w:r w:rsidR="00FE0AED" w:rsidRPr="009E5E84">
        <w:rPr>
          <w:rFonts w:ascii="Arial" w:hAnsi="Arial" w:cs="Arial"/>
          <w:color w:val="000000" w:themeColor="text1"/>
        </w:rPr>
        <w:t>.</w:t>
      </w:r>
      <w:r w:rsidR="00467683" w:rsidRPr="009E5E84">
        <w:rPr>
          <w:rFonts w:ascii="Arial" w:hAnsi="Arial" w:cs="Arial"/>
          <w:color w:val="000000" w:themeColor="text1"/>
        </w:rPr>
        <w:t xml:space="preserve"> </w:t>
      </w:r>
      <w:r w:rsidR="00467683" w:rsidRPr="009E5E84">
        <w:rPr>
          <w:rStyle w:val="FootnoteReference"/>
          <w:rFonts w:ascii="Arial" w:hAnsi="Arial" w:cs="Arial"/>
          <w:color w:val="000000" w:themeColor="text1"/>
        </w:rPr>
        <w:footnoteReference w:id="5"/>
      </w:r>
    </w:p>
    <w:p w14:paraId="4AA334D6" w14:textId="77777777" w:rsidR="00330242" w:rsidRPr="009E5E84" w:rsidRDefault="00330242" w:rsidP="003B47A6">
      <w:pPr>
        <w:pStyle w:val="NDIABulletlvl1"/>
        <w:rPr>
          <w:rFonts w:ascii="Arial" w:hAnsi="Arial" w:cs="Arial"/>
          <w:color w:val="000000" w:themeColor="text1"/>
        </w:rPr>
      </w:pPr>
      <w:r w:rsidRPr="009E5E84">
        <w:rPr>
          <w:rFonts w:ascii="Arial" w:hAnsi="Arial" w:cs="Arial"/>
          <w:color w:val="000000" w:themeColor="text1"/>
        </w:rPr>
        <w:t xml:space="preserve">Manage your </w:t>
      </w:r>
      <w:r w:rsidRPr="009E5E84">
        <w:rPr>
          <w:rStyle w:val="Strong"/>
          <w:rFonts w:ascii="Arial" w:hAnsi="Arial" w:cs="Arial"/>
        </w:rPr>
        <w:t>Outlets</w:t>
      </w:r>
      <w:r w:rsidRPr="009E5E84">
        <w:rPr>
          <w:rFonts w:ascii="Arial" w:hAnsi="Arial" w:cs="Arial"/>
          <w:color w:val="000000" w:themeColor="text1"/>
        </w:rPr>
        <w:t xml:space="preserve"> (the times and places from which you deliver services)</w:t>
      </w:r>
      <w:r w:rsidR="008B08CD" w:rsidRPr="009E5E84">
        <w:rPr>
          <w:rFonts w:ascii="Arial" w:hAnsi="Arial" w:cs="Arial"/>
          <w:color w:val="000000" w:themeColor="text1"/>
        </w:rPr>
        <w:t>.</w:t>
      </w:r>
      <w:r w:rsidR="00467683" w:rsidRPr="009E5E84">
        <w:rPr>
          <w:rStyle w:val="FootnoteReference"/>
          <w:rFonts w:ascii="Arial" w:hAnsi="Arial" w:cs="Arial"/>
          <w:color w:val="000000" w:themeColor="text1"/>
        </w:rPr>
        <w:footnoteReference w:id="6"/>
      </w:r>
    </w:p>
    <w:p w14:paraId="722EE47C" w14:textId="77777777" w:rsidR="00330242" w:rsidRPr="009E5E84" w:rsidRDefault="00330242" w:rsidP="003B47A6">
      <w:pPr>
        <w:pStyle w:val="NDIABulletlvl1"/>
        <w:rPr>
          <w:rFonts w:ascii="Arial" w:hAnsi="Arial" w:cs="Arial"/>
        </w:rPr>
      </w:pPr>
      <w:r w:rsidRPr="009E5E84">
        <w:rPr>
          <w:rFonts w:ascii="Arial" w:hAnsi="Arial" w:cs="Arial"/>
          <w:color w:val="000000" w:themeColor="text1"/>
        </w:rPr>
        <w:t xml:space="preserve">Manage the </w:t>
      </w:r>
      <w:r w:rsidR="00FE0AED" w:rsidRPr="009E5E84">
        <w:rPr>
          <w:rFonts w:ascii="Arial" w:hAnsi="Arial" w:cs="Arial"/>
        </w:rPr>
        <w:t>o</w:t>
      </w:r>
      <w:r w:rsidRPr="009E5E84">
        <w:rPr>
          <w:rFonts w:ascii="Arial" w:hAnsi="Arial" w:cs="Arial"/>
        </w:rPr>
        <w:t xml:space="preserve">rganisations which </w:t>
      </w:r>
      <w:r w:rsidR="0060177C" w:rsidRPr="009E5E84">
        <w:rPr>
          <w:rStyle w:val="Strong"/>
          <w:rFonts w:ascii="Arial" w:hAnsi="Arial" w:cs="Arial"/>
        </w:rPr>
        <w:t xml:space="preserve">Link </w:t>
      </w:r>
      <w:r w:rsidRPr="009E5E84">
        <w:rPr>
          <w:rStyle w:val="Strong"/>
          <w:rFonts w:ascii="Arial" w:hAnsi="Arial" w:cs="Arial"/>
        </w:rPr>
        <w:t xml:space="preserve">to my Organisation </w:t>
      </w:r>
      <w:r w:rsidRPr="009E5E84">
        <w:rPr>
          <w:rFonts w:ascii="Arial" w:hAnsi="Arial" w:cs="Arial"/>
        </w:rPr>
        <w:t>(</w:t>
      </w:r>
      <w:r w:rsidR="001E5183" w:rsidRPr="009E5E84">
        <w:rPr>
          <w:rFonts w:ascii="Arial" w:hAnsi="Arial" w:cs="Arial"/>
        </w:rPr>
        <w:t>the organisations you work for</w:t>
      </w:r>
      <w:r w:rsidRPr="009E5E84">
        <w:rPr>
          <w:rFonts w:ascii="Arial" w:hAnsi="Arial" w:cs="Arial"/>
        </w:rPr>
        <w:t>)</w:t>
      </w:r>
      <w:r w:rsidR="008B08CD" w:rsidRPr="009E5E84">
        <w:rPr>
          <w:rFonts w:ascii="Arial" w:hAnsi="Arial" w:cs="Arial"/>
        </w:rPr>
        <w:t>.</w:t>
      </w:r>
    </w:p>
    <w:p w14:paraId="0C0054B9" w14:textId="2FF95EE1" w:rsidR="001A327E" w:rsidRPr="009E5E84" w:rsidRDefault="00E61417" w:rsidP="002105A2">
      <w:pPr>
        <w:pStyle w:val="NDIABulletlvl1"/>
        <w:numPr>
          <w:ilvl w:val="0"/>
          <w:numId w:val="0"/>
        </w:numPr>
        <w:rPr>
          <w:rFonts w:ascii="Arial" w:hAnsi="Arial" w:cs="Arial"/>
        </w:rPr>
      </w:pPr>
      <w:r w:rsidRPr="009E5E84">
        <w:rPr>
          <w:rFonts w:ascii="Arial" w:hAnsi="Arial" w:cs="Arial"/>
          <w:noProof/>
        </w:rPr>
        <w:lastRenderedPageBreak/>
        <w:drawing>
          <wp:inline distT="0" distB="0" distL="0" distR="0" wp14:anchorId="75D0061D" wp14:editId="6B53ADD3">
            <wp:extent cx="5717445" cy="5654667"/>
            <wp:effectExtent l="25400" t="25400" r="23495" b="35560"/>
            <wp:docPr id="5586" name="Picture 5586" descr="Screenshot of myplace tiles" title="Screenshot of myplace t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nips%20enhanced/8a%20copy.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9896" cy="5706542"/>
                    </a:xfrm>
                    <a:prstGeom prst="rect">
                      <a:avLst/>
                    </a:prstGeom>
                    <a:noFill/>
                    <a:ln w="3175">
                      <a:solidFill>
                        <a:schemeClr val="tx1">
                          <a:lumMod val="50000"/>
                          <a:lumOff val="50000"/>
                        </a:schemeClr>
                      </a:solidFill>
                    </a:ln>
                  </pic:spPr>
                </pic:pic>
              </a:graphicData>
            </a:graphic>
          </wp:inline>
        </w:drawing>
      </w:r>
    </w:p>
    <w:p w14:paraId="4A28C90C" w14:textId="77777777" w:rsidR="00C866B3" w:rsidRPr="009E5E84" w:rsidRDefault="00C866B3" w:rsidP="003B47A6">
      <w:pPr>
        <w:pStyle w:val="Heading2"/>
        <w:rPr>
          <w:rFonts w:ascii="Arial" w:hAnsi="Arial" w:cs="Arial"/>
        </w:rPr>
      </w:pPr>
      <w:bookmarkStart w:id="55" w:name="_Toc529344302"/>
      <w:bookmarkStart w:id="56" w:name="_Toc510526949"/>
      <w:bookmarkStart w:id="57" w:name="_Toc454969196"/>
      <w:bookmarkStart w:id="58" w:name="_Toc454974190"/>
      <w:bookmarkStart w:id="59" w:name="_Toc453926364"/>
      <w:bookmarkStart w:id="60" w:name="_Toc453926360"/>
      <w:r w:rsidRPr="009E5E84">
        <w:rPr>
          <w:rFonts w:ascii="Arial" w:hAnsi="Arial" w:cs="Arial"/>
        </w:rPr>
        <w:t>Profile</w:t>
      </w:r>
      <w:bookmarkEnd w:id="55"/>
    </w:p>
    <w:p w14:paraId="19B5A043" w14:textId="77777777" w:rsidR="00C866B3" w:rsidRPr="009E5E84" w:rsidRDefault="00D9753A" w:rsidP="003B47A6">
      <w:pPr>
        <w:rPr>
          <w:rFonts w:ascii="Arial" w:hAnsi="Arial" w:cs="Arial"/>
        </w:rPr>
      </w:pPr>
      <w:r w:rsidRPr="009E5E84">
        <w:rPr>
          <w:rFonts w:ascii="Arial" w:hAnsi="Arial" w:cs="Arial"/>
        </w:rPr>
        <w:t xml:space="preserve">This allows you to view and update your personal details, </w:t>
      </w:r>
      <w:r w:rsidR="000C2FDB" w:rsidRPr="009E5E84">
        <w:rPr>
          <w:rFonts w:ascii="Arial" w:hAnsi="Arial" w:cs="Arial"/>
        </w:rPr>
        <w:t>and view (</w:t>
      </w:r>
      <w:r w:rsidRPr="009E5E84">
        <w:rPr>
          <w:rFonts w:ascii="Arial" w:hAnsi="Arial" w:cs="Arial"/>
        </w:rPr>
        <w:t xml:space="preserve">and </w:t>
      </w:r>
      <w:r w:rsidR="000C2FDB" w:rsidRPr="009E5E84">
        <w:rPr>
          <w:rFonts w:ascii="Arial" w:hAnsi="Arial" w:cs="Arial"/>
        </w:rPr>
        <w:t xml:space="preserve">update if you are the </w:t>
      </w:r>
      <w:r w:rsidR="00404B90" w:rsidRPr="009E5E84">
        <w:rPr>
          <w:rFonts w:ascii="Arial" w:hAnsi="Arial" w:cs="Arial"/>
        </w:rPr>
        <w:t>a</w:t>
      </w:r>
      <w:r w:rsidR="000C2FDB" w:rsidRPr="009E5E84">
        <w:rPr>
          <w:rFonts w:ascii="Arial" w:hAnsi="Arial" w:cs="Arial"/>
        </w:rPr>
        <w:t xml:space="preserve">ccount </w:t>
      </w:r>
      <w:r w:rsidR="003952EF" w:rsidRPr="009E5E84">
        <w:rPr>
          <w:rFonts w:ascii="Arial" w:hAnsi="Arial" w:cs="Arial"/>
        </w:rPr>
        <w:t>m</w:t>
      </w:r>
      <w:r w:rsidR="000C2FDB" w:rsidRPr="009E5E84">
        <w:rPr>
          <w:rFonts w:ascii="Arial" w:hAnsi="Arial" w:cs="Arial"/>
        </w:rPr>
        <w:t xml:space="preserve">anager for your </w:t>
      </w:r>
      <w:r w:rsidR="00EB1604" w:rsidRPr="009E5E84">
        <w:rPr>
          <w:rFonts w:ascii="Arial" w:hAnsi="Arial" w:cs="Arial"/>
        </w:rPr>
        <w:t>organisation</w:t>
      </w:r>
      <w:r w:rsidR="000C2FDB" w:rsidRPr="009E5E84">
        <w:rPr>
          <w:rFonts w:ascii="Arial" w:hAnsi="Arial" w:cs="Arial"/>
        </w:rPr>
        <w:t>)</w:t>
      </w:r>
      <w:r w:rsidRPr="009E5E84">
        <w:rPr>
          <w:rFonts w:ascii="Arial" w:hAnsi="Arial" w:cs="Arial"/>
        </w:rPr>
        <w:t xml:space="preserve"> y</w:t>
      </w:r>
      <w:r w:rsidR="000C2FDB" w:rsidRPr="009E5E84">
        <w:rPr>
          <w:rFonts w:ascii="Arial" w:hAnsi="Arial" w:cs="Arial"/>
        </w:rPr>
        <w:t xml:space="preserve">our organisation details, organisation staff and bank details. </w:t>
      </w:r>
      <w:r w:rsidRPr="009E5E84">
        <w:rPr>
          <w:rFonts w:ascii="Arial" w:hAnsi="Arial" w:cs="Arial"/>
        </w:rPr>
        <w:t xml:space="preserve"> </w:t>
      </w:r>
    </w:p>
    <w:p w14:paraId="67D1E814" w14:textId="654088D6" w:rsidR="00C866B3" w:rsidRPr="009E5E84" w:rsidRDefault="00C866B3" w:rsidP="00822E6E">
      <w:pPr>
        <w:pStyle w:val="Steps"/>
        <w:numPr>
          <w:ilvl w:val="3"/>
          <w:numId w:val="25"/>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Profile</w:t>
      </w:r>
      <w:r w:rsidRPr="009E5E84">
        <w:rPr>
          <w:rFonts w:ascii="Arial" w:hAnsi="Arial" w:cs="Arial"/>
        </w:rPr>
        <w:t xml:space="preserve"> tile on the </w:t>
      </w:r>
      <w:r w:rsidRPr="009E5E84">
        <w:rPr>
          <w:rStyle w:val="Strong"/>
          <w:rFonts w:ascii="Arial" w:hAnsi="Arial" w:cs="Arial"/>
        </w:rPr>
        <w:t xml:space="preserve">myplace </w:t>
      </w:r>
      <w:r w:rsidR="00D05E68" w:rsidRPr="009E5E84">
        <w:rPr>
          <w:rFonts w:ascii="Arial" w:hAnsi="Arial" w:cs="Arial"/>
        </w:rPr>
        <w:t xml:space="preserve">home page, or the </w:t>
      </w:r>
      <w:r w:rsidR="00D05E68" w:rsidRPr="009E5E84">
        <w:rPr>
          <w:rFonts w:ascii="Arial" w:hAnsi="Arial" w:cs="Arial"/>
          <w:b/>
          <w:color w:val="6B2976"/>
        </w:rPr>
        <w:t>Person</w:t>
      </w:r>
      <w:r w:rsidR="00D05E68" w:rsidRPr="009E5E84">
        <w:rPr>
          <w:rFonts w:ascii="Arial" w:hAnsi="Arial" w:cs="Arial"/>
        </w:rPr>
        <w:t xml:space="preserve"> icon from other pages.</w:t>
      </w:r>
    </w:p>
    <w:p w14:paraId="7AC13AE0" w14:textId="5C9EAB0D" w:rsidR="00C866B3" w:rsidRPr="009E5E84" w:rsidRDefault="00A676B9" w:rsidP="00C866B3">
      <w:pPr>
        <w:pStyle w:val="BodyText1"/>
        <w:rPr>
          <w:rFonts w:ascii="Arial" w:hAnsi="Arial" w:cs="Arial"/>
        </w:rPr>
      </w:pPr>
      <w:r w:rsidRPr="009E5E84">
        <w:rPr>
          <w:rFonts w:ascii="Arial" w:hAnsi="Arial" w:cs="Arial"/>
          <w:noProof/>
          <w:lang w:eastAsia="en-AU"/>
        </w:rPr>
        <w:drawing>
          <wp:inline distT="0" distB="0" distL="0" distR="0" wp14:anchorId="0FA62766" wp14:editId="74421F23">
            <wp:extent cx="1126702" cy="1148380"/>
            <wp:effectExtent l="25400" t="25400" r="16510" b="20320"/>
            <wp:docPr id="5588" name="Picture 5588" descr="Screenshot of Profile tile" title="Screenshot of Profil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ips%20enhanced/8v.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3538" t="2624" r="4070" b="4166"/>
                    <a:stretch/>
                  </pic:blipFill>
                  <pic:spPr bwMode="auto">
                    <a:xfrm>
                      <a:off x="0" y="0"/>
                      <a:ext cx="1141340" cy="11633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28ABF995" w14:textId="4686FE59" w:rsidR="00EB1880" w:rsidRPr="009E5E84" w:rsidRDefault="00C866B3" w:rsidP="00822E6E">
      <w:pPr>
        <w:pStyle w:val="Steps"/>
        <w:numPr>
          <w:ilvl w:val="3"/>
          <w:numId w:val="25"/>
        </w:numPr>
        <w:ind w:left="426" w:hanging="426"/>
        <w:rPr>
          <w:rFonts w:ascii="Arial" w:hAnsi="Arial" w:cs="Arial"/>
        </w:rPr>
      </w:pPr>
      <w:r w:rsidRPr="009E5E84">
        <w:rPr>
          <w:rFonts w:ascii="Arial" w:hAnsi="Arial" w:cs="Arial"/>
        </w:rPr>
        <w:lastRenderedPageBreak/>
        <w:t xml:space="preserve">The </w:t>
      </w:r>
      <w:r w:rsidRPr="009E5E84">
        <w:rPr>
          <w:rStyle w:val="Strong"/>
          <w:rFonts w:ascii="Arial" w:hAnsi="Arial" w:cs="Arial"/>
          <w:bCs w:val="0"/>
        </w:rPr>
        <w:t>Profile</w:t>
      </w:r>
      <w:r w:rsidRPr="009E5E84">
        <w:rPr>
          <w:rFonts w:ascii="Arial" w:hAnsi="Arial" w:cs="Arial"/>
        </w:rPr>
        <w:t xml:space="preserve"> page displays. Use the </w:t>
      </w:r>
      <w:r w:rsidRPr="009E5E84">
        <w:rPr>
          <w:rStyle w:val="Strong"/>
          <w:rFonts w:ascii="Arial" w:hAnsi="Arial" w:cs="Arial"/>
        </w:rPr>
        <w:t>Open</w:t>
      </w:r>
      <w:r w:rsidRPr="009E5E84">
        <w:rPr>
          <w:rFonts w:ascii="Arial" w:hAnsi="Arial" w:cs="Arial"/>
          <w:b/>
          <w:bCs/>
        </w:rPr>
        <w:t xml:space="preserve"> </w:t>
      </w:r>
      <w:r w:rsidRPr="009E5E84">
        <w:rPr>
          <w:rFonts w:ascii="Arial" w:hAnsi="Arial" w:cs="Arial"/>
        </w:rPr>
        <w:t xml:space="preserve">and </w:t>
      </w:r>
      <w:r w:rsidRPr="009E5E84">
        <w:rPr>
          <w:rStyle w:val="Strong"/>
          <w:rFonts w:ascii="Arial" w:hAnsi="Arial" w:cs="Arial"/>
        </w:rPr>
        <w:t>Close</w:t>
      </w:r>
      <w:r w:rsidRPr="009E5E84">
        <w:rPr>
          <w:rFonts w:ascii="Arial" w:hAnsi="Arial" w:cs="Arial"/>
        </w:rPr>
        <w:t xml:space="preserve"> </w:t>
      </w:r>
      <w:r w:rsidR="00EB1880" w:rsidRPr="009E5E84">
        <w:rPr>
          <w:rFonts w:ascii="Arial" w:hAnsi="Arial" w:cs="Arial"/>
        </w:rPr>
        <w:t xml:space="preserve">section </w:t>
      </w:r>
      <w:r w:rsidRPr="009E5E84">
        <w:rPr>
          <w:rFonts w:ascii="Arial" w:hAnsi="Arial" w:cs="Arial"/>
        </w:rPr>
        <w:t>buttons to see all the info</w:t>
      </w:r>
      <w:r w:rsidR="00714BA8" w:rsidRPr="009E5E84">
        <w:rPr>
          <w:rFonts w:ascii="Arial" w:hAnsi="Arial" w:cs="Arial"/>
        </w:rPr>
        <w:t>rmation</w:t>
      </w:r>
      <w:r w:rsidRPr="009E5E84">
        <w:rPr>
          <w:rFonts w:ascii="Arial" w:hAnsi="Arial" w:cs="Arial"/>
        </w:rPr>
        <w:t>.</w:t>
      </w:r>
    </w:p>
    <w:p w14:paraId="35ABC49D" w14:textId="3E7384A8" w:rsidR="00C866B3" w:rsidRPr="009E5E84" w:rsidRDefault="00EB1880" w:rsidP="00EB1880">
      <w:pPr>
        <w:pStyle w:val="Steps"/>
        <w:numPr>
          <w:ilvl w:val="0"/>
          <w:numId w:val="0"/>
        </w:numPr>
        <w:rPr>
          <w:rFonts w:ascii="Arial" w:hAnsi="Arial" w:cs="Arial"/>
        </w:rPr>
      </w:pPr>
      <w:r w:rsidRPr="009E5E84">
        <w:rPr>
          <w:rFonts w:ascii="Arial" w:hAnsi="Arial" w:cs="Arial"/>
          <w:noProof/>
        </w:rPr>
        <w:drawing>
          <wp:inline distT="0" distB="0" distL="0" distR="0" wp14:anchorId="1AE1ADDE" wp14:editId="7A290752">
            <wp:extent cx="5681765" cy="3373174"/>
            <wp:effectExtent l="25400" t="25400" r="33655" b="30480"/>
            <wp:docPr id="5591" name="Picture 5591" descr="Screenshot of Profile page options" title="Screenshot of Profile page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nips%20enhanced/14b.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87164" cy="3376380"/>
                    </a:xfrm>
                    <a:prstGeom prst="rect">
                      <a:avLst/>
                    </a:prstGeom>
                    <a:noFill/>
                    <a:ln w="3175">
                      <a:solidFill>
                        <a:schemeClr val="tx1">
                          <a:lumMod val="50000"/>
                          <a:lumOff val="50000"/>
                        </a:schemeClr>
                      </a:solidFill>
                    </a:ln>
                  </pic:spPr>
                </pic:pic>
              </a:graphicData>
            </a:graphic>
          </wp:inline>
        </w:drawing>
      </w:r>
    </w:p>
    <w:p w14:paraId="6AA447B3" w14:textId="3011B30E" w:rsidR="00EB1880" w:rsidRPr="009E5E84" w:rsidRDefault="00EB1880">
      <w:pPr>
        <w:spacing w:after="200" w:line="276" w:lineRule="auto"/>
        <w:rPr>
          <w:rFonts w:ascii="Arial" w:hAnsi="Arial" w:cs="Arial"/>
          <w:b/>
          <w:color w:val="6A2875"/>
          <w:sz w:val="30"/>
          <w:szCs w:val="30"/>
        </w:rPr>
      </w:pPr>
      <w:r w:rsidRPr="009E5E84">
        <w:rPr>
          <w:rFonts w:ascii="Arial" w:hAnsi="Arial" w:cs="Arial"/>
        </w:rPr>
        <w:br w:type="page"/>
      </w:r>
    </w:p>
    <w:p w14:paraId="505ABB9D" w14:textId="1D9AC919" w:rsidR="006661CB" w:rsidRPr="009E5E84" w:rsidRDefault="00423A78" w:rsidP="00A676B9">
      <w:pPr>
        <w:pStyle w:val="Heading3"/>
        <w:rPr>
          <w:rFonts w:ascii="Arial" w:hAnsi="Arial" w:cs="Arial"/>
        </w:rPr>
      </w:pPr>
      <w:bookmarkStart w:id="61" w:name="_Toc529344303"/>
      <w:r w:rsidRPr="009E5E84">
        <w:rPr>
          <w:rFonts w:ascii="Arial" w:hAnsi="Arial" w:cs="Arial"/>
        </w:rPr>
        <w:lastRenderedPageBreak/>
        <w:t xml:space="preserve">About </w:t>
      </w:r>
      <w:r w:rsidR="00750B22" w:rsidRPr="009E5E84">
        <w:rPr>
          <w:rFonts w:ascii="Arial" w:hAnsi="Arial" w:cs="Arial"/>
        </w:rPr>
        <w:t>m</w:t>
      </w:r>
      <w:r w:rsidRPr="009E5E84">
        <w:rPr>
          <w:rFonts w:ascii="Arial" w:hAnsi="Arial" w:cs="Arial"/>
        </w:rPr>
        <w:t>e</w:t>
      </w:r>
      <w:bookmarkEnd w:id="61"/>
    </w:p>
    <w:p w14:paraId="3BC017C1" w14:textId="6402A284" w:rsidR="00C866B3" w:rsidRPr="009E5E84" w:rsidRDefault="00C866B3" w:rsidP="0087682E">
      <w:pPr>
        <w:pStyle w:val="Steps"/>
        <w:numPr>
          <w:ilvl w:val="0"/>
          <w:numId w:val="71"/>
        </w:numPr>
        <w:rPr>
          <w:rFonts w:ascii="Arial" w:hAnsi="Arial" w:cs="Arial"/>
        </w:rPr>
      </w:pPr>
      <w:r w:rsidRPr="009E5E84">
        <w:rPr>
          <w:rFonts w:ascii="Arial" w:hAnsi="Arial" w:cs="Arial"/>
        </w:rPr>
        <w:t xml:space="preserve">Select </w:t>
      </w:r>
      <w:r w:rsidRPr="009E5E84">
        <w:rPr>
          <w:rStyle w:val="Strong"/>
          <w:rFonts w:ascii="Arial" w:hAnsi="Arial" w:cs="Arial"/>
        </w:rPr>
        <w:t>Edit</w:t>
      </w:r>
      <w:r w:rsidRPr="009E5E84">
        <w:rPr>
          <w:rFonts w:ascii="Arial" w:hAnsi="Arial" w:cs="Arial"/>
        </w:rPr>
        <w:t xml:space="preserve"> </w:t>
      </w:r>
      <w:r w:rsidR="00D9753A" w:rsidRPr="009E5E84">
        <w:rPr>
          <w:rFonts w:ascii="Arial" w:hAnsi="Arial" w:cs="Arial"/>
        </w:rPr>
        <w:t xml:space="preserve">in the </w:t>
      </w:r>
      <w:r w:rsidR="00D9753A" w:rsidRPr="009E5E84">
        <w:rPr>
          <w:rStyle w:val="Strong"/>
          <w:rFonts w:ascii="Arial" w:hAnsi="Arial" w:cs="Arial"/>
        </w:rPr>
        <w:t>About Me</w:t>
      </w:r>
      <w:r w:rsidR="00D9753A" w:rsidRPr="009E5E84">
        <w:rPr>
          <w:rFonts w:ascii="Arial" w:hAnsi="Arial" w:cs="Arial"/>
        </w:rPr>
        <w:t xml:space="preserve"> group </w:t>
      </w:r>
      <w:r w:rsidRPr="009E5E84">
        <w:rPr>
          <w:rFonts w:ascii="Arial" w:hAnsi="Arial" w:cs="Arial"/>
        </w:rPr>
        <w:t xml:space="preserve">to update your </w:t>
      </w:r>
      <w:r w:rsidR="001472EE" w:rsidRPr="009E5E84">
        <w:rPr>
          <w:rFonts w:ascii="Arial" w:hAnsi="Arial" w:cs="Arial"/>
        </w:rPr>
        <w:t>telephone numbers and email address</w:t>
      </w:r>
      <w:r w:rsidRPr="009E5E84">
        <w:rPr>
          <w:rFonts w:ascii="Arial" w:hAnsi="Arial" w:cs="Arial"/>
        </w:rPr>
        <w:t>.</w:t>
      </w:r>
    </w:p>
    <w:p w14:paraId="1CEC7D9E" w14:textId="4426F648" w:rsidR="009D5BF2" w:rsidRPr="009E5E84" w:rsidRDefault="009D5BF2" w:rsidP="00F56D9C">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448695B" wp14:editId="7D1C562A">
            <wp:extent cx="5720080" cy="5050155"/>
            <wp:effectExtent l="25400" t="25400" r="20320" b="29845"/>
            <wp:docPr id="5593" name="Picture 5593" descr="Screenshot of Profile options" title="Screenshot of Profile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snips%20enhanced/15a.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0080" cy="5050155"/>
                    </a:xfrm>
                    <a:prstGeom prst="rect">
                      <a:avLst/>
                    </a:prstGeom>
                    <a:noFill/>
                    <a:ln w="3175">
                      <a:solidFill>
                        <a:schemeClr val="tx1">
                          <a:lumMod val="50000"/>
                          <a:lumOff val="50000"/>
                        </a:schemeClr>
                      </a:solidFill>
                    </a:ln>
                  </pic:spPr>
                </pic:pic>
              </a:graphicData>
            </a:graphic>
          </wp:inline>
        </w:drawing>
      </w:r>
    </w:p>
    <w:p w14:paraId="0FD0C02C" w14:textId="4F5F1930" w:rsidR="00C866B3" w:rsidRPr="009E5E84" w:rsidRDefault="00C866B3" w:rsidP="003229E0">
      <w:pPr>
        <w:pStyle w:val="Steps"/>
        <w:rPr>
          <w:rFonts w:ascii="Arial" w:hAnsi="Arial" w:cs="Arial"/>
        </w:rPr>
      </w:pPr>
      <w:r w:rsidRPr="009E5E84">
        <w:rPr>
          <w:rFonts w:ascii="Arial" w:hAnsi="Arial" w:cs="Arial"/>
        </w:rPr>
        <w:t xml:space="preserve">Enter your </w:t>
      </w:r>
      <w:r w:rsidR="003F53BC" w:rsidRPr="009E5E84">
        <w:rPr>
          <w:rFonts w:ascii="Arial" w:hAnsi="Arial" w:cs="Arial"/>
        </w:rPr>
        <w:t>changed</w:t>
      </w:r>
      <w:r w:rsidRPr="009E5E84">
        <w:rPr>
          <w:rFonts w:ascii="Arial" w:hAnsi="Arial" w:cs="Arial"/>
        </w:rPr>
        <w:t xml:space="preserve"> details </w:t>
      </w:r>
      <w:r w:rsidR="003F53BC" w:rsidRPr="009E5E84">
        <w:rPr>
          <w:rFonts w:ascii="Arial" w:hAnsi="Arial" w:cs="Arial"/>
        </w:rPr>
        <w:t xml:space="preserve">and select </w:t>
      </w:r>
      <w:r w:rsidR="003229E0" w:rsidRPr="009E5E84">
        <w:rPr>
          <w:rStyle w:val="Strong"/>
          <w:rFonts w:ascii="Arial" w:hAnsi="Arial" w:cs="Arial"/>
        </w:rPr>
        <w:t>Update</w:t>
      </w:r>
      <w:r w:rsidR="003229E0" w:rsidRPr="009E5E84">
        <w:rPr>
          <w:rFonts w:ascii="Arial" w:hAnsi="Arial" w:cs="Arial"/>
        </w:rPr>
        <w:t xml:space="preserve">. </w:t>
      </w:r>
    </w:p>
    <w:p w14:paraId="5440546C" w14:textId="27EABD06" w:rsidR="003F53BC" w:rsidRPr="009E5E84" w:rsidRDefault="003F53BC" w:rsidP="003F53BC">
      <w:pPr>
        <w:pStyle w:val="Steps"/>
        <w:numPr>
          <w:ilvl w:val="0"/>
          <w:numId w:val="0"/>
        </w:numPr>
        <w:rPr>
          <w:rFonts w:ascii="Arial" w:hAnsi="Arial" w:cs="Arial"/>
        </w:rPr>
      </w:pPr>
      <w:r w:rsidRPr="009E5E84">
        <w:rPr>
          <w:rFonts w:ascii="Arial" w:hAnsi="Arial" w:cs="Arial"/>
          <w:noProof/>
        </w:rPr>
        <w:lastRenderedPageBreak/>
        <w:drawing>
          <wp:inline distT="0" distB="0" distL="0" distR="0" wp14:anchorId="73626678" wp14:editId="75D15F60">
            <wp:extent cx="5715000" cy="2648585"/>
            <wp:effectExtent l="25400" t="25400" r="25400" b="18415"/>
            <wp:docPr id="194" name="Picture 194" descr="Screenshot of Edit contact details" title="Screenshot of Edit contac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snips%20enhanced/16b.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5000" cy="2648585"/>
                    </a:xfrm>
                    <a:prstGeom prst="rect">
                      <a:avLst/>
                    </a:prstGeom>
                    <a:noFill/>
                    <a:ln w="3175">
                      <a:solidFill>
                        <a:schemeClr val="tx1">
                          <a:lumMod val="50000"/>
                          <a:lumOff val="50000"/>
                        </a:schemeClr>
                      </a:solidFill>
                    </a:ln>
                  </pic:spPr>
                </pic:pic>
              </a:graphicData>
            </a:graphic>
          </wp:inline>
        </w:drawing>
      </w:r>
    </w:p>
    <w:p w14:paraId="1978E20E" w14:textId="7DA97B75" w:rsidR="00C866B3" w:rsidRPr="009E5E84" w:rsidRDefault="00C866B3" w:rsidP="00626A0F">
      <w:pPr>
        <w:pStyle w:val="NDIANote"/>
        <w:ind w:left="0"/>
        <w:rPr>
          <w:rFonts w:ascii="Arial" w:hAnsi="Arial" w:cs="Arial"/>
        </w:rPr>
      </w:pPr>
      <w:r w:rsidRPr="009E5E84">
        <w:rPr>
          <w:rFonts w:ascii="Arial" w:hAnsi="Arial" w:cs="Arial"/>
          <w:b/>
        </w:rPr>
        <w:t>Note:</w:t>
      </w:r>
      <w:r w:rsidRPr="009E5E84">
        <w:rPr>
          <w:rFonts w:ascii="Arial" w:hAnsi="Arial" w:cs="Arial"/>
          <w:b/>
        </w:rPr>
        <w:tab/>
      </w:r>
      <w:r w:rsidRPr="009E5E84">
        <w:rPr>
          <w:rFonts w:ascii="Arial" w:hAnsi="Arial" w:cs="Arial"/>
        </w:rPr>
        <w:t xml:space="preserve">If you do not wish to update your details, select </w:t>
      </w:r>
      <w:r w:rsidRPr="009E5E84">
        <w:rPr>
          <w:rStyle w:val="Strong"/>
          <w:rFonts w:ascii="Arial" w:hAnsi="Arial" w:cs="Arial"/>
        </w:rPr>
        <w:t>Cancel</w:t>
      </w:r>
      <w:r w:rsidR="003F53BC" w:rsidRPr="009E5E84">
        <w:rPr>
          <w:rFonts w:ascii="Arial" w:hAnsi="Arial" w:cs="Arial"/>
        </w:rPr>
        <w:t>.</w:t>
      </w:r>
      <w:r w:rsidRPr="009E5E84">
        <w:rPr>
          <w:rFonts w:ascii="Arial" w:hAnsi="Arial" w:cs="Arial"/>
          <w:b/>
        </w:rPr>
        <w:t xml:space="preserve"> </w:t>
      </w:r>
      <w:r w:rsidRPr="009E5E84">
        <w:rPr>
          <w:rFonts w:ascii="Arial" w:hAnsi="Arial" w:cs="Arial"/>
        </w:rPr>
        <w:t>You can only change phone numbers and the email address.</w:t>
      </w:r>
    </w:p>
    <w:p w14:paraId="4D84F998" w14:textId="77777777" w:rsidR="00423A78" w:rsidRPr="009E5E84" w:rsidRDefault="00423A78" w:rsidP="003B47A6">
      <w:pPr>
        <w:pStyle w:val="Heading3"/>
        <w:rPr>
          <w:rFonts w:ascii="Arial" w:hAnsi="Arial" w:cs="Arial"/>
        </w:rPr>
      </w:pPr>
      <w:bookmarkStart w:id="62" w:name="_Toc529344304"/>
      <w:r w:rsidRPr="009E5E84">
        <w:rPr>
          <w:rFonts w:ascii="Arial" w:hAnsi="Arial" w:cs="Arial"/>
        </w:rPr>
        <w:t xml:space="preserve">My </w:t>
      </w:r>
      <w:r w:rsidR="00404B90" w:rsidRPr="009E5E84">
        <w:rPr>
          <w:rFonts w:ascii="Arial" w:hAnsi="Arial" w:cs="Arial"/>
        </w:rPr>
        <w:t>o</w:t>
      </w:r>
      <w:r w:rsidRPr="009E5E84">
        <w:rPr>
          <w:rFonts w:ascii="Arial" w:hAnsi="Arial" w:cs="Arial"/>
        </w:rPr>
        <w:t xml:space="preserve">rganisation </w:t>
      </w:r>
      <w:r w:rsidR="00404B90" w:rsidRPr="009E5E84">
        <w:rPr>
          <w:rFonts w:ascii="Arial" w:hAnsi="Arial" w:cs="Arial"/>
        </w:rPr>
        <w:t>d</w:t>
      </w:r>
      <w:r w:rsidRPr="009E5E84">
        <w:rPr>
          <w:rFonts w:ascii="Arial" w:hAnsi="Arial" w:cs="Arial"/>
        </w:rPr>
        <w:t>etails</w:t>
      </w:r>
      <w:bookmarkEnd w:id="62"/>
    </w:p>
    <w:p w14:paraId="10B2F42B" w14:textId="04E503EA" w:rsidR="00224034" w:rsidRPr="009E5E84" w:rsidRDefault="00423A78" w:rsidP="0087682E">
      <w:pPr>
        <w:pStyle w:val="Steps"/>
        <w:numPr>
          <w:ilvl w:val="0"/>
          <w:numId w:val="72"/>
        </w:numPr>
        <w:rPr>
          <w:rFonts w:ascii="Arial" w:hAnsi="Arial" w:cs="Arial"/>
        </w:rPr>
      </w:pPr>
      <w:r w:rsidRPr="009E5E84">
        <w:rPr>
          <w:rFonts w:ascii="Arial" w:hAnsi="Arial" w:cs="Arial"/>
        </w:rPr>
        <w:t xml:space="preserve">View name and contact information for your organisation in the </w:t>
      </w:r>
      <w:r w:rsidRPr="009E5E84">
        <w:rPr>
          <w:rStyle w:val="Strong"/>
          <w:rFonts w:ascii="Arial" w:hAnsi="Arial" w:cs="Arial"/>
        </w:rPr>
        <w:t>My Organisation Details</w:t>
      </w:r>
      <w:r w:rsidRPr="009E5E84">
        <w:rPr>
          <w:rFonts w:ascii="Arial" w:hAnsi="Arial" w:cs="Arial"/>
        </w:rPr>
        <w:t xml:space="preserve"> section.</w:t>
      </w:r>
      <w:r w:rsidR="00CD1A20" w:rsidRPr="009E5E84">
        <w:rPr>
          <w:rFonts w:ascii="Arial" w:hAnsi="Arial" w:cs="Arial"/>
        </w:rPr>
        <w:t xml:space="preserve"> Select </w:t>
      </w:r>
      <w:r w:rsidR="00CD1A20" w:rsidRPr="009E5E84">
        <w:rPr>
          <w:rStyle w:val="Strong"/>
          <w:rFonts w:ascii="Arial" w:hAnsi="Arial" w:cs="Arial"/>
        </w:rPr>
        <w:t>Edit</w:t>
      </w:r>
      <w:r w:rsidR="00CD1A20" w:rsidRPr="009E5E84">
        <w:rPr>
          <w:rFonts w:ascii="Arial" w:hAnsi="Arial" w:cs="Arial"/>
        </w:rPr>
        <w:t xml:space="preserve"> to update whether the provider should display in the Provider Finder, and if so whether the address should also be displayed.</w:t>
      </w:r>
    </w:p>
    <w:p w14:paraId="3C4DCFEB" w14:textId="47A7B712" w:rsidR="00C866B3" w:rsidRPr="009E5E84" w:rsidRDefault="00CD1A20" w:rsidP="004D5F9D">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24509216" wp14:editId="349C8D7C">
            <wp:extent cx="5715000" cy="3618230"/>
            <wp:effectExtent l="25400" t="25400" r="25400" b="13970"/>
            <wp:docPr id="200" name="Picture 200" descr="Screenshot of My organisation details " title="Screenshot of My organisation detai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snips%20enhanced/17%20c.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5000" cy="3618230"/>
                    </a:xfrm>
                    <a:prstGeom prst="rect">
                      <a:avLst/>
                    </a:prstGeom>
                    <a:noFill/>
                    <a:ln w="3175">
                      <a:solidFill>
                        <a:schemeClr val="tx1">
                          <a:lumMod val="50000"/>
                          <a:lumOff val="50000"/>
                        </a:schemeClr>
                      </a:solidFill>
                    </a:ln>
                  </pic:spPr>
                </pic:pic>
              </a:graphicData>
            </a:graphic>
          </wp:inline>
        </w:drawing>
      </w:r>
    </w:p>
    <w:p w14:paraId="565FBDA5" w14:textId="0BE8CCA1" w:rsidR="00EE4C3C" w:rsidRPr="009E5E84" w:rsidRDefault="000C2FDB" w:rsidP="00EE4C3C">
      <w:pPr>
        <w:pStyle w:val="NDIANote"/>
        <w:ind w:left="426"/>
        <w:rPr>
          <w:rFonts w:ascii="Arial" w:hAnsi="Arial" w:cs="Arial"/>
        </w:rPr>
      </w:pPr>
      <w:r w:rsidRPr="009E5E84">
        <w:rPr>
          <w:rFonts w:ascii="Arial" w:hAnsi="Arial" w:cs="Arial"/>
          <w:b/>
        </w:rPr>
        <w:t>Note</w:t>
      </w:r>
      <w:r w:rsidRPr="009E5E84">
        <w:rPr>
          <w:rFonts w:ascii="Arial" w:hAnsi="Arial" w:cs="Arial"/>
        </w:rPr>
        <w:t xml:space="preserve">: </w:t>
      </w:r>
      <w:r w:rsidR="003E0659" w:rsidRPr="009E5E84">
        <w:rPr>
          <w:rFonts w:ascii="Arial" w:hAnsi="Arial" w:cs="Arial"/>
        </w:rPr>
        <w:t xml:space="preserve">The </w:t>
      </w:r>
      <w:r w:rsidR="00254A69" w:rsidRPr="009E5E84">
        <w:rPr>
          <w:rFonts w:ascii="Arial" w:hAnsi="Arial" w:cs="Arial"/>
        </w:rPr>
        <w:t xml:space="preserve">following steps are only available if you are the </w:t>
      </w:r>
      <w:r w:rsidR="00404B90" w:rsidRPr="009E5E84">
        <w:rPr>
          <w:rFonts w:ascii="Arial" w:hAnsi="Arial" w:cs="Arial"/>
        </w:rPr>
        <w:t>a</w:t>
      </w:r>
      <w:r w:rsidR="00254A69" w:rsidRPr="009E5E84">
        <w:rPr>
          <w:rFonts w:ascii="Arial" w:hAnsi="Arial" w:cs="Arial"/>
        </w:rPr>
        <w:t xml:space="preserve">ccount </w:t>
      </w:r>
      <w:r w:rsidR="003952EF" w:rsidRPr="009E5E84">
        <w:rPr>
          <w:rFonts w:ascii="Arial" w:hAnsi="Arial" w:cs="Arial"/>
        </w:rPr>
        <w:t>m</w:t>
      </w:r>
      <w:r w:rsidR="00254A69" w:rsidRPr="009E5E84">
        <w:rPr>
          <w:rFonts w:ascii="Arial" w:hAnsi="Arial" w:cs="Arial"/>
        </w:rPr>
        <w:t>anager for your organisation.</w:t>
      </w:r>
    </w:p>
    <w:p w14:paraId="510FD0CC" w14:textId="349D40B4" w:rsidR="00EE4C3C" w:rsidRPr="009E5E84" w:rsidRDefault="00CD1A20" w:rsidP="004D5F9D">
      <w:pPr>
        <w:pStyle w:val="Steps"/>
        <w:ind w:left="426" w:hanging="426"/>
        <w:rPr>
          <w:rFonts w:ascii="Arial" w:hAnsi="Arial" w:cs="Arial"/>
        </w:rPr>
      </w:pPr>
      <w:r w:rsidRPr="009E5E84">
        <w:rPr>
          <w:rFonts w:ascii="Arial" w:hAnsi="Arial" w:cs="Arial"/>
        </w:rPr>
        <w:lastRenderedPageBreak/>
        <w:t>Select ‘Yes’ if</w:t>
      </w:r>
      <w:r w:rsidR="00254A69" w:rsidRPr="009E5E84">
        <w:rPr>
          <w:rFonts w:ascii="Arial" w:hAnsi="Arial" w:cs="Arial"/>
        </w:rPr>
        <w:t xml:space="preserve"> the </w:t>
      </w:r>
      <w:r w:rsidR="00983FBF" w:rsidRPr="009E5E84">
        <w:rPr>
          <w:rFonts w:ascii="Arial" w:hAnsi="Arial" w:cs="Arial"/>
        </w:rPr>
        <w:t>p</w:t>
      </w:r>
      <w:r w:rsidR="00254A69" w:rsidRPr="009E5E84">
        <w:rPr>
          <w:rFonts w:ascii="Arial" w:hAnsi="Arial" w:cs="Arial"/>
        </w:rPr>
        <w:t xml:space="preserve">rovider should display in the Provider Finder, and if so whether the </w:t>
      </w:r>
      <w:r w:rsidR="00983FBF" w:rsidRPr="009E5E84">
        <w:rPr>
          <w:rFonts w:ascii="Arial" w:hAnsi="Arial" w:cs="Arial"/>
        </w:rPr>
        <w:t>a</w:t>
      </w:r>
      <w:r w:rsidR="00254A69" w:rsidRPr="009E5E84">
        <w:rPr>
          <w:rFonts w:ascii="Arial" w:hAnsi="Arial" w:cs="Arial"/>
        </w:rPr>
        <w:t>ddress should also be displayed.</w:t>
      </w:r>
      <w:r w:rsidRPr="009E5E84">
        <w:rPr>
          <w:rFonts w:ascii="Arial" w:hAnsi="Arial" w:cs="Arial"/>
        </w:rPr>
        <w:t xml:space="preserve"> Then select </w:t>
      </w:r>
      <w:r w:rsidRPr="009E5E84">
        <w:rPr>
          <w:rStyle w:val="Strong"/>
          <w:rFonts w:ascii="Arial" w:hAnsi="Arial" w:cs="Arial"/>
        </w:rPr>
        <w:t>Update.</w:t>
      </w:r>
    </w:p>
    <w:p w14:paraId="1FCF1952" w14:textId="231A0F09" w:rsidR="00E63660" w:rsidRPr="009E5E84" w:rsidRDefault="00E63660" w:rsidP="00DC3CBE">
      <w:pPr>
        <w:pStyle w:val="Steps"/>
        <w:numPr>
          <w:ilvl w:val="0"/>
          <w:numId w:val="0"/>
        </w:numPr>
        <w:ind w:left="360" w:hanging="360"/>
        <w:rPr>
          <w:rFonts w:ascii="Arial" w:hAnsi="Arial" w:cs="Arial"/>
        </w:rPr>
      </w:pPr>
    </w:p>
    <w:p w14:paraId="2D9873A5" w14:textId="670B115D" w:rsidR="00DC3CBE" w:rsidRPr="009E5E84" w:rsidRDefault="00E63660" w:rsidP="00DC3CBE">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D376732" wp14:editId="2D72AB15">
            <wp:extent cx="5722620" cy="3673475"/>
            <wp:effectExtent l="25400" t="25400" r="17780" b="34925"/>
            <wp:docPr id="201" name="Picture 201" descr="Screenshot of Edit my organisation details" title="Screenshot of Edit my organis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snips%20enhanced/17%20a.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620" cy="3673475"/>
                    </a:xfrm>
                    <a:prstGeom prst="rect">
                      <a:avLst/>
                    </a:prstGeom>
                    <a:noFill/>
                    <a:ln w="3175">
                      <a:solidFill>
                        <a:schemeClr val="tx1">
                          <a:lumMod val="50000"/>
                          <a:lumOff val="50000"/>
                        </a:schemeClr>
                      </a:solidFill>
                    </a:ln>
                  </pic:spPr>
                </pic:pic>
              </a:graphicData>
            </a:graphic>
          </wp:inline>
        </w:drawing>
      </w:r>
    </w:p>
    <w:p w14:paraId="5E80B7DD" w14:textId="2328960C" w:rsidR="00CC76A3" w:rsidRPr="009E5E84" w:rsidRDefault="00CC76A3" w:rsidP="00EE4C3C">
      <w:pPr>
        <w:pStyle w:val="Heading3"/>
        <w:rPr>
          <w:rFonts w:ascii="Arial" w:hAnsi="Arial" w:cs="Arial"/>
        </w:rPr>
      </w:pPr>
      <w:bookmarkStart w:id="63" w:name="_How_Can_NDIA"/>
      <w:bookmarkStart w:id="64" w:name="_Toc529344305"/>
      <w:bookmarkEnd w:id="63"/>
      <w:r w:rsidRPr="009E5E84">
        <w:rPr>
          <w:rFonts w:ascii="Arial" w:hAnsi="Arial" w:cs="Arial"/>
        </w:rPr>
        <w:t>How Can NDIA Contact Me?</w:t>
      </w:r>
      <w:bookmarkEnd w:id="64"/>
    </w:p>
    <w:p w14:paraId="0B1A8D34" w14:textId="77777777" w:rsidR="00CC76A3" w:rsidRPr="009E5E84" w:rsidRDefault="00CC76A3" w:rsidP="007D17F0">
      <w:pPr>
        <w:pStyle w:val="Steps"/>
        <w:numPr>
          <w:ilvl w:val="0"/>
          <w:numId w:val="0"/>
        </w:numPr>
        <w:spacing w:before="0" w:after="0"/>
        <w:rPr>
          <w:rFonts w:ascii="Arial" w:eastAsia="MS Mincho" w:hAnsi="Arial" w:cs="Arial"/>
        </w:rPr>
      </w:pPr>
      <w:r w:rsidRPr="009E5E84">
        <w:rPr>
          <w:rFonts w:ascii="Arial" w:eastAsia="MS Mincho" w:hAnsi="Arial" w:cs="Arial"/>
        </w:rPr>
        <w:t xml:space="preserve">Nominate how often your organisation wants to be notified about changes to service bookings. You can choose to be notified: </w:t>
      </w:r>
    </w:p>
    <w:p w14:paraId="14A7B74B" w14:textId="77777777" w:rsidR="00CC76A3" w:rsidRPr="009E5E84" w:rsidRDefault="00CC76A3" w:rsidP="00822E6E">
      <w:pPr>
        <w:pStyle w:val="ListParagraph"/>
        <w:numPr>
          <w:ilvl w:val="0"/>
          <w:numId w:val="33"/>
        </w:numPr>
        <w:ind w:left="0" w:firstLine="426"/>
        <w:rPr>
          <w:rFonts w:ascii="Arial" w:eastAsia="MS Mincho" w:hAnsi="Arial" w:cs="Arial"/>
          <w:spacing w:val="-2"/>
        </w:rPr>
      </w:pPr>
      <w:r w:rsidRPr="009E5E84">
        <w:rPr>
          <w:rFonts w:ascii="Arial" w:eastAsia="MS Mincho" w:hAnsi="Arial" w:cs="Arial"/>
          <w:spacing w:val="-2"/>
        </w:rPr>
        <w:t>Never</w:t>
      </w:r>
    </w:p>
    <w:p w14:paraId="012F82F4" w14:textId="79FA26B3" w:rsidR="00CC76A3" w:rsidRPr="009E5E84" w:rsidRDefault="00CC76A3" w:rsidP="00822E6E">
      <w:pPr>
        <w:pStyle w:val="ListParagraph"/>
        <w:numPr>
          <w:ilvl w:val="0"/>
          <w:numId w:val="33"/>
        </w:numPr>
        <w:ind w:left="0" w:firstLine="426"/>
        <w:rPr>
          <w:rFonts w:ascii="Arial" w:eastAsia="MS Mincho" w:hAnsi="Arial" w:cs="Arial"/>
          <w:spacing w:val="-2"/>
        </w:rPr>
      </w:pPr>
      <w:r w:rsidRPr="009E5E84">
        <w:rPr>
          <w:rFonts w:ascii="Arial" w:eastAsia="MS Mincho" w:hAnsi="Arial" w:cs="Arial"/>
          <w:spacing w:val="-2"/>
        </w:rPr>
        <w:t>Immediately</w:t>
      </w:r>
      <w:r w:rsidR="00807F28" w:rsidRPr="009E5E84">
        <w:rPr>
          <w:rFonts w:ascii="Arial" w:eastAsia="MS Mincho" w:hAnsi="Arial" w:cs="Arial"/>
          <w:spacing w:val="-2"/>
        </w:rPr>
        <w:t>`</w:t>
      </w:r>
    </w:p>
    <w:p w14:paraId="16BF81CA" w14:textId="77777777" w:rsidR="00CC76A3" w:rsidRPr="009E5E84" w:rsidRDefault="00CC76A3" w:rsidP="00822E6E">
      <w:pPr>
        <w:pStyle w:val="ListParagraph"/>
        <w:numPr>
          <w:ilvl w:val="0"/>
          <w:numId w:val="33"/>
        </w:numPr>
        <w:ind w:left="0" w:firstLine="426"/>
        <w:rPr>
          <w:rFonts w:ascii="Arial" w:eastAsia="MS Mincho" w:hAnsi="Arial" w:cs="Arial"/>
          <w:spacing w:val="-2"/>
        </w:rPr>
      </w:pPr>
      <w:r w:rsidRPr="009E5E84">
        <w:rPr>
          <w:rFonts w:ascii="Arial" w:eastAsia="MS Mincho" w:hAnsi="Arial" w:cs="Arial"/>
          <w:spacing w:val="-2"/>
        </w:rPr>
        <w:t>Daily</w:t>
      </w:r>
    </w:p>
    <w:p w14:paraId="4BE2F03C" w14:textId="6363BA09" w:rsidR="00CC76A3" w:rsidRPr="009E5E84" w:rsidRDefault="00CC76A3" w:rsidP="00822E6E">
      <w:pPr>
        <w:pStyle w:val="ListParagraph"/>
        <w:numPr>
          <w:ilvl w:val="0"/>
          <w:numId w:val="33"/>
        </w:numPr>
        <w:ind w:left="0" w:firstLine="426"/>
        <w:rPr>
          <w:rFonts w:ascii="Arial" w:eastAsia="MS Mincho" w:hAnsi="Arial" w:cs="Arial"/>
          <w:spacing w:val="-2"/>
        </w:rPr>
      </w:pPr>
      <w:r w:rsidRPr="009E5E84">
        <w:rPr>
          <w:rFonts w:ascii="Arial" w:eastAsia="MS Mincho" w:hAnsi="Arial" w:cs="Arial"/>
          <w:spacing w:val="-2"/>
        </w:rPr>
        <w:t>Weekly</w:t>
      </w:r>
    </w:p>
    <w:p w14:paraId="5C270892" w14:textId="151C4993" w:rsidR="00CC76A3" w:rsidRPr="009E5E84" w:rsidRDefault="00CC76A3" w:rsidP="00E67DA2">
      <w:pPr>
        <w:pStyle w:val="ListParagraph"/>
        <w:ind w:left="426"/>
        <w:rPr>
          <w:rFonts w:ascii="Arial" w:eastAsia="MS Mincho" w:hAnsi="Arial" w:cs="Arial"/>
          <w:spacing w:val="-2"/>
        </w:rPr>
      </w:pPr>
    </w:p>
    <w:p w14:paraId="1DEF8A95" w14:textId="1488831D" w:rsidR="000207E3" w:rsidRPr="009E5E84" w:rsidRDefault="000207E3" w:rsidP="000207E3">
      <w:pPr>
        <w:pStyle w:val="Steps"/>
        <w:numPr>
          <w:ilvl w:val="0"/>
          <w:numId w:val="0"/>
        </w:numPr>
        <w:spacing w:before="0" w:after="0"/>
        <w:rPr>
          <w:rFonts w:ascii="Arial" w:eastAsia="MS Mincho" w:hAnsi="Arial" w:cs="Arial"/>
        </w:rPr>
      </w:pPr>
      <w:r w:rsidRPr="009E5E84">
        <w:rPr>
          <w:rFonts w:ascii="Arial" w:eastAsia="MS Mincho" w:hAnsi="Arial" w:cs="Arial"/>
          <w:b/>
        </w:rPr>
        <w:t>Note</w:t>
      </w:r>
      <w:r w:rsidRPr="009E5E84">
        <w:rPr>
          <w:rFonts w:ascii="Arial" w:eastAsia="MS Mincho" w:hAnsi="Arial" w:cs="Arial"/>
        </w:rPr>
        <w:t>: You will only be notified about service bookings that your organisation needs to action.</w:t>
      </w:r>
    </w:p>
    <w:p w14:paraId="5C3F259D" w14:textId="09A443AF" w:rsidR="00933E60" w:rsidRPr="009E5E84" w:rsidRDefault="000207E3" w:rsidP="000207E3">
      <w:pPr>
        <w:spacing w:after="200" w:line="276" w:lineRule="auto"/>
        <w:rPr>
          <w:rFonts w:ascii="Arial" w:hAnsi="Arial" w:cs="Arial"/>
          <w:lang w:eastAsia="en-AU"/>
        </w:rPr>
      </w:pPr>
      <w:r w:rsidRPr="009E5E84">
        <w:rPr>
          <w:rFonts w:ascii="Arial" w:hAnsi="Arial" w:cs="Arial"/>
        </w:rPr>
        <w:t xml:space="preserve"> </w:t>
      </w:r>
      <w:r w:rsidR="00933E60" w:rsidRPr="009E5E84">
        <w:rPr>
          <w:rFonts w:ascii="Arial" w:hAnsi="Arial" w:cs="Arial"/>
        </w:rPr>
        <w:br w:type="page"/>
      </w:r>
    </w:p>
    <w:p w14:paraId="5AF950D6" w14:textId="54781792" w:rsidR="0082077D" w:rsidRPr="009E5E84" w:rsidRDefault="00CC76A3" w:rsidP="00822E6E">
      <w:pPr>
        <w:pStyle w:val="Steps"/>
        <w:numPr>
          <w:ilvl w:val="0"/>
          <w:numId w:val="35"/>
        </w:numPr>
        <w:rPr>
          <w:rFonts w:ascii="Arial" w:hAnsi="Arial" w:cs="Arial"/>
          <w:noProof/>
          <w:lang w:val="en-GB" w:eastAsia="en-GB"/>
        </w:rPr>
      </w:pPr>
      <w:r w:rsidRPr="009E5E84">
        <w:rPr>
          <w:rFonts w:ascii="Arial" w:hAnsi="Arial" w:cs="Arial"/>
        </w:rPr>
        <w:lastRenderedPageBreak/>
        <w:t xml:space="preserve">Select ‘Open </w:t>
      </w:r>
      <w:r w:rsidR="0082077D" w:rsidRPr="009E5E84">
        <w:rPr>
          <w:rFonts w:ascii="Arial" w:hAnsi="Arial" w:cs="Arial"/>
        </w:rPr>
        <w:t>S</w:t>
      </w:r>
      <w:r w:rsidRPr="009E5E84">
        <w:rPr>
          <w:rFonts w:ascii="Arial" w:hAnsi="Arial" w:cs="Arial"/>
        </w:rPr>
        <w:t>ection’ to view or edit your information.</w:t>
      </w:r>
      <w:r w:rsidRPr="009E5E84">
        <w:rPr>
          <w:rFonts w:ascii="Arial" w:hAnsi="Arial" w:cs="Arial"/>
          <w:noProof/>
          <w:lang w:val="en-GB" w:eastAsia="en-GB"/>
        </w:rPr>
        <w:t xml:space="preserve"> </w:t>
      </w:r>
    </w:p>
    <w:p w14:paraId="5C98B4B9" w14:textId="38ADA003" w:rsidR="00ED3238" w:rsidRPr="009E5E84" w:rsidRDefault="00ED3238" w:rsidP="00E67DA2">
      <w:pPr>
        <w:pStyle w:val="Steps"/>
        <w:numPr>
          <w:ilvl w:val="0"/>
          <w:numId w:val="0"/>
        </w:numPr>
        <w:ind w:left="77" w:hanging="77"/>
        <w:rPr>
          <w:rFonts w:ascii="Arial" w:hAnsi="Arial" w:cs="Arial"/>
          <w:noProof/>
          <w:lang w:val="en-GB" w:eastAsia="en-GB"/>
        </w:rPr>
      </w:pPr>
      <w:r w:rsidRPr="009E5E84">
        <w:rPr>
          <w:rFonts w:ascii="Arial" w:hAnsi="Arial" w:cs="Arial"/>
          <w:noProof/>
        </w:rPr>
        <w:drawing>
          <wp:inline distT="0" distB="0" distL="0" distR="0" wp14:anchorId="3FAFC4DB" wp14:editId="36A328F2">
            <wp:extent cx="5720080" cy="2976880"/>
            <wp:effectExtent l="25400" t="25400" r="20320" b="20320"/>
            <wp:docPr id="5599" name="Picture 5599" descr="Screenshot of How Can NDIA Contact Me" title="Screenshot of How Can NDIA Contact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snips%20enhanced/16d.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0080" cy="2976880"/>
                    </a:xfrm>
                    <a:prstGeom prst="rect">
                      <a:avLst/>
                    </a:prstGeom>
                    <a:noFill/>
                    <a:ln w="3175">
                      <a:solidFill>
                        <a:schemeClr val="tx1">
                          <a:lumMod val="50000"/>
                          <a:lumOff val="50000"/>
                        </a:schemeClr>
                      </a:solidFill>
                    </a:ln>
                  </pic:spPr>
                </pic:pic>
              </a:graphicData>
            </a:graphic>
          </wp:inline>
        </w:drawing>
      </w:r>
    </w:p>
    <w:p w14:paraId="7091938D" w14:textId="5570D373" w:rsidR="00CC76A3" w:rsidRPr="009E5E84" w:rsidRDefault="00CC76A3" w:rsidP="00822E6E">
      <w:pPr>
        <w:pStyle w:val="Steps"/>
        <w:numPr>
          <w:ilvl w:val="0"/>
          <w:numId w:val="35"/>
        </w:numPr>
        <w:rPr>
          <w:rFonts w:ascii="Arial" w:hAnsi="Arial" w:cs="Arial"/>
        </w:rPr>
      </w:pPr>
      <w:r w:rsidRPr="009E5E84">
        <w:rPr>
          <w:rFonts w:ascii="Arial" w:hAnsi="Arial" w:cs="Arial"/>
        </w:rPr>
        <w:t xml:space="preserve">Select </w:t>
      </w:r>
      <w:r w:rsidRPr="009E5E84">
        <w:rPr>
          <w:rFonts w:ascii="Arial" w:hAnsi="Arial" w:cs="Arial"/>
          <w:b/>
          <w:color w:val="7030A0"/>
        </w:rPr>
        <w:t>Edit</w:t>
      </w:r>
      <w:r w:rsidRPr="009E5E84">
        <w:rPr>
          <w:rFonts w:ascii="Arial" w:hAnsi="Arial" w:cs="Arial"/>
        </w:rPr>
        <w:t xml:space="preserve"> to update your preferred frequency.  </w:t>
      </w:r>
    </w:p>
    <w:p w14:paraId="13F98D63" w14:textId="1C5F22EE" w:rsidR="0082077D" w:rsidRPr="009E5E84" w:rsidRDefault="000557FA" w:rsidP="009378E5">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43C4587D" wp14:editId="678C1DD3">
            <wp:extent cx="5752465" cy="1062990"/>
            <wp:effectExtent l="25400" t="25400" r="13335" b="29210"/>
            <wp:docPr id="5" name="Picture 5" descr="Screenshot of How Can NDIA Contact Me" title="Screenshot of How Can NDIA Contact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ipImage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2465" cy="1062990"/>
                    </a:xfrm>
                    <a:prstGeom prst="rect">
                      <a:avLst/>
                    </a:prstGeom>
                    <a:noFill/>
                    <a:ln w="3175">
                      <a:solidFill>
                        <a:schemeClr val="tx1">
                          <a:lumMod val="50000"/>
                          <a:lumOff val="50000"/>
                        </a:schemeClr>
                      </a:solidFill>
                    </a:ln>
                  </pic:spPr>
                </pic:pic>
              </a:graphicData>
            </a:graphic>
          </wp:inline>
        </w:drawing>
      </w:r>
    </w:p>
    <w:p w14:paraId="0DB8AC51" w14:textId="5DBAD0A5" w:rsidR="00CC76A3" w:rsidRPr="009E5E84" w:rsidRDefault="00CC76A3" w:rsidP="00822E6E">
      <w:pPr>
        <w:pStyle w:val="Steps"/>
        <w:numPr>
          <w:ilvl w:val="0"/>
          <w:numId w:val="35"/>
        </w:numPr>
        <w:rPr>
          <w:rFonts w:ascii="Arial" w:hAnsi="Arial" w:cs="Arial"/>
        </w:rPr>
      </w:pPr>
      <w:r w:rsidRPr="009E5E84">
        <w:rPr>
          <w:rFonts w:ascii="Arial" w:hAnsi="Arial" w:cs="Arial"/>
        </w:rPr>
        <w:t xml:space="preserve">Choose from the dropdown how often you wish to receive notifications and select </w:t>
      </w:r>
      <w:r w:rsidRPr="009E5E84">
        <w:rPr>
          <w:rFonts w:ascii="Arial" w:hAnsi="Arial" w:cs="Arial"/>
          <w:b/>
          <w:color w:val="7030A0"/>
        </w:rPr>
        <w:t>Update</w:t>
      </w:r>
      <w:r w:rsidRPr="009E5E84">
        <w:rPr>
          <w:rFonts w:ascii="Arial" w:hAnsi="Arial" w:cs="Arial"/>
        </w:rPr>
        <w:t>:</w:t>
      </w:r>
    </w:p>
    <w:p w14:paraId="00B75BD2" w14:textId="77777777" w:rsidR="00CC76A3" w:rsidRPr="009E5E84" w:rsidRDefault="00CC76A3" w:rsidP="00822E6E">
      <w:pPr>
        <w:pStyle w:val="Steps"/>
        <w:numPr>
          <w:ilvl w:val="0"/>
          <w:numId w:val="34"/>
        </w:numPr>
        <w:rPr>
          <w:rFonts w:ascii="Arial" w:eastAsia="MS Mincho" w:hAnsi="Arial" w:cs="Arial"/>
        </w:rPr>
      </w:pPr>
      <w:r w:rsidRPr="009E5E84">
        <w:rPr>
          <w:rFonts w:ascii="Arial" w:eastAsia="MS Mincho" w:hAnsi="Arial" w:cs="Arial"/>
        </w:rPr>
        <w:t>Never</w:t>
      </w:r>
    </w:p>
    <w:p w14:paraId="154A4A34" w14:textId="77777777" w:rsidR="00CC76A3" w:rsidRPr="009E5E84" w:rsidRDefault="00CC76A3" w:rsidP="00822E6E">
      <w:pPr>
        <w:pStyle w:val="Steps"/>
        <w:numPr>
          <w:ilvl w:val="0"/>
          <w:numId w:val="34"/>
        </w:numPr>
        <w:rPr>
          <w:rFonts w:ascii="Arial" w:eastAsia="MS Mincho" w:hAnsi="Arial" w:cs="Arial"/>
        </w:rPr>
      </w:pPr>
      <w:r w:rsidRPr="009E5E84">
        <w:rPr>
          <w:rFonts w:ascii="Arial" w:eastAsia="MS Mincho" w:hAnsi="Arial" w:cs="Arial"/>
        </w:rPr>
        <w:t>Immediately</w:t>
      </w:r>
    </w:p>
    <w:p w14:paraId="5E0D683C" w14:textId="77777777" w:rsidR="00CC76A3" w:rsidRPr="009E5E84" w:rsidRDefault="00CC76A3" w:rsidP="00822E6E">
      <w:pPr>
        <w:pStyle w:val="Steps"/>
        <w:numPr>
          <w:ilvl w:val="0"/>
          <w:numId w:val="34"/>
        </w:numPr>
        <w:rPr>
          <w:rFonts w:ascii="Arial" w:eastAsia="MS Mincho" w:hAnsi="Arial" w:cs="Arial"/>
        </w:rPr>
      </w:pPr>
      <w:r w:rsidRPr="009E5E84">
        <w:rPr>
          <w:rFonts w:ascii="Arial" w:eastAsia="MS Mincho" w:hAnsi="Arial" w:cs="Arial"/>
        </w:rPr>
        <w:t>Daily</w:t>
      </w:r>
    </w:p>
    <w:p w14:paraId="4364A5BE" w14:textId="02732EA9" w:rsidR="00CC76A3" w:rsidRPr="009E5E84" w:rsidRDefault="00CC76A3" w:rsidP="00822E6E">
      <w:pPr>
        <w:pStyle w:val="Steps"/>
        <w:numPr>
          <w:ilvl w:val="0"/>
          <w:numId w:val="34"/>
        </w:numPr>
        <w:rPr>
          <w:rFonts w:ascii="Arial" w:eastAsia="MS Mincho" w:hAnsi="Arial" w:cs="Arial"/>
        </w:rPr>
      </w:pPr>
      <w:r w:rsidRPr="009E5E84">
        <w:rPr>
          <w:rFonts w:ascii="Arial" w:eastAsia="MS Mincho" w:hAnsi="Arial" w:cs="Arial"/>
        </w:rPr>
        <w:t>Weekly</w:t>
      </w:r>
    </w:p>
    <w:p w14:paraId="63737733" w14:textId="4A62E4E3" w:rsidR="00B83019" w:rsidRPr="009E5E84" w:rsidRDefault="00B83019" w:rsidP="00B83019">
      <w:pPr>
        <w:pStyle w:val="Steps"/>
        <w:numPr>
          <w:ilvl w:val="0"/>
          <w:numId w:val="0"/>
        </w:numPr>
        <w:ind w:left="360" w:hanging="360"/>
        <w:rPr>
          <w:rFonts w:ascii="Arial" w:eastAsia="MS Mincho" w:hAnsi="Arial" w:cs="Arial"/>
        </w:rPr>
      </w:pPr>
      <w:r w:rsidRPr="009E5E84">
        <w:rPr>
          <w:rFonts w:ascii="Arial" w:eastAsia="MS Mincho" w:hAnsi="Arial" w:cs="Arial"/>
          <w:noProof/>
        </w:rPr>
        <w:drawing>
          <wp:inline distT="0" distB="0" distL="0" distR="0" wp14:anchorId="1B174D90" wp14:editId="62C565F1">
            <wp:extent cx="5730875" cy="1775460"/>
            <wp:effectExtent l="25400" t="25400" r="34925" b="27940"/>
            <wp:docPr id="2" name="Picture 2" descr="Screenshot of How Can NDIA Contact Me" title="Screenshot of How Can NDIA Contact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ipImage%20(1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0875" cy="1775460"/>
                    </a:xfrm>
                    <a:prstGeom prst="rect">
                      <a:avLst/>
                    </a:prstGeom>
                    <a:noFill/>
                    <a:ln w="3175">
                      <a:solidFill>
                        <a:schemeClr val="tx1">
                          <a:lumMod val="50000"/>
                          <a:lumOff val="50000"/>
                        </a:schemeClr>
                      </a:solidFill>
                    </a:ln>
                  </pic:spPr>
                </pic:pic>
              </a:graphicData>
            </a:graphic>
          </wp:inline>
        </w:drawing>
      </w:r>
    </w:p>
    <w:p w14:paraId="17D1B95A" w14:textId="05612131" w:rsidR="0082077D" w:rsidRPr="009E5E84" w:rsidRDefault="0082077D" w:rsidP="00E67DA2">
      <w:pPr>
        <w:pStyle w:val="Steps"/>
        <w:numPr>
          <w:ilvl w:val="0"/>
          <w:numId w:val="0"/>
        </w:numPr>
        <w:ind w:left="77" w:hanging="77"/>
        <w:rPr>
          <w:rFonts w:ascii="Arial" w:eastAsia="MS Mincho" w:hAnsi="Arial" w:cs="Arial"/>
        </w:rPr>
      </w:pPr>
    </w:p>
    <w:p w14:paraId="7F236F40" w14:textId="3BBD7D5D" w:rsidR="00CC76A3" w:rsidRPr="009E5E84" w:rsidRDefault="00CC76A3" w:rsidP="009378E5">
      <w:pPr>
        <w:pStyle w:val="Steps"/>
        <w:numPr>
          <w:ilvl w:val="0"/>
          <w:numId w:val="0"/>
        </w:numPr>
        <w:ind w:left="360"/>
        <w:rPr>
          <w:rFonts w:ascii="Arial" w:hAnsi="Arial" w:cs="Arial"/>
        </w:rPr>
      </w:pPr>
      <w:r w:rsidRPr="009E5E84">
        <w:rPr>
          <w:rFonts w:ascii="Arial" w:eastAsia="MS Mincho" w:hAnsi="Arial" w:cs="Arial"/>
          <w:b/>
          <w:spacing w:val="-2"/>
        </w:rPr>
        <w:lastRenderedPageBreak/>
        <w:t>Note</w:t>
      </w:r>
      <w:r w:rsidRPr="009E5E84">
        <w:rPr>
          <w:rFonts w:ascii="Arial" w:eastAsia="MS Mincho" w:hAnsi="Arial" w:cs="Arial"/>
          <w:spacing w:val="-2"/>
        </w:rPr>
        <w:t xml:space="preserve">: </w:t>
      </w:r>
      <w:r w:rsidRPr="009E5E84">
        <w:rPr>
          <w:rFonts w:ascii="Arial" w:eastAsia="MS Mincho" w:hAnsi="Arial" w:cs="Arial"/>
          <w:spacing w:val="-2"/>
          <w:lang w:eastAsia="en-US"/>
        </w:rPr>
        <w:t>If you choose daily or weekly, all changes for the previous day or week (Monday to Sunday) will be grouped together and sent in one message to your inbox.</w:t>
      </w:r>
    </w:p>
    <w:p w14:paraId="1A682B8B" w14:textId="77777777" w:rsidR="00CC76A3" w:rsidRPr="009E5E84" w:rsidRDefault="00CC76A3" w:rsidP="00822E6E">
      <w:pPr>
        <w:pStyle w:val="Steps"/>
        <w:numPr>
          <w:ilvl w:val="0"/>
          <w:numId w:val="35"/>
        </w:numPr>
        <w:rPr>
          <w:rFonts w:ascii="Arial" w:eastAsia="MS Mincho" w:hAnsi="Arial" w:cs="Arial"/>
        </w:rPr>
      </w:pPr>
      <w:r w:rsidRPr="009E5E84">
        <w:rPr>
          <w:rFonts w:ascii="Arial" w:hAnsi="Arial" w:cs="Arial"/>
        </w:rPr>
        <w:t xml:space="preserve">Select </w:t>
      </w:r>
      <w:r w:rsidRPr="009E5E84">
        <w:rPr>
          <w:rStyle w:val="Strong"/>
          <w:rFonts w:ascii="Arial" w:hAnsi="Arial" w:cs="Arial"/>
          <w:color w:val="5F497A" w:themeColor="accent4" w:themeShade="BF"/>
        </w:rPr>
        <w:t xml:space="preserve">Cancel </w:t>
      </w:r>
      <w:r w:rsidRPr="009E5E84">
        <w:rPr>
          <w:rFonts w:ascii="Arial" w:hAnsi="Arial" w:cs="Arial"/>
        </w:rPr>
        <w:t>if you wish to cancel the selection.  A popup box will appear asking for confirmation to return to the Profile screen without updating any contact details.</w:t>
      </w:r>
    </w:p>
    <w:p w14:paraId="295B3D14" w14:textId="41D07A58" w:rsidR="00CC76A3" w:rsidRPr="009E5E84" w:rsidRDefault="00CC76A3" w:rsidP="00822E6E">
      <w:pPr>
        <w:pStyle w:val="Steps"/>
        <w:numPr>
          <w:ilvl w:val="0"/>
          <w:numId w:val="35"/>
        </w:numPr>
        <w:rPr>
          <w:rFonts w:ascii="Arial" w:eastAsia="MS Mincho" w:hAnsi="Arial" w:cs="Arial"/>
        </w:rPr>
      </w:pPr>
      <w:r w:rsidRPr="009E5E84">
        <w:rPr>
          <w:rFonts w:ascii="Arial" w:hAnsi="Arial" w:cs="Arial"/>
        </w:rPr>
        <w:t xml:space="preserve">Select </w:t>
      </w:r>
      <w:r w:rsidRPr="009E5E84">
        <w:rPr>
          <w:rStyle w:val="Strong"/>
          <w:rFonts w:ascii="Arial" w:hAnsi="Arial" w:cs="Arial"/>
        </w:rPr>
        <w:t>Y</w:t>
      </w:r>
      <w:r w:rsidR="00C34A3E" w:rsidRPr="009E5E84">
        <w:rPr>
          <w:rStyle w:val="Strong"/>
          <w:rFonts w:ascii="Arial" w:hAnsi="Arial" w:cs="Arial"/>
        </w:rPr>
        <w:t>es</w:t>
      </w:r>
      <w:r w:rsidRPr="009E5E84">
        <w:rPr>
          <w:rFonts w:ascii="Arial" w:hAnsi="Arial" w:cs="Arial"/>
        </w:rPr>
        <w:t xml:space="preserve"> to return to the </w:t>
      </w:r>
      <w:r w:rsidRPr="009E5E84">
        <w:rPr>
          <w:rStyle w:val="Strong"/>
          <w:rFonts w:ascii="Arial" w:hAnsi="Arial" w:cs="Arial"/>
        </w:rPr>
        <w:t>Profile</w:t>
      </w:r>
      <w:r w:rsidRPr="009E5E84">
        <w:rPr>
          <w:rFonts w:ascii="Arial" w:hAnsi="Arial" w:cs="Arial"/>
        </w:rPr>
        <w:t xml:space="preserve"> screen; select </w:t>
      </w:r>
      <w:r w:rsidRPr="009E5E84">
        <w:rPr>
          <w:rStyle w:val="Strong"/>
          <w:rFonts w:ascii="Arial" w:hAnsi="Arial" w:cs="Arial"/>
        </w:rPr>
        <w:t>N</w:t>
      </w:r>
      <w:r w:rsidR="00C34A3E" w:rsidRPr="009E5E84">
        <w:rPr>
          <w:rStyle w:val="Strong"/>
          <w:rFonts w:ascii="Arial" w:hAnsi="Arial" w:cs="Arial"/>
        </w:rPr>
        <w:t>o</w:t>
      </w:r>
      <w:r w:rsidRPr="009E5E84">
        <w:rPr>
          <w:rFonts w:ascii="Arial" w:hAnsi="Arial" w:cs="Arial"/>
        </w:rPr>
        <w:t xml:space="preserve"> to</w:t>
      </w:r>
      <w:r w:rsidRPr="009E5E84">
        <w:rPr>
          <w:rFonts w:ascii="Arial" w:hAnsi="Arial" w:cs="Arial"/>
          <w:b/>
        </w:rPr>
        <w:t xml:space="preserve"> </w:t>
      </w:r>
      <w:r w:rsidRPr="009E5E84">
        <w:rPr>
          <w:rFonts w:ascii="Arial" w:hAnsi="Arial" w:cs="Arial"/>
        </w:rPr>
        <w:t>return to the list of correspondence options and make a selection.</w:t>
      </w:r>
    </w:p>
    <w:p w14:paraId="3BB9EF0C" w14:textId="44F4666A" w:rsidR="00CC76A3" w:rsidRPr="009E5E84" w:rsidRDefault="00EC28A1" w:rsidP="00EC28A1">
      <w:pPr>
        <w:pStyle w:val="Steps"/>
        <w:numPr>
          <w:ilvl w:val="0"/>
          <w:numId w:val="0"/>
        </w:numPr>
        <w:ind w:left="77" w:hanging="77"/>
        <w:rPr>
          <w:rFonts w:ascii="Arial" w:eastAsia="MS Mincho" w:hAnsi="Arial" w:cs="Arial"/>
        </w:rPr>
      </w:pPr>
      <w:r w:rsidRPr="009E5E84">
        <w:rPr>
          <w:rFonts w:ascii="Arial" w:eastAsia="MS Mincho" w:hAnsi="Arial" w:cs="Arial"/>
          <w:noProof/>
        </w:rPr>
        <w:drawing>
          <wp:inline distT="0" distB="0" distL="0" distR="0" wp14:anchorId="22436F9E" wp14:editId="402F1235">
            <wp:extent cx="5742787" cy="1952886"/>
            <wp:effectExtent l="25400" t="25400" r="23495" b="28575"/>
            <wp:docPr id="5604" name="Picture 5604" descr="Screenshot of How Can NDIA Contact Me " title="Screenshot of How Can NDIA Contact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snips%20enhanced/18a.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34057" cy="1983923"/>
                    </a:xfrm>
                    <a:prstGeom prst="rect">
                      <a:avLst/>
                    </a:prstGeom>
                    <a:noFill/>
                    <a:ln w="3175">
                      <a:solidFill>
                        <a:schemeClr val="tx1">
                          <a:lumMod val="50000"/>
                          <a:lumOff val="50000"/>
                        </a:schemeClr>
                      </a:solidFill>
                    </a:ln>
                  </pic:spPr>
                </pic:pic>
              </a:graphicData>
            </a:graphic>
          </wp:inline>
        </w:drawing>
      </w:r>
    </w:p>
    <w:p w14:paraId="507C9107" w14:textId="77777777" w:rsidR="00C866B3" w:rsidRPr="009E5E84" w:rsidRDefault="00E07922" w:rsidP="003B47A6">
      <w:pPr>
        <w:pStyle w:val="Heading3"/>
        <w:rPr>
          <w:rFonts w:ascii="Arial" w:hAnsi="Arial" w:cs="Arial"/>
        </w:rPr>
      </w:pPr>
      <w:bookmarkStart w:id="65" w:name="_Toc529344306"/>
      <w:r w:rsidRPr="009E5E84">
        <w:rPr>
          <w:rFonts w:ascii="Arial" w:hAnsi="Arial" w:cs="Arial"/>
        </w:rPr>
        <w:t>Organisation</w:t>
      </w:r>
      <w:r w:rsidR="00F478F0" w:rsidRPr="009E5E84">
        <w:rPr>
          <w:rFonts w:ascii="Arial" w:hAnsi="Arial" w:cs="Arial"/>
        </w:rPr>
        <w:t>al</w:t>
      </w:r>
      <w:r w:rsidRPr="009E5E84">
        <w:rPr>
          <w:rFonts w:ascii="Arial" w:hAnsi="Arial" w:cs="Arial"/>
        </w:rPr>
        <w:t xml:space="preserve"> </w:t>
      </w:r>
      <w:r w:rsidR="00983FBF" w:rsidRPr="009E5E84">
        <w:rPr>
          <w:rFonts w:ascii="Arial" w:hAnsi="Arial" w:cs="Arial"/>
        </w:rPr>
        <w:t>s</w:t>
      </w:r>
      <w:r w:rsidRPr="009E5E84">
        <w:rPr>
          <w:rFonts w:ascii="Arial" w:hAnsi="Arial" w:cs="Arial"/>
        </w:rPr>
        <w:t>taff</w:t>
      </w:r>
      <w:bookmarkEnd w:id="65"/>
    </w:p>
    <w:p w14:paraId="55D49362" w14:textId="77777777" w:rsidR="00731941" w:rsidRPr="009E5E84" w:rsidRDefault="00731941" w:rsidP="00731941">
      <w:pPr>
        <w:pStyle w:val="BodyText1"/>
        <w:rPr>
          <w:rFonts w:ascii="Arial" w:hAnsi="Arial" w:cs="Arial"/>
        </w:rPr>
      </w:pPr>
      <w:r w:rsidRPr="009E5E84">
        <w:rPr>
          <w:rFonts w:ascii="Arial" w:hAnsi="Arial" w:cs="Arial"/>
        </w:rPr>
        <w:t xml:space="preserve">Your role (also shown as Responsibility or Contact </w:t>
      </w:r>
      <w:r w:rsidR="00983FBF" w:rsidRPr="009E5E84">
        <w:rPr>
          <w:rFonts w:ascii="Arial" w:hAnsi="Arial" w:cs="Arial"/>
        </w:rPr>
        <w:t>t</w:t>
      </w:r>
      <w:r w:rsidRPr="009E5E84">
        <w:rPr>
          <w:rFonts w:ascii="Arial" w:hAnsi="Arial" w:cs="Arial"/>
        </w:rPr>
        <w:t xml:space="preserve">ype depending </w:t>
      </w:r>
      <w:r w:rsidR="00EB1604" w:rsidRPr="009E5E84">
        <w:rPr>
          <w:rFonts w:ascii="Arial" w:hAnsi="Arial" w:cs="Arial"/>
        </w:rPr>
        <w:t>on</w:t>
      </w:r>
      <w:r w:rsidRPr="009E5E84">
        <w:rPr>
          <w:rFonts w:ascii="Arial" w:hAnsi="Arial" w:cs="Arial"/>
        </w:rPr>
        <w:t xml:space="preserve"> the screen) will be allocated to you by your organisation’s </w:t>
      </w:r>
      <w:r w:rsidR="003E0659" w:rsidRPr="009E5E84">
        <w:rPr>
          <w:rFonts w:ascii="Arial" w:hAnsi="Arial" w:cs="Arial"/>
        </w:rPr>
        <w:t>A</w:t>
      </w:r>
      <w:r w:rsidRPr="009E5E84">
        <w:rPr>
          <w:rFonts w:ascii="Arial" w:hAnsi="Arial" w:cs="Arial"/>
        </w:rPr>
        <w:t xml:space="preserve">ccount </w:t>
      </w:r>
      <w:r w:rsidR="003E0659" w:rsidRPr="009E5E84">
        <w:rPr>
          <w:rFonts w:ascii="Arial" w:hAnsi="Arial" w:cs="Arial"/>
        </w:rPr>
        <w:t>M</w:t>
      </w:r>
      <w:r w:rsidRPr="009E5E84">
        <w:rPr>
          <w:rFonts w:ascii="Arial" w:hAnsi="Arial" w:cs="Arial"/>
        </w:rPr>
        <w:t>anager.</w:t>
      </w:r>
    </w:p>
    <w:p w14:paraId="5726E846" w14:textId="77777777" w:rsidR="00731941" w:rsidRPr="009E5E84" w:rsidRDefault="00731941" w:rsidP="00731941">
      <w:pPr>
        <w:pStyle w:val="BodyText1"/>
        <w:rPr>
          <w:rFonts w:ascii="Arial" w:hAnsi="Arial" w:cs="Arial"/>
        </w:rPr>
      </w:pPr>
      <w:r w:rsidRPr="009E5E84">
        <w:rPr>
          <w:rFonts w:ascii="Arial" w:hAnsi="Arial" w:cs="Arial"/>
        </w:rPr>
        <w:t>If you are linked to multiple organisations, your role may vary between organisations.</w:t>
      </w:r>
    </w:p>
    <w:p w14:paraId="0AA99ED3" w14:textId="77777777" w:rsidR="00731941" w:rsidRPr="009E5E84" w:rsidRDefault="00731941" w:rsidP="00731941">
      <w:pPr>
        <w:pStyle w:val="BodyText1"/>
        <w:rPr>
          <w:rFonts w:ascii="Arial" w:hAnsi="Arial" w:cs="Arial"/>
        </w:rPr>
      </w:pPr>
      <w:r w:rsidRPr="009E5E84">
        <w:rPr>
          <w:rFonts w:ascii="Arial" w:hAnsi="Arial" w:cs="Arial"/>
        </w:rPr>
        <w:t>Depending on your role, you can view your profile, edit your details, edit contacts and update bank account details. The roles available are:</w:t>
      </w:r>
    </w:p>
    <w:tbl>
      <w:tblPr>
        <w:tblStyle w:val="TableGrid"/>
        <w:tblW w:w="9067" w:type="dxa"/>
        <w:tblLayout w:type="fixed"/>
        <w:tblLook w:val="04A0" w:firstRow="1" w:lastRow="0" w:firstColumn="1" w:lastColumn="0" w:noHBand="0" w:noVBand="1"/>
        <w:tblDescription w:val="contact type table"/>
      </w:tblPr>
      <w:tblGrid>
        <w:gridCol w:w="1980"/>
        <w:gridCol w:w="1276"/>
        <w:gridCol w:w="1417"/>
        <w:gridCol w:w="1276"/>
        <w:gridCol w:w="1559"/>
        <w:gridCol w:w="1559"/>
      </w:tblGrid>
      <w:tr w:rsidR="009226B1" w:rsidRPr="009E5E84" w14:paraId="5A7C7E20" w14:textId="77777777" w:rsidTr="009226B1">
        <w:trPr>
          <w:tblHeader/>
        </w:trPr>
        <w:tc>
          <w:tcPr>
            <w:tcW w:w="1980" w:type="dxa"/>
            <w:shd w:val="clear" w:color="auto" w:fill="6A2875"/>
          </w:tcPr>
          <w:p w14:paraId="076D0FB6" w14:textId="5DD1CB0B" w:rsidR="00731941" w:rsidRPr="009E5E84" w:rsidRDefault="00731941" w:rsidP="00A13B75">
            <w:pPr>
              <w:pStyle w:val="NDIATableHeading"/>
              <w:rPr>
                <w:rFonts w:ascii="Arial" w:hAnsi="Arial" w:cs="Arial"/>
                <w:sz w:val="20"/>
                <w:szCs w:val="20"/>
              </w:rPr>
            </w:pPr>
            <w:r w:rsidRPr="009E5E84">
              <w:rPr>
                <w:rFonts w:ascii="Arial" w:hAnsi="Arial" w:cs="Arial"/>
                <w:sz w:val="20"/>
                <w:szCs w:val="20"/>
              </w:rPr>
              <w:t xml:space="preserve">Contact </w:t>
            </w:r>
            <w:r w:rsidR="00EB1604" w:rsidRPr="009E5E84">
              <w:rPr>
                <w:rFonts w:ascii="Arial" w:hAnsi="Arial" w:cs="Arial"/>
                <w:sz w:val="20"/>
                <w:szCs w:val="20"/>
              </w:rPr>
              <w:t xml:space="preserve">type </w:t>
            </w:r>
            <w:r w:rsidR="00A13B75" w:rsidRPr="009E5E84">
              <w:rPr>
                <w:rFonts w:ascii="Arial" w:hAnsi="Arial" w:cs="Arial"/>
                <w:sz w:val="20"/>
                <w:szCs w:val="20"/>
              </w:rPr>
              <w:t>r</w:t>
            </w:r>
            <w:r w:rsidR="00EB1604" w:rsidRPr="009E5E84">
              <w:rPr>
                <w:rFonts w:ascii="Arial" w:hAnsi="Arial" w:cs="Arial"/>
                <w:sz w:val="20"/>
                <w:szCs w:val="20"/>
              </w:rPr>
              <w:t>esponsibility</w:t>
            </w:r>
            <w:r w:rsidRPr="009E5E84">
              <w:rPr>
                <w:rFonts w:ascii="Arial" w:hAnsi="Arial" w:cs="Arial"/>
                <w:sz w:val="20"/>
                <w:szCs w:val="20"/>
              </w:rPr>
              <w:t xml:space="preserve">  </w:t>
            </w:r>
            <w:r w:rsidR="00983FBF" w:rsidRPr="009E5E84">
              <w:rPr>
                <w:rFonts w:ascii="Arial" w:hAnsi="Arial" w:cs="Arial"/>
                <w:sz w:val="20"/>
                <w:szCs w:val="20"/>
              </w:rPr>
              <w:t>r</w:t>
            </w:r>
            <w:r w:rsidRPr="009E5E84">
              <w:rPr>
                <w:rFonts w:ascii="Arial" w:hAnsi="Arial" w:cs="Arial"/>
                <w:sz w:val="20"/>
                <w:szCs w:val="20"/>
              </w:rPr>
              <w:t>ole</w:t>
            </w:r>
          </w:p>
        </w:tc>
        <w:tc>
          <w:tcPr>
            <w:tcW w:w="1276" w:type="dxa"/>
            <w:shd w:val="clear" w:color="auto" w:fill="6A2875"/>
          </w:tcPr>
          <w:p w14:paraId="7E005EBA" w14:textId="77777777" w:rsidR="00731941" w:rsidRPr="009E5E84" w:rsidRDefault="00731941" w:rsidP="00A02647">
            <w:pPr>
              <w:pStyle w:val="NDIATableHeading"/>
              <w:rPr>
                <w:rFonts w:ascii="Arial" w:hAnsi="Arial" w:cs="Arial"/>
                <w:sz w:val="20"/>
                <w:szCs w:val="20"/>
              </w:rPr>
            </w:pPr>
            <w:r w:rsidRPr="009E5E84">
              <w:rPr>
                <w:rFonts w:ascii="Arial" w:hAnsi="Arial" w:cs="Arial"/>
                <w:sz w:val="20"/>
                <w:szCs w:val="20"/>
              </w:rPr>
              <w:t xml:space="preserve">Number allowed (per org) </w:t>
            </w:r>
          </w:p>
        </w:tc>
        <w:tc>
          <w:tcPr>
            <w:tcW w:w="1417" w:type="dxa"/>
            <w:shd w:val="clear" w:color="auto" w:fill="6A2875"/>
          </w:tcPr>
          <w:p w14:paraId="6F3F0CD0" w14:textId="77777777" w:rsidR="00731941" w:rsidRPr="009E5E84" w:rsidRDefault="00731941" w:rsidP="00A02647">
            <w:pPr>
              <w:pStyle w:val="NDIATableHeading"/>
              <w:rPr>
                <w:rFonts w:ascii="Arial" w:hAnsi="Arial" w:cs="Arial"/>
                <w:sz w:val="20"/>
                <w:szCs w:val="20"/>
              </w:rPr>
            </w:pPr>
            <w:r w:rsidRPr="009E5E84">
              <w:rPr>
                <w:rFonts w:ascii="Arial" w:hAnsi="Arial" w:cs="Arial"/>
                <w:sz w:val="20"/>
                <w:szCs w:val="20"/>
              </w:rPr>
              <w:t xml:space="preserve">Service </w:t>
            </w:r>
            <w:r w:rsidR="00983FBF" w:rsidRPr="009E5E84">
              <w:rPr>
                <w:rFonts w:ascii="Arial" w:hAnsi="Arial" w:cs="Arial"/>
                <w:sz w:val="20"/>
                <w:szCs w:val="20"/>
              </w:rPr>
              <w:t>b</w:t>
            </w:r>
            <w:r w:rsidRPr="009E5E84">
              <w:rPr>
                <w:rFonts w:ascii="Arial" w:hAnsi="Arial" w:cs="Arial"/>
                <w:sz w:val="20"/>
                <w:szCs w:val="20"/>
              </w:rPr>
              <w:t>ookings</w:t>
            </w:r>
          </w:p>
        </w:tc>
        <w:tc>
          <w:tcPr>
            <w:tcW w:w="1276" w:type="dxa"/>
            <w:shd w:val="clear" w:color="auto" w:fill="6A2875"/>
          </w:tcPr>
          <w:p w14:paraId="60DB8285" w14:textId="77777777" w:rsidR="00731941" w:rsidRPr="009E5E84" w:rsidRDefault="00731941" w:rsidP="00A02647">
            <w:pPr>
              <w:pStyle w:val="NDIATableHeading"/>
              <w:rPr>
                <w:rFonts w:ascii="Arial" w:hAnsi="Arial" w:cs="Arial"/>
                <w:sz w:val="20"/>
                <w:szCs w:val="20"/>
              </w:rPr>
            </w:pPr>
            <w:r w:rsidRPr="009E5E84">
              <w:rPr>
                <w:rFonts w:ascii="Arial" w:hAnsi="Arial" w:cs="Arial"/>
                <w:sz w:val="20"/>
                <w:szCs w:val="20"/>
              </w:rPr>
              <w:t xml:space="preserve">Payment </w:t>
            </w:r>
            <w:r w:rsidR="00983FBF" w:rsidRPr="009E5E84">
              <w:rPr>
                <w:rFonts w:ascii="Arial" w:hAnsi="Arial" w:cs="Arial"/>
                <w:sz w:val="20"/>
                <w:szCs w:val="20"/>
              </w:rPr>
              <w:t>r</w:t>
            </w:r>
            <w:r w:rsidRPr="009E5E84">
              <w:rPr>
                <w:rFonts w:ascii="Arial" w:hAnsi="Arial" w:cs="Arial"/>
                <w:sz w:val="20"/>
                <w:szCs w:val="20"/>
              </w:rPr>
              <w:t>equests</w:t>
            </w:r>
          </w:p>
        </w:tc>
        <w:tc>
          <w:tcPr>
            <w:tcW w:w="1559" w:type="dxa"/>
            <w:shd w:val="clear" w:color="auto" w:fill="6A2875"/>
          </w:tcPr>
          <w:p w14:paraId="602B0500" w14:textId="011C3379" w:rsidR="00731941" w:rsidRPr="009E5E84" w:rsidRDefault="00731941" w:rsidP="00A02647">
            <w:pPr>
              <w:pStyle w:val="NDIATableHeading"/>
              <w:rPr>
                <w:rFonts w:ascii="Arial" w:hAnsi="Arial" w:cs="Arial"/>
                <w:sz w:val="20"/>
                <w:szCs w:val="20"/>
              </w:rPr>
            </w:pPr>
            <w:r w:rsidRPr="009E5E84">
              <w:rPr>
                <w:rFonts w:ascii="Arial" w:hAnsi="Arial" w:cs="Arial"/>
                <w:sz w:val="20"/>
                <w:szCs w:val="20"/>
              </w:rPr>
              <w:t>Add/</w:t>
            </w:r>
            <w:r w:rsidR="009226B1" w:rsidRPr="009E5E84">
              <w:rPr>
                <w:rFonts w:ascii="Arial" w:hAnsi="Arial" w:cs="Arial"/>
                <w:sz w:val="20"/>
                <w:szCs w:val="20"/>
              </w:rPr>
              <w:t xml:space="preserve"> </w:t>
            </w:r>
            <w:r w:rsidRPr="009E5E84">
              <w:rPr>
                <w:rFonts w:ascii="Arial" w:hAnsi="Arial" w:cs="Arial"/>
                <w:sz w:val="20"/>
                <w:szCs w:val="20"/>
              </w:rPr>
              <w:t xml:space="preserve">Remove </w:t>
            </w:r>
            <w:r w:rsidR="00983FBF" w:rsidRPr="009E5E84">
              <w:rPr>
                <w:rFonts w:ascii="Arial" w:hAnsi="Arial" w:cs="Arial"/>
                <w:sz w:val="20"/>
                <w:szCs w:val="20"/>
              </w:rPr>
              <w:t>c</w:t>
            </w:r>
            <w:r w:rsidRPr="009E5E84">
              <w:rPr>
                <w:rFonts w:ascii="Arial" w:hAnsi="Arial" w:cs="Arial"/>
                <w:sz w:val="20"/>
                <w:szCs w:val="20"/>
              </w:rPr>
              <w:t>ontacts</w:t>
            </w:r>
          </w:p>
        </w:tc>
        <w:tc>
          <w:tcPr>
            <w:tcW w:w="1559" w:type="dxa"/>
            <w:shd w:val="clear" w:color="auto" w:fill="6A2875"/>
          </w:tcPr>
          <w:p w14:paraId="6D6BC549" w14:textId="77777777" w:rsidR="00731941" w:rsidRPr="009E5E84" w:rsidRDefault="00731941" w:rsidP="00A02647">
            <w:pPr>
              <w:pStyle w:val="NDIATableHeading"/>
              <w:rPr>
                <w:rFonts w:ascii="Arial" w:hAnsi="Arial" w:cs="Arial"/>
                <w:sz w:val="20"/>
                <w:szCs w:val="20"/>
              </w:rPr>
            </w:pPr>
            <w:r w:rsidRPr="009E5E84">
              <w:rPr>
                <w:rFonts w:ascii="Arial" w:hAnsi="Arial" w:cs="Arial"/>
                <w:sz w:val="20"/>
                <w:szCs w:val="20"/>
              </w:rPr>
              <w:t xml:space="preserve">Update </w:t>
            </w:r>
            <w:r w:rsidR="00983FBF" w:rsidRPr="009E5E84">
              <w:rPr>
                <w:rFonts w:ascii="Arial" w:hAnsi="Arial" w:cs="Arial"/>
                <w:sz w:val="20"/>
                <w:szCs w:val="20"/>
              </w:rPr>
              <w:t>b</w:t>
            </w:r>
            <w:r w:rsidRPr="009E5E84">
              <w:rPr>
                <w:rFonts w:ascii="Arial" w:hAnsi="Arial" w:cs="Arial"/>
                <w:sz w:val="20"/>
                <w:szCs w:val="20"/>
              </w:rPr>
              <w:t xml:space="preserve">ank </w:t>
            </w:r>
            <w:r w:rsidR="00983FBF" w:rsidRPr="009E5E84">
              <w:rPr>
                <w:rFonts w:ascii="Arial" w:hAnsi="Arial" w:cs="Arial"/>
                <w:sz w:val="20"/>
                <w:szCs w:val="20"/>
              </w:rPr>
              <w:t>a</w:t>
            </w:r>
            <w:r w:rsidRPr="009E5E84">
              <w:rPr>
                <w:rFonts w:ascii="Arial" w:hAnsi="Arial" w:cs="Arial"/>
                <w:sz w:val="20"/>
                <w:szCs w:val="20"/>
              </w:rPr>
              <w:t xml:space="preserve">ccount </w:t>
            </w:r>
          </w:p>
        </w:tc>
      </w:tr>
      <w:tr w:rsidR="009226B1" w:rsidRPr="009E5E84" w14:paraId="2514EB2B" w14:textId="77777777" w:rsidTr="009226B1">
        <w:tc>
          <w:tcPr>
            <w:tcW w:w="1980" w:type="dxa"/>
          </w:tcPr>
          <w:p w14:paraId="74FF6E29"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 xml:space="preserve">Account </w:t>
            </w:r>
            <w:r w:rsidR="00983FBF" w:rsidRPr="009E5E84">
              <w:rPr>
                <w:rFonts w:ascii="Arial" w:hAnsi="Arial" w:cs="Arial"/>
                <w:sz w:val="20"/>
                <w:szCs w:val="20"/>
              </w:rPr>
              <w:t>m</w:t>
            </w:r>
            <w:r w:rsidRPr="009E5E84">
              <w:rPr>
                <w:rFonts w:ascii="Arial" w:hAnsi="Arial" w:cs="Arial"/>
                <w:sz w:val="20"/>
                <w:szCs w:val="20"/>
              </w:rPr>
              <w:t>anager</w:t>
            </w:r>
          </w:p>
        </w:tc>
        <w:tc>
          <w:tcPr>
            <w:tcW w:w="1276" w:type="dxa"/>
            <w:vAlign w:val="center"/>
          </w:tcPr>
          <w:p w14:paraId="06320140"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Multiple</w:t>
            </w:r>
          </w:p>
        </w:tc>
        <w:tc>
          <w:tcPr>
            <w:tcW w:w="1417" w:type="dxa"/>
            <w:vAlign w:val="center"/>
          </w:tcPr>
          <w:p w14:paraId="4766AC85" w14:textId="77777777" w:rsidR="00731941" w:rsidRPr="009E5E84" w:rsidRDefault="00731941" w:rsidP="00A02647">
            <w:pPr>
              <w:pStyle w:val="NDIATableText"/>
              <w:jc w:val="center"/>
              <w:rPr>
                <w:rFonts w:ascii="Arial" w:hAnsi="Arial" w:cs="Arial"/>
                <w:b/>
                <w:sz w:val="20"/>
                <w:szCs w:val="20"/>
              </w:rPr>
            </w:pPr>
            <w:r w:rsidRPr="009E5E84">
              <w:rPr>
                <w:rFonts w:ascii="Arial" w:hAnsi="Arial" w:cs="Arial"/>
                <w:b/>
                <w:sz w:val="20"/>
                <w:szCs w:val="20"/>
              </w:rPr>
              <w:sym w:font="Wingdings" w:char="F0FC"/>
            </w:r>
          </w:p>
        </w:tc>
        <w:tc>
          <w:tcPr>
            <w:tcW w:w="1276" w:type="dxa"/>
            <w:vAlign w:val="center"/>
          </w:tcPr>
          <w:p w14:paraId="48F553F7"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559" w:type="dxa"/>
            <w:vAlign w:val="center"/>
          </w:tcPr>
          <w:p w14:paraId="06A308EB"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559" w:type="dxa"/>
            <w:vAlign w:val="center"/>
          </w:tcPr>
          <w:p w14:paraId="3799DF36"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r>
      <w:tr w:rsidR="009226B1" w:rsidRPr="009E5E84" w14:paraId="78009389" w14:textId="77777777" w:rsidTr="009226B1">
        <w:tc>
          <w:tcPr>
            <w:tcW w:w="1980" w:type="dxa"/>
          </w:tcPr>
          <w:p w14:paraId="2E8E8E37"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 xml:space="preserve">Primary </w:t>
            </w:r>
            <w:r w:rsidR="00983FBF" w:rsidRPr="009E5E84">
              <w:rPr>
                <w:rFonts w:ascii="Arial" w:hAnsi="Arial" w:cs="Arial"/>
                <w:sz w:val="20"/>
                <w:szCs w:val="20"/>
              </w:rPr>
              <w:t>c</w:t>
            </w:r>
            <w:r w:rsidRPr="009E5E84">
              <w:rPr>
                <w:rFonts w:ascii="Arial" w:hAnsi="Arial" w:cs="Arial"/>
                <w:sz w:val="20"/>
                <w:szCs w:val="20"/>
              </w:rPr>
              <w:t>ontact</w:t>
            </w:r>
          </w:p>
        </w:tc>
        <w:tc>
          <w:tcPr>
            <w:tcW w:w="1276" w:type="dxa"/>
            <w:vAlign w:val="center"/>
          </w:tcPr>
          <w:p w14:paraId="2DF2934C"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One</w:t>
            </w:r>
          </w:p>
        </w:tc>
        <w:tc>
          <w:tcPr>
            <w:tcW w:w="1417" w:type="dxa"/>
            <w:vAlign w:val="center"/>
          </w:tcPr>
          <w:p w14:paraId="4E0990BE"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276" w:type="dxa"/>
            <w:vAlign w:val="center"/>
          </w:tcPr>
          <w:p w14:paraId="6002A376"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559" w:type="dxa"/>
            <w:vAlign w:val="center"/>
          </w:tcPr>
          <w:p w14:paraId="6045C8EC"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B"/>
            </w:r>
          </w:p>
        </w:tc>
        <w:tc>
          <w:tcPr>
            <w:tcW w:w="1559" w:type="dxa"/>
            <w:vAlign w:val="center"/>
          </w:tcPr>
          <w:p w14:paraId="7039E484"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B"/>
            </w:r>
          </w:p>
        </w:tc>
      </w:tr>
      <w:tr w:rsidR="009226B1" w:rsidRPr="009E5E84" w14:paraId="6E88E96F" w14:textId="77777777" w:rsidTr="009226B1">
        <w:tc>
          <w:tcPr>
            <w:tcW w:w="1980" w:type="dxa"/>
          </w:tcPr>
          <w:p w14:paraId="4928EB13"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 xml:space="preserve">Alternative </w:t>
            </w:r>
            <w:r w:rsidR="00983FBF" w:rsidRPr="009E5E84">
              <w:rPr>
                <w:rFonts w:ascii="Arial" w:hAnsi="Arial" w:cs="Arial"/>
                <w:sz w:val="20"/>
                <w:szCs w:val="20"/>
              </w:rPr>
              <w:t>c</w:t>
            </w:r>
            <w:r w:rsidRPr="009E5E84">
              <w:rPr>
                <w:rFonts w:ascii="Arial" w:hAnsi="Arial" w:cs="Arial"/>
                <w:sz w:val="20"/>
                <w:szCs w:val="20"/>
              </w:rPr>
              <w:t>ontact</w:t>
            </w:r>
          </w:p>
        </w:tc>
        <w:tc>
          <w:tcPr>
            <w:tcW w:w="1276" w:type="dxa"/>
            <w:vAlign w:val="center"/>
          </w:tcPr>
          <w:p w14:paraId="41CF1EEE" w14:textId="77777777" w:rsidR="00731941" w:rsidRPr="009E5E84" w:rsidRDefault="00731941" w:rsidP="00A02647">
            <w:pPr>
              <w:pStyle w:val="NDIATableText"/>
              <w:rPr>
                <w:rFonts w:ascii="Arial" w:hAnsi="Arial" w:cs="Arial"/>
                <w:sz w:val="20"/>
                <w:szCs w:val="20"/>
              </w:rPr>
            </w:pPr>
            <w:r w:rsidRPr="009E5E84">
              <w:rPr>
                <w:rFonts w:ascii="Arial" w:hAnsi="Arial" w:cs="Arial"/>
                <w:sz w:val="20"/>
                <w:szCs w:val="20"/>
              </w:rPr>
              <w:t>Unlimited</w:t>
            </w:r>
          </w:p>
        </w:tc>
        <w:tc>
          <w:tcPr>
            <w:tcW w:w="1417" w:type="dxa"/>
            <w:vAlign w:val="center"/>
          </w:tcPr>
          <w:p w14:paraId="41E260EF"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276" w:type="dxa"/>
            <w:vAlign w:val="center"/>
          </w:tcPr>
          <w:p w14:paraId="24AD8DD0"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C"/>
            </w:r>
          </w:p>
        </w:tc>
        <w:tc>
          <w:tcPr>
            <w:tcW w:w="1559" w:type="dxa"/>
            <w:vAlign w:val="center"/>
          </w:tcPr>
          <w:p w14:paraId="31262800"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B"/>
            </w:r>
          </w:p>
        </w:tc>
        <w:tc>
          <w:tcPr>
            <w:tcW w:w="1559" w:type="dxa"/>
            <w:vAlign w:val="center"/>
          </w:tcPr>
          <w:p w14:paraId="1FD94DC3" w14:textId="77777777" w:rsidR="00731941" w:rsidRPr="009E5E84" w:rsidRDefault="00731941" w:rsidP="00A02647">
            <w:pPr>
              <w:pStyle w:val="NDIATableText"/>
              <w:jc w:val="center"/>
              <w:rPr>
                <w:rFonts w:ascii="Arial" w:hAnsi="Arial" w:cs="Arial"/>
                <w:sz w:val="20"/>
                <w:szCs w:val="20"/>
              </w:rPr>
            </w:pPr>
            <w:r w:rsidRPr="009E5E84">
              <w:rPr>
                <w:rFonts w:ascii="Arial" w:hAnsi="Arial" w:cs="Arial"/>
                <w:b/>
                <w:sz w:val="20"/>
                <w:szCs w:val="20"/>
              </w:rPr>
              <w:sym w:font="Wingdings" w:char="F0FB"/>
            </w:r>
          </w:p>
        </w:tc>
      </w:tr>
    </w:tbl>
    <w:p w14:paraId="080B29F0" w14:textId="77777777" w:rsidR="00A13B75" w:rsidRPr="009E5E84" w:rsidRDefault="00A13B75" w:rsidP="003A73C4">
      <w:pPr>
        <w:rPr>
          <w:rFonts w:ascii="Arial" w:hAnsi="Arial" w:cs="Arial"/>
        </w:rPr>
      </w:pPr>
    </w:p>
    <w:p w14:paraId="0E2D2689" w14:textId="2F5495CF" w:rsidR="00C866B3" w:rsidRPr="009E5E84" w:rsidRDefault="00E07922" w:rsidP="003A73C4">
      <w:pPr>
        <w:rPr>
          <w:rFonts w:ascii="Arial" w:hAnsi="Arial" w:cs="Arial"/>
        </w:rPr>
      </w:pPr>
      <w:r w:rsidRPr="009E5E84">
        <w:rPr>
          <w:rFonts w:ascii="Arial" w:hAnsi="Arial" w:cs="Arial"/>
        </w:rPr>
        <w:t>If</w:t>
      </w:r>
      <w:r w:rsidR="00C866B3" w:rsidRPr="009E5E84">
        <w:rPr>
          <w:rFonts w:ascii="Arial" w:hAnsi="Arial" w:cs="Arial"/>
        </w:rPr>
        <w:t xml:space="preserve"> you have </w:t>
      </w:r>
      <w:r w:rsidR="00404B90" w:rsidRPr="009E5E84">
        <w:rPr>
          <w:rFonts w:ascii="Arial" w:hAnsi="Arial" w:cs="Arial"/>
        </w:rPr>
        <w:t xml:space="preserve">the </w:t>
      </w:r>
      <w:r w:rsidR="00C866B3" w:rsidRPr="009E5E84">
        <w:rPr>
          <w:rFonts w:ascii="Arial" w:hAnsi="Arial" w:cs="Arial"/>
        </w:rPr>
        <w:t xml:space="preserve">Account </w:t>
      </w:r>
      <w:r w:rsidR="003E0659" w:rsidRPr="009E5E84">
        <w:rPr>
          <w:rFonts w:ascii="Arial" w:hAnsi="Arial" w:cs="Arial"/>
        </w:rPr>
        <w:t>M</w:t>
      </w:r>
      <w:r w:rsidR="00C866B3" w:rsidRPr="009E5E84">
        <w:rPr>
          <w:rFonts w:ascii="Arial" w:hAnsi="Arial" w:cs="Arial"/>
        </w:rPr>
        <w:t>anager role</w:t>
      </w:r>
      <w:r w:rsidRPr="009E5E84">
        <w:rPr>
          <w:rFonts w:ascii="Arial" w:hAnsi="Arial" w:cs="Arial"/>
        </w:rPr>
        <w:t xml:space="preserve">, you can edit the staff roles for your </w:t>
      </w:r>
      <w:r w:rsidR="00C866B3" w:rsidRPr="009E5E84">
        <w:rPr>
          <w:rFonts w:ascii="Arial" w:hAnsi="Arial" w:cs="Arial"/>
        </w:rPr>
        <w:t xml:space="preserve">organisation through </w:t>
      </w:r>
      <w:r w:rsidR="003E2CBB" w:rsidRPr="009E5E84">
        <w:rPr>
          <w:rFonts w:ascii="Arial" w:hAnsi="Arial" w:cs="Arial"/>
        </w:rPr>
        <w:t xml:space="preserve">the </w:t>
      </w:r>
      <w:r w:rsidR="00C866B3" w:rsidRPr="009E5E84">
        <w:rPr>
          <w:rStyle w:val="Strong"/>
          <w:rFonts w:ascii="Arial" w:hAnsi="Arial" w:cs="Arial"/>
        </w:rPr>
        <w:t>Organisation</w:t>
      </w:r>
      <w:r w:rsidR="00F478F0" w:rsidRPr="009E5E84">
        <w:rPr>
          <w:rStyle w:val="Strong"/>
          <w:rFonts w:ascii="Arial" w:hAnsi="Arial" w:cs="Arial"/>
        </w:rPr>
        <w:t>al</w:t>
      </w:r>
      <w:r w:rsidR="00C866B3" w:rsidRPr="009E5E84">
        <w:rPr>
          <w:rStyle w:val="Strong"/>
          <w:rFonts w:ascii="Arial" w:hAnsi="Arial" w:cs="Arial"/>
        </w:rPr>
        <w:t xml:space="preserve"> Staff</w:t>
      </w:r>
      <w:r w:rsidR="0060177C" w:rsidRPr="009E5E84">
        <w:rPr>
          <w:rStyle w:val="Strong"/>
          <w:rFonts w:ascii="Arial" w:hAnsi="Arial" w:cs="Arial"/>
          <w:b w:val="0"/>
        </w:rPr>
        <w:t xml:space="preserve"> </w:t>
      </w:r>
      <w:r w:rsidR="0060177C" w:rsidRPr="009E5E84">
        <w:rPr>
          <w:rFonts w:ascii="Arial" w:hAnsi="Arial" w:cs="Arial"/>
          <w:bCs/>
        </w:rPr>
        <w:t>section</w:t>
      </w:r>
      <w:r w:rsidR="00C866B3" w:rsidRPr="009E5E84">
        <w:rPr>
          <w:rFonts w:ascii="Arial" w:hAnsi="Arial" w:cs="Arial"/>
        </w:rPr>
        <w:t xml:space="preserve">. </w:t>
      </w:r>
    </w:p>
    <w:p w14:paraId="752C1934" w14:textId="77777777" w:rsidR="00C866B3" w:rsidRPr="009E5E84" w:rsidRDefault="00C866B3" w:rsidP="00626A0F">
      <w:pPr>
        <w:pStyle w:val="NDIANote"/>
        <w:tabs>
          <w:tab w:val="left" w:pos="567"/>
        </w:tabs>
        <w:ind w:left="0"/>
        <w:rPr>
          <w:rFonts w:ascii="Arial" w:hAnsi="Arial" w:cs="Arial"/>
        </w:rPr>
      </w:pPr>
      <w:r w:rsidRPr="009E5E84">
        <w:rPr>
          <w:rFonts w:ascii="Arial" w:hAnsi="Arial" w:cs="Arial"/>
          <w:b/>
        </w:rPr>
        <w:t>Important note</w:t>
      </w:r>
      <w:r w:rsidRPr="009E5E84">
        <w:rPr>
          <w:rFonts w:ascii="Arial" w:hAnsi="Arial" w:cs="Arial"/>
        </w:rPr>
        <w:t>:</w:t>
      </w:r>
      <w:r w:rsidR="00404B90" w:rsidRPr="009E5E84">
        <w:rPr>
          <w:rFonts w:ascii="Arial" w:hAnsi="Arial" w:cs="Arial"/>
        </w:rPr>
        <w:t xml:space="preserve"> </w:t>
      </w:r>
      <w:r w:rsidRPr="009E5E84">
        <w:rPr>
          <w:rFonts w:ascii="Arial" w:hAnsi="Arial" w:cs="Arial"/>
        </w:rPr>
        <w:t xml:space="preserve">If you change someone to Primary </w:t>
      </w:r>
      <w:r w:rsidR="00983FBF" w:rsidRPr="009E5E84">
        <w:rPr>
          <w:rFonts w:ascii="Arial" w:hAnsi="Arial" w:cs="Arial"/>
        </w:rPr>
        <w:t>c</w:t>
      </w:r>
      <w:r w:rsidRPr="009E5E84">
        <w:rPr>
          <w:rFonts w:ascii="Arial" w:hAnsi="Arial" w:cs="Arial"/>
        </w:rPr>
        <w:t xml:space="preserve">ontact, it will end date the current Primary </w:t>
      </w:r>
      <w:r w:rsidR="00983FBF" w:rsidRPr="009E5E84">
        <w:rPr>
          <w:rFonts w:ascii="Arial" w:hAnsi="Arial" w:cs="Arial"/>
        </w:rPr>
        <w:t>c</w:t>
      </w:r>
      <w:r w:rsidRPr="009E5E84">
        <w:rPr>
          <w:rFonts w:ascii="Arial" w:hAnsi="Arial" w:cs="Arial"/>
        </w:rPr>
        <w:t xml:space="preserve">ontact (as there can only be one Primary </w:t>
      </w:r>
      <w:r w:rsidR="00983FBF" w:rsidRPr="009E5E84">
        <w:rPr>
          <w:rFonts w:ascii="Arial" w:hAnsi="Arial" w:cs="Arial"/>
        </w:rPr>
        <w:t>c</w:t>
      </w:r>
      <w:r w:rsidRPr="009E5E84">
        <w:rPr>
          <w:rFonts w:ascii="Arial" w:hAnsi="Arial" w:cs="Arial"/>
        </w:rPr>
        <w:t xml:space="preserve">ontact). For example, if you create the new Primary </w:t>
      </w:r>
      <w:r w:rsidR="00983FBF" w:rsidRPr="009E5E84">
        <w:rPr>
          <w:rFonts w:ascii="Arial" w:hAnsi="Arial" w:cs="Arial"/>
        </w:rPr>
        <w:t>c</w:t>
      </w:r>
      <w:r w:rsidRPr="009E5E84">
        <w:rPr>
          <w:rFonts w:ascii="Arial" w:hAnsi="Arial" w:cs="Arial"/>
        </w:rPr>
        <w:t xml:space="preserve">ontact with a start date 02/12/2016, the current Primary </w:t>
      </w:r>
      <w:r w:rsidR="00983FBF" w:rsidRPr="009E5E84">
        <w:rPr>
          <w:rFonts w:ascii="Arial" w:hAnsi="Arial" w:cs="Arial"/>
        </w:rPr>
        <w:t>c</w:t>
      </w:r>
      <w:r w:rsidRPr="009E5E84">
        <w:rPr>
          <w:rFonts w:ascii="Arial" w:hAnsi="Arial" w:cs="Arial"/>
        </w:rPr>
        <w:t>ontact will automatically have an end date of 01/12/2016.</w:t>
      </w:r>
    </w:p>
    <w:p w14:paraId="37CFCC03" w14:textId="77777777" w:rsidR="00201C60" w:rsidRPr="009E5E84" w:rsidRDefault="00201C60" w:rsidP="00626A0F">
      <w:pPr>
        <w:pStyle w:val="NDIANote"/>
        <w:ind w:left="0"/>
        <w:rPr>
          <w:rFonts w:ascii="Arial" w:hAnsi="Arial" w:cs="Arial"/>
        </w:rPr>
      </w:pPr>
      <w:r w:rsidRPr="009E5E84">
        <w:rPr>
          <w:rFonts w:ascii="Arial" w:hAnsi="Arial" w:cs="Arial"/>
          <w:b/>
        </w:rPr>
        <w:t>Important note</w:t>
      </w:r>
      <w:r w:rsidRPr="009E5E84">
        <w:rPr>
          <w:rFonts w:ascii="Arial" w:hAnsi="Arial" w:cs="Arial"/>
        </w:rPr>
        <w:t>:</w:t>
      </w:r>
      <w:r w:rsidR="00404B90" w:rsidRPr="009E5E84">
        <w:rPr>
          <w:rFonts w:ascii="Arial" w:hAnsi="Arial" w:cs="Arial"/>
        </w:rPr>
        <w:t xml:space="preserve"> </w:t>
      </w:r>
      <w:r w:rsidRPr="009E5E84">
        <w:rPr>
          <w:rFonts w:ascii="Arial" w:hAnsi="Arial" w:cs="Arial"/>
        </w:rPr>
        <w:t xml:space="preserve">The first person who links to an organisation will be automatically assigned the roles Primary </w:t>
      </w:r>
      <w:r w:rsidR="00983FBF" w:rsidRPr="009E5E84">
        <w:rPr>
          <w:rFonts w:ascii="Arial" w:hAnsi="Arial" w:cs="Arial"/>
        </w:rPr>
        <w:t>c</w:t>
      </w:r>
      <w:r w:rsidRPr="009E5E84">
        <w:rPr>
          <w:rFonts w:ascii="Arial" w:hAnsi="Arial" w:cs="Arial"/>
        </w:rPr>
        <w:t xml:space="preserve">ontact and Account </w:t>
      </w:r>
      <w:r w:rsidR="00983FBF" w:rsidRPr="009E5E84">
        <w:rPr>
          <w:rFonts w:ascii="Arial" w:hAnsi="Arial" w:cs="Arial"/>
        </w:rPr>
        <w:t>m</w:t>
      </w:r>
      <w:r w:rsidRPr="009E5E84">
        <w:rPr>
          <w:rFonts w:ascii="Arial" w:hAnsi="Arial" w:cs="Arial"/>
        </w:rPr>
        <w:t>anager. This applies whether the registration is processed through the NDIA or the Commission.</w:t>
      </w:r>
    </w:p>
    <w:p w14:paraId="39D26D20" w14:textId="77777777" w:rsidR="00C866B3" w:rsidRPr="009E5E84" w:rsidRDefault="00C866B3" w:rsidP="00822E6E">
      <w:pPr>
        <w:pStyle w:val="Steps"/>
        <w:numPr>
          <w:ilvl w:val="0"/>
          <w:numId w:val="30"/>
        </w:numPr>
        <w:rPr>
          <w:rFonts w:ascii="Arial" w:hAnsi="Arial" w:cs="Arial"/>
        </w:rPr>
      </w:pPr>
      <w:r w:rsidRPr="009E5E84">
        <w:rPr>
          <w:rFonts w:ascii="Arial" w:hAnsi="Arial" w:cs="Arial"/>
        </w:rPr>
        <w:t xml:space="preserve">Select </w:t>
      </w:r>
      <w:r w:rsidRPr="009E5E84">
        <w:rPr>
          <w:rStyle w:val="Strong"/>
          <w:rFonts w:ascii="Arial" w:hAnsi="Arial" w:cs="Arial"/>
        </w:rPr>
        <w:t>End Role</w:t>
      </w:r>
      <w:r w:rsidRPr="009E5E84">
        <w:rPr>
          <w:rFonts w:ascii="Arial" w:hAnsi="Arial" w:cs="Arial"/>
        </w:rPr>
        <w:t xml:space="preserve"> </w:t>
      </w:r>
      <w:r w:rsidR="003E2CBB" w:rsidRPr="009E5E84">
        <w:rPr>
          <w:rFonts w:ascii="Arial" w:hAnsi="Arial" w:cs="Arial"/>
        </w:rPr>
        <w:t xml:space="preserve">in the Action column </w:t>
      </w:r>
      <w:r w:rsidRPr="009E5E84">
        <w:rPr>
          <w:rFonts w:ascii="Arial" w:hAnsi="Arial" w:cs="Arial"/>
        </w:rPr>
        <w:t xml:space="preserve">to remove </w:t>
      </w:r>
      <w:r w:rsidR="00F478F0" w:rsidRPr="009E5E84">
        <w:rPr>
          <w:rFonts w:ascii="Arial" w:hAnsi="Arial" w:cs="Arial"/>
        </w:rPr>
        <w:t xml:space="preserve">that </w:t>
      </w:r>
      <w:r w:rsidRPr="009E5E84">
        <w:rPr>
          <w:rFonts w:ascii="Arial" w:hAnsi="Arial" w:cs="Arial"/>
        </w:rPr>
        <w:t xml:space="preserve">access </w:t>
      </w:r>
      <w:r w:rsidR="00F478F0" w:rsidRPr="009E5E84">
        <w:rPr>
          <w:rFonts w:ascii="Arial" w:hAnsi="Arial" w:cs="Arial"/>
        </w:rPr>
        <w:t xml:space="preserve">type </w:t>
      </w:r>
      <w:r w:rsidRPr="009E5E84">
        <w:rPr>
          <w:rFonts w:ascii="Arial" w:hAnsi="Arial" w:cs="Arial"/>
        </w:rPr>
        <w:t xml:space="preserve">from a contact. </w:t>
      </w:r>
    </w:p>
    <w:p w14:paraId="58B13CE4" w14:textId="77777777" w:rsidR="00C866B3" w:rsidRPr="009E5E84" w:rsidRDefault="00C866B3" w:rsidP="00C866B3">
      <w:pPr>
        <w:pStyle w:val="Steps"/>
        <w:rPr>
          <w:rFonts w:ascii="Arial" w:hAnsi="Arial" w:cs="Arial"/>
        </w:rPr>
      </w:pPr>
      <w:r w:rsidRPr="009E5E84">
        <w:rPr>
          <w:rFonts w:ascii="Arial" w:hAnsi="Arial" w:cs="Arial"/>
        </w:rPr>
        <w:t xml:space="preserve">To add a new role to an existing contact, select </w:t>
      </w:r>
      <w:r w:rsidRPr="009E5E84">
        <w:rPr>
          <w:rStyle w:val="Strong"/>
          <w:rFonts w:ascii="Arial" w:hAnsi="Arial" w:cs="Arial"/>
        </w:rPr>
        <w:t>Add Role</w:t>
      </w:r>
      <w:r w:rsidRPr="009E5E84">
        <w:rPr>
          <w:rFonts w:ascii="Arial" w:hAnsi="Arial" w:cs="Arial"/>
        </w:rPr>
        <w:t>.</w:t>
      </w:r>
    </w:p>
    <w:p w14:paraId="0058841B" w14:textId="451EC968" w:rsidR="00E2771D" w:rsidRPr="009E5E84" w:rsidRDefault="00C813CB" w:rsidP="000A214C">
      <w:pPr>
        <w:pStyle w:val="Steps"/>
        <w:numPr>
          <w:ilvl w:val="0"/>
          <w:numId w:val="0"/>
        </w:numPr>
        <w:ind w:left="360" w:hanging="360"/>
        <w:rPr>
          <w:rFonts w:ascii="Arial" w:hAnsi="Arial" w:cs="Arial"/>
        </w:rPr>
      </w:pPr>
      <w:r w:rsidRPr="009E5E84">
        <w:rPr>
          <w:rFonts w:ascii="Arial" w:hAnsi="Arial" w:cs="Arial"/>
          <w:noProof/>
        </w:rPr>
        <w:lastRenderedPageBreak/>
        <w:drawing>
          <wp:inline distT="0" distB="0" distL="0" distR="0" wp14:anchorId="67027AF4" wp14:editId="12E0F8D8">
            <wp:extent cx="5733081" cy="2615013"/>
            <wp:effectExtent l="25400" t="25400" r="33020" b="26670"/>
            <wp:docPr id="5616" name="Picture 5616" descr="Screenshot of Organisational staff details" title="Screenshot of Organisational staff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 name="19a.jpg"/>
                    <pic:cNvPicPr/>
                  </pic:nvPicPr>
                  <pic:blipFill>
                    <a:blip r:embed="rId55">
                      <a:extLst>
                        <a:ext uri="{28A0092B-C50C-407E-A947-70E740481C1C}">
                          <a14:useLocalDpi xmlns:a14="http://schemas.microsoft.com/office/drawing/2010/main" val="0"/>
                        </a:ext>
                      </a:extLst>
                    </a:blip>
                    <a:stretch>
                      <a:fillRect/>
                    </a:stretch>
                  </pic:blipFill>
                  <pic:spPr>
                    <a:xfrm>
                      <a:off x="0" y="0"/>
                      <a:ext cx="5772657" cy="2633065"/>
                    </a:xfrm>
                    <a:prstGeom prst="rect">
                      <a:avLst/>
                    </a:prstGeom>
                    <a:ln w="3175">
                      <a:solidFill>
                        <a:schemeClr val="tx1">
                          <a:lumMod val="50000"/>
                          <a:lumOff val="50000"/>
                        </a:schemeClr>
                      </a:solidFill>
                    </a:ln>
                  </pic:spPr>
                </pic:pic>
              </a:graphicData>
            </a:graphic>
          </wp:inline>
        </w:drawing>
      </w:r>
    </w:p>
    <w:p w14:paraId="07020EA1" w14:textId="4FCA67A7" w:rsidR="00C866B3" w:rsidRPr="009E5E84" w:rsidRDefault="00C866B3" w:rsidP="00822E6E">
      <w:pPr>
        <w:pStyle w:val="Steps"/>
        <w:numPr>
          <w:ilvl w:val="0"/>
          <w:numId w:val="19"/>
        </w:numPr>
        <w:rPr>
          <w:rFonts w:ascii="Arial" w:hAnsi="Arial" w:cs="Arial"/>
        </w:rPr>
      </w:pPr>
      <w:r w:rsidRPr="009E5E84">
        <w:rPr>
          <w:rFonts w:ascii="Arial" w:hAnsi="Arial" w:cs="Arial"/>
        </w:rPr>
        <w:t>Select the</w:t>
      </w:r>
      <w:r w:rsidR="009226B1" w:rsidRPr="009E5E84">
        <w:rPr>
          <w:rFonts w:ascii="Arial" w:hAnsi="Arial" w:cs="Arial"/>
        </w:rPr>
        <w:t xml:space="preserve"> contact type from the</w:t>
      </w:r>
      <w:r w:rsidRPr="009E5E84">
        <w:rPr>
          <w:rFonts w:ascii="Arial" w:hAnsi="Arial" w:cs="Arial"/>
        </w:rPr>
        <w:t xml:space="preserve"> </w:t>
      </w:r>
      <w:r w:rsidRPr="009E5E84">
        <w:rPr>
          <w:rStyle w:val="Strong"/>
          <w:rFonts w:ascii="Arial" w:hAnsi="Arial" w:cs="Arial"/>
        </w:rPr>
        <w:t>Contact Type</w:t>
      </w:r>
      <w:r w:rsidRPr="009E5E84">
        <w:rPr>
          <w:rFonts w:ascii="Arial" w:hAnsi="Arial" w:cs="Arial"/>
        </w:rPr>
        <w:t xml:space="preserve"> </w:t>
      </w:r>
      <w:r w:rsidR="009226B1" w:rsidRPr="009E5E84">
        <w:rPr>
          <w:rFonts w:ascii="Arial" w:hAnsi="Arial" w:cs="Arial"/>
        </w:rPr>
        <w:t xml:space="preserve">dropdown </w:t>
      </w:r>
      <w:r w:rsidRPr="009E5E84">
        <w:rPr>
          <w:rFonts w:ascii="Arial" w:hAnsi="Arial" w:cs="Arial"/>
        </w:rPr>
        <w:t xml:space="preserve">and </w:t>
      </w:r>
      <w:r w:rsidR="009226B1" w:rsidRPr="009E5E84">
        <w:rPr>
          <w:rFonts w:ascii="Arial" w:hAnsi="Arial" w:cs="Arial"/>
        </w:rPr>
        <w:t xml:space="preserve">select </w:t>
      </w:r>
      <w:r w:rsidRPr="009E5E84">
        <w:rPr>
          <w:rStyle w:val="Strong"/>
          <w:rFonts w:ascii="Arial" w:hAnsi="Arial" w:cs="Arial"/>
        </w:rPr>
        <w:t>Update</w:t>
      </w:r>
      <w:r w:rsidRPr="009E5E84">
        <w:rPr>
          <w:rFonts w:ascii="Arial" w:hAnsi="Arial" w:cs="Arial"/>
        </w:rPr>
        <w:t xml:space="preserve"> to save the record.</w:t>
      </w:r>
    </w:p>
    <w:p w14:paraId="12A89DAF" w14:textId="49218062" w:rsidR="000A214C" w:rsidRPr="009E5E84" w:rsidRDefault="000A214C" w:rsidP="00626A0F">
      <w:pPr>
        <w:pStyle w:val="NDIANote"/>
        <w:ind w:left="0"/>
        <w:rPr>
          <w:rFonts w:ascii="Arial" w:hAnsi="Arial" w:cs="Arial"/>
          <w:b/>
        </w:rPr>
      </w:pPr>
      <w:r w:rsidRPr="009E5E84">
        <w:rPr>
          <w:rFonts w:ascii="Arial" w:hAnsi="Arial" w:cs="Arial"/>
          <w:noProof/>
          <w:lang w:eastAsia="en-AU"/>
        </w:rPr>
        <w:drawing>
          <wp:inline distT="0" distB="0" distL="0" distR="0" wp14:anchorId="2366E037" wp14:editId="59FFCB15">
            <wp:extent cx="5731510" cy="1963150"/>
            <wp:effectExtent l="25400" t="25400" r="34290" b="18415"/>
            <wp:docPr id="5621" name="Picture 5621" descr="Screenshot of Add role details" title="Screenshot of Add ro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snips%20enhanced/19%20b.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1963150"/>
                    </a:xfrm>
                    <a:prstGeom prst="rect">
                      <a:avLst/>
                    </a:prstGeom>
                    <a:ln w="3175">
                      <a:solidFill>
                        <a:schemeClr val="tx1">
                          <a:lumMod val="50000"/>
                          <a:lumOff val="50000"/>
                        </a:schemeClr>
                      </a:solidFill>
                    </a:ln>
                  </pic:spPr>
                </pic:pic>
              </a:graphicData>
            </a:graphic>
          </wp:inline>
        </w:drawing>
      </w:r>
    </w:p>
    <w:p w14:paraId="74F7E52A" w14:textId="77777777" w:rsidR="00C866B3" w:rsidRPr="009E5E84" w:rsidRDefault="00C866B3" w:rsidP="00626A0F">
      <w:pPr>
        <w:pStyle w:val="NDIANote"/>
        <w:ind w:left="0"/>
        <w:rPr>
          <w:rFonts w:ascii="Arial" w:hAnsi="Arial" w:cs="Arial"/>
        </w:rPr>
      </w:pPr>
      <w:r w:rsidRPr="009E5E84">
        <w:rPr>
          <w:rFonts w:ascii="Arial" w:hAnsi="Arial" w:cs="Arial"/>
          <w:b/>
        </w:rPr>
        <w:t>Tip</w:t>
      </w:r>
      <w:r w:rsidRPr="009E5E84">
        <w:rPr>
          <w:rFonts w:ascii="Arial" w:hAnsi="Arial" w:cs="Arial"/>
        </w:rPr>
        <w:t>: The</w:t>
      </w:r>
      <w:r w:rsidR="005D6485" w:rsidRPr="009E5E84">
        <w:rPr>
          <w:rFonts w:ascii="Arial" w:hAnsi="Arial" w:cs="Arial"/>
        </w:rPr>
        <w:t xml:space="preserve"> </w:t>
      </w:r>
      <w:r w:rsidR="005D6485" w:rsidRPr="009E5E84">
        <w:rPr>
          <w:rStyle w:val="Strong"/>
          <w:rFonts w:ascii="Arial" w:hAnsi="Arial" w:cs="Arial"/>
        </w:rPr>
        <w:t>Contact Type</w:t>
      </w:r>
      <w:r w:rsidRPr="009E5E84">
        <w:rPr>
          <w:rFonts w:ascii="Arial" w:hAnsi="Arial" w:cs="Arial"/>
        </w:rPr>
        <w:t xml:space="preserve"> </w:t>
      </w:r>
      <w:r w:rsidR="005D6485" w:rsidRPr="009E5E84">
        <w:rPr>
          <w:rFonts w:ascii="Arial" w:hAnsi="Arial" w:cs="Arial"/>
        </w:rPr>
        <w:t>available to select will be limited to the roles the staff member does not hold.</w:t>
      </w:r>
    </w:p>
    <w:p w14:paraId="651F82AD" w14:textId="77777777" w:rsidR="002C7C78" w:rsidRPr="009E5E84" w:rsidRDefault="002C7C78" w:rsidP="00626A0F">
      <w:pPr>
        <w:pStyle w:val="NDIANote"/>
        <w:ind w:left="0"/>
        <w:rPr>
          <w:rFonts w:ascii="Arial" w:hAnsi="Arial" w:cs="Arial"/>
        </w:rPr>
      </w:pPr>
      <w:r w:rsidRPr="009E5E84">
        <w:rPr>
          <w:rFonts w:ascii="Arial" w:hAnsi="Arial" w:cs="Arial"/>
          <w:b/>
        </w:rPr>
        <w:t>Tip</w:t>
      </w:r>
      <w:r w:rsidRPr="009E5E84">
        <w:rPr>
          <w:rFonts w:ascii="Arial" w:hAnsi="Arial" w:cs="Arial"/>
        </w:rPr>
        <w:t xml:space="preserve">: An individual user cannot hold both Primary </w:t>
      </w:r>
      <w:r w:rsidR="00983FBF" w:rsidRPr="009E5E84">
        <w:rPr>
          <w:rFonts w:ascii="Arial" w:hAnsi="Arial" w:cs="Arial"/>
        </w:rPr>
        <w:t>c</w:t>
      </w:r>
      <w:r w:rsidRPr="009E5E84">
        <w:rPr>
          <w:rFonts w:ascii="Arial" w:hAnsi="Arial" w:cs="Arial"/>
        </w:rPr>
        <w:t xml:space="preserve">ontact and Alternate </w:t>
      </w:r>
      <w:r w:rsidR="00983FBF" w:rsidRPr="009E5E84">
        <w:rPr>
          <w:rFonts w:ascii="Arial" w:hAnsi="Arial" w:cs="Arial"/>
        </w:rPr>
        <w:t>c</w:t>
      </w:r>
      <w:r w:rsidRPr="009E5E84">
        <w:rPr>
          <w:rFonts w:ascii="Arial" w:hAnsi="Arial" w:cs="Arial"/>
        </w:rPr>
        <w:t>ontact roles at the same time.</w:t>
      </w:r>
    </w:p>
    <w:p w14:paraId="25471522" w14:textId="77777777" w:rsidR="000A214C" w:rsidRPr="009E5E84" w:rsidRDefault="000A214C" w:rsidP="003B47A6">
      <w:pPr>
        <w:pStyle w:val="Heading3"/>
        <w:rPr>
          <w:rFonts w:ascii="Arial" w:hAnsi="Arial" w:cs="Arial"/>
        </w:rPr>
      </w:pPr>
    </w:p>
    <w:p w14:paraId="4AF79CE1" w14:textId="77777777" w:rsidR="00356E37" w:rsidRPr="009E5E84" w:rsidRDefault="00356E37">
      <w:pPr>
        <w:spacing w:after="200" w:line="276" w:lineRule="auto"/>
        <w:rPr>
          <w:rFonts w:ascii="Arial" w:hAnsi="Arial" w:cs="Arial"/>
          <w:b/>
          <w:color w:val="6A2875"/>
          <w:sz w:val="30"/>
          <w:szCs w:val="30"/>
        </w:rPr>
      </w:pPr>
      <w:r w:rsidRPr="009E5E84">
        <w:rPr>
          <w:rFonts w:ascii="Arial" w:hAnsi="Arial" w:cs="Arial"/>
        </w:rPr>
        <w:br w:type="page"/>
      </w:r>
    </w:p>
    <w:p w14:paraId="65547830" w14:textId="6542B3C6" w:rsidR="00F478F0" w:rsidRPr="009E5E84" w:rsidRDefault="005F3979" w:rsidP="003B47A6">
      <w:pPr>
        <w:pStyle w:val="Heading3"/>
        <w:rPr>
          <w:rFonts w:ascii="Arial" w:hAnsi="Arial" w:cs="Arial"/>
        </w:rPr>
      </w:pPr>
      <w:bookmarkStart w:id="66" w:name="_Toc529344307"/>
      <w:r w:rsidRPr="009E5E84">
        <w:rPr>
          <w:rFonts w:ascii="Arial" w:hAnsi="Arial" w:cs="Arial"/>
        </w:rPr>
        <w:lastRenderedPageBreak/>
        <w:t xml:space="preserve">Bank </w:t>
      </w:r>
      <w:r w:rsidR="00983FBF" w:rsidRPr="009E5E84">
        <w:rPr>
          <w:rFonts w:ascii="Arial" w:hAnsi="Arial" w:cs="Arial"/>
        </w:rPr>
        <w:t>d</w:t>
      </w:r>
      <w:r w:rsidRPr="009E5E84">
        <w:rPr>
          <w:rFonts w:ascii="Arial" w:hAnsi="Arial" w:cs="Arial"/>
        </w:rPr>
        <w:t>etails</w:t>
      </w:r>
      <w:bookmarkEnd w:id="66"/>
    </w:p>
    <w:p w14:paraId="7493AE83" w14:textId="77777777" w:rsidR="00F478F0" w:rsidRPr="009E5E84" w:rsidRDefault="00F478F0" w:rsidP="003B47A6">
      <w:pPr>
        <w:rPr>
          <w:rFonts w:ascii="Arial" w:hAnsi="Arial" w:cs="Arial"/>
        </w:rPr>
      </w:pPr>
      <w:r w:rsidRPr="009E5E84">
        <w:rPr>
          <w:rFonts w:ascii="Arial" w:hAnsi="Arial" w:cs="Arial"/>
        </w:rPr>
        <w:t xml:space="preserve">The NDIA will pay </w:t>
      </w:r>
      <w:r w:rsidRPr="009E5E84">
        <w:rPr>
          <w:rStyle w:val="Strong"/>
          <w:rFonts w:ascii="Arial" w:hAnsi="Arial" w:cs="Arial"/>
        </w:rPr>
        <w:t>Payment Requests</w:t>
      </w:r>
      <w:r w:rsidRPr="009E5E84">
        <w:rPr>
          <w:rFonts w:ascii="Arial" w:hAnsi="Arial" w:cs="Arial"/>
        </w:rPr>
        <w:t xml:space="preserve"> from your organisation to this account</w:t>
      </w:r>
    </w:p>
    <w:p w14:paraId="609AD910" w14:textId="77777777" w:rsidR="005F3979" w:rsidRPr="009E5E84" w:rsidRDefault="005F3979" w:rsidP="00822E6E">
      <w:pPr>
        <w:pStyle w:val="Steps"/>
        <w:numPr>
          <w:ilvl w:val="0"/>
          <w:numId w:val="20"/>
        </w:numPr>
        <w:spacing w:after="60"/>
        <w:ind w:left="426" w:hanging="426"/>
        <w:rPr>
          <w:rFonts w:ascii="Arial" w:hAnsi="Arial" w:cs="Arial"/>
        </w:rPr>
      </w:pPr>
      <w:r w:rsidRPr="009E5E84">
        <w:rPr>
          <w:rFonts w:ascii="Arial" w:hAnsi="Arial" w:cs="Arial"/>
        </w:rPr>
        <w:t xml:space="preserve">To add bank account details, select </w:t>
      </w:r>
      <w:r w:rsidRPr="009E5E84">
        <w:rPr>
          <w:rStyle w:val="Strong"/>
          <w:rFonts w:ascii="Arial" w:hAnsi="Arial" w:cs="Arial"/>
        </w:rPr>
        <w:t>Add Bank Detail</w:t>
      </w:r>
      <w:r w:rsidRPr="009E5E84">
        <w:rPr>
          <w:rFonts w:ascii="Arial" w:hAnsi="Arial" w:cs="Arial"/>
        </w:rPr>
        <w:t xml:space="preserve"> from the </w:t>
      </w:r>
      <w:r w:rsidRPr="009E5E84">
        <w:rPr>
          <w:rStyle w:val="Strong"/>
          <w:rFonts w:ascii="Arial" w:hAnsi="Arial" w:cs="Arial"/>
        </w:rPr>
        <w:t>Bank Details</w:t>
      </w:r>
      <w:r w:rsidRPr="009E5E84">
        <w:rPr>
          <w:rFonts w:ascii="Arial" w:hAnsi="Arial" w:cs="Arial"/>
        </w:rPr>
        <w:t xml:space="preserve"> section.</w:t>
      </w:r>
    </w:p>
    <w:p w14:paraId="2F863639" w14:textId="77777777" w:rsidR="005F3979" w:rsidRPr="009E5E84" w:rsidRDefault="005F3979" w:rsidP="009E6330">
      <w:pPr>
        <w:pStyle w:val="NDIANote"/>
        <w:tabs>
          <w:tab w:val="left" w:pos="1134"/>
        </w:tabs>
        <w:ind w:left="426"/>
        <w:rPr>
          <w:rFonts w:ascii="Arial" w:hAnsi="Arial" w:cs="Arial"/>
        </w:rPr>
      </w:pPr>
      <w:r w:rsidRPr="009E5E84">
        <w:rPr>
          <w:rFonts w:ascii="Arial" w:hAnsi="Arial" w:cs="Arial"/>
          <w:b/>
        </w:rPr>
        <w:t>Note</w:t>
      </w:r>
      <w:r w:rsidRPr="009E5E84">
        <w:rPr>
          <w:rFonts w:ascii="Arial" w:hAnsi="Arial" w:cs="Arial"/>
        </w:rPr>
        <w:t>:</w:t>
      </w:r>
      <w:r w:rsidRPr="009E5E84">
        <w:rPr>
          <w:rFonts w:ascii="Arial" w:hAnsi="Arial" w:cs="Arial"/>
        </w:rPr>
        <w:tab/>
        <w:t xml:space="preserve">Only the Account </w:t>
      </w:r>
      <w:r w:rsidR="003E0659" w:rsidRPr="009E5E84">
        <w:rPr>
          <w:rFonts w:ascii="Arial" w:hAnsi="Arial" w:cs="Arial"/>
        </w:rPr>
        <w:t>M</w:t>
      </w:r>
      <w:r w:rsidRPr="009E5E84">
        <w:rPr>
          <w:rFonts w:ascii="Arial" w:hAnsi="Arial" w:cs="Arial"/>
        </w:rPr>
        <w:t>anager can add or edit bank accounts details.</w:t>
      </w:r>
    </w:p>
    <w:p w14:paraId="4ADAE267" w14:textId="77777777" w:rsidR="00F478F0" w:rsidRPr="009E5E84" w:rsidRDefault="00F478F0" w:rsidP="009E6330">
      <w:pPr>
        <w:pStyle w:val="NDIANote"/>
        <w:ind w:left="1146" w:hanging="720"/>
        <w:rPr>
          <w:rFonts w:ascii="Arial" w:hAnsi="Arial" w:cs="Arial"/>
        </w:rPr>
      </w:pPr>
      <w:r w:rsidRPr="009E5E84">
        <w:rPr>
          <w:rFonts w:ascii="Arial" w:hAnsi="Arial" w:cs="Arial"/>
          <w:b/>
        </w:rPr>
        <w:t>Note:</w:t>
      </w:r>
      <w:r w:rsidR="00BB5CA1" w:rsidRPr="009E5E84">
        <w:rPr>
          <w:rFonts w:ascii="Arial" w:hAnsi="Arial" w:cs="Arial"/>
        </w:rPr>
        <w:tab/>
      </w:r>
      <w:r w:rsidRPr="009E5E84">
        <w:rPr>
          <w:rFonts w:ascii="Arial" w:hAnsi="Arial" w:cs="Arial"/>
        </w:rPr>
        <w:t>Bank details cannot be updated if there are payments approved but not yet paid</w:t>
      </w:r>
      <w:r w:rsidR="00BB5CA1" w:rsidRPr="009E5E84">
        <w:rPr>
          <w:rFonts w:ascii="Arial" w:hAnsi="Arial" w:cs="Arial"/>
        </w:rPr>
        <w:t>. Changed bank details will take effect immediately.</w:t>
      </w:r>
    </w:p>
    <w:p w14:paraId="231F75B4" w14:textId="4F78121D" w:rsidR="005F3979" w:rsidRPr="009E5E84" w:rsidRDefault="005F3979" w:rsidP="00822E6E">
      <w:pPr>
        <w:pStyle w:val="Steps"/>
        <w:numPr>
          <w:ilvl w:val="0"/>
          <w:numId w:val="20"/>
        </w:numPr>
        <w:spacing w:after="60"/>
        <w:rPr>
          <w:rFonts w:ascii="Arial" w:hAnsi="Arial" w:cs="Arial"/>
        </w:rPr>
      </w:pPr>
      <w:r w:rsidRPr="009E5E84">
        <w:rPr>
          <w:rFonts w:ascii="Arial" w:hAnsi="Arial" w:cs="Arial"/>
        </w:rPr>
        <w:t>Complete the following fields:</w:t>
      </w:r>
    </w:p>
    <w:p w14:paraId="08F3415A" w14:textId="77777777" w:rsidR="005F3979" w:rsidRPr="009E5E84" w:rsidRDefault="005F3979" w:rsidP="00AE510F">
      <w:pPr>
        <w:pStyle w:val="NDIABulletlvl10"/>
        <w:numPr>
          <w:ilvl w:val="0"/>
          <w:numId w:val="55"/>
        </w:numPr>
        <w:rPr>
          <w:rFonts w:ascii="Arial" w:hAnsi="Arial" w:cs="Arial"/>
        </w:rPr>
      </w:pPr>
      <w:r w:rsidRPr="009E5E84">
        <w:rPr>
          <w:rFonts w:ascii="Arial" w:hAnsi="Arial" w:cs="Arial"/>
        </w:rPr>
        <w:t xml:space="preserve">At </w:t>
      </w:r>
      <w:r w:rsidRPr="009E5E84">
        <w:rPr>
          <w:rStyle w:val="Strong"/>
          <w:rFonts w:ascii="Arial" w:hAnsi="Arial" w:cs="Arial"/>
        </w:rPr>
        <w:t>Account Name</w:t>
      </w:r>
      <w:r w:rsidRPr="009E5E84">
        <w:rPr>
          <w:rFonts w:ascii="Arial" w:hAnsi="Arial" w:cs="Arial"/>
        </w:rPr>
        <w:t>, enter the bank account name.</w:t>
      </w:r>
    </w:p>
    <w:p w14:paraId="771ECDB1" w14:textId="77777777" w:rsidR="005F3979" w:rsidRPr="009E5E84" w:rsidRDefault="005F3979" w:rsidP="00AE510F">
      <w:pPr>
        <w:pStyle w:val="NDIABulletlvl10"/>
        <w:numPr>
          <w:ilvl w:val="0"/>
          <w:numId w:val="55"/>
        </w:numPr>
        <w:rPr>
          <w:rFonts w:ascii="Arial" w:hAnsi="Arial" w:cs="Arial"/>
        </w:rPr>
      </w:pPr>
      <w:r w:rsidRPr="009E5E84">
        <w:rPr>
          <w:rFonts w:ascii="Arial" w:hAnsi="Arial" w:cs="Arial"/>
        </w:rPr>
        <w:t xml:space="preserve">At </w:t>
      </w:r>
      <w:r w:rsidRPr="009E5E84">
        <w:rPr>
          <w:rStyle w:val="Strong"/>
          <w:rFonts w:ascii="Arial" w:hAnsi="Arial" w:cs="Arial"/>
        </w:rPr>
        <w:t>BSB</w:t>
      </w:r>
      <w:r w:rsidRPr="009E5E84">
        <w:rPr>
          <w:rFonts w:ascii="Arial" w:hAnsi="Arial" w:cs="Arial"/>
        </w:rPr>
        <w:t xml:space="preserve">, enter the </w:t>
      </w:r>
      <w:r w:rsidR="00EB1604" w:rsidRPr="009E5E84">
        <w:rPr>
          <w:rFonts w:ascii="Arial" w:hAnsi="Arial" w:cs="Arial"/>
        </w:rPr>
        <w:t>six-digit</w:t>
      </w:r>
      <w:r w:rsidRPr="009E5E84">
        <w:rPr>
          <w:rFonts w:ascii="Arial" w:hAnsi="Arial" w:cs="Arial"/>
        </w:rPr>
        <w:t xml:space="preserve"> BSB number.</w:t>
      </w:r>
    </w:p>
    <w:p w14:paraId="73C601C0" w14:textId="77777777" w:rsidR="005F3979" w:rsidRPr="009E5E84" w:rsidRDefault="005F3979" w:rsidP="00AE510F">
      <w:pPr>
        <w:pStyle w:val="NDIABulletlvl10"/>
        <w:numPr>
          <w:ilvl w:val="0"/>
          <w:numId w:val="55"/>
        </w:numPr>
        <w:rPr>
          <w:rFonts w:ascii="Arial" w:hAnsi="Arial" w:cs="Arial"/>
        </w:rPr>
      </w:pPr>
      <w:r w:rsidRPr="009E5E84">
        <w:rPr>
          <w:rFonts w:ascii="Arial" w:hAnsi="Arial" w:cs="Arial"/>
        </w:rPr>
        <w:t xml:space="preserve">At </w:t>
      </w:r>
      <w:r w:rsidRPr="009E5E84">
        <w:rPr>
          <w:rStyle w:val="Strong"/>
          <w:rFonts w:ascii="Arial" w:hAnsi="Arial" w:cs="Arial"/>
        </w:rPr>
        <w:t>Account Number</w:t>
      </w:r>
      <w:r w:rsidRPr="009E5E84">
        <w:rPr>
          <w:rFonts w:ascii="Arial" w:hAnsi="Arial" w:cs="Arial"/>
        </w:rPr>
        <w:t>, enter the account number.</w:t>
      </w:r>
    </w:p>
    <w:p w14:paraId="0E3E05BC" w14:textId="77777777" w:rsidR="005F3979" w:rsidRPr="009E5E84" w:rsidRDefault="005F3979" w:rsidP="00AE510F">
      <w:pPr>
        <w:pStyle w:val="NDIABulletlvl10"/>
        <w:numPr>
          <w:ilvl w:val="0"/>
          <w:numId w:val="55"/>
        </w:numPr>
        <w:rPr>
          <w:rFonts w:ascii="Arial" w:hAnsi="Arial" w:cs="Arial"/>
          <w:color w:val="000000" w:themeColor="text1"/>
        </w:rPr>
      </w:pPr>
      <w:r w:rsidRPr="009E5E84">
        <w:rPr>
          <w:rFonts w:ascii="Arial" w:hAnsi="Arial" w:cs="Arial"/>
        </w:rPr>
        <w:t xml:space="preserve">Select </w:t>
      </w:r>
      <w:r w:rsidRPr="009E5E84">
        <w:rPr>
          <w:rStyle w:val="Strong"/>
          <w:rFonts w:ascii="Arial" w:hAnsi="Arial" w:cs="Arial"/>
        </w:rPr>
        <w:t>Update</w:t>
      </w:r>
      <w:r w:rsidRPr="009E5E84">
        <w:rPr>
          <w:rFonts w:ascii="Arial" w:hAnsi="Arial" w:cs="Arial"/>
        </w:rPr>
        <w:t>.</w:t>
      </w:r>
    </w:p>
    <w:p w14:paraId="7C6EAED2" w14:textId="17C2DF84" w:rsidR="005F3979" w:rsidRPr="009E5E84" w:rsidRDefault="00861B44" w:rsidP="005F3979">
      <w:pPr>
        <w:pStyle w:val="BodyText1"/>
        <w:spacing w:before="60" w:after="60"/>
        <w:rPr>
          <w:rFonts w:ascii="Arial" w:hAnsi="Arial" w:cs="Arial"/>
        </w:rPr>
      </w:pPr>
      <w:r w:rsidRPr="009E5E84">
        <w:rPr>
          <w:rFonts w:ascii="Arial" w:hAnsi="Arial" w:cs="Arial"/>
          <w:noProof/>
          <w:lang w:eastAsia="en-AU"/>
        </w:rPr>
        <w:drawing>
          <wp:inline distT="0" distB="0" distL="0" distR="0" wp14:anchorId="1DC0579D" wp14:editId="4629C301">
            <wp:extent cx="5725172" cy="2179178"/>
            <wp:effectExtent l="25400" t="25400" r="15240" b="31115"/>
            <wp:docPr id="192" name="Picture 192" descr="Screenshot of Update bank details" title="Screenshot of Update bank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snips%20enhanced/19b.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2313" cy="2193315"/>
                    </a:xfrm>
                    <a:prstGeom prst="rect">
                      <a:avLst/>
                    </a:prstGeom>
                    <a:ln w="3175">
                      <a:solidFill>
                        <a:schemeClr val="tx1">
                          <a:lumMod val="50000"/>
                          <a:lumOff val="50000"/>
                        </a:schemeClr>
                      </a:solidFill>
                    </a:ln>
                  </pic:spPr>
                </pic:pic>
              </a:graphicData>
            </a:graphic>
          </wp:inline>
        </w:drawing>
      </w:r>
    </w:p>
    <w:p w14:paraId="3D35B0F7" w14:textId="2F93B65A" w:rsidR="005F3979" w:rsidRPr="009E5E84" w:rsidRDefault="005F3979" w:rsidP="005F3979">
      <w:pPr>
        <w:pStyle w:val="Steps"/>
        <w:spacing w:after="60"/>
        <w:rPr>
          <w:rFonts w:ascii="Arial" w:hAnsi="Arial" w:cs="Arial"/>
        </w:rPr>
      </w:pPr>
      <w:r w:rsidRPr="009E5E84">
        <w:rPr>
          <w:rFonts w:ascii="Arial" w:hAnsi="Arial" w:cs="Arial"/>
        </w:rPr>
        <w:t xml:space="preserve">Once you have saved your bank account details, </w:t>
      </w:r>
      <w:r w:rsidR="009E6330" w:rsidRPr="009E5E84">
        <w:rPr>
          <w:rFonts w:ascii="Arial" w:hAnsi="Arial" w:cs="Arial"/>
        </w:rPr>
        <w:t>use the</w:t>
      </w:r>
      <w:r w:rsidRPr="009E5E84">
        <w:rPr>
          <w:rFonts w:ascii="Arial" w:hAnsi="Arial" w:cs="Arial"/>
        </w:rPr>
        <w:t xml:space="preserve"> </w:t>
      </w:r>
      <w:r w:rsidRPr="009E5E84">
        <w:rPr>
          <w:rStyle w:val="Strong"/>
          <w:rFonts w:ascii="Arial" w:hAnsi="Arial" w:cs="Arial"/>
        </w:rPr>
        <w:t>Edit</w:t>
      </w:r>
      <w:r w:rsidRPr="009E5E84">
        <w:rPr>
          <w:rFonts w:ascii="Arial" w:hAnsi="Arial" w:cs="Arial"/>
        </w:rPr>
        <w:t xml:space="preserve"> button if you need to change the account details. </w:t>
      </w:r>
    </w:p>
    <w:p w14:paraId="4FD2C52D" w14:textId="0417F7FD" w:rsidR="005F3979" w:rsidRPr="009E5E84" w:rsidRDefault="00416197" w:rsidP="009E6330">
      <w:pPr>
        <w:pStyle w:val="NDIANote"/>
        <w:ind w:left="360"/>
        <w:rPr>
          <w:rFonts w:ascii="Arial" w:hAnsi="Arial" w:cs="Arial"/>
        </w:rPr>
      </w:pPr>
      <w:r w:rsidRPr="009E5E84">
        <w:rPr>
          <w:rFonts w:ascii="Arial" w:hAnsi="Arial" w:cs="Arial"/>
          <w:b/>
        </w:rPr>
        <w:t>Note:</w:t>
      </w:r>
      <w:r w:rsidR="00141A99" w:rsidRPr="009E5E84">
        <w:rPr>
          <w:rFonts w:ascii="Arial" w:hAnsi="Arial" w:cs="Arial"/>
        </w:rPr>
        <w:t xml:space="preserve"> </w:t>
      </w:r>
      <w:r w:rsidR="005F3979" w:rsidRPr="009E5E84">
        <w:rPr>
          <w:rFonts w:ascii="Arial" w:hAnsi="Arial" w:cs="Arial"/>
        </w:rPr>
        <w:t>Whenever the bank account details are added or edited, the primary contact for your organisation will receive an SMS stating</w:t>
      </w:r>
      <w:r w:rsidR="00404B90" w:rsidRPr="009E5E84">
        <w:rPr>
          <w:rFonts w:ascii="Arial" w:hAnsi="Arial" w:cs="Arial"/>
        </w:rPr>
        <w:t>:</w:t>
      </w:r>
    </w:p>
    <w:p w14:paraId="4BC3EDC6" w14:textId="0CEF17B4" w:rsidR="009F1695" w:rsidRPr="009E5E84" w:rsidRDefault="005F3979" w:rsidP="00141A99">
      <w:pPr>
        <w:pStyle w:val="NDIANote"/>
        <w:ind w:left="720"/>
        <w:rPr>
          <w:rFonts w:ascii="Arial" w:hAnsi="Arial" w:cs="Arial"/>
          <w:i/>
        </w:rPr>
      </w:pPr>
      <w:r w:rsidRPr="009E5E84">
        <w:rPr>
          <w:rFonts w:ascii="Arial" w:hAnsi="Arial" w:cs="Arial"/>
          <w:i/>
        </w:rPr>
        <w:t xml:space="preserve">We have updated your bank account details as requested. </w:t>
      </w:r>
      <w:r w:rsidR="009F1695" w:rsidRPr="009E5E84">
        <w:rPr>
          <w:rFonts w:ascii="Arial" w:hAnsi="Arial" w:cs="Arial"/>
          <w:i/>
        </w:rPr>
        <w:t>Contact</w:t>
      </w:r>
      <w:r w:rsidRPr="009E5E84">
        <w:rPr>
          <w:rFonts w:ascii="Arial" w:hAnsi="Arial" w:cs="Arial"/>
          <w:i/>
        </w:rPr>
        <w:t xml:space="preserve"> NDIA on 1800 800 110</w:t>
      </w:r>
      <w:r w:rsidR="009F1695" w:rsidRPr="009E5E84">
        <w:rPr>
          <w:rFonts w:ascii="Arial" w:hAnsi="Arial" w:cs="Arial"/>
          <w:i/>
        </w:rPr>
        <w:t xml:space="preserve"> if you need to</w:t>
      </w:r>
      <w:r w:rsidRPr="009E5E84">
        <w:rPr>
          <w:rFonts w:ascii="Arial" w:hAnsi="Arial" w:cs="Arial"/>
          <w:i/>
        </w:rPr>
        <w:t>.</w:t>
      </w:r>
    </w:p>
    <w:p w14:paraId="63E33A32" w14:textId="601975AA" w:rsidR="00792C01" w:rsidRPr="009E5E84" w:rsidRDefault="00792C01" w:rsidP="00E67DA2">
      <w:pPr>
        <w:pStyle w:val="NDIANote"/>
        <w:ind w:left="720" w:hanging="720"/>
        <w:rPr>
          <w:rFonts w:ascii="Arial" w:hAnsi="Arial" w:cs="Arial"/>
        </w:rPr>
      </w:pPr>
      <w:r w:rsidRPr="009E5E84">
        <w:rPr>
          <w:rFonts w:ascii="Arial" w:hAnsi="Arial" w:cs="Arial"/>
        </w:rPr>
        <w:br w:type="page"/>
      </w:r>
    </w:p>
    <w:p w14:paraId="1F3C6AC1" w14:textId="77777777" w:rsidR="00CC3CB8" w:rsidRPr="009E5E84" w:rsidRDefault="00C866B3" w:rsidP="006F32D0">
      <w:pPr>
        <w:pStyle w:val="Heading2"/>
        <w:rPr>
          <w:rFonts w:ascii="Arial" w:hAnsi="Arial" w:cs="Arial"/>
        </w:rPr>
      </w:pPr>
      <w:bookmarkStart w:id="67" w:name="_Toc529344308"/>
      <w:r w:rsidRPr="009E5E84">
        <w:rPr>
          <w:rFonts w:ascii="Arial" w:hAnsi="Arial" w:cs="Arial"/>
        </w:rPr>
        <w:lastRenderedPageBreak/>
        <w:t xml:space="preserve">Registration </w:t>
      </w:r>
      <w:r w:rsidR="00983FBF" w:rsidRPr="009E5E84">
        <w:rPr>
          <w:rFonts w:ascii="Arial" w:hAnsi="Arial" w:cs="Arial"/>
        </w:rPr>
        <w:t>d</w:t>
      </w:r>
      <w:r w:rsidRPr="009E5E84">
        <w:rPr>
          <w:rFonts w:ascii="Arial" w:hAnsi="Arial" w:cs="Arial"/>
        </w:rPr>
        <w:t>etails</w:t>
      </w:r>
      <w:bookmarkEnd w:id="67"/>
    </w:p>
    <w:p w14:paraId="6BD838BD" w14:textId="77777777" w:rsidR="00714BA8" w:rsidRPr="009E5E84" w:rsidRDefault="00CC3CB8" w:rsidP="00C866B3">
      <w:pPr>
        <w:pStyle w:val="BodyText1"/>
        <w:rPr>
          <w:rFonts w:ascii="Arial" w:hAnsi="Arial" w:cs="Arial"/>
        </w:rPr>
      </w:pPr>
      <w:r w:rsidRPr="009E5E84">
        <w:rPr>
          <w:rFonts w:ascii="Arial" w:hAnsi="Arial" w:cs="Arial"/>
        </w:rPr>
        <w:t xml:space="preserve">This function enables you to view the status of each of the registration groups </w:t>
      </w:r>
      <w:r w:rsidR="00D7646F" w:rsidRPr="009E5E84">
        <w:rPr>
          <w:rFonts w:ascii="Arial" w:hAnsi="Arial" w:cs="Arial"/>
        </w:rPr>
        <w:t xml:space="preserve">for which </w:t>
      </w:r>
      <w:r w:rsidRPr="009E5E84">
        <w:rPr>
          <w:rFonts w:ascii="Arial" w:hAnsi="Arial" w:cs="Arial"/>
        </w:rPr>
        <w:t xml:space="preserve">your organisation has requested approval. Each </w:t>
      </w:r>
      <w:r w:rsidRPr="009E5E84">
        <w:rPr>
          <w:rStyle w:val="Strong"/>
          <w:rFonts w:ascii="Arial" w:hAnsi="Arial" w:cs="Arial"/>
        </w:rPr>
        <w:t>Registration Group</w:t>
      </w:r>
      <w:r w:rsidRPr="009E5E84">
        <w:rPr>
          <w:rFonts w:ascii="Arial" w:hAnsi="Arial" w:cs="Arial"/>
        </w:rPr>
        <w:t xml:space="preserve"> describes a type of </w:t>
      </w:r>
      <w:r w:rsidR="00F618F5" w:rsidRPr="009E5E84">
        <w:rPr>
          <w:rFonts w:ascii="Arial" w:hAnsi="Arial" w:cs="Arial"/>
        </w:rPr>
        <w:t>service you provide to participants</w:t>
      </w:r>
      <w:r w:rsidRPr="009E5E84">
        <w:rPr>
          <w:rFonts w:ascii="Arial" w:hAnsi="Arial" w:cs="Arial"/>
        </w:rPr>
        <w:t xml:space="preserve">. </w:t>
      </w:r>
    </w:p>
    <w:p w14:paraId="6105A790" w14:textId="77777777" w:rsidR="000F7E8C" w:rsidRPr="009E5E84" w:rsidRDefault="000F7E8C" w:rsidP="000F7E8C">
      <w:pPr>
        <w:rPr>
          <w:rFonts w:ascii="Arial" w:hAnsi="Arial" w:cs="Arial"/>
        </w:rPr>
      </w:pPr>
      <w:r w:rsidRPr="009E5E84">
        <w:rPr>
          <w:rFonts w:ascii="Arial" w:hAnsi="Arial" w:cs="Arial"/>
        </w:rPr>
        <w:t xml:space="preserve">Responsibility for the registration of NDIS </w:t>
      </w:r>
      <w:r w:rsidR="00983FBF" w:rsidRPr="009E5E84">
        <w:rPr>
          <w:rFonts w:ascii="Arial" w:hAnsi="Arial" w:cs="Arial"/>
        </w:rPr>
        <w:t>p</w:t>
      </w:r>
      <w:r w:rsidRPr="009E5E84">
        <w:rPr>
          <w:rFonts w:ascii="Arial" w:hAnsi="Arial" w:cs="Arial"/>
        </w:rPr>
        <w:t xml:space="preserve">roviders </w:t>
      </w:r>
      <w:r w:rsidR="006F32D0" w:rsidRPr="009E5E84">
        <w:rPr>
          <w:rFonts w:ascii="Arial" w:hAnsi="Arial" w:cs="Arial"/>
        </w:rPr>
        <w:t xml:space="preserve">commenced </w:t>
      </w:r>
      <w:r w:rsidRPr="009E5E84">
        <w:rPr>
          <w:rFonts w:ascii="Arial" w:hAnsi="Arial" w:cs="Arial"/>
        </w:rPr>
        <w:t xml:space="preserve">transition to the NDIS Quality and Safeguards Commission </w:t>
      </w:r>
      <w:r w:rsidR="006F32D0" w:rsidRPr="009E5E84">
        <w:rPr>
          <w:rFonts w:ascii="Arial" w:hAnsi="Arial" w:cs="Arial"/>
        </w:rPr>
        <w:t xml:space="preserve">on </w:t>
      </w:r>
      <w:r w:rsidRPr="009E5E84">
        <w:rPr>
          <w:rFonts w:ascii="Arial" w:hAnsi="Arial" w:cs="Arial"/>
        </w:rPr>
        <w:t>1 July 2018. The transition will be in stages as shown below:</w:t>
      </w:r>
    </w:p>
    <w:p w14:paraId="30FA37B9" w14:textId="77777777" w:rsidR="000F7E8C" w:rsidRPr="009E5E84" w:rsidRDefault="000F7E8C" w:rsidP="00822E6E">
      <w:pPr>
        <w:pStyle w:val="ListParagraph"/>
        <w:numPr>
          <w:ilvl w:val="0"/>
          <w:numId w:val="26"/>
        </w:numPr>
        <w:spacing w:after="120" w:line="276" w:lineRule="auto"/>
        <w:rPr>
          <w:rFonts w:ascii="Arial" w:hAnsi="Arial" w:cs="Arial"/>
        </w:rPr>
      </w:pPr>
      <w:r w:rsidRPr="009E5E84">
        <w:rPr>
          <w:rFonts w:ascii="Arial" w:hAnsi="Arial" w:cs="Arial"/>
        </w:rPr>
        <w:t xml:space="preserve">1 July 2018: NSW and SA </w:t>
      </w:r>
    </w:p>
    <w:p w14:paraId="0A388A14" w14:textId="77777777" w:rsidR="000F7E8C" w:rsidRPr="009E5E84" w:rsidRDefault="000F7E8C" w:rsidP="00822E6E">
      <w:pPr>
        <w:pStyle w:val="ListParagraph"/>
        <w:numPr>
          <w:ilvl w:val="0"/>
          <w:numId w:val="26"/>
        </w:numPr>
        <w:spacing w:after="120" w:line="276" w:lineRule="auto"/>
        <w:rPr>
          <w:rFonts w:ascii="Arial" w:hAnsi="Arial" w:cs="Arial"/>
        </w:rPr>
      </w:pPr>
      <w:r w:rsidRPr="009E5E84">
        <w:rPr>
          <w:rFonts w:ascii="Arial" w:hAnsi="Arial" w:cs="Arial"/>
        </w:rPr>
        <w:t>1 July 2019: ACT, NT, Qld, Tas, and Vic</w:t>
      </w:r>
    </w:p>
    <w:p w14:paraId="3615DAE3" w14:textId="77777777" w:rsidR="000F7E8C" w:rsidRPr="009E5E84" w:rsidRDefault="000F7E8C" w:rsidP="00822E6E">
      <w:pPr>
        <w:pStyle w:val="ListParagraph"/>
        <w:numPr>
          <w:ilvl w:val="0"/>
          <w:numId w:val="26"/>
        </w:numPr>
        <w:spacing w:after="120" w:line="276" w:lineRule="auto"/>
        <w:rPr>
          <w:rFonts w:ascii="Arial" w:hAnsi="Arial" w:cs="Arial"/>
        </w:rPr>
      </w:pPr>
      <w:r w:rsidRPr="009E5E84">
        <w:rPr>
          <w:rFonts w:ascii="Arial" w:hAnsi="Arial" w:cs="Arial"/>
        </w:rPr>
        <w:t>1 July 2020: WA</w:t>
      </w:r>
    </w:p>
    <w:p w14:paraId="7F7B0416" w14:textId="77777777" w:rsidR="00493B1E" w:rsidRPr="009E5E84" w:rsidRDefault="00F70868" w:rsidP="003B47A6">
      <w:pPr>
        <w:rPr>
          <w:rFonts w:ascii="Arial" w:hAnsi="Arial" w:cs="Arial"/>
        </w:rPr>
      </w:pPr>
      <w:r w:rsidRPr="009E5E84">
        <w:rPr>
          <w:rFonts w:ascii="Arial" w:hAnsi="Arial" w:cs="Arial"/>
        </w:rPr>
        <w:t>From 1 July 2018, you need to maintain your r</w:t>
      </w:r>
      <w:r w:rsidR="00493B1E" w:rsidRPr="009E5E84">
        <w:rPr>
          <w:rFonts w:ascii="Arial" w:hAnsi="Arial" w:cs="Arial"/>
        </w:rPr>
        <w:t>egistration</w:t>
      </w:r>
      <w:r w:rsidRPr="009E5E84">
        <w:rPr>
          <w:rFonts w:ascii="Arial" w:hAnsi="Arial" w:cs="Arial"/>
        </w:rPr>
        <w:t xml:space="preserve"> details</w:t>
      </w:r>
      <w:r w:rsidR="00493B1E" w:rsidRPr="009E5E84">
        <w:rPr>
          <w:rFonts w:ascii="Arial" w:hAnsi="Arial" w:cs="Arial"/>
        </w:rPr>
        <w:t xml:space="preserve"> and registration groups </w:t>
      </w:r>
      <w:r w:rsidRPr="009E5E84">
        <w:rPr>
          <w:rFonts w:ascii="Arial" w:hAnsi="Arial" w:cs="Arial"/>
        </w:rPr>
        <w:t xml:space="preserve">through either the </w:t>
      </w:r>
      <w:r w:rsidR="00493B1E" w:rsidRPr="009E5E84">
        <w:rPr>
          <w:rFonts w:ascii="Arial" w:hAnsi="Arial" w:cs="Arial"/>
        </w:rPr>
        <w:t>NDIA (</w:t>
      </w:r>
      <w:r w:rsidR="00983FBF" w:rsidRPr="009E5E84">
        <w:rPr>
          <w:rFonts w:ascii="Arial" w:hAnsi="Arial" w:cs="Arial"/>
        </w:rPr>
        <w:t>p</w:t>
      </w:r>
      <w:r w:rsidR="00493B1E" w:rsidRPr="009E5E84">
        <w:rPr>
          <w:rFonts w:ascii="Arial" w:hAnsi="Arial" w:cs="Arial"/>
        </w:rPr>
        <w:t xml:space="preserve">rovider </w:t>
      </w:r>
      <w:r w:rsidR="00983FBF" w:rsidRPr="009E5E84">
        <w:rPr>
          <w:rFonts w:ascii="Arial" w:hAnsi="Arial" w:cs="Arial"/>
        </w:rPr>
        <w:t>p</w:t>
      </w:r>
      <w:r w:rsidR="00493B1E" w:rsidRPr="009E5E84">
        <w:rPr>
          <w:rFonts w:ascii="Arial" w:hAnsi="Arial" w:cs="Arial"/>
        </w:rPr>
        <w:t>ortal)</w:t>
      </w:r>
      <w:r w:rsidRPr="009E5E84">
        <w:rPr>
          <w:rFonts w:ascii="Arial" w:hAnsi="Arial" w:cs="Arial"/>
        </w:rPr>
        <w:t>,</w:t>
      </w:r>
      <w:r w:rsidR="00493B1E" w:rsidRPr="009E5E84">
        <w:rPr>
          <w:rFonts w:ascii="Arial" w:hAnsi="Arial" w:cs="Arial"/>
        </w:rPr>
        <w:t xml:space="preserve"> </w:t>
      </w:r>
      <w:r w:rsidRPr="009E5E84">
        <w:rPr>
          <w:rFonts w:ascii="Arial" w:hAnsi="Arial" w:cs="Arial"/>
        </w:rPr>
        <w:t>or the NDIS Commission</w:t>
      </w:r>
      <w:r w:rsidR="00B81A0D" w:rsidRPr="009E5E84">
        <w:rPr>
          <w:rFonts w:ascii="Arial" w:hAnsi="Arial" w:cs="Arial"/>
        </w:rPr>
        <w:t xml:space="preserve"> (portal for </w:t>
      </w:r>
      <w:r w:rsidR="00983FBF" w:rsidRPr="009E5E84">
        <w:rPr>
          <w:rFonts w:ascii="Arial" w:hAnsi="Arial" w:cs="Arial"/>
        </w:rPr>
        <w:t>p</w:t>
      </w:r>
      <w:r w:rsidR="00B81A0D" w:rsidRPr="009E5E84">
        <w:rPr>
          <w:rFonts w:ascii="Arial" w:hAnsi="Arial" w:cs="Arial"/>
        </w:rPr>
        <w:t>roviders)</w:t>
      </w:r>
      <w:r w:rsidRPr="009E5E84">
        <w:rPr>
          <w:rFonts w:ascii="Arial" w:hAnsi="Arial" w:cs="Arial"/>
        </w:rPr>
        <w:t xml:space="preserve">, or both, according to the </w:t>
      </w:r>
      <w:r w:rsidR="00404B90" w:rsidRPr="009E5E84">
        <w:rPr>
          <w:rFonts w:ascii="Arial" w:hAnsi="Arial" w:cs="Arial"/>
        </w:rPr>
        <w:t>s</w:t>
      </w:r>
      <w:r w:rsidRPr="009E5E84">
        <w:rPr>
          <w:rFonts w:ascii="Arial" w:hAnsi="Arial" w:cs="Arial"/>
        </w:rPr>
        <w:t xml:space="preserve">tates and </w:t>
      </w:r>
      <w:r w:rsidR="00404B90" w:rsidRPr="009E5E84">
        <w:rPr>
          <w:rFonts w:ascii="Arial" w:hAnsi="Arial" w:cs="Arial"/>
        </w:rPr>
        <w:t>t</w:t>
      </w:r>
      <w:r w:rsidRPr="009E5E84">
        <w:rPr>
          <w:rFonts w:ascii="Arial" w:hAnsi="Arial" w:cs="Arial"/>
        </w:rPr>
        <w:t xml:space="preserve">erritories to which the registration applies. The NDIA and NDIS portals provide </w:t>
      </w:r>
      <w:r w:rsidR="00B33ACE" w:rsidRPr="009E5E84">
        <w:rPr>
          <w:rFonts w:ascii="Arial" w:hAnsi="Arial" w:cs="Arial"/>
        </w:rPr>
        <w:t xml:space="preserve">links to </w:t>
      </w:r>
      <w:r w:rsidR="00EB1604" w:rsidRPr="009E5E84">
        <w:rPr>
          <w:rFonts w:ascii="Arial" w:hAnsi="Arial" w:cs="Arial"/>
        </w:rPr>
        <w:t>each other and</w:t>
      </w:r>
      <w:r w:rsidR="00B33ACE" w:rsidRPr="009E5E84">
        <w:rPr>
          <w:rFonts w:ascii="Arial" w:hAnsi="Arial" w:cs="Arial"/>
        </w:rPr>
        <w:t xml:space="preserve"> will guide you to the correct portal if required.</w:t>
      </w:r>
    </w:p>
    <w:p w14:paraId="2D58C717" w14:textId="77777777" w:rsidR="00762784" w:rsidRPr="009E5E84" w:rsidRDefault="00762784" w:rsidP="003B47A6">
      <w:pPr>
        <w:rPr>
          <w:rFonts w:ascii="Arial" w:hAnsi="Arial" w:cs="Arial"/>
        </w:rPr>
      </w:pPr>
    </w:p>
    <w:tbl>
      <w:tblPr>
        <w:tblStyle w:val="TableGrid"/>
        <w:tblW w:w="0" w:type="auto"/>
        <w:tblLook w:val="04A0" w:firstRow="1" w:lastRow="0" w:firstColumn="1" w:lastColumn="0" w:noHBand="0" w:noVBand="1"/>
        <w:tblCaption w:val="Maintaing your NDIS registration details"/>
        <w:tblDescription w:val="Functions, provider type and whether the function is with the NDIA or the NDIS Commission"/>
      </w:tblPr>
      <w:tblGrid>
        <w:gridCol w:w="2249"/>
        <w:gridCol w:w="3819"/>
        <w:gridCol w:w="1411"/>
        <w:gridCol w:w="1537"/>
      </w:tblGrid>
      <w:tr w:rsidR="002522A6" w:rsidRPr="009E5E84" w14:paraId="650A5E00" w14:textId="77777777" w:rsidTr="002522A6">
        <w:trPr>
          <w:tblHeader/>
        </w:trPr>
        <w:tc>
          <w:tcPr>
            <w:tcW w:w="2254" w:type="dxa"/>
            <w:shd w:val="clear" w:color="auto" w:fill="7030A0"/>
          </w:tcPr>
          <w:p w14:paraId="41DA8403" w14:textId="77777777" w:rsidR="000F7E8C" w:rsidRPr="009E5E84" w:rsidRDefault="000F7E8C" w:rsidP="00B64C23">
            <w:pPr>
              <w:rPr>
                <w:rFonts w:ascii="Arial" w:hAnsi="Arial" w:cs="Arial"/>
                <w:b/>
                <w:color w:val="FFFFFF" w:themeColor="background1"/>
              </w:rPr>
            </w:pPr>
            <w:r w:rsidRPr="009E5E84">
              <w:rPr>
                <w:rFonts w:ascii="Arial" w:hAnsi="Arial" w:cs="Arial"/>
                <w:b/>
                <w:color w:val="FFFFFF" w:themeColor="background1"/>
              </w:rPr>
              <w:t>Function</w:t>
            </w:r>
          </w:p>
        </w:tc>
        <w:tc>
          <w:tcPr>
            <w:tcW w:w="3837" w:type="dxa"/>
            <w:shd w:val="clear" w:color="auto" w:fill="7030A0"/>
          </w:tcPr>
          <w:p w14:paraId="77074BF1" w14:textId="77777777" w:rsidR="000F7E8C" w:rsidRPr="009E5E84" w:rsidRDefault="000F7E8C" w:rsidP="00B64C23">
            <w:pPr>
              <w:rPr>
                <w:rFonts w:ascii="Arial" w:hAnsi="Arial" w:cs="Arial"/>
                <w:b/>
                <w:color w:val="FFFFFF" w:themeColor="background1"/>
              </w:rPr>
            </w:pPr>
            <w:r w:rsidRPr="009E5E84">
              <w:rPr>
                <w:rFonts w:ascii="Arial" w:hAnsi="Arial" w:cs="Arial"/>
                <w:b/>
                <w:color w:val="FFFFFF" w:themeColor="background1"/>
              </w:rPr>
              <w:t xml:space="preserve">Provider </w:t>
            </w:r>
            <w:r w:rsidR="00983FBF" w:rsidRPr="009E5E84">
              <w:rPr>
                <w:rFonts w:ascii="Arial" w:hAnsi="Arial" w:cs="Arial"/>
                <w:b/>
                <w:color w:val="FFFFFF" w:themeColor="background1"/>
              </w:rPr>
              <w:t>t</w:t>
            </w:r>
            <w:r w:rsidRPr="009E5E84">
              <w:rPr>
                <w:rFonts w:ascii="Arial" w:hAnsi="Arial" w:cs="Arial"/>
                <w:b/>
                <w:color w:val="FFFFFF" w:themeColor="background1"/>
              </w:rPr>
              <w:t>ype</w:t>
            </w:r>
          </w:p>
        </w:tc>
        <w:tc>
          <w:tcPr>
            <w:tcW w:w="1417" w:type="dxa"/>
            <w:shd w:val="clear" w:color="auto" w:fill="7030A0"/>
          </w:tcPr>
          <w:p w14:paraId="6DF9491F" w14:textId="77777777" w:rsidR="000F7E8C" w:rsidRPr="009E5E84" w:rsidRDefault="000F7E8C" w:rsidP="00B64C23">
            <w:pPr>
              <w:rPr>
                <w:rFonts w:ascii="Arial" w:hAnsi="Arial" w:cs="Arial"/>
                <w:b/>
                <w:color w:val="FFFFFF" w:themeColor="background1"/>
              </w:rPr>
            </w:pPr>
            <w:r w:rsidRPr="009E5E84">
              <w:rPr>
                <w:rFonts w:ascii="Arial" w:hAnsi="Arial" w:cs="Arial"/>
                <w:b/>
                <w:color w:val="FFFFFF" w:themeColor="background1"/>
              </w:rPr>
              <w:t xml:space="preserve">NDIA </w:t>
            </w:r>
          </w:p>
        </w:tc>
        <w:tc>
          <w:tcPr>
            <w:tcW w:w="1418" w:type="dxa"/>
            <w:shd w:val="clear" w:color="auto" w:fill="7030A0"/>
          </w:tcPr>
          <w:p w14:paraId="0F770BBF" w14:textId="77777777" w:rsidR="000F7E8C" w:rsidRPr="009E5E84" w:rsidRDefault="000F7E8C" w:rsidP="00B64C23">
            <w:pPr>
              <w:rPr>
                <w:rFonts w:ascii="Arial" w:hAnsi="Arial" w:cs="Arial"/>
                <w:b/>
                <w:color w:val="FFFFFF" w:themeColor="background1"/>
              </w:rPr>
            </w:pPr>
            <w:r w:rsidRPr="009E5E84">
              <w:rPr>
                <w:rFonts w:ascii="Arial" w:hAnsi="Arial" w:cs="Arial"/>
                <w:b/>
                <w:color w:val="FFFFFF" w:themeColor="background1"/>
              </w:rPr>
              <w:t>NDIS Commission</w:t>
            </w:r>
          </w:p>
        </w:tc>
      </w:tr>
      <w:tr w:rsidR="002522A6" w:rsidRPr="009E5E84" w14:paraId="4FD803A1" w14:textId="77777777" w:rsidTr="002522A6">
        <w:tc>
          <w:tcPr>
            <w:tcW w:w="2254" w:type="dxa"/>
            <w:vMerge w:val="restart"/>
          </w:tcPr>
          <w:p w14:paraId="59C50801" w14:textId="77777777" w:rsidR="000F7E8C" w:rsidRPr="009E5E84" w:rsidRDefault="000F7E8C" w:rsidP="00B64C23">
            <w:pPr>
              <w:rPr>
                <w:rFonts w:ascii="Arial" w:hAnsi="Arial" w:cs="Arial"/>
              </w:rPr>
            </w:pPr>
            <w:r w:rsidRPr="009E5E84">
              <w:rPr>
                <w:rFonts w:ascii="Arial" w:hAnsi="Arial" w:cs="Arial"/>
              </w:rPr>
              <w:t xml:space="preserve">Provider </w:t>
            </w:r>
            <w:r w:rsidR="00983FBF" w:rsidRPr="009E5E84">
              <w:rPr>
                <w:rFonts w:ascii="Arial" w:hAnsi="Arial" w:cs="Arial"/>
              </w:rPr>
              <w:t>r</w:t>
            </w:r>
            <w:r w:rsidRPr="009E5E84">
              <w:rPr>
                <w:rFonts w:ascii="Arial" w:hAnsi="Arial" w:cs="Arial"/>
              </w:rPr>
              <w:t>egistration</w:t>
            </w:r>
          </w:p>
        </w:tc>
        <w:tc>
          <w:tcPr>
            <w:tcW w:w="3837" w:type="dxa"/>
          </w:tcPr>
          <w:p w14:paraId="76D0FEAE" w14:textId="77777777" w:rsidR="000F7E8C" w:rsidRPr="009E5E84" w:rsidRDefault="000F7E8C" w:rsidP="00B64C23">
            <w:pPr>
              <w:rPr>
                <w:rFonts w:ascii="Arial" w:hAnsi="Arial" w:cs="Arial"/>
              </w:rPr>
            </w:pPr>
            <w:r w:rsidRPr="009E5E84">
              <w:rPr>
                <w:rFonts w:ascii="Arial" w:hAnsi="Arial" w:cs="Arial"/>
              </w:rPr>
              <w:t xml:space="preserve">New provider registration </w:t>
            </w:r>
          </w:p>
          <w:p w14:paraId="4AC73DC4" w14:textId="77777777" w:rsidR="000F7E8C" w:rsidRPr="009E5E84" w:rsidRDefault="000F7E8C" w:rsidP="00B64C23">
            <w:pPr>
              <w:rPr>
                <w:rFonts w:ascii="Arial" w:hAnsi="Arial" w:cs="Arial"/>
              </w:rPr>
            </w:pPr>
            <w:r w:rsidRPr="009E5E84">
              <w:rPr>
                <w:rFonts w:ascii="Arial" w:hAnsi="Arial" w:cs="Arial"/>
              </w:rPr>
              <w:t>NSW/SA</w:t>
            </w:r>
          </w:p>
        </w:tc>
        <w:tc>
          <w:tcPr>
            <w:tcW w:w="1417" w:type="dxa"/>
            <w:shd w:val="clear" w:color="auto" w:fill="DAEEF3" w:themeFill="accent5" w:themeFillTint="33"/>
          </w:tcPr>
          <w:p w14:paraId="5899590D" w14:textId="77777777" w:rsidR="000F7E8C" w:rsidRPr="009E5E84" w:rsidRDefault="000F7E8C" w:rsidP="00B64C23">
            <w:pPr>
              <w:jc w:val="center"/>
              <w:rPr>
                <w:rFonts w:ascii="Arial" w:hAnsi="Arial" w:cs="Arial"/>
              </w:rPr>
            </w:pPr>
          </w:p>
        </w:tc>
        <w:tc>
          <w:tcPr>
            <w:tcW w:w="1418" w:type="dxa"/>
          </w:tcPr>
          <w:p w14:paraId="0DFA2131"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0CED8E8A" w14:textId="77777777" w:rsidTr="002522A6">
        <w:tc>
          <w:tcPr>
            <w:tcW w:w="2254" w:type="dxa"/>
            <w:vMerge/>
          </w:tcPr>
          <w:p w14:paraId="2D10257C" w14:textId="77777777" w:rsidR="000F7E8C" w:rsidRPr="009E5E84" w:rsidRDefault="000F7E8C" w:rsidP="00B64C23">
            <w:pPr>
              <w:rPr>
                <w:rFonts w:ascii="Arial" w:hAnsi="Arial" w:cs="Arial"/>
              </w:rPr>
            </w:pPr>
          </w:p>
        </w:tc>
        <w:tc>
          <w:tcPr>
            <w:tcW w:w="3837" w:type="dxa"/>
          </w:tcPr>
          <w:p w14:paraId="5F7AD266" w14:textId="77777777" w:rsidR="000F7E8C" w:rsidRPr="009E5E84" w:rsidRDefault="000F7E8C" w:rsidP="00B64C23">
            <w:pPr>
              <w:rPr>
                <w:rFonts w:ascii="Arial" w:hAnsi="Arial" w:cs="Arial"/>
              </w:rPr>
            </w:pPr>
            <w:r w:rsidRPr="009E5E84">
              <w:rPr>
                <w:rFonts w:ascii="Arial" w:hAnsi="Arial" w:cs="Arial"/>
              </w:rPr>
              <w:t>New provider registration other state</w:t>
            </w:r>
            <w:r w:rsidR="00B81A0D" w:rsidRPr="009E5E84">
              <w:rPr>
                <w:rFonts w:ascii="Arial" w:hAnsi="Arial" w:cs="Arial"/>
              </w:rPr>
              <w:t>s/territories</w:t>
            </w:r>
            <w:r w:rsidRPr="009E5E84">
              <w:rPr>
                <w:rFonts w:ascii="Arial" w:hAnsi="Arial" w:cs="Arial"/>
              </w:rPr>
              <w:t xml:space="preserve"> (except NSW/SA)</w:t>
            </w:r>
          </w:p>
        </w:tc>
        <w:tc>
          <w:tcPr>
            <w:tcW w:w="1417" w:type="dxa"/>
            <w:shd w:val="clear" w:color="auto" w:fill="DAEEF3" w:themeFill="accent5" w:themeFillTint="33"/>
          </w:tcPr>
          <w:p w14:paraId="05E6706B"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747378C8" w14:textId="77777777" w:rsidR="000F7E8C" w:rsidRPr="009E5E84" w:rsidRDefault="000F7E8C" w:rsidP="00B64C23">
            <w:pPr>
              <w:jc w:val="center"/>
              <w:rPr>
                <w:rFonts w:ascii="Arial" w:hAnsi="Arial" w:cs="Arial"/>
              </w:rPr>
            </w:pPr>
          </w:p>
        </w:tc>
      </w:tr>
      <w:tr w:rsidR="002522A6" w:rsidRPr="009E5E84" w14:paraId="58D28693" w14:textId="77777777" w:rsidTr="002522A6">
        <w:tc>
          <w:tcPr>
            <w:tcW w:w="2254" w:type="dxa"/>
            <w:vMerge/>
          </w:tcPr>
          <w:p w14:paraId="1081FD9B" w14:textId="77777777" w:rsidR="000F7E8C" w:rsidRPr="009E5E84" w:rsidRDefault="000F7E8C" w:rsidP="00B64C23">
            <w:pPr>
              <w:rPr>
                <w:rFonts w:ascii="Arial" w:hAnsi="Arial" w:cs="Arial"/>
              </w:rPr>
            </w:pPr>
          </w:p>
        </w:tc>
        <w:tc>
          <w:tcPr>
            <w:tcW w:w="3837" w:type="dxa"/>
          </w:tcPr>
          <w:p w14:paraId="65EAE2FF" w14:textId="77777777" w:rsidR="000F7E8C" w:rsidRPr="009E5E84" w:rsidRDefault="000F7E8C" w:rsidP="00B64C23">
            <w:pPr>
              <w:rPr>
                <w:rFonts w:ascii="Arial" w:hAnsi="Arial" w:cs="Arial"/>
              </w:rPr>
            </w:pPr>
            <w:r w:rsidRPr="009E5E84">
              <w:rPr>
                <w:rFonts w:ascii="Arial" w:hAnsi="Arial" w:cs="Arial"/>
              </w:rPr>
              <w:t xml:space="preserve">Provider registration in NSW/SA </w:t>
            </w:r>
            <w:r w:rsidRPr="009E5E84">
              <w:rPr>
                <w:rFonts w:ascii="Arial" w:hAnsi="Arial" w:cs="Arial"/>
                <w:u w:val="single"/>
              </w:rPr>
              <w:t>and</w:t>
            </w:r>
            <w:r w:rsidR="00B81A0D" w:rsidRPr="009E5E84">
              <w:rPr>
                <w:rFonts w:ascii="Arial" w:hAnsi="Arial" w:cs="Arial"/>
              </w:rPr>
              <w:t xml:space="preserve"> other states/territories</w:t>
            </w:r>
          </w:p>
        </w:tc>
        <w:tc>
          <w:tcPr>
            <w:tcW w:w="1417" w:type="dxa"/>
            <w:shd w:val="clear" w:color="auto" w:fill="DAEEF3" w:themeFill="accent5" w:themeFillTint="33"/>
          </w:tcPr>
          <w:p w14:paraId="7F13399C"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1F9601DF"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3FDFDA48" w14:textId="77777777" w:rsidTr="002522A6">
        <w:tc>
          <w:tcPr>
            <w:tcW w:w="2254" w:type="dxa"/>
            <w:vMerge w:val="restart"/>
          </w:tcPr>
          <w:p w14:paraId="1F81A8F2" w14:textId="77777777" w:rsidR="000F7E8C" w:rsidRPr="009E5E84" w:rsidRDefault="000F7E8C" w:rsidP="00822E6E">
            <w:pPr>
              <w:pStyle w:val="ListParagraph"/>
              <w:numPr>
                <w:ilvl w:val="0"/>
                <w:numId w:val="27"/>
              </w:numPr>
              <w:ind w:left="314" w:hanging="284"/>
              <w:rPr>
                <w:rFonts w:ascii="Arial" w:hAnsi="Arial" w:cs="Arial"/>
              </w:rPr>
            </w:pPr>
            <w:r w:rsidRPr="009E5E84">
              <w:rPr>
                <w:rFonts w:ascii="Arial" w:hAnsi="Arial" w:cs="Arial"/>
              </w:rPr>
              <w:t xml:space="preserve">Add </w:t>
            </w:r>
            <w:r w:rsidR="00B81A0D" w:rsidRPr="009E5E84">
              <w:rPr>
                <w:rFonts w:ascii="Arial" w:hAnsi="Arial" w:cs="Arial"/>
              </w:rPr>
              <w:t xml:space="preserve">/ edit </w:t>
            </w:r>
            <w:r w:rsidR="00404B90" w:rsidRPr="009E5E84">
              <w:rPr>
                <w:rFonts w:ascii="Arial" w:hAnsi="Arial" w:cs="Arial"/>
              </w:rPr>
              <w:t>r</w:t>
            </w:r>
            <w:r w:rsidRPr="009E5E84">
              <w:rPr>
                <w:rFonts w:ascii="Arial" w:hAnsi="Arial" w:cs="Arial"/>
              </w:rPr>
              <w:t xml:space="preserve">egistration </w:t>
            </w:r>
            <w:r w:rsidR="00983FBF" w:rsidRPr="009E5E84">
              <w:rPr>
                <w:rFonts w:ascii="Arial" w:hAnsi="Arial" w:cs="Arial"/>
              </w:rPr>
              <w:t>g</w:t>
            </w:r>
            <w:r w:rsidRPr="009E5E84">
              <w:rPr>
                <w:rFonts w:ascii="Arial" w:hAnsi="Arial" w:cs="Arial"/>
              </w:rPr>
              <w:t>roup</w:t>
            </w:r>
          </w:p>
          <w:p w14:paraId="4C3B02D6" w14:textId="77777777" w:rsidR="000F7E8C" w:rsidRPr="009E5E84" w:rsidRDefault="000F7E8C" w:rsidP="00E67DA2">
            <w:pPr>
              <w:ind w:left="314" w:hanging="284"/>
              <w:rPr>
                <w:rFonts w:ascii="Arial" w:hAnsi="Arial" w:cs="Arial"/>
              </w:rPr>
            </w:pPr>
          </w:p>
          <w:p w14:paraId="0EE8AB0E" w14:textId="5012715D" w:rsidR="000F7E8C" w:rsidRPr="009E5E84" w:rsidRDefault="000F7E8C" w:rsidP="00822E6E">
            <w:pPr>
              <w:pStyle w:val="ListParagraph"/>
              <w:numPr>
                <w:ilvl w:val="0"/>
                <w:numId w:val="27"/>
              </w:numPr>
              <w:ind w:left="314" w:hanging="284"/>
              <w:rPr>
                <w:rFonts w:ascii="Arial" w:hAnsi="Arial" w:cs="Arial"/>
              </w:rPr>
            </w:pPr>
            <w:r w:rsidRPr="009E5E84">
              <w:rPr>
                <w:rFonts w:ascii="Arial" w:hAnsi="Arial" w:cs="Arial"/>
              </w:rPr>
              <w:t xml:space="preserve">Add </w:t>
            </w:r>
            <w:r w:rsidR="00B81A0D" w:rsidRPr="009E5E84">
              <w:rPr>
                <w:rFonts w:ascii="Arial" w:hAnsi="Arial" w:cs="Arial"/>
              </w:rPr>
              <w:t xml:space="preserve">/ edit </w:t>
            </w:r>
            <w:r w:rsidR="002522A6" w:rsidRPr="009E5E84">
              <w:rPr>
                <w:rFonts w:ascii="Arial" w:hAnsi="Arial" w:cs="Arial"/>
              </w:rPr>
              <w:t>o</w:t>
            </w:r>
            <w:r w:rsidRPr="009E5E84">
              <w:rPr>
                <w:rFonts w:ascii="Arial" w:hAnsi="Arial" w:cs="Arial"/>
              </w:rPr>
              <w:t>utlets</w:t>
            </w:r>
          </w:p>
        </w:tc>
        <w:tc>
          <w:tcPr>
            <w:tcW w:w="3837" w:type="dxa"/>
          </w:tcPr>
          <w:p w14:paraId="0EF6ED5D" w14:textId="77777777" w:rsidR="000F7E8C" w:rsidRPr="009E5E84" w:rsidRDefault="000F7E8C" w:rsidP="00B64C23">
            <w:pPr>
              <w:rPr>
                <w:rFonts w:ascii="Arial" w:hAnsi="Arial" w:cs="Arial"/>
              </w:rPr>
            </w:pPr>
            <w:r w:rsidRPr="009E5E84">
              <w:rPr>
                <w:rFonts w:ascii="Arial" w:hAnsi="Arial" w:cs="Arial"/>
              </w:rPr>
              <w:t xml:space="preserve">Registered </w:t>
            </w:r>
            <w:r w:rsidR="00983FBF" w:rsidRPr="009E5E84">
              <w:rPr>
                <w:rFonts w:ascii="Arial" w:hAnsi="Arial" w:cs="Arial"/>
              </w:rPr>
              <w:t>p</w:t>
            </w:r>
            <w:r w:rsidRPr="009E5E84">
              <w:rPr>
                <w:rFonts w:ascii="Arial" w:hAnsi="Arial" w:cs="Arial"/>
              </w:rPr>
              <w:t>roviders NSW/SA</w:t>
            </w:r>
          </w:p>
        </w:tc>
        <w:tc>
          <w:tcPr>
            <w:tcW w:w="1417" w:type="dxa"/>
            <w:shd w:val="clear" w:color="auto" w:fill="DAEEF3" w:themeFill="accent5" w:themeFillTint="33"/>
          </w:tcPr>
          <w:p w14:paraId="31FCC1E2" w14:textId="77777777" w:rsidR="000F7E8C" w:rsidRPr="009E5E84" w:rsidRDefault="000F7E8C" w:rsidP="00B64C23">
            <w:pPr>
              <w:jc w:val="center"/>
              <w:rPr>
                <w:rFonts w:ascii="Arial" w:hAnsi="Arial" w:cs="Arial"/>
              </w:rPr>
            </w:pPr>
          </w:p>
        </w:tc>
        <w:tc>
          <w:tcPr>
            <w:tcW w:w="1418" w:type="dxa"/>
          </w:tcPr>
          <w:p w14:paraId="48A6BE50"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4BDC0C36" w14:textId="77777777" w:rsidTr="002522A6">
        <w:tc>
          <w:tcPr>
            <w:tcW w:w="2254" w:type="dxa"/>
            <w:vMerge/>
          </w:tcPr>
          <w:p w14:paraId="09C5C01F" w14:textId="77777777" w:rsidR="000F7E8C" w:rsidRPr="009E5E84" w:rsidRDefault="000F7E8C" w:rsidP="00E67DA2">
            <w:pPr>
              <w:ind w:left="314" w:hanging="284"/>
              <w:rPr>
                <w:rFonts w:ascii="Arial" w:hAnsi="Arial" w:cs="Arial"/>
              </w:rPr>
            </w:pPr>
          </w:p>
        </w:tc>
        <w:tc>
          <w:tcPr>
            <w:tcW w:w="3837" w:type="dxa"/>
          </w:tcPr>
          <w:p w14:paraId="02680F13" w14:textId="77777777" w:rsidR="000F7E8C" w:rsidRPr="009E5E84" w:rsidRDefault="000F7E8C" w:rsidP="00B64C23">
            <w:pPr>
              <w:rPr>
                <w:rFonts w:ascii="Arial" w:hAnsi="Arial" w:cs="Arial"/>
              </w:rPr>
            </w:pPr>
            <w:r w:rsidRPr="009E5E84">
              <w:rPr>
                <w:rFonts w:ascii="Arial" w:hAnsi="Arial" w:cs="Arial"/>
              </w:rPr>
              <w:t xml:space="preserve">Registered </w:t>
            </w:r>
            <w:r w:rsidR="00983FBF" w:rsidRPr="009E5E84">
              <w:rPr>
                <w:rFonts w:ascii="Arial" w:hAnsi="Arial" w:cs="Arial"/>
              </w:rPr>
              <w:t>p</w:t>
            </w:r>
            <w:r w:rsidRPr="009E5E84">
              <w:rPr>
                <w:rFonts w:ascii="Arial" w:hAnsi="Arial" w:cs="Arial"/>
              </w:rPr>
              <w:t xml:space="preserve">rovider other </w:t>
            </w:r>
            <w:r w:rsidR="00B81A0D" w:rsidRPr="009E5E84">
              <w:rPr>
                <w:rFonts w:ascii="Arial" w:hAnsi="Arial" w:cs="Arial"/>
              </w:rPr>
              <w:t xml:space="preserve">states/territories </w:t>
            </w:r>
            <w:r w:rsidRPr="009E5E84">
              <w:rPr>
                <w:rFonts w:ascii="Arial" w:hAnsi="Arial" w:cs="Arial"/>
              </w:rPr>
              <w:t>(except NSW/SA)</w:t>
            </w:r>
          </w:p>
        </w:tc>
        <w:tc>
          <w:tcPr>
            <w:tcW w:w="1417" w:type="dxa"/>
            <w:shd w:val="clear" w:color="auto" w:fill="DAEEF3" w:themeFill="accent5" w:themeFillTint="33"/>
          </w:tcPr>
          <w:p w14:paraId="6D170D03"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285B2660" w14:textId="77777777" w:rsidR="000F7E8C" w:rsidRPr="009E5E84" w:rsidRDefault="000F7E8C" w:rsidP="00B64C23">
            <w:pPr>
              <w:jc w:val="center"/>
              <w:rPr>
                <w:rFonts w:ascii="Arial" w:hAnsi="Arial" w:cs="Arial"/>
              </w:rPr>
            </w:pPr>
          </w:p>
        </w:tc>
      </w:tr>
      <w:tr w:rsidR="002522A6" w:rsidRPr="009E5E84" w14:paraId="174F7E8E" w14:textId="77777777" w:rsidTr="002522A6">
        <w:tc>
          <w:tcPr>
            <w:tcW w:w="2254" w:type="dxa"/>
            <w:vMerge/>
          </w:tcPr>
          <w:p w14:paraId="53CD5D91" w14:textId="77777777" w:rsidR="000F7E8C" w:rsidRPr="009E5E84" w:rsidRDefault="000F7E8C" w:rsidP="00E67DA2">
            <w:pPr>
              <w:ind w:left="314" w:hanging="284"/>
              <w:rPr>
                <w:rFonts w:ascii="Arial" w:hAnsi="Arial" w:cs="Arial"/>
              </w:rPr>
            </w:pPr>
          </w:p>
        </w:tc>
        <w:tc>
          <w:tcPr>
            <w:tcW w:w="3837" w:type="dxa"/>
          </w:tcPr>
          <w:p w14:paraId="088B5760" w14:textId="77777777" w:rsidR="000F7E8C" w:rsidRPr="009E5E84" w:rsidRDefault="000F7E8C" w:rsidP="00B64C23">
            <w:pPr>
              <w:rPr>
                <w:rFonts w:ascii="Arial" w:hAnsi="Arial" w:cs="Arial"/>
              </w:rPr>
            </w:pPr>
            <w:r w:rsidRPr="009E5E84">
              <w:rPr>
                <w:rFonts w:ascii="Arial" w:hAnsi="Arial" w:cs="Arial"/>
              </w:rPr>
              <w:t xml:space="preserve">Registered </w:t>
            </w:r>
            <w:r w:rsidR="00983FBF" w:rsidRPr="009E5E84">
              <w:rPr>
                <w:rFonts w:ascii="Arial" w:hAnsi="Arial" w:cs="Arial"/>
              </w:rPr>
              <w:t>p</w:t>
            </w:r>
            <w:r w:rsidRPr="009E5E84">
              <w:rPr>
                <w:rFonts w:ascii="Arial" w:hAnsi="Arial" w:cs="Arial"/>
              </w:rPr>
              <w:t xml:space="preserve">rovider NSW/SA </w:t>
            </w:r>
            <w:r w:rsidRPr="009E5E84">
              <w:rPr>
                <w:rFonts w:ascii="Arial" w:hAnsi="Arial" w:cs="Arial"/>
                <w:u w:val="single"/>
              </w:rPr>
              <w:t>and</w:t>
            </w:r>
            <w:r w:rsidRPr="009E5E84">
              <w:rPr>
                <w:rFonts w:ascii="Arial" w:hAnsi="Arial" w:cs="Arial"/>
              </w:rPr>
              <w:t xml:space="preserve"> other </w:t>
            </w:r>
            <w:r w:rsidR="00B81A0D" w:rsidRPr="009E5E84">
              <w:rPr>
                <w:rFonts w:ascii="Arial" w:hAnsi="Arial" w:cs="Arial"/>
              </w:rPr>
              <w:t>states/territories</w:t>
            </w:r>
          </w:p>
        </w:tc>
        <w:tc>
          <w:tcPr>
            <w:tcW w:w="1417" w:type="dxa"/>
            <w:shd w:val="clear" w:color="auto" w:fill="DAEEF3" w:themeFill="accent5" w:themeFillTint="33"/>
          </w:tcPr>
          <w:p w14:paraId="64A3AD3A"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7639827A"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1E6235FB" w14:textId="77777777" w:rsidTr="002522A6">
        <w:tc>
          <w:tcPr>
            <w:tcW w:w="2254" w:type="dxa"/>
            <w:vMerge w:val="restart"/>
          </w:tcPr>
          <w:p w14:paraId="5FB6C75B" w14:textId="77777777" w:rsidR="000F7E8C" w:rsidRPr="009E5E84" w:rsidRDefault="000F7E8C" w:rsidP="00D84D21">
            <w:pPr>
              <w:rPr>
                <w:rFonts w:ascii="Arial" w:hAnsi="Arial" w:cs="Arial"/>
              </w:rPr>
            </w:pPr>
            <w:r w:rsidRPr="009E5E84">
              <w:rPr>
                <w:rFonts w:ascii="Arial" w:hAnsi="Arial" w:cs="Arial"/>
              </w:rPr>
              <w:t>Organisational detail changes:</w:t>
            </w:r>
          </w:p>
          <w:p w14:paraId="020AC9A0" w14:textId="77777777" w:rsidR="000F7E8C" w:rsidRPr="009E5E84" w:rsidRDefault="000F7E8C" w:rsidP="00822E6E">
            <w:pPr>
              <w:pStyle w:val="ListParagraph"/>
              <w:numPr>
                <w:ilvl w:val="0"/>
                <w:numId w:val="27"/>
              </w:numPr>
              <w:ind w:left="314" w:hanging="284"/>
              <w:rPr>
                <w:rFonts w:ascii="Arial" w:hAnsi="Arial" w:cs="Arial"/>
              </w:rPr>
            </w:pPr>
            <w:r w:rsidRPr="009E5E84">
              <w:rPr>
                <w:rFonts w:ascii="Arial" w:hAnsi="Arial" w:cs="Arial"/>
              </w:rPr>
              <w:t xml:space="preserve">Address </w:t>
            </w:r>
          </w:p>
          <w:p w14:paraId="72E5B140" w14:textId="77777777" w:rsidR="000F7E8C" w:rsidRPr="009E5E84" w:rsidRDefault="000F7E8C" w:rsidP="00822E6E">
            <w:pPr>
              <w:pStyle w:val="ListParagraph"/>
              <w:numPr>
                <w:ilvl w:val="0"/>
                <w:numId w:val="27"/>
              </w:numPr>
              <w:ind w:left="314" w:hanging="284"/>
              <w:rPr>
                <w:rFonts w:ascii="Arial" w:hAnsi="Arial" w:cs="Arial"/>
              </w:rPr>
            </w:pPr>
            <w:r w:rsidRPr="009E5E84">
              <w:rPr>
                <w:rFonts w:ascii="Arial" w:hAnsi="Arial" w:cs="Arial"/>
              </w:rPr>
              <w:t>Contact details etc</w:t>
            </w:r>
          </w:p>
        </w:tc>
        <w:tc>
          <w:tcPr>
            <w:tcW w:w="3837" w:type="dxa"/>
          </w:tcPr>
          <w:p w14:paraId="70CDD1F2" w14:textId="77777777" w:rsidR="000F7E8C" w:rsidRPr="009E5E84" w:rsidRDefault="000F7E8C" w:rsidP="00B64C23">
            <w:pPr>
              <w:rPr>
                <w:rFonts w:ascii="Arial" w:hAnsi="Arial" w:cs="Arial"/>
              </w:rPr>
            </w:pPr>
            <w:r w:rsidRPr="009E5E84">
              <w:rPr>
                <w:rFonts w:ascii="Arial" w:hAnsi="Arial" w:cs="Arial"/>
              </w:rPr>
              <w:t>NSW/SA</w:t>
            </w:r>
          </w:p>
        </w:tc>
        <w:tc>
          <w:tcPr>
            <w:tcW w:w="1417" w:type="dxa"/>
            <w:shd w:val="clear" w:color="auto" w:fill="DAEEF3" w:themeFill="accent5" w:themeFillTint="33"/>
          </w:tcPr>
          <w:p w14:paraId="22FC1ED6" w14:textId="77777777" w:rsidR="000F7E8C" w:rsidRPr="009E5E84" w:rsidRDefault="000F7E8C" w:rsidP="00B64C23">
            <w:pPr>
              <w:jc w:val="center"/>
              <w:rPr>
                <w:rFonts w:ascii="Arial" w:hAnsi="Arial" w:cs="Arial"/>
              </w:rPr>
            </w:pPr>
          </w:p>
        </w:tc>
        <w:tc>
          <w:tcPr>
            <w:tcW w:w="1418" w:type="dxa"/>
          </w:tcPr>
          <w:p w14:paraId="3D37BD34"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58EC65EF" w14:textId="77777777" w:rsidTr="002522A6">
        <w:tc>
          <w:tcPr>
            <w:tcW w:w="2254" w:type="dxa"/>
            <w:vMerge/>
          </w:tcPr>
          <w:p w14:paraId="38BD999A" w14:textId="77777777" w:rsidR="000F7E8C" w:rsidRPr="009E5E84" w:rsidRDefault="000F7E8C" w:rsidP="00B64C23">
            <w:pPr>
              <w:rPr>
                <w:rFonts w:ascii="Arial" w:hAnsi="Arial" w:cs="Arial"/>
              </w:rPr>
            </w:pPr>
          </w:p>
        </w:tc>
        <w:tc>
          <w:tcPr>
            <w:tcW w:w="3837" w:type="dxa"/>
          </w:tcPr>
          <w:p w14:paraId="5CBA845B" w14:textId="77777777" w:rsidR="000F7E8C" w:rsidRPr="009E5E84" w:rsidRDefault="000F7E8C" w:rsidP="00B64C23">
            <w:pPr>
              <w:rPr>
                <w:rFonts w:ascii="Arial" w:hAnsi="Arial" w:cs="Arial"/>
              </w:rPr>
            </w:pPr>
            <w:r w:rsidRPr="009E5E84">
              <w:rPr>
                <w:rFonts w:ascii="Arial" w:hAnsi="Arial" w:cs="Arial"/>
              </w:rPr>
              <w:t xml:space="preserve">Other </w:t>
            </w:r>
            <w:r w:rsidR="00B81A0D" w:rsidRPr="009E5E84">
              <w:rPr>
                <w:rFonts w:ascii="Arial" w:hAnsi="Arial" w:cs="Arial"/>
              </w:rPr>
              <w:t xml:space="preserve">states/territories </w:t>
            </w:r>
            <w:r w:rsidRPr="009E5E84">
              <w:rPr>
                <w:rFonts w:ascii="Arial" w:hAnsi="Arial" w:cs="Arial"/>
              </w:rPr>
              <w:t>(except NSW/SA)</w:t>
            </w:r>
          </w:p>
        </w:tc>
        <w:tc>
          <w:tcPr>
            <w:tcW w:w="1417" w:type="dxa"/>
            <w:shd w:val="clear" w:color="auto" w:fill="DAEEF3" w:themeFill="accent5" w:themeFillTint="33"/>
          </w:tcPr>
          <w:p w14:paraId="7A7487F9"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63915164" w14:textId="77777777" w:rsidR="000F7E8C" w:rsidRPr="009E5E84" w:rsidRDefault="000F7E8C" w:rsidP="00B64C23">
            <w:pPr>
              <w:jc w:val="center"/>
              <w:rPr>
                <w:rFonts w:ascii="Arial" w:hAnsi="Arial" w:cs="Arial"/>
              </w:rPr>
            </w:pPr>
          </w:p>
        </w:tc>
      </w:tr>
      <w:tr w:rsidR="002522A6" w:rsidRPr="009E5E84" w14:paraId="7F0824DD" w14:textId="77777777" w:rsidTr="002522A6">
        <w:tc>
          <w:tcPr>
            <w:tcW w:w="2254" w:type="dxa"/>
            <w:vMerge/>
          </w:tcPr>
          <w:p w14:paraId="000F5E4A" w14:textId="77777777" w:rsidR="000F7E8C" w:rsidRPr="009E5E84" w:rsidRDefault="000F7E8C" w:rsidP="00B64C23">
            <w:pPr>
              <w:rPr>
                <w:rFonts w:ascii="Arial" w:hAnsi="Arial" w:cs="Arial"/>
              </w:rPr>
            </w:pPr>
          </w:p>
        </w:tc>
        <w:tc>
          <w:tcPr>
            <w:tcW w:w="3837" w:type="dxa"/>
          </w:tcPr>
          <w:p w14:paraId="68A0F5E7" w14:textId="77777777" w:rsidR="000F7E8C" w:rsidRPr="009E5E84" w:rsidRDefault="000F7E8C" w:rsidP="00B64C23">
            <w:pPr>
              <w:rPr>
                <w:rFonts w:ascii="Arial" w:hAnsi="Arial" w:cs="Arial"/>
              </w:rPr>
            </w:pPr>
            <w:r w:rsidRPr="009E5E84">
              <w:rPr>
                <w:rFonts w:ascii="Arial" w:hAnsi="Arial" w:cs="Arial"/>
              </w:rPr>
              <w:t>NSW/SA and other state/s</w:t>
            </w:r>
          </w:p>
        </w:tc>
        <w:tc>
          <w:tcPr>
            <w:tcW w:w="1417" w:type="dxa"/>
            <w:shd w:val="clear" w:color="auto" w:fill="DAEEF3" w:themeFill="accent5" w:themeFillTint="33"/>
          </w:tcPr>
          <w:p w14:paraId="02068187" w14:textId="77777777" w:rsidR="000F7E8C" w:rsidRPr="009E5E84" w:rsidRDefault="000F7E8C" w:rsidP="00B64C23">
            <w:pPr>
              <w:jc w:val="center"/>
              <w:rPr>
                <w:rFonts w:ascii="Arial" w:hAnsi="Arial" w:cs="Arial"/>
              </w:rPr>
            </w:pPr>
          </w:p>
        </w:tc>
        <w:tc>
          <w:tcPr>
            <w:tcW w:w="1418" w:type="dxa"/>
          </w:tcPr>
          <w:p w14:paraId="4EA3DAA7" w14:textId="77777777" w:rsidR="000F7E8C" w:rsidRPr="009E5E84" w:rsidRDefault="000F7E8C" w:rsidP="00B64C23">
            <w:pPr>
              <w:jc w:val="center"/>
              <w:rPr>
                <w:rFonts w:ascii="Arial" w:hAnsi="Arial" w:cs="Arial"/>
              </w:rPr>
            </w:pPr>
            <w:r w:rsidRPr="009E5E84">
              <w:rPr>
                <w:rFonts w:ascii="Arial" w:hAnsi="Arial" w:cs="Arial"/>
              </w:rPr>
              <w:t>X</w:t>
            </w:r>
          </w:p>
        </w:tc>
      </w:tr>
      <w:tr w:rsidR="002522A6" w:rsidRPr="009E5E84" w14:paraId="2D6AC7E2" w14:textId="77777777" w:rsidTr="002522A6">
        <w:tc>
          <w:tcPr>
            <w:tcW w:w="2254" w:type="dxa"/>
          </w:tcPr>
          <w:p w14:paraId="767B2E37" w14:textId="77777777" w:rsidR="000F7E8C" w:rsidRPr="009E5E84" w:rsidRDefault="000F7E8C" w:rsidP="00B64C23">
            <w:pPr>
              <w:rPr>
                <w:rFonts w:ascii="Arial" w:hAnsi="Arial" w:cs="Arial"/>
              </w:rPr>
            </w:pPr>
            <w:r w:rsidRPr="009E5E84">
              <w:rPr>
                <w:rFonts w:ascii="Arial" w:hAnsi="Arial" w:cs="Arial"/>
              </w:rPr>
              <w:t xml:space="preserve">Edit </w:t>
            </w:r>
            <w:r w:rsidR="00983FBF" w:rsidRPr="009E5E84">
              <w:rPr>
                <w:rFonts w:ascii="Arial" w:hAnsi="Arial" w:cs="Arial"/>
              </w:rPr>
              <w:t>b</w:t>
            </w:r>
            <w:r w:rsidRPr="009E5E84">
              <w:rPr>
                <w:rFonts w:ascii="Arial" w:hAnsi="Arial" w:cs="Arial"/>
              </w:rPr>
              <w:t xml:space="preserve">ank </w:t>
            </w:r>
            <w:r w:rsidR="00983FBF" w:rsidRPr="009E5E84">
              <w:rPr>
                <w:rFonts w:ascii="Arial" w:hAnsi="Arial" w:cs="Arial"/>
              </w:rPr>
              <w:t>a</w:t>
            </w:r>
            <w:r w:rsidRPr="009E5E84">
              <w:rPr>
                <w:rFonts w:ascii="Arial" w:hAnsi="Arial" w:cs="Arial"/>
              </w:rPr>
              <w:t>ccount details</w:t>
            </w:r>
          </w:p>
        </w:tc>
        <w:tc>
          <w:tcPr>
            <w:tcW w:w="3837" w:type="dxa"/>
          </w:tcPr>
          <w:p w14:paraId="6EA8DE9A" w14:textId="77777777" w:rsidR="000F7E8C" w:rsidRPr="009E5E84" w:rsidRDefault="000F7E8C" w:rsidP="00B64C23">
            <w:pPr>
              <w:rPr>
                <w:rFonts w:ascii="Arial" w:hAnsi="Arial" w:cs="Arial"/>
              </w:rPr>
            </w:pPr>
            <w:r w:rsidRPr="009E5E84">
              <w:rPr>
                <w:rFonts w:ascii="Arial" w:hAnsi="Arial" w:cs="Arial"/>
              </w:rPr>
              <w:t xml:space="preserve">All </w:t>
            </w:r>
            <w:r w:rsidR="00983FBF" w:rsidRPr="009E5E84">
              <w:rPr>
                <w:rFonts w:ascii="Arial" w:hAnsi="Arial" w:cs="Arial"/>
              </w:rPr>
              <w:t>p</w:t>
            </w:r>
            <w:r w:rsidRPr="009E5E84">
              <w:rPr>
                <w:rFonts w:ascii="Arial" w:hAnsi="Arial" w:cs="Arial"/>
              </w:rPr>
              <w:t>roviders</w:t>
            </w:r>
          </w:p>
        </w:tc>
        <w:tc>
          <w:tcPr>
            <w:tcW w:w="1417" w:type="dxa"/>
            <w:shd w:val="clear" w:color="auto" w:fill="DAEEF3" w:themeFill="accent5" w:themeFillTint="33"/>
          </w:tcPr>
          <w:p w14:paraId="5F70A611" w14:textId="77777777" w:rsidR="000F7E8C" w:rsidRPr="009E5E84" w:rsidRDefault="000F7E8C" w:rsidP="00B64C23">
            <w:pPr>
              <w:jc w:val="center"/>
              <w:rPr>
                <w:rFonts w:ascii="Arial" w:hAnsi="Arial" w:cs="Arial"/>
              </w:rPr>
            </w:pPr>
            <w:r w:rsidRPr="009E5E84">
              <w:rPr>
                <w:rFonts w:ascii="Arial" w:hAnsi="Arial" w:cs="Arial"/>
              </w:rPr>
              <w:t>X</w:t>
            </w:r>
          </w:p>
        </w:tc>
        <w:tc>
          <w:tcPr>
            <w:tcW w:w="1418" w:type="dxa"/>
          </w:tcPr>
          <w:p w14:paraId="7F9FB835" w14:textId="77777777" w:rsidR="000F7E8C" w:rsidRPr="009E5E84" w:rsidRDefault="000F7E8C" w:rsidP="00B64C23">
            <w:pPr>
              <w:jc w:val="center"/>
              <w:rPr>
                <w:rFonts w:ascii="Arial" w:hAnsi="Arial" w:cs="Arial"/>
              </w:rPr>
            </w:pPr>
          </w:p>
        </w:tc>
      </w:tr>
    </w:tbl>
    <w:p w14:paraId="60F22AC6" w14:textId="6E93CFA7" w:rsidR="00792C01" w:rsidRPr="009E5E84" w:rsidRDefault="002522A6" w:rsidP="00B81A0D">
      <w:pPr>
        <w:pStyle w:val="BodyText1"/>
        <w:rPr>
          <w:rFonts w:ascii="Arial" w:eastAsiaTheme="majorEastAsia" w:hAnsi="Arial" w:cs="Arial"/>
        </w:rPr>
      </w:pPr>
      <w:r w:rsidRPr="009E5E84">
        <w:rPr>
          <w:rFonts w:ascii="Arial" w:hAnsi="Arial" w:cs="Arial"/>
          <w:b/>
        </w:rPr>
        <w:t>Note</w:t>
      </w:r>
      <w:r w:rsidRPr="009E5E84">
        <w:rPr>
          <w:rFonts w:ascii="Arial" w:hAnsi="Arial" w:cs="Arial"/>
        </w:rPr>
        <w:t xml:space="preserve">: </w:t>
      </w:r>
      <w:r w:rsidR="00C866B3" w:rsidRPr="009E5E84">
        <w:rPr>
          <w:rFonts w:ascii="Arial" w:hAnsi="Arial" w:cs="Arial"/>
        </w:rPr>
        <w:t xml:space="preserve">You can add new </w:t>
      </w:r>
      <w:r w:rsidR="00404B90" w:rsidRPr="009E5E84">
        <w:rPr>
          <w:rFonts w:ascii="Arial" w:hAnsi="Arial" w:cs="Arial"/>
        </w:rPr>
        <w:t>r</w:t>
      </w:r>
      <w:r w:rsidR="00C866B3" w:rsidRPr="009E5E84">
        <w:rPr>
          <w:rFonts w:ascii="Arial" w:hAnsi="Arial" w:cs="Arial"/>
        </w:rPr>
        <w:t xml:space="preserve">egistration </w:t>
      </w:r>
      <w:r w:rsidR="00404B90" w:rsidRPr="009E5E84">
        <w:rPr>
          <w:rFonts w:ascii="Arial" w:hAnsi="Arial" w:cs="Arial"/>
        </w:rPr>
        <w:t>g</w:t>
      </w:r>
      <w:r w:rsidR="00C866B3" w:rsidRPr="009E5E84">
        <w:rPr>
          <w:rFonts w:ascii="Arial" w:hAnsi="Arial" w:cs="Arial"/>
        </w:rPr>
        <w:t>roups to be considered for approval</w:t>
      </w:r>
      <w:r w:rsidR="00FE76F9" w:rsidRPr="009E5E84">
        <w:rPr>
          <w:rFonts w:ascii="Arial" w:hAnsi="Arial" w:cs="Arial"/>
        </w:rPr>
        <w:t xml:space="preserve"> by the Agency</w:t>
      </w:r>
      <w:r w:rsidR="00C866B3" w:rsidRPr="009E5E84">
        <w:rPr>
          <w:rFonts w:ascii="Arial" w:hAnsi="Arial" w:cs="Arial"/>
        </w:rPr>
        <w:t xml:space="preserve">, as well as </w:t>
      </w:r>
      <w:r w:rsidR="00B81A0D" w:rsidRPr="009E5E84">
        <w:rPr>
          <w:rFonts w:ascii="Arial" w:hAnsi="Arial" w:cs="Arial"/>
        </w:rPr>
        <w:t>request suspension or revocation of</w:t>
      </w:r>
      <w:r w:rsidR="00C866B3" w:rsidRPr="009E5E84">
        <w:rPr>
          <w:rFonts w:ascii="Arial" w:hAnsi="Arial" w:cs="Arial"/>
        </w:rPr>
        <w:t xml:space="preserve"> an approved </w:t>
      </w:r>
      <w:r w:rsidR="00404B90" w:rsidRPr="009E5E84">
        <w:rPr>
          <w:rFonts w:ascii="Arial" w:hAnsi="Arial" w:cs="Arial"/>
        </w:rPr>
        <w:t>r</w:t>
      </w:r>
      <w:r w:rsidR="00C866B3" w:rsidRPr="009E5E84">
        <w:rPr>
          <w:rFonts w:ascii="Arial" w:hAnsi="Arial" w:cs="Arial"/>
        </w:rPr>
        <w:t xml:space="preserve">egistration </w:t>
      </w:r>
      <w:r w:rsidR="00983FBF" w:rsidRPr="009E5E84">
        <w:rPr>
          <w:rFonts w:ascii="Arial" w:hAnsi="Arial" w:cs="Arial"/>
        </w:rPr>
        <w:t>g</w:t>
      </w:r>
      <w:r w:rsidR="00C866B3" w:rsidRPr="009E5E84">
        <w:rPr>
          <w:rFonts w:ascii="Arial" w:hAnsi="Arial" w:cs="Arial"/>
        </w:rPr>
        <w:t>roup</w:t>
      </w:r>
      <w:r w:rsidR="00983FBF" w:rsidRPr="009E5E84">
        <w:rPr>
          <w:rFonts w:ascii="Arial" w:hAnsi="Arial" w:cs="Arial"/>
        </w:rPr>
        <w:t>,</w:t>
      </w:r>
      <w:r w:rsidR="00C866B3" w:rsidRPr="009E5E84">
        <w:rPr>
          <w:rFonts w:ascii="Arial" w:hAnsi="Arial" w:cs="Arial"/>
        </w:rPr>
        <w:t xml:space="preserve"> if necessary.</w:t>
      </w:r>
    </w:p>
    <w:p w14:paraId="455FD28F" w14:textId="77777777" w:rsidR="00E27DA6" w:rsidRPr="009E5E84" w:rsidRDefault="00E27DA6">
      <w:pPr>
        <w:spacing w:after="200" w:line="276" w:lineRule="auto"/>
        <w:rPr>
          <w:rFonts w:ascii="Arial" w:hAnsi="Arial" w:cs="Arial"/>
          <w:b/>
          <w:color w:val="6A2875"/>
          <w:sz w:val="30"/>
          <w:szCs w:val="30"/>
        </w:rPr>
      </w:pPr>
      <w:r w:rsidRPr="009E5E84">
        <w:rPr>
          <w:rFonts w:ascii="Arial" w:hAnsi="Arial" w:cs="Arial"/>
        </w:rPr>
        <w:br w:type="page"/>
      </w:r>
    </w:p>
    <w:p w14:paraId="081D8F9E" w14:textId="77777777" w:rsidR="00C866B3" w:rsidRPr="009E5E84" w:rsidRDefault="00C866B3" w:rsidP="003B47A6">
      <w:pPr>
        <w:pStyle w:val="Heading3"/>
        <w:rPr>
          <w:rFonts w:ascii="Arial" w:hAnsi="Arial" w:cs="Arial"/>
        </w:rPr>
      </w:pPr>
      <w:bookmarkStart w:id="68" w:name="_Toc529344309"/>
      <w:r w:rsidRPr="009E5E84">
        <w:rPr>
          <w:rFonts w:ascii="Arial" w:hAnsi="Arial" w:cs="Arial"/>
        </w:rPr>
        <w:lastRenderedPageBreak/>
        <w:t xml:space="preserve">Add new </w:t>
      </w:r>
      <w:r w:rsidR="00404B90" w:rsidRPr="009E5E84">
        <w:rPr>
          <w:rFonts w:ascii="Arial" w:hAnsi="Arial" w:cs="Arial"/>
        </w:rPr>
        <w:t>r</w:t>
      </w:r>
      <w:r w:rsidRPr="009E5E84">
        <w:rPr>
          <w:rFonts w:ascii="Arial" w:hAnsi="Arial" w:cs="Arial"/>
        </w:rPr>
        <w:t xml:space="preserve">egistration </w:t>
      </w:r>
      <w:r w:rsidR="00404B90" w:rsidRPr="009E5E84">
        <w:rPr>
          <w:rFonts w:ascii="Arial" w:hAnsi="Arial" w:cs="Arial"/>
        </w:rPr>
        <w:t>g</w:t>
      </w:r>
      <w:r w:rsidRPr="009E5E84">
        <w:rPr>
          <w:rFonts w:ascii="Arial" w:hAnsi="Arial" w:cs="Arial"/>
        </w:rPr>
        <w:t>roup</w:t>
      </w:r>
      <w:bookmarkEnd w:id="68"/>
    </w:p>
    <w:p w14:paraId="711B67CD" w14:textId="77777777" w:rsidR="00C866B3" w:rsidRPr="009E5E84" w:rsidRDefault="00C866B3" w:rsidP="00822E6E">
      <w:pPr>
        <w:pStyle w:val="Steps"/>
        <w:numPr>
          <w:ilvl w:val="0"/>
          <w:numId w:val="31"/>
        </w:numPr>
        <w:rPr>
          <w:rFonts w:ascii="Arial" w:hAnsi="Arial" w:cs="Arial"/>
        </w:rPr>
      </w:pPr>
      <w:r w:rsidRPr="009E5E84">
        <w:rPr>
          <w:rFonts w:ascii="Arial" w:hAnsi="Arial" w:cs="Arial"/>
        </w:rPr>
        <w:t>Select the Registration Details tile on the myplace home</w:t>
      </w:r>
      <w:r w:rsidR="00FE0AED" w:rsidRPr="009E5E84">
        <w:rPr>
          <w:rFonts w:ascii="Arial" w:hAnsi="Arial" w:cs="Arial"/>
        </w:rPr>
        <w:t xml:space="preserve"> </w:t>
      </w:r>
      <w:r w:rsidRPr="009E5E84">
        <w:rPr>
          <w:rFonts w:ascii="Arial" w:hAnsi="Arial" w:cs="Arial"/>
        </w:rPr>
        <w:t>page.</w:t>
      </w:r>
    </w:p>
    <w:p w14:paraId="436A27A5" w14:textId="4E28F23C" w:rsidR="00C866B3" w:rsidRPr="009E5E84" w:rsidRDefault="00573550" w:rsidP="00C866B3">
      <w:pPr>
        <w:pStyle w:val="BodyText1"/>
        <w:rPr>
          <w:rFonts w:ascii="Arial" w:hAnsi="Arial" w:cs="Arial"/>
        </w:rPr>
      </w:pPr>
      <w:r w:rsidRPr="009E5E84">
        <w:rPr>
          <w:rFonts w:ascii="Arial" w:hAnsi="Arial" w:cs="Arial"/>
          <w:noProof/>
          <w:lang w:eastAsia="en-AU"/>
        </w:rPr>
        <w:drawing>
          <wp:inline distT="0" distB="0" distL="0" distR="0" wp14:anchorId="13E1BE7E" wp14:editId="0F602105">
            <wp:extent cx="1408576" cy="1476000"/>
            <wp:effectExtent l="25400" t="25400" r="13970" b="22860"/>
            <wp:docPr id="195" name="Picture 195" descr="Screenshot of Registration Details tile" title="Screenshot of Registration Detail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ips%20enhanced/8i.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3501" t="4244" r="6746" b="4501"/>
                    <a:stretch/>
                  </pic:blipFill>
                  <pic:spPr bwMode="auto">
                    <a:xfrm>
                      <a:off x="0" y="0"/>
                      <a:ext cx="1408576"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73E6A077" w14:textId="661D0C57" w:rsidR="00573550" w:rsidRPr="009E5E84" w:rsidRDefault="00C866B3" w:rsidP="00822E6E">
      <w:pPr>
        <w:pStyle w:val="Steps"/>
        <w:numPr>
          <w:ilvl w:val="0"/>
          <w:numId w:val="19"/>
        </w:numPr>
        <w:rPr>
          <w:rFonts w:ascii="Arial" w:hAnsi="Arial" w:cs="Arial"/>
        </w:rPr>
      </w:pPr>
      <w:r w:rsidRPr="009E5E84">
        <w:rPr>
          <w:rFonts w:ascii="Arial" w:hAnsi="Arial" w:cs="Arial"/>
        </w:rPr>
        <w:t xml:space="preserve">Select </w:t>
      </w:r>
      <w:r w:rsidRPr="009E5E84">
        <w:rPr>
          <w:rStyle w:val="Strong"/>
          <w:rFonts w:ascii="Arial" w:hAnsi="Arial" w:cs="Arial"/>
        </w:rPr>
        <w:t>Add Registration Group</w:t>
      </w:r>
      <w:r w:rsidRPr="009E5E84">
        <w:rPr>
          <w:rFonts w:ascii="Arial" w:hAnsi="Arial" w:cs="Arial"/>
        </w:rPr>
        <w:t>.</w:t>
      </w:r>
    </w:p>
    <w:p w14:paraId="14316571" w14:textId="6367CF18" w:rsidR="00573550" w:rsidRPr="009E5E84" w:rsidRDefault="007C5C93" w:rsidP="00573550">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02BC23EF" wp14:editId="2D586670">
            <wp:extent cx="5730875" cy="4650740"/>
            <wp:effectExtent l="25400" t="25400" r="34925" b="22860"/>
            <wp:docPr id="197" name="Picture 197" descr="Screenshot of Registration details" title="Screenshot of Registr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snips%20enhanced/22b.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0875" cy="4650740"/>
                    </a:xfrm>
                    <a:prstGeom prst="rect">
                      <a:avLst/>
                    </a:prstGeom>
                    <a:noFill/>
                    <a:ln w="3175">
                      <a:solidFill>
                        <a:schemeClr val="tx1">
                          <a:lumMod val="50000"/>
                          <a:lumOff val="50000"/>
                        </a:schemeClr>
                      </a:solidFill>
                    </a:ln>
                  </pic:spPr>
                </pic:pic>
              </a:graphicData>
            </a:graphic>
          </wp:inline>
        </w:drawing>
      </w:r>
    </w:p>
    <w:p w14:paraId="742834E8" w14:textId="12CFCA78" w:rsidR="00D6467F" w:rsidRPr="009E5E84" w:rsidRDefault="00D6467F" w:rsidP="00C866B3">
      <w:pPr>
        <w:pStyle w:val="BodyText1"/>
        <w:rPr>
          <w:rFonts w:ascii="Arial" w:hAnsi="Arial" w:cs="Arial"/>
        </w:rPr>
      </w:pPr>
    </w:p>
    <w:p w14:paraId="4582B0BA"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006B8F27" w14:textId="7D76AB8D" w:rsidR="00A91019" w:rsidRPr="009E5E84" w:rsidRDefault="00C866B3" w:rsidP="00822E6E">
      <w:pPr>
        <w:pStyle w:val="Steps"/>
        <w:numPr>
          <w:ilvl w:val="0"/>
          <w:numId w:val="19"/>
        </w:numPr>
        <w:rPr>
          <w:rFonts w:ascii="Arial" w:hAnsi="Arial" w:cs="Arial"/>
        </w:rPr>
      </w:pPr>
      <w:r w:rsidRPr="009E5E84">
        <w:rPr>
          <w:rFonts w:ascii="Arial" w:hAnsi="Arial" w:cs="Arial"/>
        </w:rPr>
        <w:lastRenderedPageBreak/>
        <w:t xml:space="preserve">Select the </w:t>
      </w:r>
      <w:r w:rsidRPr="009E5E84">
        <w:rPr>
          <w:rStyle w:val="Strong"/>
          <w:rFonts w:ascii="Arial" w:hAnsi="Arial" w:cs="Arial"/>
        </w:rPr>
        <w:t>Registration Group</w:t>
      </w:r>
      <w:r w:rsidR="00A91019" w:rsidRPr="009E5E84">
        <w:rPr>
          <w:rFonts w:ascii="Arial" w:hAnsi="Arial" w:cs="Arial"/>
        </w:rPr>
        <w:t xml:space="preserve"> from the drop</w:t>
      </w:r>
      <w:r w:rsidRPr="009E5E84">
        <w:rPr>
          <w:rFonts w:ascii="Arial" w:hAnsi="Arial" w:cs="Arial"/>
        </w:rPr>
        <w:t>down list.</w:t>
      </w:r>
    </w:p>
    <w:p w14:paraId="4CA04637" w14:textId="462AA88C" w:rsidR="00C866B3" w:rsidRPr="009E5E84" w:rsidRDefault="00A91019" w:rsidP="00A91019">
      <w:pPr>
        <w:pStyle w:val="Steps"/>
        <w:numPr>
          <w:ilvl w:val="0"/>
          <w:numId w:val="0"/>
        </w:numPr>
        <w:rPr>
          <w:rFonts w:ascii="Arial" w:hAnsi="Arial" w:cs="Arial"/>
        </w:rPr>
      </w:pPr>
      <w:r w:rsidRPr="009E5E84">
        <w:rPr>
          <w:rFonts w:ascii="Arial" w:hAnsi="Arial" w:cs="Arial"/>
          <w:noProof/>
        </w:rPr>
        <w:drawing>
          <wp:inline distT="0" distB="0" distL="0" distR="0" wp14:anchorId="3FFF326A" wp14:editId="0DD72559">
            <wp:extent cx="5730875" cy="2152015"/>
            <wp:effectExtent l="25400" t="25400" r="34925" b="32385"/>
            <wp:docPr id="202" name="Picture 202" descr="Screenshot for Add registration group" title="Screenshot for Add registration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snips%20enhanced/23a.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0875" cy="2152015"/>
                    </a:xfrm>
                    <a:prstGeom prst="rect">
                      <a:avLst/>
                    </a:prstGeom>
                    <a:noFill/>
                    <a:ln w="3175">
                      <a:solidFill>
                        <a:schemeClr val="tx1">
                          <a:lumMod val="50000"/>
                          <a:lumOff val="50000"/>
                        </a:schemeClr>
                      </a:solidFill>
                    </a:ln>
                  </pic:spPr>
                </pic:pic>
              </a:graphicData>
            </a:graphic>
          </wp:inline>
        </w:drawing>
      </w:r>
    </w:p>
    <w:p w14:paraId="1A046BA6" w14:textId="770EB1E4" w:rsidR="00A91019" w:rsidRPr="009E5E84" w:rsidRDefault="00C866B3" w:rsidP="00C866B3">
      <w:pPr>
        <w:pStyle w:val="Steps"/>
        <w:rPr>
          <w:rFonts w:ascii="Arial" w:hAnsi="Arial" w:cs="Arial"/>
        </w:rPr>
      </w:pPr>
      <w:r w:rsidRPr="009E5E84">
        <w:rPr>
          <w:rFonts w:ascii="Arial" w:hAnsi="Arial" w:cs="Arial"/>
        </w:rPr>
        <w:t xml:space="preserve">Select the </w:t>
      </w:r>
      <w:r w:rsidR="003E0659" w:rsidRPr="009E5E84">
        <w:rPr>
          <w:rFonts w:ascii="Arial" w:hAnsi="Arial" w:cs="Arial"/>
        </w:rPr>
        <w:t xml:space="preserve">most appropriate </w:t>
      </w:r>
      <w:r w:rsidR="00A91019" w:rsidRPr="009E5E84">
        <w:rPr>
          <w:rStyle w:val="Strong"/>
          <w:rFonts w:ascii="Arial" w:hAnsi="Arial" w:cs="Arial"/>
          <w:b w:val="0"/>
          <w:color w:val="auto"/>
        </w:rPr>
        <w:t>p</w:t>
      </w:r>
      <w:r w:rsidRPr="009E5E84">
        <w:rPr>
          <w:rStyle w:val="Strong"/>
          <w:rFonts w:ascii="Arial" w:hAnsi="Arial" w:cs="Arial"/>
          <w:b w:val="0"/>
          <w:color w:val="auto"/>
        </w:rPr>
        <w:t>rofession</w:t>
      </w:r>
      <w:r w:rsidR="003E0659" w:rsidRPr="009E5E84">
        <w:rPr>
          <w:rStyle w:val="Strong"/>
          <w:rFonts w:ascii="Arial" w:hAnsi="Arial" w:cs="Arial"/>
          <w:b w:val="0"/>
          <w:color w:val="auto"/>
        </w:rPr>
        <w:t>s from the</w:t>
      </w:r>
      <w:r w:rsidR="00FB39DF" w:rsidRPr="009E5E84">
        <w:rPr>
          <w:rStyle w:val="Strong"/>
          <w:rFonts w:ascii="Arial" w:hAnsi="Arial" w:cs="Arial"/>
          <w:b w:val="0"/>
          <w:color w:val="auto"/>
        </w:rPr>
        <w:t xml:space="preserve"> </w:t>
      </w:r>
      <w:r w:rsidR="00FB39DF" w:rsidRPr="009E5E84">
        <w:rPr>
          <w:rStyle w:val="Strong"/>
          <w:rFonts w:ascii="Arial" w:hAnsi="Arial" w:cs="Arial"/>
        </w:rPr>
        <w:t xml:space="preserve">Professions </w:t>
      </w:r>
      <w:r w:rsidR="00A91019" w:rsidRPr="009E5E84">
        <w:rPr>
          <w:rStyle w:val="Strong"/>
          <w:rFonts w:ascii="Arial" w:hAnsi="Arial" w:cs="Arial"/>
          <w:b w:val="0"/>
          <w:color w:val="auto"/>
        </w:rPr>
        <w:t>drop</w:t>
      </w:r>
      <w:r w:rsidR="00EB1604" w:rsidRPr="009E5E84">
        <w:rPr>
          <w:rStyle w:val="Strong"/>
          <w:rFonts w:ascii="Arial" w:hAnsi="Arial" w:cs="Arial"/>
          <w:b w:val="0"/>
          <w:color w:val="auto"/>
        </w:rPr>
        <w:t>down</w:t>
      </w:r>
      <w:r w:rsidRPr="009E5E84">
        <w:rPr>
          <w:rFonts w:ascii="Arial" w:hAnsi="Arial" w:cs="Arial"/>
        </w:rPr>
        <w:t>.</w:t>
      </w:r>
    </w:p>
    <w:p w14:paraId="4DE696E1" w14:textId="232CEC57" w:rsidR="00C866B3" w:rsidRPr="009E5E84" w:rsidRDefault="00A91019" w:rsidP="00A91019">
      <w:pPr>
        <w:pStyle w:val="Steps"/>
        <w:numPr>
          <w:ilvl w:val="0"/>
          <w:numId w:val="0"/>
        </w:numPr>
        <w:rPr>
          <w:rFonts w:ascii="Arial" w:hAnsi="Arial" w:cs="Arial"/>
        </w:rPr>
      </w:pPr>
      <w:r w:rsidRPr="009E5E84">
        <w:rPr>
          <w:rStyle w:val="Strong"/>
          <w:rFonts w:ascii="Arial" w:hAnsi="Arial" w:cs="Arial"/>
          <w:b w:val="0"/>
          <w:noProof/>
          <w:color w:val="auto"/>
        </w:rPr>
        <w:drawing>
          <wp:inline distT="0" distB="0" distL="0" distR="0" wp14:anchorId="1B4E32BA" wp14:editId="482D0377">
            <wp:extent cx="5766435" cy="2397435"/>
            <wp:effectExtent l="25400" t="25400" r="24765" b="15875"/>
            <wp:docPr id="205" name="Picture 205" descr="Screenshot for Add registration group" title="Screenshot for Add registration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nips%20enhanced/23c.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08744" cy="2415025"/>
                    </a:xfrm>
                    <a:prstGeom prst="rect">
                      <a:avLst/>
                    </a:prstGeom>
                    <a:noFill/>
                    <a:ln w="3175">
                      <a:solidFill>
                        <a:schemeClr val="tx1">
                          <a:lumMod val="50000"/>
                          <a:lumOff val="50000"/>
                        </a:schemeClr>
                      </a:solidFill>
                    </a:ln>
                  </pic:spPr>
                </pic:pic>
              </a:graphicData>
            </a:graphic>
          </wp:inline>
        </w:drawing>
      </w:r>
    </w:p>
    <w:p w14:paraId="22371041" w14:textId="5FB21E80" w:rsidR="00C446E3" w:rsidRPr="009E5E84" w:rsidRDefault="00C446E3" w:rsidP="00626A0F">
      <w:pPr>
        <w:pStyle w:val="NDIANote"/>
        <w:ind w:left="0"/>
        <w:rPr>
          <w:rFonts w:ascii="Arial" w:hAnsi="Arial" w:cs="Arial"/>
        </w:rPr>
      </w:pPr>
      <w:r w:rsidRPr="009E5E84">
        <w:rPr>
          <w:rFonts w:ascii="Arial" w:hAnsi="Arial" w:cs="Arial"/>
          <w:b/>
        </w:rPr>
        <w:t>Note</w:t>
      </w:r>
      <w:r w:rsidRPr="009E5E84">
        <w:rPr>
          <w:rFonts w:ascii="Arial" w:hAnsi="Arial" w:cs="Arial"/>
        </w:rPr>
        <w:t xml:space="preserve">: </w:t>
      </w:r>
      <w:r w:rsidR="004C579E" w:rsidRPr="009E5E84">
        <w:rPr>
          <w:rFonts w:ascii="Arial" w:hAnsi="Arial" w:cs="Arial"/>
        </w:rPr>
        <w:t xml:space="preserve">Please refer to the </w:t>
      </w:r>
      <w:hyperlink r:id="rId61" w:history="1">
        <w:r w:rsidR="004C579E" w:rsidRPr="009E5E84">
          <w:rPr>
            <w:rStyle w:val="Hyperlink"/>
            <w:rFonts w:ascii="Arial" w:hAnsi="Arial" w:cs="Arial"/>
          </w:rPr>
          <w:t>Guide to Suitability for description of professional requirements</w:t>
        </w:r>
      </w:hyperlink>
      <w:r w:rsidR="00A91019" w:rsidRPr="009E5E84">
        <w:rPr>
          <w:rFonts w:ascii="Arial" w:hAnsi="Arial" w:cs="Arial"/>
        </w:rPr>
        <w:t xml:space="preserve">. </w:t>
      </w:r>
      <w:r w:rsidR="004C579E" w:rsidRPr="009E5E84">
        <w:rPr>
          <w:rFonts w:ascii="Arial" w:hAnsi="Arial" w:cs="Arial"/>
        </w:rPr>
        <w:t>Selecting</w:t>
      </w:r>
      <w:r w:rsidR="00A91019" w:rsidRPr="009E5E84">
        <w:rPr>
          <w:rFonts w:ascii="Arial" w:hAnsi="Arial" w:cs="Arial"/>
        </w:rPr>
        <w:t xml:space="preserve"> ‘Not Stated’ or ‘Other’</w:t>
      </w:r>
      <w:r w:rsidR="004C579E" w:rsidRPr="009E5E84">
        <w:rPr>
          <w:rFonts w:ascii="Arial" w:hAnsi="Arial" w:cs="Arial"/>
        </w:rPr>
        <w:t xml:space="preserve"> may delay processing of the registration.</w:t>
      </w:r>
    </w:p>
    <w:p w14:paraId="01EAD642" w14:textId="77777777" w:rsidR="00A91019" w:rsidRPr="009E5E84" w:rsidRDefault="00A91019" w:rsidP="00626A0F">
      <w:pPr>
        <w:pStyle w:val="NDIANote"/>
        <w:ind w:left="0"/>
        <w:rPr>
          <w:rFonts w:ascii="Arial" w:eastAsiaTheme="minorHAnsi" w:hAnsi="Arial" w:cs="Arial"/>
        </w:rPr>
      </w:pPr>
    </w:p>
    <w:p w14:paraId="583CB364" w14:textId="77777777" w:rsidR="00A91019" w:rsidRPr="009E5E84" w:rsidRDefault="00A91019">
      <w:pPr>
        <w:spacing w:after="200" w:line="276" w:lineRule="auto"/>
        <w:rPr>
          <w:rFonts w:ascii="Arial" w:hAnsi="Arial" w:cs="Arial"/>
          <w:lang w:eastAsia="en-AU"/>
        </w:rPr>
      </w:pPr>
      <w:r w:rsidRPr="009E5E84">
        <w:rPr>
          <w:rFonts w:ascii="Arial" w:hAnsi="Arial" w:cs="Arial"/>
        </w:rPr>
        <w:br w:type="page"/>
      </w:r>
    </w:p>
    <w:p w14:paraId="35775146" w14:textId="0B9BF942" w:rsidR="00C866B3" w:rsidRPr="009E5E84" w:rsidRDefault="00C866B3" w:rsidP="00C866B3">
      <w:pPr>
        <w:pStyle w:val="Steps"/>
        <w:rPr>
          <w:rFonts w:ascii="Arial" w:hAnsi="Arial" w:cs="Arial"/>
        </w:rPr>
      </w:pPr>
      <w:r w:rsidRPr="009E5E84">
        <w:rPr>
          <w:rFonts w:ascii="Arial" w:hAnsi="Arial" w:cs="Arial"/>
        </w:rPr>
        <w:lastRenderedPageBreak/>
        <w:t>Select the</w:t>
      </w:r>
      <w:r w:rsidR="005F0075" w:rsidRPr="009E5E84">
        <w:rPr>
          <w:rFonts w:ascii="Arial" w:hAnsi="Arial" w:cs="Arial"/>
        </w:rPr>
        <w:t xml:space="preserve"> relevant states/t</w:t>
      </w:r>
      <w:r w:rsidR="00FB39DF" w:rsidRPr="009E5E84">
        <w:rPr>
          <w:rFonts w:ascii="Arial" w:hAnsi="Arial" w:cs="Arial"/>
        </w:rPr>
        <w:t>erritor</w:t>
      </w:r>
      <w:r w:rsidR="005F0075" w:rsidRPr="009E5E84">
        <w:rPr>
          <w:rFonts w:ascii="Arial" w:hAnsi="Arial" w:cs="Arial"/>
        </w:rPr>
        <w:t>y</w:t>
      </w:r>
      <w:r w:rsidR="00FB39DF" w:rsidRPr="009E5E84">
        <w:rPr>
          <w:rFonts w:ascii="Arial" w:hAnsi="Arial" w:cs="Arial"/>
        </w:rPr>
        <w:t xml:space="preserve"> </w:t>
      </w:r>
      <w:r w:rsidRPr="009E5E84">
        <w:rPr>
          <w:rFonts w:ascii="Arial" w:hAnsi="Arial" w:cs="Arial"/>
        </w:rPr>
        <w:t xml:space="preserve">from the </w:t>
      </w:r>
      <w:r w:rsidR="005F0075" w:rsidRPr="009E5E84">
        <w:rPr>
          <w:rStyle w:val="Strong"/>
          <w:rFonts w:ascii="Arial" w:hAnsi="Arial" w:cs="Arial"/>
        </w:rPr>
        <w:t>State(s)/Territories</w:t>
      </w:r>
      <w:r w:rsidR="005F0075" w:rsidRPr="009E5E84">
        <w:rPr>
          <w:rFonts w:ascii="Arial" w:hAnsi="Arial" w:cs="Arial"/>
        </w:rPr>
        <w:t xml:space="preserve"> </w:t>
      </w:r>
      <w:r w:rsidRPr="009E5E84">
        <w:rPr>
          <w:rFonts w:ascii="Arial" w:hAnsi="Arial" w:cs="Arial"/>
        </w:rPr>
        <w:t>dropdown.</w:t>
      </w:r>
    </w:p>
    <w:p w14:paraId="3D75C518" w14:textId="2D2E8BF3" w:rsidR="00C866B3" w:rsidRPr="009E5E84" w:rsidRDefault="00A91019" w:rsidP="00C866B3">
      <w:pPr>
        <w:pStyle w:val="BodyText1"/>
        <w:rPr>
          <w:rFonts w:ascii="Arial" w:hAnsi="Arial" w:cs="Arial"/>
        </w:rPr>
      </w:pPr>
      <w:r w:rsidRPr="009E5E84">
        <w:rPr>
          <w:rFonts w:ascii="Arial" w:hAnsi="Arial" w:cs="Arial"/>
          <w:noProof/>
          <w:lang w:eastAsia="en-AU"/>
        </w:rPr>
        <w:drawing>
          <wp:inline distT="0" distB="0" distL="0" distR="0" wp14:anchorId="6DBBAD16" wp14:editId="5DBF43B8">
            <wp:extent cx="5731510" cy="3026425"/>
            <wp:effectExtent l="25400" t="25400" r="34290" b="21590"/>
            <wp:docPr id="204" name="Picture 204" descr="Screenshot for Add registration group" title="Screenshot for Add registration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snips%20enhanced/23d.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026425"/>
                    </a:xfrm>
                    <a:prstGeom prst="rect">
                      <a:avLst/>
                    </a:prstGeom>
                    <a:noFill/>
                    <a:ln w="3175">
                      <a:solidFill>
                        <a:schemeClr val="tx1">
                          <a:lumMod val="50000"/>
                          <a:lumOff val="50000"/>
                        </a:schemeClr>
                      </a:solidFill>
                    </a:ln>
                  </pic:spPr>
                </pic:pic>
              </a:graphicData>
            </a:graphic>
          </wp:inline>
        </w:drawing>
      </w:r>
    </w:p>
    <w:p w14:paraId="6A16FB50" w14:textId="574CCC6A" w:rsidR="000644C0" w:rsidRPr="009E5E84" w:rsidRDefault="001D4F80" w:rsidP="00626A0F">
      <w:pPr>
        <w:pStyle w:val="NDIANote"/>
        <w:ind w:left="0"/>
        <w:rPr>
          <w:rFonts w:ascii="Arial" w:hAnsi="Arial" w:cs="Arial"/>
        </w:rPr>
      </w:pPr>
      <w:r w:rsidRPr="009E5E84">
        <w:rPr>
          <w:rFonts w:ascii="Arial" w:hAnsi="Arial" w:cs="Arial"/>
          <w:b/>
        </w:rPr>
        <w:t>Note:</w:t>
      </w:r>
      <w:r w:rsidR="003E0659" w:rsidRPr="009E5E84">
        <w:rPr>
          <w:rFonts w:ascii="Arial" w:hAnsi="Arial" w:cs="Arial"/>
          <w:b/>
        </w:rPr>
        <w:t xml:space="preserve"> </w:t>
      </w:r>
      <w:r w:rsidRPr="009E5E84">
        <w:rPr>
          <w:rFonts w:ascii="Arial" w:hAnsi="Arial" w:cs="Arial"/>
        </w:rPr>
        <w:t>If you select a state/territory that has been transitioned to the NDIS Quality and Safeguards Commission</w:t>
      </w:r>
      <w:r w:rsidR="005F0075" w:rsidRPr="009E5E84">
        <w:rPr>
          <w:rFonts w:ascii="Arial" w:hAnsi="Arial" w:cs="Arial"/>
        </w:rPr>
        <w:t>,</w:t>
      </w:r>
      <w:r w:rsidRPr="009E5E84">
        <w:rPr>
          <w:rFonts w:ascii="Arial" w:hAnsi="Arial" w:cs="Arial"/>
        </w:rPr>
        <w:t xml:space="preserve"> the following screen displays.</w:t>
      </w:r>
    </w:p>
    <w:p w14:paraId="2FF66B2E" w14:textId="384AF126" w:rsidR="00F003D1" w:rsidRPr="009E5E84" w:rsidRDefault="00FB39DF" w:rsidP="005F0075">
      <w:pPr>
        <w:pStyle w:val="NDIANote"/>
        <w:ind w:left="0"/>
        <w:rPr>
          <w:rFonts w:ascii="Arial" w:hAnsi="Arial" w:cs="Arial"/>
        </w:rPr>
      </w:pPr>
      <w:r w:rsidRPr="009E5E84">
        <w:rPr>
          <w:rFonts w:ascii="Arial" w:hAnsi="Arial" w:cs="Arial"/>
          <w:noProof/>
          <w:lang w:eastAsia="en-AU"/>
        </w:rPr>
        <w:drawing>
          <wp:inline distT="0" distB="0" distL="0" distR="0" wp14:anchorId="2579209C" wp14:editId="5837A385">
            <wp:extent cx="5766435" cy="2385820"/>
            <wp:effectExtent l="25400" t="25400" r="24765" b="27305"/>
            <wp:docPr id="206" name="Picture 206" descr="Screenshot for Add registration group " title="Screenshot for Add registration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snips%20enhanced/24a.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6435" cy="2385820"/>
                    </a:xfrm>
                    <a:prstGeom prst="rect">
                      <a:avLst/>
                    </a:prstGeom>
                    <a:noFill/>
                    <a:ln w="3175">
                      <a:solidFill>
                        <a:schemeClr val="tx1">
                          <a:lumMod val="50000"/>
                          <a:lumOff val="50000"/>
                        </a:schemeClr>
                      </a:solidFill>
                    </a:ln>
                  </pic:spPr>
                </pic:pic>
              </a:graphicData>
            </a:graphic>
          </wp:inline>
        </w:drawing>
      </w:r>
    </w:p>
    <w:p w14:paraId="198884AF" w14:textId="6755FAB6" w:rsidR="00C866B3" w:rsidRPr="009E5E84" w:rsidRDefault="001D4F80" w:rsidP="00141A99">
      <w:pPr>
        <w:pStyle w:val="Steps"/>
        <w:rPr>
          <w:rFonts w:ascii="Arial" w:hAnsi="Arial" w:cs="Arial"/>
        </w:rPr>
      </w:pPr>
      <w:r w:rsidRPr="009E5E84">
        <w:rPr>
          <w:rFonts w:ascii="Arial" w:hAnsi="Arial" w:cs="Arial"/>
        </w:rPr>
        <w:t xml:space="preserve">Select </w:t>
      </w:r>
      <w:r w:rsidR="005F0075" w:rsidRPr="009E5E84">
        <w:rPr>
          <w:rFonts w:ascii="Arial" w:hAnsi="Arial" w:cs="Arial"/>
        </w:rPr>
        <w:t>‘</w:t>
      </w:r>
      <w:r w:rsidRPr="009E5E84">
        <w:rPr>
          <w:rFonts w:ascii="Arial" w:hAnsi="Arial" w:cs="Arial"/>
        </w:rPr>
        <w:t>Go to NDIS Commission</w:t>
      </w:r>
      <w:r w:rsidR="005F0075" w:rsidRPr="009E5E84">
        <w:rPr>
          <w:rFonts w:ascii="Arial" w:hAnsi="Arial" w:cs="Arial"/>
        </w:rPr>
        <w:t>’</w:t>
      </w:r>
      <w:r w:rsidRPr="009E5E84">
        <w:rPr>
          <w:rFonts w:ascii="Arial" w:hAnsi="Arial" w:cs="Arial"/>
        </w:rPr>
        <w:t xml:space="preserve"> to continue registration in the Commission </w:t>
      </w:r>
      <w:r w:rsidR="00EB1604" w:rsidRPr="009E5E84">
        <w:rPr>
          <w:rFonts w:ascii="Arial" w:hAnsi="Arial" w:cs="Arial"/>
        </w:rPr>
        <w:t>system or</w:t>
      </w:r>
      <w:r w:rsidRPr="009E5E84">
        <w:rPr>
          <w:rFonts w:ascii="Arial" w:hAnsi="Arial" w:cs="Arial"/>
        </w:rPr>
        <w:t xml:space="preserve"> select</w:t>
      </w:r>
      <w:r w:rsidR="005F0075" w:rsidRPr="009E5E84">
        <w:rPr>
          <w:rFonts w:ascii="Arial" w:hAnsi="Arial" w:cs="Arial"/>
        </w:rPr>
        <w:t xml:space="preserve"> ‘</w:t>
      </w:r>
      <w:r w:rsidRPr="009E5E84">
        <w:rPr>
          <w:rFonts w:ascii="Arial" w:hAnsi="Arial" w:cs="Arial"/>
        </w:rPr>
        <w:t>Continue with NDIA</w:t>
      </w:r>
      <w:r w:rsidR="005F0075" w:rsidRPr="009E5E84">
        <w:rPr>
          <w:rFonts w:ascii="Arial" w:hAnsi="Arial" w:cs="Arial"/>
        </w:rPr>
        <w:t>’</w:t>
      </w:r>
      <w:r w:rsidRPr="009E5E84">
        <w:rPr>
          <w:rFonts w:ascii="Arial" w:hAnsi="Arial" w:cs="Arial"/>
        </w:rPr>
        <w:t xml:space="preserve"> to return to the </w:t>
      </w:r>
      <w:r w:rsidR="008D47B3" w:rsidRPr="009E5E84">
        <w:rPr>
          <w:rFonts w:ascii="Arial" w:hAnsi="Arial" w:cs="Arial"/>
        </w:rPr>
        <w:t>s</w:t>
      </w:r>
      <w:r w:rsidRPr="009E5E84">
        <w:rPr>
          <w:rFonts w:ascii="Arial" w:hAnsi="Arial" w:cs="Arial"/>
        </w:rPr>
        <w:t>tate/</w:t>
      </w:r>
      <w:r w:rsidR="008D47B3" w:rsidRPr="009E5E84">
        <w:rPr>
          <w:rFonts w:ascii="Arial" w:hAnsi="Arial" w:cs="Arial"/>
        </w:rPr>
        <w:t>t</w:t>
      </w:r>
      <w:r w:rsidRPr="009E5E84">
        <w:rPr>
          <w:rFonts w:ascii="Arial" w:hAnsi="Arial" w:cs="Arial"/>
        </w:rPr>
        <w:t>erritor</w:t>
      </w:r>
      <w:r w:rsidR="005F0075" w:rsidRPr="009E5E84">
        <w:rPr>
          <w:rFonts w:ascii="Arial" w:hAnsi="Arial" w:cs="Arial"/>
        </w:rPr>
        <w:t>y</w:t>
      </w:r>
      <w:r w:rsidRPr="009E5E84">
        <w:rPr>
          <w:rFonts w:ascii="Arial" w:hAnsi="Arial" w:cs="Arial"/>
        </w:rPr>
        <w:t xml:space="preserve"> selection</w:t>
      </w:r>
      <w:r w:rsidR="00983FBF" w:rsidRPr="009E5E84">
        <w:rPr>
          <w:rFonts w:ascii="Arial" w:hAnsi="Arial" w:cs="Arial"/>
        </w:rPr>
        <w:t>.</w:t>
      </w:r>
    </w:p>
    <w:p w14:paraId="3E5C1F06" w14:textId="6F1EF501" w:rsidR="005F0075" w:rsidRPr="009E5E84" w:rsidRDefault="005F0075">
      <w:pPr>
        <w:spacing w:after="200" w:line="276" w:lineRule="auto"/>
        <w:rPr>
          <w:rFonts w:ascii="Arial" w:hAnsi="Arial" w:cs="Arial"/>
          <w:lang w:eastAsia="en-AU"/>
        </w:rPr>
      </w:pPr>
      <w:r w:rsidRPr="009E5E84">
        <w:rPr>
          <w:rFonts w:ascii="Arial" w:hAnsi="Arial" w:cs="Arial"/>
        </w:rPr>
        <w:br w:type="page"/>
      </w:r>
    </w:p>
    <w:p w14:paraId="46B44352" w14:textId="68CFD2AB" w:rsidR="005F0075" w:rsidRPr="009E5E84" w:rsidRDefault="005F0075" w:rsidP="005F0075">
      <w:pPr>
        <w:pStyle w:val="Steps"/>
        <w:rPr>
          <w:rFonts w:ascii="Arial" w:hAnsi="Arial" w:cs="Arial"/>
        </w:rPr>
      </w:pPr>
      <w:r w:rsidRPr="009E5E84">
        <w:rPr>
          <w:rFonts w:ascii="Arial" w:hAnsi="Arial" w:cs="Arial"/>
        </w:rPr>
        <w:lastRenderedPageBreak/>
        <w:t xml:space="preserve">Nominate your state/territory and select </w:t>
      </w:r>
      <w:r w:rsidRPr="009E5E84">
        <w:rPr>
          <w:rStyle w:val="Strong"/>
          <w:rFonts w:ascii="Arial" w:hAnsi="Arial" w:cs="Arial"/>
        </w:rPr>
        <w:t>Submit</w:t>
      </w:r>
      <w:r w:rsidRPr="009E5E84">
        <w:rPr>
          <w:rFonts w:ascii="Arial" w:hAnsi="Arial" w:cs="Arial"/>
        </w:rPr>
        <w:t>.</w:t>
      </w:r>
    </w:p>
    <w:p w14:paraId="25570039" w14:textId="0C877CA8" w:rsidR="00C866B3" w:rsidRPr="009E5E84" w:rsidRDefault="005F0075" w:rsidP="00C866B3">
      <w:pPr>
        <w:pStyle w:val="BodyText1"/>
        <w:rPr>
          <w:rFonts w:ascii="Arial" w:hAnsi="Arial" w:cs="Arial"/>
        </w:rPr>
      </w:pPr>
      <w:r w:rsidRPr="009E5E84">
        <w:rPr>
          <w:rFonts w:ascii="Arial" w:hAnsi="Arial" w:cs="Arial"/>
          <w:noProof/>
          <w:lang w:eastAsia="en-AU"/>
        </w:rPr>
        <w:drawing>
          <wp:inline distT="0" distB="0" distL="0" distR="0" wp14:anchorId="3035016A" wp14:editId="2DB16984">
            <wp:extent cx="5693458" cy="3078962"/>
            <wp:effectExtent l="25400" t="25400" r="21590" b="20320"/>
            <wp:docPr id="207" name="Picture 207" descr="Screenshot for Add registration group " title="Screenshot for Add registration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snips%20enhanced/24b.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1146" cy="3104751"/>
                    </a:xfrm>
                    <a:prstGeom prst="rect">
                      <a:avLst/>
                    </a:prstGeom>
                    <a:noFill/>
                    <a:ln w="3175">
                      <a:solidFill>
                        <a:schemeClr val="tx1">
                          <a:lumMod val="50000"/>
                          <a:lumOff val="50000"/>
                        </a:schemeClr>
                      </a:solidFill>
                    </a:ln>
                  </pic:spPr>
                </pic:pic>
              </a:graphicData>
            </a:graphic>
          </wp:inline>
        </w:drawing>
      </w:r>
    </w:p>
    <w:p w14:paraId="390755AC" w14:textId="77777777" w:rsidR="005F0075" w:rsidRPr="009E5E84" w:rsidRDefault="00C866B3" w:rsidP="00C866B3">
      <w:pPr>
        <w:pStyle w:val="BodyText1"/>
        <w:rPr>
          <w:rFonts w:ascii="Arial" w:hAnsi="Arial" w:cs="Arial"/>
          <w:lang w:eastAsia="en-AU"/>
        </w:rPr>
      </w:pPr>
      <w:r w:rsidRPr="009E5E84">
        <w:rPr>
          <w:rFonts w:ascii="Arial" w:hAnsi="Arial" w:cs="Arial"/>
          <w:lang w:eastAsia="en-AU"/>
        </w:rPr>
        <w:t xml:space="preserve">A message </w:t>
      </w:r>
      <w:r w:rsidR="003E0659" w:rsidRPr="009E5E84">
        <w:rPr>
          <w:rFonts w:ascii="Arial" w:hAnsi="Arial" w:cs="Arial"/>
          <w:lang w:eastAsia="en-AU"/>
        </w:rPr>
        <w:t xml:space="preserve">will </w:t>
      </w:r>
      <w:r w:rsidRPr="009E5E84">
        <w:rPr>
          <w:rFonts w:ascii="Arial" w:hAnsi="Arial" w:cs="Arial"/>
          <w:lang w:eastAsia="en-AU"/>
        </w:rPr>
        <w:t xml:space="preserve">display stating that the registration details have been successfully submitted. </w:t>
      </w:r>
    </w:p>
    <w:p w14:paraId="2750EB99" w14:textId="4E222D4F" w:rsidR="00C866B3" w:rsidRPr="009E5E84" w:rsidRDefault="005F0075" w:rsidP="005F0075">
      <w:pPr>
        <w:pStyle w:val="BodyText1"/>
        <w:rPr>
          <w:rFonts w:ascii="Arial" w:hAnsi="Arial" w:cs="Arial"/>
          <w:lang w:eastAsia="en-AU"/>
        </w:rPr>
      </w:pPr>
      <w:r w:rsidRPr="009E5E84">
        <w:rPr>
          <w:rFonts w:ascii="Arial" w:hAnsi="Arial" w:cs="Arial"/>
          <w:noProof/>
          <w:lang w:eastAsia="en-AU"/>
        </w:rPr>
        <w:drawing>
          <wp:inline distT="0" distB="0" distL="0" distR="0" wp14:anchorId="7C3E33A3" wp14:editId="154FDB52">
            <wp:extent cx="5703926" cy="1325080"/>
            <wp:effectExtent l="25400" t="25400" r="11430" b="21590"/>
            <wp:docPr id="208" name="Picture 208" descr="Screenshot for Add registration group " title="Screenshot for Add registration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snips%20enhanced/25a.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7719" cy="1351515"/>
                    </a:xfrm>
                    <a:prstGeom prst="rect">
                      <a:avLst/>
                    </a:prstGeom>
                    <a:noFill/>
                    <a:ln w="3175">
                      <a:solidFill>
                        <a:schemeClr val="tx1">
                          <a:lumMod val="50000"/>
                          <a:lumOff val="50000"/>
                        </a:schemeClr>
                      </a:solidFill>
                    </a:ln>
                  </pic:spPr>
                </pic:pic>
              </a:graphicData>
            </a:graphic>
          </wp:inline>
        </w:drawing>
      </w:r>
    </w:p>
    <w:p w14:paraId="666B1D34" w14:textId="77777777" w:rsidR="009D1E6A" w:rsidRPr="009E5E84" w:rsidRDefault="009D1E6A" w:rsidP="00626A0F">
      <w:pPr>
        <w:pStyle w:val="NDIANote"/>
        <w:ind w:left="0"/>
        <w:rPr>
          <w:rFonts w:ascii="Arial" w:hAnsi="Arial" w:cs="Arial"/>
          <w:b/>
        </w:rPr>
      </w:pPr>
      <w:r w:rsidRPr="009E5E84">
        <w:rPr>
          <w:rFonts w:ascii="Arial" w:hAnsi="Arial" w:cs="Arial"/>
          <w:b/>
        </w:rPr>
        <w:t>Important:</w:t>
      </w:r>
      <w:r w:rsidRPr="009E5E84">
        <w:rPr>
          <w:rFonts w:ascii="Arial" w:hAnsi="Arial" w:cs="Arial"/>
        </w:rPr>
        <w:t xml:space="preserve"> This service can only be delivered after your registration has been approved by the Agency (indicated by a status of </w:t>
      </w:r>
      <w:r w:rsidRPr="009E5E84">
        <w:rPr>
          <w:rStyle w:val="Strong"/>
          <w:rFonts w:ascii="Arial" w:hAnsi="Arial" w:cs="Arial"/>
        </w:rPr>
        <w:t>Approved</w:t>
      </w:r>
      <w:r w:rsidRPr="009E5E84">
        <w:rPr>
          <w:rFonts w:ascii="Arial" w:hAnsi="Arial" w:cs="Arial"/>
        </w:rPr>
        <w:t xml:space="preserve"> on the </w:t>
      </w:r>
      <w:r w:rsidRPr="009E5E84">
        <w:rPr>
          <w:rStyle w:val="Strong"/>
          <w:rFonts w:ascii="Arial" w:hAnsi="Arial" w:cs="Arial"/>
        </w:rPr>
        <w:t>Registration Details</w:t>
      </w:r>
      <w:r w:rsidRPr="009E5E84">
        <w:rPr>
          <w:rFonts w:ascii="Arial" w:hAnsi="Arial" w:cs="Arial"/>
        </w:rPr>
        <w:t xml:space="preserve"> screen)</w:t>
      </w:r>
      <w:r w:rsidR="00983FBF" w:rsidRPr="009E5E84">
        <w:rPr>
          <w:rFonts w:ascii="Arial" w:hAnsi="Arial" w:cs="Arial"/>
        </w:rPr>
        <w:t>.</w:t>
      </w:r>
    </w:p>
    <w:p w14:paraId="2612931F" w14:textId="6C4F5D52" w:rsidR="00FC2B83" w:rsidRPr="009E5E84" w:rsidRDefault="00025244" w:rsidP="005F0075">
      <w:pPr>
        <w:pStyle w:val="NDIANote"/>
        <w:ind w:left="0"/>
        <w:rPr>
          <w:rFonts w:ascii="Arial" w:hAnsi="Arial" w:cs="Arial"/>
        </w:rPr>
      </w:pPr>
      <w:r w:rsidRPr="009E5E84">
        <w:rPr>
          <w:rFonts w:ascii="Arial" w:hAnsi="Arial" w:cs="Arial"/>
          <w:b/>
        </w:rPr>
        <w:t xml:space="preserve">Note: </w:t>
      </w:r>
      <w:r w:rsidRPr="009E5E84">
        <w:rPr>
          <w:rFonts w:ascii="Arial" w:hAnsi="Arial" w:cs="Arial"/>
        </w:rPr>
        <w:t xml:space="preserve">if you select </w:t>
      </w:r>
      <w:r w:rsidRPr="009E5E84">
        <w:rPr>
          <w:rStyle w:val="Strong"/>
          <w:rFonts w:ascii="Arial" w:hAnsi="Arial" w:cs="Arial"/>
        </w:rPr>
        <w:t>Save</w:t>
      </w:r>
      <w:r w:rsidRPr="009E5E84">
        <w:rPr>
          <w:rFonts w:ascii="Arial" w:hAnsi="Arial" w:cs="Arial"/>
        </w:rPr>
        <w:t xml:space="preserve">, your changes will be saved </w:t>
      </w:r>
      <w:r w:rsidR="00FC2B83" w:rsidRPr="009E5E84">
        <w:rPr>
          <w:rFonts w:ascii="Arial" w:hAnsi="Arial" w:cs="Arial"/>
        </w:rPr>
        <w:t xml:space="preserve">with a status of </w:t>
      </w:r>
      <w:r w:rsidR="00FC2B83" w:rsidRPr="009E5E84">
        <w:rPr>
          <w:rStyle w:val="Strong"/>
          <w:rFonts w:ascii="Arial" w:hAnsi="Arial" w:cs="Arial"/>
        </w:rPr>
        <w:t>D</w:t>
      </w:r>
      <w:r w:rsidRPr="009E5E84">
        <w:rPr>
          <w:rStyle w:val="Strong"/>
          <w:rFonts w:ascii="Arial" w:hAnsi="Arial" w:cs="Arial"/>
        </w:rPr>
        <w:t>raft</w:t>
      </w:r>
      <w:r w:rsidRPr="009E5E84">
        <w:rPr>
          <w:rFonts w:ascii="Arial" w:hAnsi="Arial" w:cs="Arial"/>
        </w:rPr>
        <w:t xml:space="preserve"> for you to update and submit later.</w:t>
      </w:r>
    </w:p>
    <w:p w14:paraId="3BBC080D" w14:textId="77777777" w:rsidR="005F0075" w:rsidRPr="009E5E84" w:rsidRDefault="005F0075" w:rsidP="005F0075">
      <w:pPr>
        <w:pStyle w:val="NDIANote"/>
        <w:ind w:left="0"/>
        <w:rPr>
          <w:rFonts w:ascii="Arial" w:hAnsi="Arial" w:cs="Arial"/>
        </w:rPr>
      </w:pPr>
    </w:p>
    <w:p w14:paraId="31A2D2C5" w14:textId="77777777" w:rsidR="00C866B3" w:rsidRPr="009E5E84" w:rsidRDefault="00C866B3" w:rsidP="003B47A6">
      <w:pPr>
        <w:pStyle w:val="Heading3"/>
        <w:rPr>
          <w:rFonts w:ascii="Arial" w:hAnsi="Arial" w:cs="Arial"/>
        </w:rPr>
      </w:pPr>
      <w:bookmarkStart w:id="69" w:name="_Toc529344310"/>
      <w:r w:rsidRPr="009E5E84">
        <w:rPr>
          <w:rFonts w:ascii="Arial" w:hAnsi="Arial" w:cs="Arial"/>
        </w:rPr>
        <w:t xml:space="preserve">View or </w:t>
      </w:r>
      <w:r w:rsidR="00983FBF" w:rsidRPr="009E5E84">
        <w:rPr>
          <w:rFonts w:ascii="Arial" w:hAnsi="Arial" w:cs="Arial"/>
        </w:rPr>
        <w:t>e</w:t>
      </w:r>
      <w:r w:rsidRPr="009E5E84">
        <w:rPr>
          <w:rFonts w:ascii="Arial" w:hAnsi="Arial" w:cs="Arial"/>
        </w:rPr>
        <w:t xml:space="preserve">dit your </w:t>
      </w:r>
      <w:r w:rsidR="00983FBF" w:rsidRPr="009E5E84">
        <w:rPr>
          <w:rFonts w:ascii="Arial" w:hAnsi="Arial" w:cs="Arial"/>
        </w:rPr>
        <w:t>r</w:t>
      </w:r>
      <w:r w:rsidRPr="009E5E84">
        <w:rPr>
          <w:rFonts w:ascii="Arial" w:hAnsi="Arial" w:cs="Arial"/>
        </w:rPr>
        <w:t xml:space="preserve">egistration </w:t>
      </w:r>
      <w:r w:rsidR="00983FBF" w:rsidRPr="009E5E84">
        <w:rPr>
          <w:rFonts w:ascii="Arial" w:hAnsi="Arial" w:cs="Arial"/>
        </w:rPr>
        <w:t>d</w:t>
      </w:r>
      <w:r w:rsidRPr="009E5E84">
        <w:rPr>
          <w:rFonts w:ascii="Arial" w:hAnsi="Arial" w:cs="Arial"/>
        </w:rPr>
        <w:t>etails</w:t>
      </w:r>
      <w:bookmarkEnd w:id="69"/>
    </w:p>
    <w:p w14:paraId="4E7CA67C" w14:textId="77777777" w:rsidR="00C866B3" w:rsidRPr="009E5E84" w:rsidRDefault="00C866B3" w:rsidP="00DE7E25">
      <w:pPr>
        <w:pStyle w:val="Steps"/>
        <w:numPr>
          <w:ilvl w:val="0"/>
          <w:numId w:val="16"/>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Registration Details</w:t>
      </w:r>
      <w:r w:rsidRPr="009E5E84">
        <w:rPr>
          <w:rFonts w:ascii="Arial" w:hAnsi="Arial" w:cs="Arial"/>
        </w:rPr>
        <w:t xml:space="preserve"> tile on the </w:t>
      </w:r>
      <w:r w:rsidRPr="009E5E84">
        <w:rPr>
          <w:rStyle w:val="Strong"/>
          <w:rFonts w:ascii="Arial" w:hAnsi="Arial" w:cs="Arial"/>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p>
    <w:p w14:paraId="1F0BB180" w14:textId="056B77D2" w:rsidR="00C866B3" w:rsidRPr="009E5E84" w:rsidRDefault="00573550" w:rsidP="00C866B3">
      <w:pPr>
        <w:pStyle w:val="BodyText1"/>
        <w:rPr>
          <w:rFonts w:ascii="Arial" w:hAnsi="Arial" w:cs="Arial"/>
        </w:rPr>
      </w:pPr>
      <w:r w:rsidRPr="009E5E84">
        <w:rPr>
          <w:rFonts w:ascii="Arial" w:hAnsi="Arial" w:cs="Arial"/>
          <w:noProof/>
          <w:lang w:eastAsia="en-AU"/>
        </w:rPr>
        <w:drawing>
          <wp:inline distT="0" distB="0" distL="0" distR="0" wp14:anchorId="06E06858" wp14:editId="6A0F9C28">
            <wp:extent cx="1408576" cy="1476000"/>
            <wp:effectExtent l="25400" t="25400" r="13970" b="22860"/>
            <wp:docPr id="196" name="Picture 196" descr="Screenshot of Registration Details tile" title="Screenshot of Registration Detail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ips%20enhanced/8i.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3501" t="4244" r="6746" b="4501"/>
                    <a:stretch/>
                  </pic:blipFill>
                  <pic:spPr bwMode="auto">
                    <a:xfrm>
                      <a:off x="0" y="0"/>
                      <a:ext cx="1408576"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1EA535CC" w14:textId="73CAC07F" w:rsidR="00C866B3" w:rsidRPr="009E5E84" w:rsidRDefault="00C866B3" w:rsidP="00C866B3">
      <w:pPr>
        <w:pStyle w:val="Steps"/>
        <w:rPr>
          <w:rFonts w:ascii="Arial" w:hAnsi="Arial" w:cs="Arial"/>
        </w:rPr>
      </w:pPr>
      <w:r w:rsidRPr="009E5E84">
        <w:rPr>
          <w:rFonts w:ascii="Arial" w:hAnsi="Arial" w:cs="Arial"/>
        </w:rPr>
        <w:lastRenderedPageBreak/>
        <w:t xml:space="preserve">A list of your registration groups displays. </w:t>
      </w:r>
      <w:r w:rsidR="00632040" w:rsidRPr="009E5E84">
        <w:rPr>
          <w:rFonts w:ascii="Arial" w:hAnsi="Arial" w:cs="Arial"/>
        </w:rPr>
        <w:t xml:space="preserve">To view the professions for the registration </w:t>
      </w:r>
      <w:r w:rsidR="00EB1604" w:rsidRPr="009E5E84">
        <w:rPr>
          <w:rFonts w:ascii="Arial" w:hAnsi="Arial" w:cs="Arial"/>
        </w:rPr>
        <w:t>group,</w:t>
      </w:r>
      <w:r w:rsidR="00632040" w:rsidRPr="009E5E84">
        <w:rPr>
          <w:rFonts w:ascii="Arial" w:hAnsi="Arial" w:cs="Arial"/>
        </w:rPr>
        <w:t xml:space="preserve"> select the down arrow to the left of the group. </w:t>
      </w:r>
      <w:r w:rsidRPr="009E5E84">
        <w:rPr>
          <w:rFonts w:ascii="Arial" w:hAnsi="Arial" w:cs="Arial"/>
        </w:rPr>
        <w:t xml:space="preserve">To edit a </w:t>
      </w:r>
      <w:r w:rsidR="0038152F" w:rsidRPr="009E5E84">
        <w:rPr>
          <w:rFonts w:ascii="Arial" w:hAnsi="Arial" w:cs="Arial"/>
        </w:rPr>
        <w:t>r</w:t>
      </w:r>
      <w:r w:rsidRPr="009E5E84">
        <w:rPr>
          <w:rFonts w:ascii="Arial" w:hAnsi="Arial" w:cs="Arial"/>
        </w:rPr>
        <w:t xml:space="preserve">egistration </w:t>
      </w:r>
      <w:r w:rsidR="008D47B3" w:rsidRPr="009E5E84">
        <w:rPr>
          <w:rFonts w:ascii="Arial" w:hAnsi="Arial" w:cs="Arial"/>
        </w:rPr>
        <w:t>g</w:t>
      </w:r>
      <w:r w:rsidRPr="009E5E84">
        <w:rPr>
          <w:rFonts w:ascii="Arial" w:hAnsi="Arial" w:cs="Arial"/>
        </w:rPr>
        <w:t>roup, select the pen</w:t>
      </w:r>
      <w:r w:rsidR="00F04D6F" w:rsidRPr="009E5E84">
        <w:rPr>
          <w:rFonts w:ascii="Arial" w:hAnsi="Arial" w:cs="Arial"/>
        </w:rPr>
        <w:t>cil</w:t>
      </w:r>
      <w:r w:rsidRPr="009E5E84">
        <w:rPr>
          <w:rFonts w:ascii="Arial" w:hAnsi="Arial" w:cs="Arial"/>
        </w:rPr>
        <w:t xml:space="preserve"> icon</w:t>
      </w:r>
      <w:r w:rsidRPr="009E5E84">
        <w:rPr>
          <w:rFonts w:ascii="Arial" w:hAnsi="Arial" w:cs="Arial"/>
          <w:color w:val="6B2976"/>
        </w:rPr>
        <w:t xml:space="preserve"> </w:t>
      </w:r>
      <w:r w:rsidRPr="009E5E84">
        <w:rPr>
          <w:rFonts w:ascii="Arial" w:hAnsi="Arial" w:cs="Arial"/>
        </w:rPr>
        <w:t xml:space="preserve">under the </w:t>
      </w:r>
      <w:r w:rsidRPr="009E5E84">
        <w:rPr>
          <w:rStyle w:val="Strong"/>
          <w:rFonts w:ascii="Arial" w:hAnsi="Arial" w:cs="Arial"/>
        </w:rPr>
        <w:t xml:space="preserve">Actions </w:t>
      </w:r>
      <w:r w:rsidRPr="009E5E84">
        <w:rPr>
          <w:rFonts w:ascii="Arial" w:hAnsi="Arial" w:cs="Arial"/>
        </w:rPr>
        <w:t>heading</w:t>
      </w:r>
      <w:r w:rsidR="00F04D6F" w:rsidRPr="009E5E84">
        <w:rPr>
          <w:rFonts w:ascii="Arial" w:hAnsi="Arial" w:cs="Arial"/>
        </w:rPr>
        <w:t xml:space="preserve"> on that row</w:t>
      </w:r>
      <w:r w:rsidRPr="009E5E84">
        <w:rPr>
          <w:rFonts w:ascii="Arial" w:hAnsi="Arial" w:cs="Arial"/>
        </w:rPr>
        <w:t>.</w:t>
      </w:r>
      <w:r w:rsidR="00632040" w:rsidRPr="009E5E84">
        <w:rPr>
          <w:rFonts w:ascii="Arial" w:hAnsi="Arial" w:cs="Arial"/>
        </w:rPr>
        <w:t xml:space="preserve"> </w:t>
      </w:r>
    </w:p>
    <w:p w14:paraId="430D92B9" w14:textId="5B39EF4E" w:rsidR="00A1118E" w:rsidRPr="009E5E84" w:rsidRDefault="00D32C88" w:rsidP="00C866B3">
      <w:pPr>
        <w:pStyle w:val="BodyText1"/>
        <w:rPr>
          <w:rFonts w:ascii="Arial" w:hAnsi="Arial" w:cs="Arial"/>
        </w:rPr>
      </w:pPr>
      <w:r w:rsidRPr="009E5E84">
        <w:rPr>
          <w:rFonts w:ascii="Arial" w:hAnsi="Arial" w:cs="Arial"/>
          <w:noProof/>
          <w:lang w:eastAsia="en-AU"/>
        </w:rPr>
        <w:drawing>
          <wp:inline distT="0" distB="0" distL="0" distR="0" wp14:anchorId="20507BCB" wp14:editId="24EEA50E">
            <wp:extent cx="5722620" cy="3232150"/>
            <wp:effectExtent l="25400" t="25400" r="17780" b="19050"/>
            <wp:docPr id="212" name="Picture 212" descr="Screenshot of Registration details" title="Screenshot of Registr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snips%20enhanced/26.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2620" cy="3232150"/>
                    </a:xfrm>
                    <a:prstGeom prst="rect">
                      <a:avLst/>
                    </a:prstGeom>
                    <a:noFill/>
                    <a:ln w="3175">
                      <a:solidFill>
                        <a:schemeClr val="tx1">
                          <a:lumMod val="50000"/>
                          <a:lumOff val="50000"/>
                        </a:schemeClr>
                      </a:solidFill>
                    </a:ln>
                  </pic:spPr>
                </pic:pic>
              </a:graphicData>
            </a:graphic>
          </wp:inline>
        </w:drawing>
      </w:r>
    </w:p>
    <w:p w14:paraId="7AC2A536" w14:textId="77777777" w:rsidR="009D1E6A" w:rsidRPr="009E5E84" w:rsidRDefault="009D1E6A" w:rsidP="00626A0F">
      <w:pPr>
        <w:pStyle w:val="NDIANote"/>
        <w:ind w:left="0"/>
        <w:rPr>
          <w:rFonts w:ascii="Arial" w:hAnsi="Arial" w:cs="Arial"/>
        </w:rPr>
      </w:pPr>
      <w:r w:rsidRPr="009E5E84">
        <w:rPr>
          <w:rFonts w:ascii="Arial" w:hAnsi="Arial" w:cs="Arial"/>
          <w:b/>
        </w:rPr>
        <w:t>Note:</w:t>
      </w:r>
      <w:r w:rsidRPr="009E5E84">
        <w:rPr>
          <w:rFonts w:ascii="Arial" w:hAnsi="Arial" w:cs="Arial"/>
          <w:b/>
        </w:rPr>
        <w:tab/>
      </w:r>
      <w:r w:rsidRPr="009E5E84">
        <w:rPr>
          <w:rFonts w:ascii="Arial" w:hAnsi="Arial" w:cs="Arial"/>
        </w:rPr>
        <w:t>If you select a state/territory that has been transitioned to the NDIS Quality and Safeguards Commission the following screen displays.</w:t>
      </w:r>
    </w:p>
    <w:p w14:paraId="2F10B2CF" w14:textId="134F6905" w:rsidR="006C16BC" w:rsidRPr="009E5E84" w:rsidRDefault="00420194" w:rsidP="006C16BC">
      <w:pPr>
        <w:pStyle w:val="BodyText1"/>
        <w:rPr>
          <w:rFonts w:ascii="Arial" w:hAnsi="Arial" w:cs="Arial"/>
        </w:rPr>
      </w:pPr>
      <w:r w:rsidRPr="009E5E84">
        <w:rPr>
          <w:rFonts w:ascii="Arial" w:hAnsi="Arial" w:cs="Arial"/>
          <w:noProof/>
          <w:lang w:eastAsia="en-AU"/>
        </w:rPr>
        <w:drawing>
          <wp:inline distT="0" distB="0" distL="0" distR="0" wp14:anchorId="2C53FE48" wp14:editId="4025D0D6">
            <wp:extent cx="5722620" cy="3570605"/>
            <wp:effectExtent l="25400" t="25400" r="17780" b="36195"/>
            <wp:docPr id="211" name="Picture 211" descr="Screenshot of Registration details" title="Screenshot of Registr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nips%20enhanced/26b.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2620" cy="3570605"/>
                    </a:xfrm>
                    <a:prstGeom prst="rect">
                      <a:avLst/>
                    </a:prstGeom>
                    <a:noFill/>
                    <a:ln w="3175">
                      <a:solidFill>
                        <a:schemeClr val="tx1">
                          <a:lumMod val="50000"/>
                          <a:lumOff val="50000"/>
                        </a:schemeClr>
                      </a:solidFill>
                    </a:ln>
                  </pic:spPr>
                </pic:pic>
              </a:graphicData>
            </a:graphic>
          </wp:inline>
        </w:drawing>
      </w:r>
    </w:p>
    <w:p w14:paraId="2EA8769B" w14:textId="1E46F617" w:rsidR="009D1E6A" w:rsidRPr="009E5E84" w:rsidRDefault="009D1E6A" w:rsidP="009D1E6A">
      <w:pPr>
        <w:pStyle w:val="Steps"/>
        <w:rPr>
          <w:rFonts w:ascii="Arial" w:hAnsi="Arial" w:cs="Arial"/>
        </w:rPr>
      </w:pPr>
      <w:r w:rsidRPr="009E5E84">
        <w:rPr>
          <w:rFonts w:ascii="Arial" w:hAnsi="Arial" w:cs="Arial"/>
        </w:rPr>
        <w:lastRenderedPageBreak/>
        <w:t xml:space="preserve">Select </w:t>
      </w:r>
      <w:r w:rsidR="00420194" w:rsidRPr="009E5E84">
        <w:rPr>
          <w:rFonts w:ascii="Arial" w:hAnsi="Arial" w:cs="Arial"/>
        </w:rPr>
        <w:t>‘</w:t>
      </w:r>
      <w:r w:rsidRPr="009E5E84">
        <w:rPr>
          <w:rFonts w:ascii="Arial" w:hAnsi="Arial" w:cs="Arial"/>
          <w:bCs/>
        </w:rPr>
        <w:t>Go to NDIS Commission</w:t>
      </w:r>
      <w:r w:rsidR="00420194" w:rsidRPr="009E5E84">
        <w:rPr>
          <w:rFonts w:ascii="Arial" w:hAnsi="Arial" w:cs="Arial"/>
          <w:bCs/>
        </w:rPr>
        <w:t>’</w:t>
      </w:r>
      <w:r w:rsidRPr="009E5E84">
        <w:rPr>
          <w:rFonts w:ascii="Arial" w:hAnsi="Arial" w:cs="Arial"/>
        </w:rPr>
        <w:t xml:space="preserve"> to continue registration in the Commission </w:t>
      </w:r>
      <w:r w:rsidR="00EB1604" w:rsidRPr="009E5E84">
        <w:rPr>
          <w:rFonts w:ascii="Arial" w:hAnsi="Arial" w:cs="Arial"/>
        </w:rPr>
        <w:t>system or</w:t>
      </w:r>
      <w:r w:rsidRPr="009E5E84">
        <w:rPr>
          <w:rFonts w:ascii="Arial" w:hAnsi="Arial" w:cs="Arial"/>
        </w:rPr>
        <w:t xml:space="preserve"> </w:t>
      </w:r>
      <w:r w:rsidR="00420194" w:rsidRPr="009E5E84">
        <w:rPr>
          <w:rFonts w:ascii="Arial" w:hAnsi="Arial" w:cs="Arial"/>
        </w:rPr>
        <w:t>‘</w:t>
      </w:r>
      <w:r w:rsidRPr="009E5E84">
        <w:rPr>
          <w:rFonts w:ascii="Arial" w:hAnsi="Arial" w:cs="Arial"/>
          <w:bCs/>
        </w:rPr>
        <w:t xml:space="preserve">Select another Registration </w:t>
      </w:r>
      <w:r w:rsidR="00420194" w:rsidRPr="009E5E84">
        <w:rPr>
          <w:rFonts w:ascii="Arial" w:hAnsi="Arial" w:cs="Arial"/>
          <w:bCs/>
        </w:rPr>
        <w:t>G</w:t>
      </w:r>
      <w:r w:rsidRPr="009E5E84">
        <w:rPr>
          <w:rFonts w:ascii="Arial" w:hAnsi="Arial" w:cs="Arial"/>
          <w:bCs/>
        </w:rPr>
        <w:t>roup</w:t>
      </w:r>
      <w:r w:rsidR="00420194" w:rsidRPr="009E5E84">
        <w:rPr>
          <w:rFonts w:ascii="Arial" w:hAnsi="Arial" w:cs="Arial"/>
          <w:bCs/>
        </w:rPr>
        <w:t>’</w:t>
      </w:r>
      <w:r w:rsidRPr="009E5E84">
        <w:rPr>
          <w:rFonts w:ascii="Arial" w:hAnsi="Arial" w:cs="Arial"/>
        </w:rPr>
        <w:t xml:space="preserve"> to return to the Registration </w:t>
      </w:r>
      <w:r w:rsidR="008D47B3" w:rsidRPr="009E5E84">
        <w:rPr>
          <w:rFonts w:ascii="Arial" w:hAnsi="Arial" w:cs="Arial"/>
        </w:rPr>
        <w:t>g</w:t>
      </w:r>
      <w:r w:rsidRPr="009E5E84">
        <w:rPr>
          <w:rFonts w:ascii="Arial" w:hAnsi="Arial" w:cs="Arial"/>
        </w:rPr>
        <w:t>roup selection.</w:t>
      </w:r>
    </w:p>
    <w:p w14:paraId="0FDAF61F" w14:textId="1BA0A638" w:rsidR="00FC2B83" w:rsidRPr="009E5E84" w:rsidRDefault="00C866B3" w:rsidP="00420194">
      <w:pPr>
        <w:pStyle w:val="Steps"/>
        <w:tabs>
          <w:tab w:val="left" w:pos="3119"/>
        </w:tabs>
        <w:rPr>
          <w:rFonts w:ascii="Arial" w:hAnsi="Arial" w:cs="Arial"/>
          <w:color w:val="000000" w:themeColor="text1"/>
        </w:rPr>
      </w:pPr>
      <w:r w:rsidRPr="009E5E84">
        <w:rPr>
          <w:rFonts w:ascii="Arial" w:hAnsi="Arial" w:cs="Arial"/>
        </w:rPr>
        <w:t xml:space="preserve">Select </w:t>
      </w:r>
      <w:r w:rsidRPr="009E5E84">
        <w:rPr>
          <w:rFonts w:ascii="Arial" w:hAnsi="Arial" w:cs="Arial"/>
          <w:color w:val="000000" w:themeColor="text1"/>
        </w:rPr>
        <w:t xml:space="preserve">the appropriate </w:t>
      </w:r>
      <w:r w:rsidR="008D47B3" w:rsidRPr="009E5E84">
        <w:rPr>
          <w:rStyle w:val="Strong"/>
          <w:rFonts w:ascii="Arial" w:hAnsi="Arial" w:cs="Arial"/>
          <w:b w:val="0"/>
          <w:color w:val="000000" w:themeColor="text1"/>
        </w:rPr>
        <w:t>a</w:t>
      </w:r>
      <w:r w:rsidRPr="009E5E84">
        <w:rPr>
          <w:rStyle w:val="Strong"/>
          <w:rFonts w:ascii="Arial" w:hAnsi="Arial" w:cs="Arial"/>
          <w:b w:val="0"/>
          <w:color w:val="000000" w:themeColor="text1"/>
        </w:rPr>
        <w:t>ction</w:t>
      </w:r>
      <w:r w:rsidR="00420194" w:rsidRPr="009E5E84">
        <w:rPr>
          <w:rFonts w:ascii="Arial" w:hAnsi="Arial" w:cs="Arial"/>
          <w:color w:val="000000" w:themeColor="text1"/>
        </w:rPr>
        <w:t>:</w:t>
      </w:r>
    </w:p>
    <w:p w14:paraId="4996530D" w14:textId="730A5A57" w:rsidR="00420194" w:rsidRPr="009E5E84" w:rsidRDefault="00773E7A" w:rsidP="00AE510F">
      <w:pPr>
        <w:pStyle w:val="NDIABulletlvl2"/>
        <w:numPr>
          <w:ilvl w:val="0"/>
          <w:numId w:val="56"/>
        </w:numPr>
        <w:tabs>
          <w:tab w:val="left" w:pos="3119"/>
        </w:tabs>
        <w:rPr>
          <w:rFonts w:ascii="Arial" w:hAnsi="Arial" w:cs="Arial"/>
          <w:color w:val="000000" w:themeColor="text1"/>
        </w:rPr>
      </w:pPr>
      <w:r w:rsidRPr="009E5E84">
        <w:rPr>
          <w:rFonts w:ascii="Arial" w:hAnsi="Arial" w:cs="Arial"/>
          <w:bCs/>
        </w:rPr>
        <w:t>‘</w:t>
      </w:r>
      <w:r w:rsidR="00FC2B83" w:rsidRPr="009E5E84">
        <w:rPr>
          <w:rFonts w:ascii="Arial" w:hAnsi="Arial" w:cs="Arial"/>
          <w:bCs/>
        </w:rPr>
        <w:t>Suspend</w:t>
      </w:r>
      <w:r w:rsidRPr="009E5E84">
        <w:rPr>
          <w:rFonts w:ascii="Arial" w:hAnsi="Arial" w:cs="Arial"/>
          <w:bCs/>
        </w:rPr>
        <w:t>’</w:t>
      </w:r>
      <w:r w:rsidR="00FC2B83" w:rsidRPr="009E5E84">
        <w:rPr>
          <w:rFonts w:ascii="Arial" w:hAnsi="Arial" w:cs="Arial"/>
          <w:color w:val="000000" w:themeColor="text1"/>
        </w:rPr>
        <w:t xml:space="preserve"> to request temporary suspension; or</w:t>
      </w:r>
    </w:p>
    <w:p w14:paraId="2A70A6EB" w14:textId="626140C3" w:rsidR="004C466A" w:rsidRPr="009E5E84" w:rsidRDefault="00773E7A" w:rsidP="00AE510F">
      <w:pPr>
        <w:pStyle w:val="NDIABulletlvl2"/>
        <w:numPr>
          <w:ilvl w:val="0"/>
          <w:numId w:val="56"/>
        </w:numPr>
        <w:tabs>
          <w:tab w:val="left" w:pos="3119"/>
        </w:tabs>
        <w:rPr>
          <w:rFonts w:ascii="Arial" w:hAnsi="Arial" w:cs="Arial"/>
          <w:color w:val="000000" w:themeColor="text1"/>
        </w:rPr>
      </w:pPr>
      <w:r w:rsidRPr="009E5E84">
        <w:rPr>
          <w:rStyle w:val="Strong"/>
          <w:rFonts w:ascii="Arial" w:hAnsi="Arial" w:cs="Arial"/>
          <w:b w:val="0"/>
          <w:color w:val="000000" w:themeColor="text1"/>
        </w:rPr>
        <w:t>‘</w:t>
      </w:r>
      <w:r w:rsidR="00FC2B83" w:rsidRPr="009E5E84">
        <w:rPr>
          <w:rStyle w:val="Strong"/>
          <w:rFonts w:ascii="Arial" w:hAnsi="Arial" w:cs="Arial"/>
          <w:b w:val="0"/>
          <w:color w:val="000000" w:themeColor="text1"/>
        </w:rPr>
        <w:t>Revoke</w:t>
      </w:r>
      <w:r w:rsidRPr="009E5E84">
        <w:rPr>
          <w:rStyle w:val="Strong"/>
          <w:rFonts w:ascii="Arial" w:hAnsi="Arial" w:cs="Arial"/>
          <w:b w:val="0"/>
          <w:color w:val="000000" w:themeColor="text1"/>
        </w:rPr>
        <w:t>’</w:t>
      </w:r>
      <w:r w:rsidR="00FC2B83" w:rsidRPr="009E5E84">
        <w:rPr>
          <w:rFonts w:ascii="Arial" w:hAnsi="Arial" w:cs="Arial"/>
          <w:color w:val="000000" w:themeColor="text1"/>
        </w:rPr>
        <w:t xml:space="preserve"> to request permanent removal of the Registration </w:t>
      </w:r>
      <w:r w:rsidR="008D47B3" w:rsidRPr="009E5E84">
        <w:rPr>
          <w:rFonts w:ascii="Arial" w:hAnsi="Arial" w:cs="Arial"/>
          <w:color w:val="000000" w:themeColor="text1"/>
        </w:rPr>
        <w:t>g</w:t>
      </w:r>
      <w:r w:rsidR="00FC2B83" w:rsidRPr="009E5E84">
        <w:rPr>
          <w:rFonts w:ascii="Arial" w:hAnsi="Arial" w:cs="Arial"/>
          <w:color w:val="000000" w:themeColor="text1"/>
        </w:rPr>
        <w:t>roup</w:t>
      </w:r>
      <w:r w:rsidR="008D47B3" w:rsidRPr="009E5E84">
        <w:rPr>
          <w:rFonts w:ascii="Arial" w:hAnsi="Arial" w:cs="Arial"/>
          <w:color w:val="000000" w:themeColor="text1"/>
        </w:rPr>
        <w:t>.</w:t>
      </w:r>
      <w:r w:rsidR="00FC2B83" w:rsidRPr="009E5E84">
        <w:rPr>
          <w:rFonts w:ascii="Arial" w:hAnsi="Arial" w:cs="Arial"/>
          <w:color w:val="000000" w:themeColor="text1"/>
        </w:rPr>
        <w:t xml:space="preserve"> </w:t>
      </w:r>
    </w:p>
    <w:p w14:paraId="3EC04117" w14:textId="5F2675A2" w:rsidR="00FC2B83" w:rsidRPr="009E5E84" w:rsidRDefault="004C466A" w:rsidP="00420194">
      <w:pPr>
        <w:pStyle w:val="NDIANote"/>
        <w:ind w:left="360"/>
        <w:rPr>
          <w:rFonts w:ascii="Arial" w:hAnsi="Arial" w:cs="Arial"/>
        </w:rPr>
      </w:pPr>
      <w:r w:rsidRPr="009E5E84">
        <w:rPr>
          <w:rFonts w:ascii="Arial" w:hAnsi="Arial" w:cs="Arial"/>
          <w:b/>
        </w:rPr>
        <w:t>Note:</w:t>
      </w:r>
      <w:r w:rsidRPr="009E5E84">
        <w:rPr>
          <w:rFonts w:ascii="Arial" w:hAnsi="Arial" w:cs="Arial"/>
        </w:rPr>
        <w:t xml:space="preserve"> </w:t>
      </w:r>
      <w:r w:rsidR="00E53D12" w:rsidRPr="009E5E84">
        <w:rPr>
          <w:rFonts w:ascii="Arial" w:hAnsi="Arial" w:cs="Arial"/>
          <w:lang w:val="en-US"/>
        </w:rPr>
        <w:t xml:space="preserve">Please refer to the </w:t>
      </w:r>
      <w:hyperlink r:id="rId68" w:history="1">
        <w:r w:rsidR="00E53D12" w:rsidRPr="009E5E84">
          <w:rPr>
            <w:rStyle w:val="Hyperlink"/>
            <w:rFonts w:ascii="Arial" w:hAnsi="Arial" w:cs="Arial"/>
            <w:lang w:val="en-US"/>
          </w:rPr>
          <w:t>Guide to Suitability for description of professional requirements</w:t>
        </w:r>
      </w:hyperlink>
      <w:r w:rsidR="00E53D12" w:rsidRPr="009E5E84">
        <w:rPr>
          <w:rFonts w:ascii="Arial" w:hAnsi="Arial" w:cs="Arial"/>
          <w:lang w:val="en-US"/>
        </w:rPr>
        <w:t xml:space="preserve">. Selecting </w:t>
      </w:r>
      <w:r w:rsidR="00773E7A" w:rsidRPr="009E5E84">
        <w:rPr>
          <w:rFonts w:ascii="Arial" w:hAnsi="Arial" w:cs="Arial"/>
          <w:lang w:val="en-US"/>
        </w:rPr>
        <w:t>‘</w:t>
      </w:r>
      <w:r w:rsidR="00E53D12" w:rsidRPr="009E5E84">
        <w:rPr>
          <w:rFonts w:ascii="Arial" w:hAnsi="Arial" w:cs="Arial"/>
          <w:lang w:val="en-US"/>
        </w:rPr>
        <w:t xml:space="preserve">Not </w:t>
      </w:r>
      <w:r w:rsidR="008D47B3" w:rsidRPr="009E5E84">
        <w:rPr>
          <w:rFonts w:ascii="Arial" w:hAnsi="Arial" w:cs="Arial"/>
          <w:lang w:val="en-US"/>
        </w:rPr>
        <w:t>s</w:t>
      </w:r>
      <w:r w:rsidR="00E53D12" w:rsidRPr="009E5E84">
        <w:rPr>
          <w:rFonts w:ascii="Arial" w:hAnsi="Arial" w:cs="Arial"/>
          <w:lang w:val="en-US"/>
        </w:rPr>
        <w:t>tated</w:t>
      </w:r>
      <w:r w:rsidR="00773E7A" w:rsidRPr="009E5E84">
        <w:rPr>
          <w:rFonts w:ascii="Arial" w:hAnsi="Arial" w:cs="Arial"/>
          <w:lang w:val="en-US"/>
        </w:rPr>
        <w:t>’</w:t>
      </w:r>
      <w:r w:rsidR="00E53D12" w:rsidRPr="009E5E84">
        <w:rPr>
          <w:rFonts w:ascii="Arial" w:hAnsi="Arial" w:cs="Arial"/>
          <w:lang w:val="en-US"/>
        </w:rPr>
        <w:t xml:space="preserve"> or </w:t>
      </w:r>
      <w:r w:rsidR="00773E7A" w:rsidRPr="009E5E84">
        <w:rPr>
          <w:rFonts w:ascii="Arial" w:hAnsi="Arial" w:cs="Arial"/>
          <w:lang w:val="en-US"/>
        </w:rPr>
        <w:t>‘</w:t>
      </w:r>
      <w:r w:rsidR="00E53D12" w:rsidRPr="009E5E84">
        <w:rPr>
          <w:rFonts w:ascii="Arial" w:hAnsi="Arial" w:cs="Arial"/>
          <w:lang w:val="en-US"/>
        </w:rPr>
        <w:t>Other</w:t>
      </w:r>
      <w:r w:rsidR="00773E7A" w:rsidRPr="009E5E84">
        <w:rPr>
          <w:rFonts w:ascii="Arial" w:hAnsi="Arial" w:cs="Arial"/>
          <w:lang w:val="en-US"/>
        </w:rPr>
        <w:t>’</w:t>
      </w:r>
      <w:r w:rsidR="00E53D12" w:rsidRPr="009E5E84">
        <w:rPr>
          <w:rFonts w:ascii="Arial" w:hAnsi="Arial" w:cs="Arial"/>
          <w:lang w:val="en-US"/>
        </w:rPr>
        <w:t xml:space="preserve"> may delay processing of the registration.</w:t>
      </w:r>
    </w:p>
    <w:p w14:paraId="0DE1E43B" w14:textId="25F68283" w:rsidR="00C866B3" w:rsidRPr="009E5E84" w:rsidRDefault="00FC2B83" w:rsidP="00822E6E">
      <w:pPr>
        <w:pStyle w:val="Steps"/>
        <w:numPr>
          <w:ilvl w:val="0"/>
          <w:numId w:val="19"/>
        </w:numPr>
        <w:rPr>
          <w:rFonts w:ascii="Arial" w:hAnsi="Arial" w:cs="Arial"/>
        </w:rPr>
      </w:pPr>
      <w:r w:rsidRPr="009E5E84">
        <w:rPr>
          <w:rFonts w:ascii="Arial" w:hAnsi="Arial" w:cs="Arial"/>
        </w:rPr>
        <w:t>S</w:t>
      </w:r>
      <w:r w:rsidR="00C866B3" w:rsidRPr="009E5E84">
        <w:rPr>
          <w:rFonts w:ascii="Arial" w:hAnsi="Arial" w:cs="Arial"/>
        </w:rPr>
        <w:t xml:space="preserve">elect </w:t>
      </w:r>
      <w:r w:rsidR="00C866B3" w:rsidRPr="009E5E84">
        <w:rPr>
          <w:rStyle w:val="Strong"/>
          <w:rFonts w:ascii="Arial" w:hAnsi="Arial" w:cs="Arial"/>
        </w:rPr>
        <w:t>Submit</w:t>
      </w:r>
      <w:r w:rsidR="00773E7A" w:rsidRPr="009E5E84">
        <w:rPr>
          <w:rFonts w:ascii="Arial" w:hAnsi="Arial" w:cs="Arial"/>
        </w:rPr>
        <w:t>; i</w:t>
      </w:r>
      <w:r w:rsidR="00C866B3" w:rsidRPr="009E5E84">
        <w:rPr>
          <w:rFonts w:ascii="Arial" w:hAnsi="Arial" w:cs="Arial"/>
        </w:rPr>
        <w:t xml:space="preserve">f you want to cancel the </w:t>
      </w:r>
      <w:r w:rsidR="008D47B3" w:rsidRPr="009E5E84">
        <w:rPr>
          <w:rFonts w:ascii="Arial" w:hAnsi="Arial" w:cs="Arial"/>
        </w:rPr>
        <w:t>a</w:t>
      </w:r>
      <w:r w:rsidR="00C866B3" w:rsidRPr="009E5E84">
        <w:rPr>
          <w:rFonts w:ascii="Arial" w:hAnsi="Arial" w:cs="Arial"/>
        </w:rPr>
        <w:t xml:space="preserve">ction, select </w:t>
      </w:r>
      <w:r w:rsidR="00C866B3" w:rsidRPr="009E5E84">
        <w:rPr>
          <w:rStyle w:val="Strong"/>
          <w:rFonts w:ascii="Arial" w:hAnsi="Arial" w:cs="Arial"/>
        </w:rPr>
        <w:t>Cancel</w:t>
      </w:r>
      <w:r w:rsidR="00C866B3" w:rsidRPr="009E5E84">
        <w:rPr>
          <w:rFonts w:ascii="Arial" w:hAnsi="Arial" w:cs="Arial"/>
        </w:rPr>
        <w:t>.</w:t>
      </w:r>
    </w:p>
    <w:p w14:paraId="2DFD5638" w14:textId="322124ED" w:rsidR="00C866B3" w:rsidRPr="009E5E84" w:rsidRDefault="00773E7A" w:rsidP="00C866B3">
      <w:pPr>
        <w:pStyle w:val="BodyText1"/>
        <w:rPr>
          <w:rFonts w:ascii="Arial" w:hAnsi="Arial" w:cs="Arial"/>
        </w:rPr>
      </w:pPr>
      <w:r w:rsidRPr="009E5E84">
        <w:rPr>
          <w:rFonts w:ascii="Arial" w:hAnsi="Arial" w:cs="Arial"/>
          <w:noProof/>
          <w:lang w:eastAsia="en-AU"/>
        </w:rPr>
        <w:drawing>
          <wp:inline distT="0" distB="0" distL="0" distR="0" wp14:anchorId="0C7BB6F2" wp14:editId="0D352AC8">
            <wp:extent cx="5742787" cy="2913299"/>
            <wp:effectExtent l="25400" t="25400" r="23495" b="33655"/>
            <wp:docPr id="215" name="Picture 215" descr="Screenshot for Edit registration group details" title="Screenshot for Edit registration group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snips%20enhanced/27a.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73394" cy="2928826"/>
                    </a:xfrm>
                    <a:prstGeom prst="rect">
                      <a:avLst/>
                    </a:prstGeom>
                    <a:noFill/>
                    <a:ln w="3175">
                      <a:solidFill>
                        <a:schemeClr val="tx1">
                          <a:lumMod val="50000"/>
                          <a:lumOff val="50000"/>
                        </a:schemeClr>
                      </a:solidFill>
                    </a:ln>
                  </pic:spPr>
                </pic:pic>
              </a:graphicData>
            </a:graphic>
          </wp:inline>
        </w:drawing>
      </w:r>
    </w:p>
    <w:p w14:paraId="6AE17151" w14:textId="77777777" w:rsidR="00E27DA6" w:rsidRPr="009E5E84" w:rsidRDefault="00E27DA6">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65C51B7F" w14:textId="77777777" w:rsidR="00B6189F" w:rsidRPr="009E5E84" w:rsidRDefault="00B6189F" w:rsidP="003B47A6">
      <w:pPr>
        <w:pStyle w:val="Heading2"/>
        <w:rPr>
          <w:rFonts w:ascii="Arial" w:hAnsi="Arial" w:cs="Arial"/>
        </w:rPr>
      </w:pPr>
      <w:bookmarkStart w:id="70" w:name="_Toc529344311"/>
      <w:r w:rsidRPr="009E5E84">
        <w:rPr>
          <w:rFonts w:ascii="Arial" w:hAnsi="Arial" w:cs="Arial"/>
        </w:rPr>
        <w:lastRenderedPageBreak/>
        <w:t>Outlet</w:t>
      </w:r>
      <w:r w:rsidR="006E1F9F" w:rsidRPr="009E5E84">
        <w:rPr>
          <w:rFonts w:ascii="Arial" w:hAnsi="Arial" w:cs="Arial"/>
        </w:rPr>
        <w:t xml:space="preserve"> </w:t>
      </w:r>
      <w:r w:rsidR="008D47B3" w:rsidRPr="009E5E84">
        <w:rPr>
          <w:rFonts w:ascii="Arial" w:hAnsi="Arial" w:cs="Arial"/>
        </w:rPr>
        <w:t>m</w:t>
      </w:r>
      <w:r w:rsidR="006E1F9F" w:rsidRPr="009E5E84">
        <w:rPr>
          <w:rFonts w:ascii="Arial" w:hAnsi="Arial" w:cs="Arial"/>
        </w:rPr>
        <w:t>anagement</w:t>
      </w:r>
      <w:bookmarkEnd w:id="56"/>
      <w:bookmarkEnd w:id="70"/>
    </w:p>
    <w:p w14:paraId="55BCC6B4" w14:textId="77777777" w:rsidR="006801F9" w:rsidRPr="009E5E84" w:rsidRDefault="00D42F71" w:rsidP="009818E5">
      <w:pPr>
        <w:pStyle w:val="BodyText1"/>
        <w:rPr>
          <w:rFonts w:ascii="Arial" w:hAnsi="Arial" w:cs="Arial"/>
        </w:rPr>
      </w:pPr>
      <w:r w:rsidRPr="009E5E84">
        <w:rPr>
          <w:rStyle w:val="Strong"/>
          <w:rFonts w:ascii="Arial" w:hAnsi="Arial" w:cs="Arial"/>
        </w:rPr>
        <w:t>Outlet Management</w:t>
      </w:r>
      <w:r w:rsidRPr="009E5E84">
        <w:rPr>
          <w:rFonts w:ascii="Arial" w:hAnsi="Arial" w:cs="Arial"/>
        </w:rPr>
        <w:t xml:space="preserve"> allows y</w:t>
      </w:r>
      <w:r w:rsidR="006801F9" w:rsidRPr="009E5E84">
        <w:rPr>
          <w:rFonts w:ascii="Arial" w:hAnsi="Arial" w:cs="Arial"/>
        </w:rPr>
        <w:t xml:space="preserve">ou </w:t>
      </w:r>
      <w:r w:rsidRPr="009E5E84">
        <w:rPr>
          <w:rFonts w:ascii="Arial" w:hAnsi="Arial" w:cs="Arial"/>
        </w:rPr>
        <w:t>to</w:t>
      </w:r>
      <w:r w:rsidR="006801F9" w:rsidRPr="009E5E84">
        <w:rPr>
          <w:rFonts w:ascii="Arial" w:hAnsi="Arial" w:cs="Arial"/>
        </w:rPr>
        <w:t xml:space="preserve"> </w:t>
      </w:r>
      <w:r w:rsidR="000F0A7A" w:rsidRPr="009E5E84">
        <w:rPr>
          <w:rFonts w:ascii="Arial" w:hAnsi="Arial" w:cs="Arial"/>
        </w:rPr>
        <w:t>view</w:t>
      </w:r>
      <w:r w:rsidR="006801F9" w:rsidRPr="009E5E84">
        <w:rPr>
          <w:rFonts w:ascii="Arial" w:hAnsi="Arial" w:cs="Arial"/>
        </w:rPr>
        <w:t xml:space="preserve"> offices associated with your organisation</w:t>
      </w:r>
      <w:r w:rsidRPr="009E5E84">
        <w:rPr>
          <w:rFonts w:ascii="Arial" w:hAnsi="Arial" w:cs="Arial"/>
        </w:rPr>
        <w:t xml:space="preserve">. </w:t>
      </w:r>
      <w:r w:rsidR="00F04D6F" w:rsidRPr="009E5E84">
        <w:rPr>
          <w:rFonts w:ascii="Arial" w:hAnsi="Arial" w:cs="Arial"/>
        </w:rPr>
        <w:t xml:space="preserve">Details for these offices can then be displayed in the </w:t>
      </w:r>
      <w:r w:rsidR="00F04D6F" w:rsidRPr="009E5E84">
        <w:rPr>
          <w:rStyle w:val="Strong"/>
          <w:rFonts w:ascii="Arial" w:hAnsi="Arial" w:cs="Arial"/>
        </w:rPr>
        <w:t>Provider Finder</w:t>
      </w:r>
      <w:r w:rsidR="00F04D6F" w:rsidRPr="009E5E84">
        <w:rPr>
          <w:rFonts w:ascii="Arial" w:hAnsi="Arial" w:cs="Arial"/>
        </w:rPr>
        <w:t xml:space="preserve"> used by </w:t>
      </w:r>
      <w:r w:rsidR="008D47B3" w:rsidRPr="009E5E84">
        <w:rPr>
          <w:rFonts w:ascii="Arial" w:hAnsi="Arial" w:cs="Arial"/>
        </w:rPr>
        <w:t>p</w:t>
      </w:r>
      <w:r w:rsidR="00F04D6F" w:rsidRPr="009E5E84">
        <w:rPr>
          <w:rFonts w:ascii="Arial" w:hAnsi="Arial" w:cs="Arial"/>
        </w:rPr>
        <w:t>articipants and other providers.</w:t>
      </w:r>
    </w:p>
    <w:p w14:paraId="461FD2FD" w14:textId="77777777" w:rsidR="000F0A7A" w:rsidRPr="009E5E84" w:rsidRDefault="000F0A7A" w:rsidP="009818E5">
      <w:pPr>
        <w:pStyle w:val="BodyText1"/>
        <w:rPr>
          <w:rFonts w:ascii="Arial" w:hAnsi="Arial" w:cs="Arial"/>
        </w:rPr>
      </w:pPr>
      <w:r w:rsidRPr="009E5E84">
        <w:rPr>
          <w:rFonts w:ascii="Arial" w:hAnsi="Arial" w:cs="Arial"/>
        </w:rPr>
        <w:t xml:space="preserve">You can also add or edit </w:t>
      </w:r>
      <w:r w:rsidR="008D47B3" w:rsidRPr="009E5E84">
        <w:rPr>
          <w:rFonts w:ascii="Arial" w:hAnsi="Arial" w:cs="Arial"/>
        </w:rPr>
        <w:t>o</w:t>
      </w:r>
      <w:r w:rsidRPr="009E5E84">
        <w:rPr>
          <w:rFonts w:ascii="Arial" w:hAnsi="Arial" w:cs="Arial"/>
        </w:rPr>
        <w:t xml:space="preserve">utlet information for </w:t>
      </w:r>
      <w:r w:rsidR="008D47B3" w:rsidRPr="009E5E84">
        <w:rPr>
          <w:rFonts w:ascii="Arial" w:hAnsi="Arial" w:cs="Arial"/>
        </w:rPr>
        <w:t>o</w:t>
      </w:r>
      <w:r w:rsidRPr="009E5E84">
        <w:rPr>
          <w:rFonts w:ascii="Arial" w:hAnsi="Arial" w:cs="Arial"/>
        </w:rPr>
        <w:t>utlets in states or territories that have not yet been transitioned to the NDIS Quality and Safeguards Commission.</w:t>
      </w:r>
    </w:p>
    <w:p w14:paraId="4DEE0774" w14:textId="77777777" w:rsidR="006F578E" w:rsidRPr="009E5E84" w:rsidRDefault="006F578E" w:rsidP="000B3319">
      <w:pPr>
        <w:pStyle w:val="NDIANote"/>
        <w:ind w:left="0"/>
        <w:rPr>
          <w:rFonts w:ascii="Arial" w:hAnsi="Arial" w:cs="Arial"/>
        </w:rPr>
      </w:pPr>
      <w:r w:rsidRPr="009E5E84">
        <w:rPr>
          <w:rFonts w:ascii="Arial" w:hAnsi="Arial" w:cs="Arial"/>
          <w:b/>
        </w:rPr>
        <w:t>Note:</w:t>
      </w:r>
      <w:r w:rsidRPr="009E5E84">
        <w:rPr>
          <w:rFonts w:ascii="Arial" w:hAnsi="Arial" w:cs="Arial"/>
        </w:rPr>
        <w:t xml:space="preserve"> you must be an </w:t>
      </w:r>
      <w:r w:rsidR="008D47B3" w:rsidRPr="009E5E84">
        <w:rPr>
          <w:rFonts w:ascii="Arial" w:hAnsi="Arial" w:cs="Arial"/>
        </w:rPr>
        <w:t>a</w:t>
      </w:r>
      <w:r w:rsidRPr="009E5E84">
        <w:rPr>
          <w:rFonts w:ascii="Arial" w:hAnsi="Arial" w:cs="Arial"/>
        </w:rPr>
        <w:t xml:space="preserve">ccount </w:t>
      </w:r>
      <w:r w:rsidR="008D47B3" w:rsidRPr="009E5E84">
        <w:rPr>
          <w:rFonts w:ascii="Arial" w:hAnsi="Arial" w:cs="Arial"/>
        </w:rPr>
        <w:t>m</w:t>
      </w:r>
      <w:r w:rsidRPr="009E5E84">
        <w:rPr>
          <w:rFonts w:ascii="Arial" w:hAnsi="Arial" w:cs="Arial"/>
        </w:rPr>
        <w:t xml:space="preserve">anager to update or create </w:t>
      </w:r>
      <w:r w:rsidR="008D47B3" w:rsidRPr="009E5E84">
        <w:rPr>
          <w:rFonts w:ascii="Arial" w:hAnsi="Arial" w:cs="Arial"/>
        </w:rPr>
        <w:t>o</w:t>
      </w:r>
      <w:r w:rsidRPr="009E5E84">
        <w:rPr>
          <w:rFonts w:ascii="Arial" w:hAnsi="Arial" w:cs="Arial"/>
        </w:rPr>
        <w:t>utlets.</w:t>
      </w:r>
    </w:p>
    <w:p w14:paraId="3FA0DB49" w14:textId="77777777" w:rsidR="006801F9" w:rsidRPr="009E5E84" w:rsidRDefault="006801F9" w:rsidP="009818E5">
      <w:pPr>
        <w:pStyle w:val="BodyText1"/>
        <w:rPr>
          <w:rStyle w:val="Strong"/>
          <w:rFonts w:ascii="Arial" w:hAnsi="Arial" w:cs="Arial"/>
          <w:b w:val="0"/>
          <w:bCs w:val="0"/>
          <w:color w:val="auto"/>
        </w:rPr>
      </w:pPr>
      <w:r w:rsidRPr="009E5E84">
        <w:rPr>
          <w:rFonts w:ascii="Arial" w:hAnsi="Arial" w:cs="Arial"/>
        </w:rPr>
        <w:t>Select the</w:t>
      </w:r>
      <w:r w:rsidRPr="009E5E84">
        <w:rPr>
          <w:rStyle w:val="Strong"/>
          <w:rFonts w:ascii="Arial" w:hAnsi="Arial" w:cs="Arial"/>
          <w:b w:val="0"/>
          <w:bCs w:val="0"/>
          <w:color w:val="auto"/>
        </w:rPr>
        <w:t xml:space="preserve"> </w:t>
      </w:r>
      <w:r w:rsidRPr="009E5E84">
        <w:rPr>
          <w:rStyle w:val="Strong"/>
          <w:rFonts w:ascii="Arial" w:hAnsi="Arial" w:cs="Arial"/>
        </w:rPr>
        <w:t>Outlet Management</w:t>
      </w:r>
      <w:r w:rsidRPr="009E5E84">
        <w:rPr>
          <w:rStyle w:val="Strong"/>
          <w:rFonts w:ascii="Arial" w:hAnsi="Arial" w:cs="Arial"/>
          <w:b w:val="0"/>
          <w:bCs w:val="0"/>
          <w:color w:val="auto"/>
        </w:rPr>
        <w:t xml:space="preserve"> </w:t>
      </w:r>
      <w:r w:rsidRPr="009E5E84">
        <w:rPr>
          <w:rFonts w:ascii="Arial" w:hAnsi="Arial" w:cs="Arial"/>
        </w:rPr>
        <w:t xml:space="preserve">tile on the </w:t>
      </w:r>
      <w:r w:rsidRPr="009E5E84">
        <w:rPr>
          <w:rFonts w:ascii="Arial" w:hAnsi="Arial" w:cs="Arial"/>
          <w:b/>
          <w:color w:val="6B2976"/>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r w:rsidRPr="009E5E84">
        <w:rPr>
          <w:rStyle w:val="Strong"/>
          <w:rFonts w:ascii="Arial" w:hAnsi="Arial" w:cs="Arial"/>
          <w:b w:val="0"/>
          <w:bCs w:val="0"/>
          <w:color w:val="auto"/>
        </w:rPr>
        <w:t>.</w:t>
      </w:r>
    </w:p>
    <w:p w14:paraId="16C72F52" w14:textId="3748F27A" w:rsidR="00792C01" w:rsidRPr="009E5E84" w:rsidRDefault="00814D80" w:rsidP="00814D80">
      <w:pPr>
        <w:pStyle w:val="BodyText"/>
        <w:rPr>
          <w:rStyle w:val="Strong"/>
          <w:rFonts w:ascii="Arial" w:hAnsi="Arial" w:cs="Arial"/>
          <w:b w:val="0"/>
          <w:bCs w:val="0"/>
          <w:color w:val="auto"/>
        </w:rPr>
      </w:pPr>
      <w:r w:rsidRPr="009E5E84">
        <w:rPr>
          <w:rFonts w:ascii="Arial" w:hAnsi="Arial" w:cs="Arial"/>
          <w:b/>
          <w:noProof/>
        </w:rPr>
        <w:drawing>
          <wp:inline distT="0" distB="0" distL="0" distR="0" wp14:anchorId="1286C095" wp14:editId="3C2D5BF6">
            <wp:extent cx="1396800" cy="1476000"/>
            <wp:effectExtent l="25400" t="25400" r="26035" b="22860"/>
            <wp:docPr id="216" name="Picture 216" descr="Screenshot of Outlet Management tile" title="Screenshot of Outlet Management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nips%20enhanced/8j.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3162" t="3395" r="4749" b="4942"/>
                    <a:stretch/>
                  </pic:blipFill>
                  <pic:spPr bwMode="auto">
                    <a:xfrm>
                      <a:off x="0" y="0"/>
                      <a:ext cx="1396800"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FF953D0" w14:textId="52E38226" w:rsidR="003B1FAE" w:rsidRPr="009E5E84" w:rsidRDefault="006801F9" w:rsidP="00DC169C">
      <w:pPr>
        <w:pStyle w:val="BodyText1"/>
        <w:rPr>
          <w:rStyle w:val="Strong"/>
          <w:rFonts w:ascii="Arial" w:hAnsi="Arial" w:cs="Arial"/>
          <w:b w:val="0"/>
          <w:bCs w:val="0"/>
          <w:color w:val="auto"/>
        </w:rPr>
      </w:pPr>
      <w:r w:rsidRPr="009E5E84">
        <w:rPr>
          <w:rStyle w:val="Strong"/>
          <w:rFonts w:ascii="Arial" w:hAnsi="Arial" w:cs="Arial"/>
          <w:b w:val="0"/>
          <w:bCs w:val="0"/>
          <w:color w:val="auto"/>
        </w:rPr>
        <w:t xml:space="preserve">The </w:t>
      </w:r>
      <w:r w:rsidRPr="009E5E84">
        <w:rPr>
          <w:rStyle w:val="Strong"/>
          <w:rFonts w:ascii="Arial" w:hAnsi="Arial" w:cs="Arial"/>
        </w:rPr>
        <w:t>Outlet Management</w:t>
      </w:r>
      <w:r w:rsidRPr="009E5E84">
        <w:rPr>
          <w:rStyle w:val="Strong"/>
          <w:rFonts w:ascii="Arial" w:hAnsi="Arial" w:cs="Arial"/>
          <w:b w:val="0"/>
          <w:bCs w:val="0"/>
          <w:color w:val="auto"/>
        </w:rPr>
        <w:t xml:space="preserve"> page displays.</w:t>
      </w:r>
    </w:p>
    <w:p w14:paraId="752F532B" w14:textId="7D04BB86" w:rsidR="00663D03" w:rsidRPr="009E5E84" w:rsidRDefault="00D91F08" w:rsidP="00DC169C">
      <w:pPr>
        <w:pStyle w:val="BodyText1"/>
        <w:rPr>
          <w:rStyle w:val="Strong"/>
          <w:rFonts w:ascii="Arial" w:eastAsiaTheme="minorEastAsia" w:hAnsi="Arial" w:cs="Arial"/>
          <w:b w:val="0"/>
          <w:bCs w:val="0"/>
          <w:color w:val="auto"/>
          <w:szCs w:val="24"/>
          <w:lang w:eastAsia="ja-JP"/>
        </w:rPr>
      </w:pPr>
      <w:r w:rsidRPr="009E5E84">
        <w:rPr>
          <w:rFonts w:ascii="Arial" w:eastAsiaTheme="minorEastAsia" w:hAnsi="Arial" w:cs="Arial"/>
          <w:noProof/>
          <w:szCs w:val="24"/>
          <w:lang w:eastAsia="en-AU"/>
        </w:rPr>
        <w:drawing>
          <wp:inline distT="0" distB="0" distL="0" distR="0" wp14:anchorId="75CAC695" wp14:editId="4984D67F">
            <wp:extent cx="5733622" cy="2726109"/>
            <wp:effectExtent l="25400" t="25400" r="32385" b="17145"/>
            <wp:docPr id="226" name="Picture 226" descr="Screenshot of Outlet management details" title="Screenshot of Outlet manageme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28.jpg"/>
                    <pic:cNvPicPr/>
                  </pic:nvPicPr>
                  <pic:blipFill>
                    <a:blip r:embed="rId70">
                      <a:extLst>
                        <a:ext uri="{28A0092B-C50C-407E-A947-70E740481C1C}">
                          <a14:useLocalDpi xmlns:a14="http://schemas.microsoft.com/office/drawing/2010/main" val="0"/>
                        </a:ext>
                      </a:extLst>
                    </a:blip>
                    <a:stretch>
                      <a:fillRect/>
                    </a:stretch>
                  </pic:blipFill>
                  <pic:spPr>
                    <a:xfrm>
                      <a:off x="0" y="0"/>
                      <a:ext cx="5742992" cy="2730564"/>
                    </a:xfrm>
                    <a:prstGeom prst="rect">
                      <a:avLst/>
                    </a:prstGeom>
                    <a:noFill/>
                    <a:ln w="3175">
                      <a:solidFill>
                        <a:schemeClr val="tx1">
                          <a:lumMod val="50000"/>
                          <a:lumOff val="50000"/>
                        </a:schemeClr>
                      </a:solidFill>
                    </a:ln>
                  </pic:spPr>
                </pic:pic>
              </a:graphicData>
            </a:graphic>
          </wp:inline>
        </w:drawing>
      </w:r>
    </w:p>
    <w:p w14:paraId="405404C5" w14:textId="77777777" w:rsidR="005E6E08" w:rsidRPr="009E5E84" w:rsidRDefault="005E6E08">
      <w:pPr>
        <w:spacing w:after="200" w:line="276" w:lineRule="auto"/>
        <w:rPr>
          <w:rStyle w:val="Strong"/>
          <w:rFonts w:ascii="Arial" w:hAnsi="Arial" w:cs="Arial"/>
          <w:bCs w:val="0"/>
          <w:color w:val="6A2875"/>
          <w:sz w:val="30"/>
          <w:szCs w:val="30"/>
        </w:rPr>
      </w:pPr>
      <w:bookmarkStart w:id="71" w:name="_Toc510526950"/>
      <w:r w:rsidRPr="009E5E84">
        <w:rPr>
          <w:rStyle w:val="Strong"/>
          <w:rFonts w:ascii="Arial" w:hAnsi="Arial" w:cs="Arial"/>
          <w:b w:val="0"/>
          <w:bCs w:val="0"/>
          <w:color w:val="6A2875"/>
        </w:rPr>
        <w:br w:type="page"/>
      </w:r>
    </w:p>
    <w:p w14:paraId="3396905C" w14:textId="339D9B1A" w:rsidR="006801F9" w:rsidRPr="009E5E84" w:rsidRDefault="00A96227" w:rsidP="003B47A6">
      <w:pPr>
        <w:pStyle w:val="Heading3"/>
        <w:rPr>
          <w:rStyle w:val="Strong"/>
          <w:rFonts w:ascii="Arial" w:eastAsia="MS Mincho" w:hAnsi="Arial" w:cs="Arial"/>
          <w:b/>
          <w:bCs w:val="0"/>
          <w:color w:val="6A2875"/>
          <w:spacing w:val="-2"/>
          <w:sz w:val="22"/>
          <w:szCs w:val="22"/>
          <w:lang w:eastAsia="en-AU"/>
        </w:rPr>
      </w:pPr>
      <w:bookmarkStart w:id="72" w:name="_Toc529344312"/>
      <w:r w:rsidRPr="009E5E84">
        <w:rPr>
          <w:rStyle w:val="Strong"/>
          <w:rFonts w:ascii="Arial" w:hAnsi="Arial" w:cs="Arial"/>
          <w:b/>
          <w:bCs w:val="0"/>
          <w:color w:val="6A2875"/>
        </w:rPr>
        <w:lastRenderedPageBreak/>
        <w:t xml:space="preserve">Add a </w:t>
      </w:r>
      <w:r w:rsidR="008D47B3" w:rsidRPr="009E5E84">
        <w:rPr>
          <w:rStyle w:val="Strong"/>
          <w:rFonts w:ascii="Arial" w:hAnsi="Arial" w:cs="Arial"/>
          <w:b/>
          <w:bCs w:val="0"/>
          <w:color w:val="6A2875"/>
        </w:rPr>
        <w:t>n</w:t>
      </w:r>
      <w:r w:rsidRPr="009E5E84">
        <w:rPr>
          <w:rStyle w:val="Strong"/>
          <w:rFonts w:ascii="Arial" w:hAnsi="Arial" w:cs="Arial"/>
          <w:b/>
          <w:bCs w:val="0"/>
          <w:color w:val="6A2875"/>
        </w:rPr>
        <w:t xml:space="preserve">ew </w:t>
      </w:r>
      <w:r w:rsidR="008D47B3" w:rsidRPr="009E5E84">
        <w:rPr>
          <w:rStyle w:val="Strong"/>
          <w:rFonts w:ascii="Arial" w:hAnsi="Arial" w:cs="Arial"/>
          <w:b/>
          <w:bCs w:val="0"/>
          <w:color w:val="6A2875"/>
        </w:rPr>
        <w:t>o</w:t>
      </w:r>
      <w:r w:rsidR="006801F9" w:rsidRPr="009E5E84">
        <w:rPr>
          <w:rStyle w:val="Strong"/>
          <w:rFonts w:ascii="Arial" w:hAnsi="Arial" w:cs="Arial"/>
          <w:b/>
          <w:bCs w:val="0"/>
          <w:color w:val="6A2875"/>
        </w:rPr>
        <w:t>utlet</w:t>
      </w:r>
      <w:bookmarkEnd w:id="71"/>
      <w:bookmarkEnd w:id="72"/>
    </w:p>
    <w:p w14:paraId="5D7A58EA" w14:textId="77777777" w:rsidR="003B1FAE" w:rsidRPr="009E5E84" w:rsidRDefault="000F0A7A" w:rsidP="005E6E08">
      <w:pPr>
        <w:pStyle w:val="Steps"/>
        <w:numPr>
          <w:ilvl w:val="0"/>
          <w:numId w:val="73"/>
        </w:numPr>
        <w:rPr>
          <w:rFonts w:ascii="Arial" w:hAnsi="Arial" w:cs="Arial"/>
        </w:rPr>
      </w:pPr>
      <w:r w:rsidRPr="009E5E84">
        <w:rPr>
          <w:rFonts w:ascii="Arial" w:hAnsi="Arial" w:cs="Arial"/>
        </w:rPr>
        <w:t xml:space="preserve">Select a </w:t>
      </w:r>
      <w:r w:rsidR="008D47B3" w:rsidRPr="009E5E84">
        <w:rPr>
          <w:rFonts w:ascii="Arial" w:hAnsi="Arial" w:cs="Arial"/>
        </w:rPr>
        <w:t>s</w:t>
      </w:r>
      <w:r w:rsidRPr="009E5E84">
        <w:rPr>
          <w:rFonts w:ascii="Arial" w:hAnsi="Arial" w:cs="Arial"/>
        </w:rPr>
        <w:t xml:space="preserve">tate or </w:t>
      </w:r>
      <w:r w:rsidR="008D47B3" w:rsidRPr="009E5E84">
        <w:rPr>
          <w:rFonts w:ascii="Arial" w:hAnsi="Arial" w:cs="Arial"/>
        </w:rPr>
        <w:t>t</w:t>
      </w:r>
      <w:r w:rsidRPr="009E5E84">
        <w:rPr>
          <w:rFonts w:ascii="Arial" w:hAnsi="Arial" w:cs="Arial"/>
        </w:rPr>
        <w:t xml:space="preserve">erritory from the </w:t>
      </w:r>
      <w:r w:rsidR="003B1FAE" w:rsidRPr="009E5E84">
        <w:rPr>
          <w:rFonts w:ascii="Arial" w:hAnsi="Arial" w:cs="Arial"/>
        </w:rPr>
        <w:t>drop</w:t>
      </w:r>
      <w:r w:rsidR="00EB1604" w:rsidRPr="009E5E84">
        <w:rPr>
          <w:rFonts w:ascii="Arial" w:hAnsi="Arial" w:cs="Arial"/>
        </w:rPr>
        <w:t>down</w:t>
      </w:r>
      <w:r w:rsidRPr="009E5E84">
        <w:rPr>
          <w:rFonts w:ascii="Arial" w:hAnsi="Arial" w:cs="Arial"/>
        </w:rPr>
        <w:t xml:space="preserve"> list</w:t>
      </w:r>
      <w:r w:rsidR="003B1FAE" w:rsidRPr="009E5E84">
        <w:rPr>
          <w:rFonts w:ascii="Arial" w:hAnsi="Arial" w:cs="Arial"/>
        </w:rPr>
        <w:t xml:space="preserve"> and </w:t>
      </w:r>
      <w:r w:rsidR="003B1FAE" w:rsidRPr="009E5E84">
        <w:rPr>
          <w:rStyle w:val="Strong"/>
          <w:rFonts w:ascii="Arial" w:hAnsi="Arial" w:cs="Arial"/>
        </w:rPr>
        <w:t>Add a New Outlet</w:t>
      </w:r>
      <w:r w:rsidRPr="009E5E84">
        <w:rPr>
          <w:rFonts w:ascii="Arial" w:hAnsi="Arial" w:cs="Arial"/>
        </w:rPr>
        <w:t>.</w:t>
      </w:r>
      <w:r w:rsidR="003B1FAE" w:rsidRPr="009E5E84">
        <w:rPr>
          <w:rFonts w:ascii="Arial" w:hAnsi="Arial" w:cs="Arial"/>
          <w:noProof/>
          <w:lang w:val="en-GB" w:eastAsia="en-GB"/>
        </w:rPr>
        <w:t xml:space="preserve"> </w:t>
      </w:r>
    </w:p>
    <w:p w14:paraId="322CD717" w14:textId="39B1FE45" w:rsidR="000F0A7A" w:rsidRPr="009E5E84" w:rsidRDefault="003B1FAE" w:rsidP="003B1FAE">
      <w:pPr>
        <w:pStyle w:val="Steps"/>
        <w:numPr>
          <w:ilvl w:val="0"/>
          <w:numId w:val="0"/>
        </w:numPr>
        <w:rPr>
          <w:rFonts w:ascii="Arial" w:hAnsi="Arial" w:cs="Arial"/>
        </w:rPr>
      </w:pPr>
      <w:r w:rsidRPr="009E5E84">
        <w:rPr>
          <w:rFonts w:ascii="Arial" w:hAnsi="Arial" w:cs="Arial"/>
          <w:noProof/>
        </w:rPr>
        <w:drawing>
          <wp:inline distT="0" distB="0" distL="0" distR="0" wp14:anchorId="76AAF212" wp14:editId="39ED40E1">
            <wp:extent cx="5715650" cy="2717563"/>
            <wp:effectExtent l="25400" t="25400" r="24765" b="26035"/>
            <wp:docPr id="225" name="Picture 225" descr="Screenshot of Outlet management page" title="Screenshot of Outlet manageme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28b.jpg"/>
                    <pic:cNvPicPr/>
                  </pic:nvPicPr>
                  <pic:blipFill>
                    <a:blip r:embed="rId71">
                      <a:extLst>
                        <a:ext uri="{28A0092B-C50C-407E-A947-70E740481C1C}">
                          <a14:useLocalDpi xmlns:a14="http://schemas.microsoft.com/office/drawing/2010/main" val="0"/>
                        </a:ext>
                      </a:extLst>
                    </a:blip>
                    <a:stretch>
                      <a:fillRect/>
                    </a:stretch>
                  </pic:blipFill>
                  <pic:spPr>
                    <a:xfrm>
                      <a:off x="0" y="0"/>
                      <a:ext cx="5729990" cy="2724381"/>
                    </a:xfrm>
                    <a:prstGeom prst="rect">
                      <a:avLst/>
                    </a:prstGeom>
                    <a:noFill/>
                    <a:ln w="3175">
                      <a:solidFill>
                        <a:schemeClr val="tx1">
                          <a:lumMod val="50000"/>
                          <a:lumOff val="50000"/>
                        </a:schemeClr>
                      </a:solidFill>
                    </a:ln>
                  </pic:spPr>
                </pic:pic>
              </a:graphicData>
            </a:graphic>
          </wp:inline>
        </w:drawing>
      </w:r>
    </w:p>
    <w:p w14:paraId="463C831A" w14:textId="399B0E13" w:rsidR="00C755D5" w:rsidRPr="009E5E84" w:rsidRDefault="000F0A7A" w:rsidP="00137635">
      <w:pPr>
        <w:pStyle w:val="NDIANote"/>
        <w:ind w:left="720"/>
        <w:rPr>
          <w:rFonts w:ascii="Arial" w:hAnsi="Arial" w:cs="Arial"/>
        </w:rPr>
      </w:pPr>
      <w:r w:rsidRPr="009E5E84">
        <w:rPr>
          <w:rFonts w:ascii="Arial" w:hAnsi="Arial" w:cs="Arial"/>
          <w:b/>
        </w:rPr>
        <w:t>Note:</w:t>
      </w:r>
      <w:r w:rsidRPr="009E5E84">
        <w:rPr>
          <w:rFonts w:ascii="Arial" w:hAnsi="Arial" w:cs="Arial"/>
          <w:b/>
        </w:rPr>
        <w:tab/>
      </w:r>
      <w:r w:rsidRPr="009E5E84">
        <w:rPr>
          <w:rFonts w:ascii="Arial" w:hAnsi="Arial" w:cs="Arial"/>
        </w:rPr>
        <w:t xml:space="preserve">If you select a state/territory that has been transitioned to the NDIS Quality and Safeguards Commission you will be redirected to the Commission </w:t>
      </w:r>
      <w:r w:rsidR="008D47B3" w:rsidRPr="009E5E84">
        <w:rPr>
          <w:rFonts w:ascii="Arial" w:hAnsi="Arial" w:cs="Arial"/>
        </w:rPr>
        <w:t>p</w:t>
      </w:r>
      <w:r w:rsidRPr="009E5E84">
        <w:rPr>
          <w:rFonts w:ascii="Arial" w:hAnsi="Arial" w:cs="Arial"/>
        </w:rPr>
        <w:t>ortal.</w:t>
      </w:r>
    </w:p>
    <w:p w14:paraId="67719451" w14:textId="5594D8D8" w:rsidR="00D91F08" w:rsidRPr="009E5E84" w:rsidRDefault="00C755D5" w:rsidP="00F87BB9">
      <w:pPr>
        <w:rPr>
          <w:rFonts w:ascii="Arial" w:hAnsi="Arial" w:cs="Arial"/>
        </w:rPr>
      </w:pPr>
      <w:r w:rsidRPr="009E5E84">
        <w:rPr>
          <w:rFonts w:ascii="Arial" w:hAnsi="Arial" w:cs="Arial"/>
        </w:rPr>
        <w:t xml:space="preserve">The </w:t>
      </w:r>
      <w:r w:rsidRPr="009E5E84">
        <w:rPr>
          <w:rStyle w:val="Strong"/>
          <w:rFonts w:ascii="Arial" w:hAnsi="Arial" w:cs="Arial"/>
        </w:rPr>
        <w:t>Add a New Outlet Details</w:t>
      </w:r>
      <w:r w:rsidRPr="009E5E84">
        <w:rPr>
          <w:rFonts w:ascii="Arial" w:hAnsi="Arial" w:cs="Arial"/>
        </w:rPr>
        <w:t xml:space="preserve"> page displays.</w:t>
      </w:r>
    </w:p>
    <w:p w14:paraId="1836882C" w14:textId="77777777" w:rsidR="003B1FAE" w:rsidRPr="009E5E84" w:rsidRDefault="003B1FAE" w:rsidP="00F87BB9">
      <w:pPr>
        <w:rPr>
          <w:rFonts w:ascii="Arial" w:hAnsi="Arial" w:cs="Arial"/>
        </w:rPr>
      </w:pPr>
    </w:p>
    <w:p w14:paraId="7ACCAB2E" w14:textId="30F836AA" w:rsidR="00C755D5" w:rsidRPr="009E5E84" w:rsidRDefault="00C755D5" w:rsidP="00DC169C">
      <w:pPr>
        <w:pStyle w:val="Steps"/>
        <w:rPr>
          <w:rFonts w:ascii="Arial" w:hAnsi="Arial" w:cs="Arial"/>
        </w:rPr>
      </w:pPr>
      <w:r w:rsidRPr="009E5E84">
        <w:rPr>
          <w:rFonts w:ascii="Arial" w:hAnsi="Arial" w:cs="Arial"/>
        </w:rPr>
        <w:t xml:space="preserve">In the </w:t>
      </w:r>
      <w:r w:rsidRPr="009E5E84">
        <w:rPr>
          <w:rStyle w:val="Strong"/>
          <w:rFonts w:ascii="Arial" w:hAnsi="Arial" w:cs="Arial"/>
        </w:rPr>
        <w:t>Outlet Details</w:t>
      </w:r>
      <w:r w:rsidRPr="009E5E84">
        <w:rPr>
          <w:rFonts w:ascii="Arial" w:hAnsi="Arial" w:cs="Arial"/>
        </w:rPr>
        <w:t xml:space="preserve"> section, </w:t>
      </w:r>
      <w:r w:rsidR="00D42F71" w:rsidRPr="009E5E84">
        <w:rPr>
          <w:rFonts w:ascii="Arial" w:hAnsi="Arial" w:cs="Arial"/>
        </w:rPr>
        <w:t>complete</w:t>
      </w:r>
      <w:r w:rsidRPr="009E5E84">
        <w:rPr>
          <w:rFonts w:ascii="Arial" w:hAnsi="Arial" w:cs="Arial"/>
        </w:rPr>
        <w:t xml:space="preserve"> all the required fields (these are marked with an asterisk</w:t>
      </w:r>
      <w:r w:rsidRPr="009E5E84">
        <w:rPr>
          <w:rFonts w:ascii="Arial" w:hAnsi="Arial" w:cs="Arial"/>
          <w:b/>
          <w:color w:val="FF0000"/>
        </w:rPr>
        <w:t>*</w:t>
      </w:r>
      <w:r w:rsidRPr="009E5E84">
        <w:rPr>
          <w:rFonts w:ascii="Arial" w:hAnsi="Arial" w:cs="Arial"/>
        </w:rPr>
        <w:t xml:space="preserve">). </w:t>
      </w:r>
      <w:r w:rsidR="00CB5142" w:rsidRPr="009E5E84">
        <w:rPr>
          <w:rFonts w:ascii="Arial" w:hAnsi="Arial" w:cs="Arial"/>
        </w:rPr>
        <w:t xml:space="preserve">The </w:t>
      </w:r>
      <w:r w:rsidR="00CB5142" w:rsidRPr="009E5E84">
        <w:rPr>
          <w:rStyle w:val="Strong"/>
          <w:rFonts w:ascii="Arial" w:hAnsi="Arial" w:cs="Arial"/>
        </w:rPr>
        <w:t>Outlet Contact Person</w:t>
      </w:r>
      <w:r w:rsidR="00CB5142" w:rsidRPr="009E5E84">
        <w:rPr>
          <w:rFonts w:ascii="Arial" w:hAnsi="Arial" w:cs="Arial"/>
        </w:rPr>
        <w:t xml:space="preserve"> must be a person with a role in the </w:t>
      </w:r>
      <w:r w:rsidR="008D47B3" w:rsidRPr="009E5E84">
        <w:rPr>
          <w:rFonts w:ascii="Arial" w:hAnsi="Arial" w:cs="Arial"/>
        </w:rPr>
        <w:t>o</w:t>
      </w:r>
      <w:r w:rsidR="00CB5142" w:rsidRPr="009E5E84">
        <w:rPr>
          <w:rFonts w:ascii="Arial" w:hAnsi="Arial" w:cs="Arial"/>
        </w:rPr>
        <w:t xml:space="preserve">rganisation (see Roles). The </w:t>
      </w:r>
      <w:r w:rsidR="00CB5142" w:rsidRPr="009E5E84">
        <w:rPr>
          <w:rStyle w:val="Strong"/>
          <w:rFonts w:ascii="Arial" w:hAnsi="Arial" w:cs="Arial"/>
        </w:rPr>
        <w:t>Outlet Status</w:t>
      </w:r>
      <w:r w:rsidR="00CB5142" w:rsidRPr="009E5E84">
        <w:rPr>
          <w:rFonts w:ascii="Arial" w:hAnsi="Arial" w:cs="Arial"/>
        </w:rPr>
        <w:t xml:space="preserve"> can be either </w:t>
      </w:r>
      <w:r w:rsidR="00CB5142" w:rsidRPr="009E5E84">
        <w:rPr>
          <w:rStyle w:val="Strong"/>
          <w:rFonts w:ascii="Arial" w:hAnsi="Arial" w:cs="Arial"/>
        </w:rPr>
        <w:t>Accepting Referrals</w:t>
      </w:r>
      <w:r w:rsidR="00CB5142" w:rsidRPr="009E5E84">
        <w:rPr>
          <w:rFonts w:ascii="Arial" w:hAnsi="Arial" w:cs="Arial"/>
        </w:rPr>
        <w:t xml:space="preserve"> (if the outlet is able to provide services to additional </w:t>
      </w:r>
      <w:r w:rsidR="008D47B3" w:rsidRPr="009E5E84">
        <w:rPr>
          <w:rFonts w:ascii="Arial" w:hAnsi="Arial" w:cs="Arial"/>
        </w:rPr>
        <w:t>p</w:t>
      </w:r>
      <w:r w:rsidR="00CB5142" w:rsidRPr="009E5E84">
        <w:rPr>
          <w:rFonts w:ascii="Arial" w:hAnsi="Arial" w:cs="Arial"/>
        </w:rPr>
        <w:t xml:space="preserve">articipants), </w:t>
      </w:r>
      <w:r w:rsidR="00CB5142" w:rsidRPr="009E5E84">
        <w:rPr>
          <w:rStyle w:val="Strong"/>
          <w:rFonts w:ascii="Arial" w:hAnsi="Arial" w:cs="Arial"/>
        </w:rPr>
        <w:t>Temporary Closure</w:t>
      </w:r>
      <w:r w:rsidR="00CB5142" w:rsidRPr="009E5E84">
        <w:rPr>
          <w:rFonts w:ascii="Arial" w:hAnsi="Arial" w:cs="Arial"/>
        </w:rPr>
        <w:t xml:space="preserve"> (if the outlet is currently not open but will be in the future), or </w:t>
      </w:r>
      <w:r w:rsidR="00CB5142" w:rsidRPr="009E5E84">
        <w:rPr>
          <w:rStyle w:val="Strong"/>
          <w:rFonts w:ascii="Arial" w:hAnsi="Arial" w:cs="Arial"/>
        </w:rPr>
        <w:t>Not Accepting Referrals</w:t>
      </w:r>
      <w:r w:rsidR="00CB5142" w:rsidRPr="009E5E84">
        <w:rPr>
          <w:rFonts w:ascii="Arial" w:hAnsi="Arial" w:cs="Arial"/>
        </w:rPr>
        <w:t xml:space="preserve"> (if the outlet is operating but unable to accept new </w:t>
      </w:r>
      <w:r w:rsidR="008D47B3" w:rsidRPr="009E5E84">
        <w:rPr>
          <w:rFonts w:ascii="Arial" w:hAnsi="Arial" w:cs="Arial"/>
        </w:rPr>
        <w:t>p</w:t>
      </w:r>
      <w:r w:rsidR="00CB5142" w:rsidRPr="009E5E84">
        <w:rPr>
          <w:rFonts w:ascii="Arial" w:hAnsi="Arial" w:cs="Arial"/>
        </w:rPr>
        <w:t>articipants)</w:t>
      </w:r>
    </w:p>
    <w:p w14:paraId="18D0087D" w14:textId="77777777" w:rsidR="00D30A0F" w:rsidRPr="009E5E84" w:rsidRDefault="00C755D5" w:rsidP="00DC169C">
      <w:pPr>
        <w:pStyle w:val="Steps"/>
        <w:rPr>
          <w:rFonts w:ascii="Arial" w:hAnsi="Arial" w:cs="Arial"/>
        </w:rPr>
      </w:pPr>
      <w:r w:rsidRPr="009E5E84">
        <w:rPr>
          <w:rFonts w:ascii="Arial" w:hAnsi="Arial" w:cs="Arial"/>
        </w:rPr>
        <w:t xml:space="preserve">Select </w:t>
      </w:r>
      <w:r w:rsidRPr="009E5E84">
        <w:rPr>
          <w:rStyle w:val="Strong"/>
          <w:rFonts w:ascii="Arial" w:hAnsi="Arial" w:cs="Arial"/>
        </w:rPr>
        <w:t>Yes</w:t>
      </w:r>
      <w:r w:rsidR="008A751F" w:rsidRPr="009E5E84">
        <w:rPr>
          <w:rStyle w:val="Strong"/>
          <w:rFonts w:ascii="Arial" w:hAnsi="Arial" w:cs="Arial"/>
        </w:rPr>
        <w:t>,</w:t>
      </w:r>
      <w:r w:rsidRPr="009E5E84">
        <w:rPr>
          <w:rFonts w:ascii="Arial" w:hAnsi="Arial" w:cs="Arial"/>
        </w:rPr>
        <w:t xml:space="preserve"> at </w:t>
      </w:r>
      <w:r w:rsidRPr="009E5E84">
        <w:rPr>
          <w:rStyle w:val="Strong"/>
          <w:rFonts w:ascii="Arial" w:hAnsi="Arial" w:cs="Arial"/>
        </w:rPr>
        <w:t>Display in Provider Finder</w:t>
      </w:r>
      <w:r w:rsidRPr="009E5E84">
        <w:rPr>
          <w:rFonts w:ascii="Arial" w:hAnsi="Arial" w:cs="Arial"/>
        </w:rPr>
        <w:t xml:space="preserve"> if you want this outlet to be visible to </w:t>
      </w:r>
      <w:r w:rsidR="008D47B3" w:rsidRPr="009E5E84">
        <w:rPr>
          <w:rFonts w:ascii="Arial" w:hAnsi="Arial" w:cs="Arial"/>
        </w:rPr>
        <w:t>p</w:t>
      </w:r>
      <w:r w:rsidRPr="009E5E84">
        <w:rPr>
          <w:rFonts w:ascii="Arial" w:hAnsi="Arial" w:cs="Arial"/>
        </w:rPr>
        <w:t>articipants</w:t>
      </w:r>
      <w:r w:rsidR="00F04D6F" w:rsidRPr="009E5E84">
        <w:rPr>
          <w:rFonts w:ascii="Arial" w:hAnsi="Arial" w:cs="Arial"/>
        </w:rPr>
        <w:t xml:space="preserve"> and other providers.</w:t>
      </w:r>
    </w:p>
    <w:p w14:paraId="7FE251CA" w14:textId="77777777" w:rsidR="00C755D5" w:rsidRPr="009E5E84" w:rsidRDefault="00D30A0F" w:rsidP="00DC169C">
      <w:pPr>
        <w:pStyle w:val="Steps"/>
        <w:rPr>
          <w:rFonts w:ascii="Arial" w:hAnsi="Arial" w:cs="Arial"/>
        </w:rPr>
      </w:pPr>
      <w:r w:rsidRPr="009E5E84">
        <w:rPr>
          <w:rFonts w:ascii="Arial" w:hAnsi="Arial" w:cs="Arial"/>
        </w:rPr>
        <w:t xml:space="preserve">Select </w:t>
      </w:r>
      <w:r w:rsidR="008A751F" w:rsidRPr="009E5E84">
        <w:rPr>
          <w:rStyle w:val="Strong"/>
          <w:rFonts w:ascii="Arial" w:hAnsi="Arial" w:cs="Arial"/>
        </w:rPr>
        <w:t>No,</w:t>
      </w:r>
      <w:r w:rsidR="008A751F" w:rsidRPr="009E5E84">
        <w:rPr>
          <w:rFonts w:ascii="Arial" w:hAnsi="Arial" w:cs="Arial"/>
        </w:rPr>
        <w:t xml:space="preserve"> </w:t>
      </w:r>
      <w:r w:rsidRPr="009E5E84">
        <w:rPr>
          <w:rFonts w:ascii="Arial" w:hAnsi="Arial" w:cs="Arial"/>
        </w:rPr>
        <w:t xml:space="preserve">if </w:t>
      </w:r>
      <w:r w:rsidR="00460AC5" w:rsidRPr="009E5E84">
        <w:rPr>
          <w:rFonts w:ascii="Arial" w:hAnsi="Arial" w:cs="Arial"/>
        </w:rPr>
        <w:t>you</w:t>
      </w:r>
      <w:r w:rsidRPr="009E5E84">
        <w:rPr>
          <w:rFonts w:ascii="Arial" w:hAnsi="Arial" w:cs="Arial"/>
        </w:rPr>
        <w:t xml:space="preserve"> want to hide your address details in Provider Finder.</w:t>
      </w:r>
    </w:p>
    <w:p w14:paraId="50593BB0" w14:textId="2EABDD13" w:rsidR="007F3DB3" w:rsidRPr="009E5E84" w:rsidRDefault="007F3DB3" w:rsidP="00DC169C">
      <w:pPr>
        <w:pStyle w:val="Steps"/>
        <w:rPr>
          <w:rFonts w:ascii="Arial" w:hAnsi="Arial" w:cs="Arial"/>
        </w:rPr>
      </w:pPr>
      <w:r w:rsidRPr="009E5E84">
        <w:rPr>
          <w:rFonts w:ascii="Arial" w:hAnsi="Arial" w:cs="Arial"/>
        </w:rPr>
        <w:t xml:space="preserve">In the </w:t>
      </w:r>
      <w:r w:rsidRPr="009E5E84">
        <w:rPr>
          <w:rStyle w:val="Strong"/>
          <w:rFonts w:ascii="Arial" w:hAnsi="Arial" w:cs="Arial"/>
        </w:rPr>
        <w:t>Address Details</w:t>
      </w:r>
      <w:r w:rsidRPr="009E5E84">
        <w:rPr>
          <w:rFonts w:ascii="Arial" w:hAnsi="Arial" w:cs="Arial"/>
        </w:rPr>
        <w:t xml:space="preserve"> section, fill out all the required fields (these are marked with an </w:t>
      </w:r>
      <w:r w:rsidR="0084629C" w:rsidRPr="009E5E84">
        <w:rPr>
          <w:rFonts w:ascii="Arial" w:hAnsi="Arial" w:cs="Arial"/>
        </w:rPr>
        <w:br/>
      </w:r>
      <w:r w:rsidRPr="009E5E84">
        <w:rPr>
          <w:rFonts w:ascii="Arial" w:hAnsi="Arial" w:cs="Arial"/>
        </w:rPr>
        <w:t xml:space="preserve">asterisk </w:t>
      </w:r>
      <w:r w:rsidRPr="009E5E84">
        <w:rPr>
          <w:rFonts w:ascii="Arial" w:hAnsi="Arial" w:cs="Arial"/>
          <w:b/>
          <w:color w:val="FF0000"/>
        </w:rPr>
        <w:t>*</w:t>
      </w:r>
      <w:r w:rsidRPr="009E5E84">
        <w:rPr>
          <w:rFonts w:ascii="Arial" w:hAnsi="Arial" w:cs="Arial"/>
        </w:rPr>
        <w:t xml:space="preserve">). </w:t>
      </w:r>
    </w:p>
    <w:p w14:paraId="0A53B7FE" w14:textId="77777777" w:rsidR="00A94E1F" w:rsidRPr="009E5E84" w:rsidRDefault="00A94E1F" w:rsidP="00137635">
      <w:pPr>
        <w:pStyle w:val="NDIANote"/>
        <w:ind w:left="360"/>
        <w:rPr>
          <w:rFonts w:ascii="Arial" w:hAnsi="Arial" w:cs="Arial"/>
        </w:rPr>
      </w:pPr>
      <w:r w:rsidRPr="009E5E84">
        <w:rPr>
          <w:rFonts w:ascii="Arial" w:hAnsi="Arial" w:cs="Arial"/>
          <w:b/>
        </w:rPr>
        <w:t>Note:</w:t>
      </w:r>
      <w:r w:rsidRPr="009E5E84">
        <w:rPr>
          <w:rFonts w:ascii="Arial" w:hAnsi="Arial" w:cs="Arial"/>
        </w:rPr>
        <w:t xml:space="preserve"> </w:t>
      </w:r>
      <w:r w:rsidR="00E53D12" w:rsidRPr="009E5E84">
        <w:rPr>
          <w:rFonts w:ascii="Arial" w:hAnsi="Arial" w:cs="Arial"/>
        </w:rPr>
        <w:t xml:space="preserve">As you type in </w:t>
      </w:r>
      <w:r w:rsidR="008D47B3" w:rsidRPr="009E5E84">
        <w:rPr>
          <w:rFonts w:ascii="Arial" w:hAnsi="Arial" w:cs="Arial"/>
        </w:rPr>
        <w:t>a</w:t>
      </w:r>
      <w:r w:rsidRPr="009E5E84">
        <w:rPr>
          <w:rFonts w:ascii="Arial" w:hAnsi="Arial" w:cs="Arial"/>
        </w:rPr>
        <w:t>ddress field, a range of valid addresses will be offered for you to select from</w:t>
      </w:r>
      <w:r w:rsidR="00E53D12" w:rsidRPr="009E5E84">
        <w:rPr>
          <w:rFonts w:ascii="Arial" w:hAnsi="Arial" w:cs="Arial"/>
        </w:rPr>
        <w:t>.</w:t>
      </w:r>
      <w:r w:rsidR="00EE701E" w:rsidRPr="009E5E84">
        <w:rPr>
          <w:rFonts w:ascii="Arial" w:hAnsi="Arial" w:cs="Arial"/>
        </w:rPr>
        <w:t xml:space="preserve"> </w:t>
      </w:r>
      <w:r w:rsidR="00E53D12" w:rsidRPr="009E5E84">
        <w:rPr>
          <w:rFonts w:ascii="Arial" w:hAnsi="Arial" w:cs="Arial"/>
        </w:rPr>
        <w:t>S</w:t>
      </w:r>
      <w:r w:rsidR="00EE701E" w:rsidRPr="009E5E84">
        <w:rPr>
          <w:rFonts w:ascii="Arial" w:hAnsi="Arial" w:cs="Arial"/>
        </w:rPr>
        <w:t xml:space="preserve">elect the correct address to populate the required fields below. If the outlet address is not </w:t>
      </w:r>
      <w:r w:rsidR="00E53D12" w:rsidRPr="009E5E84">
        <w:rPr>
          <w:rFonts w:ascii="Arial" w:hAnsi="Arial" w:cs="Arial"/>
        </w:rPr>
        <w:t>automatically found</w:t>
      </w:r>
      <w:r w:rsidR="00EE701E" w:rsidRPr="009E5E84">
        <w:rPr>
          <w:rFonts w:ascii="Arial" w:hAnsi="Arial" w:cs="Arial"/>
        </w:rPr>
        <w:t xml:space="preserve">, </w:t>
      </w:r>
      <w:r w:rsidR="00E53D12" w:rsidRPr="009E5E84">
        <w:rPr>
          <w:rFonts w:ascii="Arial" w:hAnsi="Arial" w:cs="Arial"/>
        </w:rPr>
        <w:t xml:space="preserve">you can </w:t>
      </w:r>
      <w:r w:rsidR="00EE701E" w:rsidRPr="009E5E84">
        <w:rPr>
          <w:rFonts w:ascii="Arial" w:hAnsi="Arial" w:cs="Arial"/>
        </w:rPr>
        <w:t>enter the details in each of the required fields.</w:t>
      </w:r>
    </w:p>
    <w:p w14:paraId="48C631B6" w14:textId="57D24450" w:rsidR="007D44FB" w:rsidRPr="009E5E84" w:rsidRDefault="007D44FB" w:rsidP="00DC169C">
      <w:pPr>
        <w:pStyle w:val="BodyText1"/>
        <w:rPr>
          <w:rFonts w:ascii="Arial" w:hAnsi="Arial" w:cs="Arial"/>
        </w:rPr>
      </w:pPr>
    </w:p>
    <w:p w14:paraId="15147032" w14:textId="407F8672" w:rsidR="00137635" w:rsidRPr="009E5E84" w:rsidRDefault="00137635" w:rsidP="00CE0689">
      <w:pPr>
        <w:pStyle w:val="NDIANote"/>
        <w:ind w:left="0"/>
        <w:rPr>
          <w:rFonts w:ascii="Arial" w:hAnsi="Arial" w:cs="Arial"/>
        </w:rPr>
      </w:pPr>
      <w:r w:rsidRPr="009E5E84">
        <w:rPr>
          <w:rFonts w:ascii="Arial" w:hAnsi="Arial" w:cs="Arial"/>
          <w:noProof/>
          <w:lang w:eastAsia="en-AU"/>
        </w:rPr>
        <w:lastRenderedPageBreak/>
        <w:drawing>
          <wp:inline distT="0" distB="0" distL="0" distR="0" wp14:anchorId="7755AAD0" wp14:editId="489E3383">
            <wp:extent cx="5689365" cy="5733869"/>
            <wp:effectExtent l="25400" t="25400" r="26035" b="32385"/>
            <wp:docPr id="222" name="Picture 222" descr="Screenshot for Add new outlet details" title="Screenshot for Add new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30 a.jpg"/>
                    <pic:cNvPicPr/>
                  </pic:nvPicPr>
                  <pic:blipFill>
                    <a:blip r:embed="rId72">
                      <a:extLst>
                        <a:ext uri="{28A0092B-C50C-407E-A947-70E740481C1C}">
                          <a14:useLocalDpi xmlns:a14="http://schemas.microsoft.com/office/drawing/2010/main" val="0"/>
                        </a:ext>
                      </a:extLst>
                    </a:blip>
                    <a:stretch>
                      <a:fillRect/>
                    </a:stretch>
                  </pic:blipFill>
                  <pic:spPr>
                    <a:xfrm>
                      <a:off x="0" y="0"/>
                      <a:ext cx="5817759" cy="5863267"/>
                    </a:xfrm>
                    <a:prstGeom prst="rect">
                      <a:avLst/>
                    </a:prstGeom>
                    <a:noFill/>
                    <a:ln w="3175">
                      <a:solidFill>
                        <a:schemeClr val="tx1">
                          <a:lumMod val="50000"/>
                          <a:lumOff val="50000"/>
                        </a:schemeClr>
                      </a:solidFill>
                    </a:ln>
                  </pic:spPr>
                </pic:pic>
              </a:graphicData>
            </a:graphic>
          </wp:inline>
        </w:drawing>
      </w:r>
    </w:p>
    <w:p w14:paraId="4C20E04A" w14:textId="77777777" w:rsidR="00137635" w:rsidRPr="009E5E84" w:rsidRDefault="00137635" w:rsidP="00CE0689">
      <w:pPr>
        <w:pStyle w:val="NDIANote"/>
        <w:ind w:left="0"/>
        <w:rPr>
          <w:rFonts w:ascii="Arial" w:hAnsi="Arial" w:cs="Arial"/>
        </w:rPr>
      </w:pPr>
    </w:p>
    <w:p w14:paraId="34DD01A4" w14:textId="0DC94D8C" w:rsidR="00DE7E25" w:rsidRPr="009E5E84" w:rsidRDefault="004A5791" w:rsidP="00DE7E25">
      <w:pPr>
        <w:pStyle w:val="Steps"/>
        <w:numPr>
          <w:ilvl w:val="0"/>
          <w:numId w:val="0"/>
        </w:numPr>
        <w:rPr>
          <w:rFonts w:ascii="Arial" w:hAnsi="Arial" w:cs="Arial"/>
        </w:rPr>
      </w:pPr>
      <w:r w:rsidRPr="009E5E84">
        <w:rPr>
          <w:rFonts w:ascii="Arial" w:hAnsi="Arial" w:cs="Arial"/>
        </w:rPr>
        <w:t>The</w:t>
      </w:r>
      <w:r w:rsidR="00DE7E25" w:rsidRPr="009E5E84">
        <w:rPr>
          <w:rFonts w:ascii="Arial" w:hAnsi="Arial" w:cs="Arial"/>
        </w:rPr>
        <w:t xml:space="preserve"> </w:t>
      </w:r>
      <w:r w:rsidR="00DE7E25" w:rsidRPr="009E5E84">
        <w:rPr>
          <w:rStyle w:val="Strong"/>
          <w:rFonts w:ascii="Arial" w:hAnsi="Arial" w:cs="Arial"/>
        </w:rPr>
        <w:t>Outlet Management</w:t>
      </w:r>
      <w:r w:rsidR="00DE7E25" w:rsidRPr="009E5E84">
        <w:rPr>
          <w:rFonts w:ascii="Arial" w:hAnsi="Arial" w:cs="Arial"/>
        </w:rPr>
        <w:t xml:space="preserve"> page</w:t>
      </w:r>
      <w:r w:rsidRPr="009E5E84">
        <w:rPr>
          <w:rFonts w:ascii="Arial" w:hAnsi="Arial" w:cs="Arial"/>
        </w:rPr>
        <w:t xml:space="preserve"> displays</w:t>
      </w:r>
      <w:r w:rsidR="00DE7E25" w:rsidRPr="009E5E84">
        <w:rPr>
          <w:rFonts w:ascii="Arial" w:hAnsi="Arial" w:cs="Arial"/>
        </w:rPr>
        <w:t>.</w:t>
      </w:r>
    </w:p>
    <w:p w14:paraId="1D94C8EC" w14:textId="6FA11D0E" w:rsidR="00DE7E25" w:rsidRPr="009E5E84" w:rsidRDefault="00DE7E25" w:rsidP="00DE7E25">
      <w:pPr>
        <w:pStyle w:val="Steps"/>
        <w:rPr>
          <w:rFonts w:ascii="Arial" w:hAnsi="Arial" w:cs="Arial"/>
        </w:rPr>
      </w:pPr>
      <w:r w:rsidRPr="009E5E84">
        <w:rPr>
          <w:rFonts w:ascii="Arial" w:hAnsi="Arial" w:cs="Arial"/>
        </w:rPr>
        <w:t xml:space="preserve">In the </w:t>
      </w:r>
      <w:r w:rsidRPr="009E5E84">
        <w:rPr>
          <w:rStyle w:val="Strong"/>
          <w:rFonts w:ascii="Arial" w:hAnsi="Arial" w:cs="Arial"/>
        </w:rPr>
        <w:t>Service Details</w:t>
      </w:r>
      <w:r w:rsidRPr="009E5E84">
        <w:rPr>
          <w:rFonts w:ascii="Arial" w:hAnsi="Arial" w:cs="Arial"/>
        </w:rPr>
        <w:t xml:space="preserve"> section, select the </w:t>
      </w:r>
      <w:r w:rsidRPr="009E5E84">
        <w:rPr>
          <w:rStyle w:val="Strong"/>
          <w:rFonts w:ascii="Arial" w:hAnsi="Arial" w:cs="Arial"/>
        </w:rPr>
        <w:t>Locations of the Service</w:t>
      </w:r>
      <w:r w:rsidRPr="009E5E84">
        <w:rPr>
          <w:rFonts w:ascii="Arial" w:hAnsi="Arial" w:cs="Arial"/>
        </w:rPr>
        <w:t xml:space="preserve"> from the dropdown menu.</w:t>
      </w:r>
    </w:p>
    <w:p w14:paraId="6F29E256" w14:textId="630BC9A3" w:rsidR="00DE7E25" w:rsidRPr="009E5E84" w:rsidRDefault="00DE7E25" w:rsidP="00DE7E25">
      <w:pPr>
        <w:pStyle w:val="NDIANote"/>
        <w:ind w:left="360"/>
        <w:rPr>
          <w:rFonts w:ascii="Arial" w:hAnsi="Arial" w:cs="Arial"/>
        </w:rPr>
      </w:pPr>
      <w:r w:rsidRPr="009E5E84">
        <w:rPr>
          <w:rFonts w:ascii="Arial" w:hAnsi="Arial" w:cs="Arial"/>
          <w:b/>
        </w:rPr>
        <w:t>Note:</w:t>
      </w:r>
      <w:r w:rsidRPr="009E5E84">
        <w:rPr>
          <w:rFonts w:ascii="Arial" w:hAnsi="Arial" w:cs="Arial"/>
        </w:rPr>
        <w:tab/>
        <w:t xml:space="preserve">The list is limited to states/territories where the organisation is registered to provide services, and that have not yet been transitioned to the NDIS Quality and Safeguards Commission. </w:t>
      </w:r>
    </w:p>
    <w:p w14:paraId="7240DCCB" w14:textId="77777777" w:rsidR="007F3DB3" w:rsidRPr="009E5E84" w:rsidRDefault="00375912" w:rsidP="00DE7E25">
      <w:pPr>
        <w:pStyle w:val="Steps"/>
        <w:ind w:left="709" w:hanging="567"/>
        <w:rPr>
          <w:rFonts w:ascii="Arial" w:hAnsi="Arial" w:cs="Arial"/>
        </w:rPr>
      </w:pPr>
      <w:r w:rsidRPr="009E5E84">
        <w:rPr>
          <w:rFonts w:ascii="Arial" w:hAnsi="Arial" w:cs="Arial"/>
        </w:rPr>
        <w:t xml:space="preserve">Select each of the </w:t>
      </w:r>
      <w:r w:rsidRPr="009E5E84">
        <w:rPr>
          <w:rStyle w:val="Strong"/>
          <w:rFonts w:ascii="Arial" w:hAnsi="Arial" w:cs="Arial"/>
        </w:rPr>
        <w:t>Services Offered</w:t>
      </w:r>
      <w:r w:rsidRPr="009E5E84">
        <w:rPr>
          <w:rFonts w:ascii="Arial" w:hAnsi="Arial" w:cs="Arial"/>
          <w:b/>
          <w:bCs/>
        </w:rPr>
        <w:t xml:space="preserve"> </w:t>
      </w:r>
      <w:r w:rsidRPr="009E5E84">
        <w:rPr>
          <w:rFonts w:ascii="Arial" w:hAnsi="Arial" w:cs="Arial"/>
        </w:rPr>
        <w:t xml:space="preserve">by ticking the </w:t>
      </w:r>
      <w:r w:rsidRPr="009E5E84">
        <w:rPr>
          <w:rFonts w:ascii="Arial" w:hAnsi="Arial" w:cs="Arial"/>
          <w:b/>
          <w:color w:val="6B2976"/>
        </w:rPr>
        <w:t>Registration Group/Profession</w:t>
      </w:r>
      <w:r w:rsidRPr="009E5E84">
        <w:rPr>
          <w:rFonts w:ascii="Arial" w:hAnsi="Arial" w:cs="Arial"/>
          <w:color w:val="6B2976"/>
        </w:rPr>
        <w:t xml:space="preserve"> </w:t>
      </w:r>
      <w:r w:rsidRPr="009E5E84">
        <w:rPr>
          <w:rFonts w:ascii="Arial" w:hAnsi="Arial" w:cs="Arial"/>
        </w:rPr>
        <w:t>combinations.</w:t>
      </w:r>
    </w:p>
    <w:p w14:paraId="3D634837" w14:textId="77777777" w:rsidR="007F3DB3" w:rsidRPr="009E5E84" w:rsidRDefault="007F3DB3" w:rsidP="00DE7E25">
      <w:pPr>
        <w:pStyle w:val="Steps"/>
        <w:ind w:left="709" w:hanging="567"/>
        <w:rPr>
          <w:rFonts w:ascii="Arial" w:hAnsi="Arial" w:cs="Arial"/>
        </w:rPr>
      </w:pPr>
      <w:r w:rsidRPr="009E5E84">
        <w:rPr>
          <w:rFonts w:ascii="Arial" w:hAnsi="Arial" w:cs="Arial"/>
        </w:rPr>
        <w:t xml:space="preserve">In the </w:t>
      </w:r>
      <w:r w:rsidRPr="009E5E84">
        <w:rPr>
          <w:rStyle w:val="Strong"/>
          <w:rFonts w:ascii="Arial" w:hAnsi="Arial" w:cs="Arial"/>
        </w:rPr>
        <w:t>Operating Hours</w:t>
      </w:r>
      <w:r w:rsidRPr="009E5E84">
        <w:rPr>
          <w:rFonts w:ascii="Arial" w:hAnsi="Arial" w:cs="Arial"/>
        </w:rPr>
        <w:t xml:space="preserve"> section, select the </w:t>
      </w:r>
      <w:r w:rsidR="00375912" w:rsidRPr="009E5E84">
        <w:rPr>
          <w:rFonts w:ascii="Arial" w:hAnsi="Arial" w:cs="Arial"/>
        </w:rPr>
        <w:t xml:space="preserve">days </w:t>
      </w:r>
      <w:r w:rsidRPr="009E5E84">
        <w:rPr>
          <w:rFonts w:ascii="Arial" w:hAnsi="Arial" w:cs="Arial"/>
        </w:rPr>
        <w:t>that the outlet is open by ticking the box</w:t>
      </w:r>
      <w:r w:rsidR="00375912" w:rsidRPr="009E5E84">
        <w:rPr>
          <w:rFonts w:ascii="Arial" w:hAnsi="Arial" w:cs="Arial"/>
        </w:rPr>
        <w:t>es</w:t>
      </w:r>
      <w:r w:rsidRPr="009E5E84">
        <w:rPr>
          <w:rFonts w:ascii="Arial" w:hAnsi="Arial" w:cs="Arial"/>
        </w:rPr>
        <w:t xml:space="preserve">. Also, </w:t>
      </w:r>
      <w:r w:rsidR="00375912" w:rsidRPr="009E5E84">
        <w:rPr>
          <w:rFonts w:ascii="Arial" w:hAnsi="Arial" w:cs="Arial"/>
        </w:rPr>
        <w:t xml:space="preserve">update </w:t>
      </w:r>
      <w:r w:rsidRPr="009E5E84">
        <w:rPr>
          <w:rFonts w:ascii="Arial" w:hAnsi="Arial" w:cs="Arial"/>
        </w:rPr>
        <w:t xml:space="preserve">the start and end times for each </w:t>
      </w:r>
      <w:r w:rsidR="00375912" w:rsidRPr="009E5E84">
        <w:rPr>
          <w:rFonts w:ascii="Arial" w:hAnsi="Arial" w:cs="Arial"/>
        </w:rPr>
        <w:t xml:space="preserve">of the selected </w:t>
      </w:r>
      <w:r w:rsidRPr="009E5E84">
        <w:rPr>
          <w:rFonts w:ascii="Arial" w:hAnsi="Arial" w:cs="Arial"/>
        </w:rPr>
        <w:t>day</w:t>
      </w:r>
      <w:r w:rsidR="00375912" w:rsidRPr="009E5E84">
        <w:rPr>
          <w:rFonts w:ascii="Arial" w:hAnsi="Arial" w:cs="Arial"/>
        </w:rPr>
        <w:t>s</w:t>
      </w:r>
      <w:r w:rsidRPr="009E5E84">
        <w:rPr>
          <w:rFonts w:ascii="Arial" w:hAnsi="Arial" w:cs="Arial"/>
        </w:rPr>
        <w:t xml:space="preserve">. </w:t>
      </w:r>
    </w:p>
    <w:p w14:paraId="24D6322F" w14:textId="77777777" w:rsidR="007F3DB3" w:rsidRPr="009E5E84" w:rsidRDefault="00A27F48" w:rsidP="00DE7E25">
      <w:pPr>
        <w:pStyle w:val="Steps"/>
        <w:ind w:left="709" w:hanging="567"/>
        <w:rPr>
          <w:rFonts w:ascii="Arial" w:hAnsi="Arial" w:cs="Arial"/>
        </w:rPr>
      </w:pPr>
      <w:r w:rsidRPr="009E5E84">
        <w:rPr>
          <w:rFonts w:ascii="Arial" w:hAnsi="Arial" w:cs="Arial"/>
        </w:rPr>
        <w:lastRenderedPageBreak/>
        <w:t xml:space="preserve">Select </w:t>
      </w:r>
      <w:r w:rsidRPr="009E5E84">
        <w:rPr>
          <w:rStyle w:val="Strong"/>
          <w:rFonts w:ascii="Arial" w:hAnsi="Arial" w:cs="Arial"/>
        </w:rPr>
        <w:t>Submit</w:t>
      </w:r>
      <w:r w:rsidRPr="009E5E84">
        <w:rPr>
          <w:rFonts w:ascii="Arial" w:hAnsi="Arial" w:cs="Arial"/>
        </w:rPr>
        <w:t xml:space="preserve"> once you have filled out the required information. </w:t>
      </w:r>
    </w:p>
    <w:p w14:paraId="4850047F" w14:textId="247291F5" w:rsidR="007D44FB" w:rsidRPr="009E5E84" w:rsidRDefault="00D706F2" w:rsidP="00DC169C">
      <w:pPr>
        <w:pStyle w:val="BodyText1"/>
        <w:rPr>
          <w:rFonts w:ascii="Arial" w:hAnsi="Arial" w:cs="Arial"/>
        </w:rPr>
      </w:pPr>
      <w:r w:rsidRPr="009E5E84">
        <w:rPr>
          <w:rFonts w:ascii="Arial" w:hAnsi="Arial" w:cs="Arial"/>
          <w:noProof/>
          <w:lang w:eastAsia="en-AU"/>
        </w:rPr>
        <w:drawing>
          <wp:inline distT="0" distB="0" distL="0" distR="0" wp14:anchorId="5A563C6B" wp14:editId="1A60EE74">
            <wp:extent cx="5722149" cy="5992132"/>
            <wp:effectExtent l="25400" t="25400" r="18415" b="27940"/>
            <wp:docPr id="230" name="Picture 230" descr="Screenshot for Add new outlet details" title="Screenshot for Add new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31a.jpg"/>
                    <pic:cNvPicPr/>
                  </pic:nvPicPr>
                  <pic:blipFill>
                    <a:blip r:embed="rId73">
                      <a:extLst>
                        <a:ext uri="{28A0092B-C50C-407E-A947-70E740481C1C}">
                          <a14:useLocalDpi xmlns:a14="http://schemas.microsoft.com/office/drawing/2010/main" val="0"/>
                        </a:ext>
                      </a:extLst>
                    </a:blip>
                    <a:stretch>
                      <a:fillRect/>
                    </a:stretch>
                  </pic:blipFill>
                  <pic:spPr>
                    <a:xfrm>
                      <a:off x="0" y="0"/>
                      <a:ext cx="5728750" cy="5999044"/>
                    </a:xfrm>
                    <a:prstGeom prst="rect">
                      <a:avLst/>
                    </a:prstGeom>
                    <a:noFill/>
                    <a:ln w="3175">
                      <a:solidFill>
                        <a:schemeClr val="tx1">
                          <a:lumMod val="50000"/>
                          <a:lumOff val="50000"/>
                        </a:schemeClr>
                      </a:solidFill>
                    </a:ln>
                  </pic:spPr>
                </pic:pic>
              </a:graphicData>
            </a:graphic>
          </wp:inline>
        </w:drawing>
      </w:r>
    </w:p>
    <w:p w14:paraId="40C96AA8" w14:textId="77777777" w:rsidR="007D44FB" w:rsidRPr="009E5E84" w:rsidRDefault="007D44FB" w:rsidP="00DC169C">
      <w:pPr>
        <w:pStyle w:val="BodyText1"/>
        <w:rPr>
          <w:rFonts w:ascii="Arial" w:hAnsi="Arial" w:cs="Arial"/>
        </w:rPr>
      </w:pPr>
    </w:p>
    <w:p w14:paraId="43D2C9FC" w14:textId="77777777" w:rsidR="0091310D" w:rsidRPr="009E5E84" w:rsidRDefault="0091310D" w:rsidP="00DC169C">
      <w:pPr>
        <w:pStyle w:val="BodyText1"/>
        <w:rPr>
          <w:rFonts w:ascii="Arial" w:hAnsi="Arial" w:cs="Arial"/>
        </w:rPr>
      </w:pPr>
      <w:r w:rsidRPr="009E5E84">
        <w:rPr>
          <w:rFonts w:ascii="Arial" w:hAnsi="Arial" w:cs="Arial"/>
        </w:rPr>
        <w:br w:type="page"/>
      </w:r>
    </w:p>
    <w:p w14:paraId="089BB173" w14:textId="77777777" w:rsidR="005753A5" w:rsidRPr="009E5E84" w:rsidRDefault="005753A5" w:rsidP="00557CED">
      <w:pPr>
        <w:pStyle w:val="BodyText1"/>
        <w:rPr>
          <w:rFonts w:ascii="Arial" w:hAnsi="Arial" w:cs="Arial"/>
        </w:rPr>
      </w:pPr>
      <w:r w:rsidRPr="009E5E84">
        <w:rPr>
          <w:rFonts w:ascii="Arial" w:hAnsi="Arial" w:cs="Arial"/>
        </w:rPr>
        <w:lastRenderedPageBreak/>
        <w:t>A message displays sta</w:t>
      </w:r>
      <w:r w:rsidR="002B2804" w:rsidRPr="009E5E84">
        <w:rPr>
          <w:rFonts w:ascii="Arial" w:hAnsi="Arial" w:cs="Arial"/>
        </w:rPr>
        <w:t>t</w:t>
      </w:r>
      <w:r w:rsidRPr="009E5E84">
        <w:rPr>
          <w:rFonts w:ascii="Arial" w:hAnsi="Arial" w:cs="Arial"/>
        </w:rPr>
        <w:t>ing that the outlet has been created successfully.</w:t>
      </w:r>
    </w:p>
    <w:p w14:paraId="57F347A4" w14:textId="2E89747D" w:rsidR="005753A5" w:rsidRPr="009E5E84" w:rsidRDefault="00F92FDE" w:rsidP="00557CED">
      <w:pPr>
        <w:pStyle w:val="BodyText1"/>
        <w:rPr>
          <w:rFonts w:ascii="Arial" w:hAnsi="Arial" w:cs="Arial"/>
        </w:rPr>
      </w:pPr>
      <w:r w:rsidRPr="009E5E84">
        <w:rPr>
          <w:rFonts w:ascii="Arial" w:hAnsi="Arial" w:cs="Arial"/>
          <w:noProof/>
          <w:lang w:eastAsia="en-AU"/>
        </w:rPr>
        <w:drawing>
          <wp:inline distT="0" distB="0" distL="0" distR="0" wp14:anchorId="655C791B" wp14:editId="62BF34C1">
            <wp:extent cx="5752465" cy="2052320"/>
            <wp:effectExtent l="0" t="0" r="0" b="5080"/>
            <wp:docPr id="13" name="Picture 13" descr="Screenshot for Add new outlet details" title="Screenshot for Add new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2465" cy="2052320"/>
                    </a:xfrm>
                    <a:prstGeom prst="rect">
                      <a:avLst/>
                    </a:prstGeom>
                    <a:noFill/>
                    <a:ln>
                      <a:noFill/>
                    </a:ln>
                  </pic:spPr>
                </pic:pic>
              </a:graphicData>
            </a:graphic>
          </wp:inline>
        </w:drawing>
      </w:r>
    </w:p>
    <w:p w14:paraId="5CBF728D" w14:textId="77777777" w:rsidR="00303AE0" w:rsidRPr="009E5E84" w:rsidRDefault="00303AE0" w:rsidP="003B47A6">
      <w:pPr>
        <w:pStyle w:val="Heading3"/>
        <w:rPr>
          <w:rFonts w:ascii="Arial" w:hAnsi="Arial" w:cs="Arial"/>
        </w:rPr>
      </w:pPr>
      <w:bookmarkStart w:id="73" w:name="_Toc510526951"/>
    </w:p>
    <w:p w14:paraId="2A98B84B" w14:textId="77777777" w:rsidR="005753A5" w:rsidRPr="009E5E84" w:rsidRDefault="005753A5" w:rsidP="003B47A6">
      <w:pPr>
        <w:pStyle w:val="Heading3"/>
        <w:rPr>
          <w:rFonts w:ascii="Arial" w:hAnsi="Arial" w:cs="Arial"/>
        </w:rPr>
      </w:pPr>
      <w:bookmarkStart w:id="74" w:name="_Toc529344313"/>
      <w:r w:rsidRPr="009E5E84">
        <w:rPr>
          <w:rFonts w:ascii="Arial" w:hAnsi="Arial" w:cs="Arial"/>
        </w:rPr>
        <w:t>Edit an Outlet</w:t>
      </w:r>
      <w:bookmarkEnd w:id="73"/>
      <w:bookmarkEnd w:id="74"/>
    </w:p>
    <w:p w14:paraId="3FE2CFB1" w14:textId="5323C656" w:rsidR="005753A5" w:rsidRPr="009E5E84" w:rsidRDefault="005753A5" w:rsidP="00871073">
      <w:pPr>
        <w:pStyle w:val="Steps"/>
        <w:numPr>
          <w:ilvl w:val="0"/>
          <w:numId w:val="12"/>
        </w:numPr>
        <w:ind w:left="567" w:hanging="567"/>
        <w:rPr>
          <w:rFonts w:ascii="Arial" w:hAnsi="Arial" w:cs="Arial"/>
        </w:rPr>
      </w:pPr>
      <w:r w:rsidRPr="009E5E84">
        <w:rPr>
          <w:rFonts w:ascii="Arial" w:hAnsi="Arial" w:cs="Arial"/>
        </w:rPr>
        <w:t xml:space="preserve">From the </w:t>
      </w:r>
      <w:r w:rsidRPr="009E5E84">
        <w:rPr>
          <w:rStyle w:val="Strong"/>
          <w:rFonts w:ascii="Arial" w:hAnsi="Arial" w:cs="Arial"/>
        </w:rPr>
        <w:t>Outlet Management</w:t>
      </w:r>
      <w:r w:rsidRPr="009E5E84">
        <w:rPr>
          <w:rFonts w:ascii="Arial" w:hAnsi="Arial" w:cs="Arial"/>
        </w:rPr>
        <w:t xml:space="preserve"> page, select the outlet name</w:t>
      </w:r>
      <w:r w:rsidR="00871073" w:rsidRPr="009E5E84">
        <w:rPr>
          <w:rFonts w:ascii="Arial" w:hAnsi="Arial" w:cs="Arial"/>
        </w:rPr>
        <w:t xml:space="preserve"> you want to view and edit</w:t>
      </w:r>
      <w:r w:rsidRPr="009E5E84">
        <w:rPr>
          <w:rFonts w:ascii="Arial" w:hAnsi="Arial" w:cs="Arial"/>
        </w:rPr>
        <w:t>.</w:t>
      </w:r>
    </w:p>
    <w:p w14:paraId="5BB032F5" w14:textId="6AC00486" w:rsidR="008D103C" w:rsidRPr="009E5E84" w:rsidRDefault="007A3F72" w:rsidP="00F92FDE">
      <w:pPr>
        <w:pStyle w:val="NDIANote"/>
        <w:rPr>
          <w:rFonts w:ascii="Arial" w:hAnsi="Arial" w:cs="Arial"/>
          <w:b/>
        </w:rPr>
      </w:pPr>
      <w:r w:rsidRPr="009E5E84">
        <w:rPr>
          <w:rFonts w:ascii="Arial" w:hAnsi="Arial" w:cs="Arial"/>
          <w:b/>
        </w:rPr>
        <w:t>Note:</w:t>
      </w:r>
      <w:r w:rsidR="000C16A8" w:rsidRPr="009E5E84">
        <w:rPr>
          <w:rFonts w:ascii="Arial" w:hAnsi="Arial" w:cs="Arial"/>
          <w:b/>
        </w:rPr>
        <w:t xml:space="preserve"> </w:t>
      </w:r>
      <w:r w:rsidRPr="009E5E84">
        <w:rPr>
          <w:rFonts w:ascii="Arial" w:hAnsi="Arial" w:cs="Arial"/>
        </w:rPr>
        <w:t>Outlets for States/Territories that have been transitioned to the NDIS Quality and Safeguards Commission wi</w:t>
      </w:r>
      <w:r w:rsidR="00A61DE3" w:rsidRPr="009E5E84">
        <w:rPr>
          <w:rFonts w:ascii="Arial" w:hAnsi="Arial" w:cs="Arial"/>
        </w:rPr>
        <w:t>ll be listed, but you will not be able to select them.</w:t>
      </w:r>
    </w:p>
    <w:p w14:paraId="1E28C65B" w14:textId="6FF9F40F" w:rsidR="00CE795B" w:rsidRPr="009E5E84" w:rsidRDefault="00F92FDE" w:rsidP="00557CED">
      <w:pPr>
        <w:pStyle w:val="BodyText"/>
        <w:rPr>
          <w:rFonts w:ascii="Arial" w:eastAsia="MS Mincho" w:hAnsi="Arial" w:cs="Arial"/>
          <w:spacing w:val="-2"/>
          <w:szCs w:val="22"/>
          <w:lang w:eastAsia="en-US"/>
        </w:rPr>
      </w:pPr>
      <w:r w:rsidRPr="009E5E84">
        <w:rPr>
          <w:rFonts w:ascii="Arial" w:hAnsi="Arial" w:cs="Arial"/>
          <w:noProof/>
        </w:rPr>
        <w:drawing>
          <wp:inline distT="0" distB="0" distL="0" distR="0" wp14:anchorId="6314CA66" wp14:editId="132C6550">
            <wp:extent cx="5730875" cy="2689860"/>
            <wp:effectExtent l="0" t="0" r="9525" b="2540"/>
            <wp:docPr id="14" name="Picture 14" descr="Screenshot for Edit outlet details" title="Screenshot for Edit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0875" cy="2689860"/>
                    </a:xfrm>
                    <a:prstGeom prst="rect">
                      <a:avLst/>
                    </a:prstGeom>
                    <a:noFill/>
                    <a:ln>
                      <a:noFill/>
                    </a:ln>
                  </pic:spPr>
                </pic:pic>
              </a:graphicData>
            </a:graphic>
          </wp:inline>
        </w:drawing>
      </w:r>
      <w:r w:rsidR="00CE795B" w:rsidRPr="009E5E84">
        <w:rPr>
          <w:rFonts w:ascii="Arial" w:hAnsi="Arial" w:cs="Arial"/>
        </w:rPr>
        <w:br w:type="page"/>
      </w:r>
    </w:p>
    <w:p w14:paraId="1D4E6116" w14:textId="77777777" w:rsidR="005753A5" w:rsidRPr="009E5E84" w:rsidRDefault="005753A5" w:rsidP="00557CED">
      <w:pPr>
        <w:pStyle w:val="BodyText1"/>
        <w:rPr>
          <w:rFonts w:ascii="Arial" w:hAnsi="Arial" w:cs="Arial"/>
        </w:rPr>
      </w:pPr>
      <w:r w:rsidRPr="009E5E84">
        <w:rPr>
          <w:rFonts w:ascii="Arial" w:hAnsi="Arial" w:cs="Arial"/>
        </w:rPr>
        <w:lastRenderedPageBreak/>
        <w:t xml:space="preserve">The </w:t>
      </w:r>
      <w:r w:rsidRPr="009E5E84">
        <w:rPr>
          <w:rStyle w:val="Strong"/>
          <w:rFonts w:ascii="Arial" w:hAnsi="Arial" w:cs="Arial"/>
        </w:rPr>
        <w:t>View Outlet Details</w:t>
      </w:r>
      <w:r w:rsidRPr="009E5E84">
        <w:rPr>
          <w:rFonts w:ascii="Arial" w:hAnsi="Arial" w:cs="Arial"/>
        </w:rPr>
        <w:t xml:space="preserve"> page displays.</w:t>
      </w:r>
    </w:p>
    <w:p w14:paraId="62EF3C2B" w14:textId="0EF0BC7C" w:rsidR="00D776D6" w:rsidRPr="009E5E84" w:rsidRDefault="00114DB3" w:rsidP="00D040F6">
      <w:pPr>
        <w:pStyle w:val="CommentText"/>
        <w:rPr>
          <w:rFonts w:ascii="Arial" w:hAnsi="Arial" w:cs="Arial"/>
          <w:noProof/>
        </w:rPr>
      </w:pPr>
      <w:r w:rsidRPr="009E5E84">
        <w:rPr>
          <w:rFonts w:ascii="Arial" w:hAnsi="Arial" w:cs="Arial"/>
          <w:noProof/>
        </w:rPr>
        <w:t xml:space="preserve"> </w:t>
      </w:r>
      <w:r w:rsidR="00C81EDC" w:rsidRPr="009E5E84">
        <w:rPr>
          <w:rFonts w:ascii="Arial" w:hAnsi="Arial" w:cs="Arial"/>
          <w:noProof/>
          <w:lang w:eastAsia="en-AU"/>
        </w:rPr>
        <w:drawing>
          <wp:inline distT="0" distB="0" distL="0" distR="0" wp14:anchorId="447B90A0" wp14:editId="2C51F63D">
            <wp:extent cx="5712006" cy="5535572"/>
            <wp:effectExtent l="25400" t="25400" r="28575" b="27305"/>
            <wp:docPr id="234" name="Picture 234" descr="Screenshot for Edit outlet details" title="Screenshot for Edit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35.jpg"/>
                    <pic:cNvPicPr/>
                  </pic:nvPicPr>
                  <pic:blipFill>
                    <a:blip r:embed="rId76">
                      <a:extLst>
                        <a:ext uri="{28A0092B-C50C-407E-A947-70E740481C1C}">
                          <a14:useLocalDpi xmlns:a14="http://schemas.microsoft.com/office/drawing/2010/main" val="0"/>
                        </a:ext>
                      </a:extLst>
                    </a:blip>
                    <a:stretch>
                      <a:fillRect/>
                    </a:stretch>
                  </pic:blipFill>
                  <pic:spPr>
                    <a:xfrm>
                      <a:off x="0" y="0"/>
                      <a:ext cx="5725532" cy="5548681"/>
                    </a:xfrm>
                    <a:prstGeom prst="rect">
                      <a:avLst/>
                    </a:prstGeom>
                    <a:noFill/>
                    <a:ln w="3175">
                      <a:solidFill>
                        <a:schemeClr val="tx1">
                          <a:lumMod val="50000"/>
                          <a:lumOff val="50000"/>
                        </a:schemeClr>
                      </a:solidFill>
                    </a:ln>
                  </pic:spPr>
                </pic:pic>
              </a:graphicData>
            </a:graphic>
          </wp:inline>
        </w:drawing>
      </w:r>
    </w:p>
    <w:p w14:paraId="1E7CBFB0" w14:textId="77777777" w:rsidR="00871073" w:rsidRPr="009E5E84" w:rsidRDefault="00D776D6" w:rsidP="00515402">
      <w:pPr>
        <w:pStyle w:val="Steps"/>
        <w:numPr>
          <w:ilvl w:val="0"/>
          <w:numId w:val="12"/>
        </w:numPr>
        <w:ind w:left="284" w:hanging="284"/>
        <w:rPr>
          <w:rFonts w:ascii="Arial" w:hAnsi="Arial" w:cs="Arial"/>
        </w:rPr>
      </w:pPr>
      <w:r w:rsidRPr="009E5E84" w:rsidDel="00D776D6">
        <w:rPr>
          <w:rFonts w:ascii="Arial" w:hAnsi="Arial" w:cs="Arial"/>
        </w:rPr>
        <w:t xml:space="preserve"> </w:t>
      </w:r>
      <w:r w:rsidR="00871073" w:rsidRPr="009E5E84">
        <w:rPr>
          <w:rFonts w:ascii="Arial" w:hAnsi="Arial" w:cs="Arial"/>
        </w:rPr>
        <w:t xml:space="preserve">Select </w:t>
      </w:r>
      <w:r w:rsidR="00871073" w:rsidRPr="009E5E84">
        <w:rPr>
          <w:rStyle w:val="Strong"/>
          <w:rFonts w:ascii="Arial" w:hAnsi="Arial" w:cs="Arial"/>
        </w:rPr>
        <w:t>Edit</w:t>
      </w:r>
      <w:r w:rsidR="00871073" w:rsidRPr="009E5E84">
        <w:rPr>
          <w:rFonts w:ascii="Arial" w:hAnsi="Arial" w:cs="Arial"/>
        </w:rPr>
        <w:t xml:space="preserve"> in the section that you want to modify. </w:t>
      </w:r>
    </w:p>
    <w:p w14:paraId="32D292BD" w14:textId="77777777" w:rsidR="00871073" w:rsidRPr="009E5E84" w:rsidRDefault="00871073" w:rsidP="00515402">
      <w:pPr>
        <w:pStyle w:val="NDIANote"/>
        <w:ind w:left="350"/>
        <w:rPr>
          <w:rFonts w:ascii="Arial" w:hAnsi="Arial" w:cs="Arial"/>
        </w:rPr>
      </w:pPr>
      <w:r w:rsidRPr="009E5E84">
        <w:rPr>
          <w:rFonts w:ascii="Arial" w:hAnsi="Arial" w:cs="Arial"/>
          <w:b/>
        </w:rPr>
        <w:t>Note: I</w:t>
      </w:r>
      <w:r w:rsidRPr="009E5E84">
        <w:rPr>
          <w:rFonts w:ascii="Arial" w:hAnsi="Arial" w:cs="Arial"/>
        </w:rPr>
        <w:t xml:space="preserve">n the Address Details section you can edit an address by selecting the pencil icon </w:t>
      </w:r>
      <w:r w:rsidRPr="009E5E84">
        <w:rPr>
          <w:rFonts w:ascii="Arial" w:hAnsi="Arial" w:cs="Arial"/>
          <w:noProof/>
          <w:lang w:eastAsia="en-AU"/>
        </w:rPr>
        <w:drawing>
          <wp:inline distT="0" distB="0" distL="0" distR="0" wp14:anchorId="5354214B" wp14:editId="5D8E22C5">
            <wp:extent cx="295275" cy="169252"/>
            <wp:effectExtent l="0" t="0" r="0" b="2540"/>
            <wp:docPr id="1" name="Picture 1" descr="edi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8614" cy="171166"/>
                    </a:xfrm>
                    <a:prstGeom prst="rect">
                      <a:avLst/>
                    </a:prstGeom>
                  </pic:spPr>
                </pic:pic>
              </a:graphicData>
            </a:graphic>
          </wp:inline>
        </w:drawing>
      </w:r>
      <w:r w:rsidRPr="009E5E84">
        <w:rPr>
          <w:rFonts w:ascii="Arial" w:hAnsi="Arial" w:cs="Arial"/>
        </w:rPr>
        <w:t xml:space="preserve"> for that address.</w:t>
      </w:r>
    </w:p>
    <w:p w14:paraId="0EE419C9" w14:textId="77777777" w:rsidR="008F1821" w:rsidRPr="009E5E84" w:rsidRDefault="008F1821" w:rsidP="000B3319">
      <w:pPr>
        <w:pStyle w:val="Steps"/>
        <w:numPr>
          <w:ilvl w:val="0"/>
          <w:numId w:val="0"/>
        </w:numPr>
        <w:rPr>
          <w:rFonts w:ascii="Arial" w:hAnsi="Arial" w:cs="Arial"/>
        </w:rPr>
      </w:pPr>
    </w:p>
    <w:p w14:paraId="5FBDF787"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15CDE923" w14:textId="7BE3EF08" w:rsidR="008F1821" w:rsidRPr="009E5E84" w:rsidRDefault="00871073" w:rsidP="00515402">
      <w:pPr>
        <w:pStyle w:val="Steps"/>
        <w:ind w:left="426" w:hanging="426"/>
        <w:rPr>
          <w:rFonts w:ascii="Arial" w:hAnsi="Arial" w:cs="Arial"/>
        </w:rPr>
      </w:pPr>
      <w:r w:rsidRPr="009E5E84">
        <w:rPr>
          <w:rFonts w:ascii="Arial" w:hAnsi="Arial" w:cs="Arial"/>
        </w:rPr>
        <w:lastRenderedPageBreak/>
        <w:t>After you have edited the section, s</w:t>
      </w:r>
      <w:r w:rsidR="008F1821" w:rsidRPr="009E5E84">
        <w:rPr>
          <w:rFonts w:ascii="Arial" w:hAnsi="Arial" w:cs="Arial"/>
        </w:rPr>
        <w:t xml:space="preserve">elect </w:t>
      </w:r>
      <w:r w:rsidR="008F1821" w:rsidRPr="009E5E84">
        <w:rPr>
          <w:rStyle w:val="Strong"/>
          <w:rFonts w:ascii="Arial" w:hAnsi="Arial" w:cs="Arial"/>
        </w:rPr>
        <w:t>Save</w:t>
      </w:r>
      <w:r w:rsidR="008F1821" w:rsidRPr="009E5E84">
        <w:rPr>
          <w:rFonts w:ascii="Arial" w:hAnsi="Arial" w:cs="Arial"/>
        </w:rPr>
        <w:t>.</w:t>
      </w:r>
    </w:p>
    <w:p w14:paraId="17759732" w14:textId="0740AFC6" w:rsidR="00923744" w:rsidRPr="009E5E84" w:rsidRDefault="00780A1D" w:rsidP="00136F00">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3C80F29" wp14:editId="02AAC7B3">
            <wp:extent cx="5752465" cy="3604260"/>
            <wp:effectExtent l="0" t="0" r="635" b="0"/>
            <wp:docPr id="16" name="Picture 16" descr="Screenshot showing the Edit Outlet Details scrren and the 'sav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2465" cy="3604260"/>
                    </a:xfrm>
                    <a:prstGeom prst="rect">
                      <a:avLst/>
                    </a:prstGeom>
                    <a:noFill/>
                    <a:ln>
                      <a:noFill/>
                    </a:ln>
                  </pic:spPr>
                </pic:pic>
              </a:graphicData>
            </a:graphic>
          </wp:inline>
        </w:drawing>
      </w:r>
    </w:p>
    <w:p w14:paraId="57A3E8AA" w14:textId="77777777" w:rsidR="00136F00" w:rsidRPr="009E5E84" w:rsidRDefault="00136F00" w:rsidP="00515402">
      <w:pPr>
        <w:pStyle w:val="Steps"/>
        <w:numPr>
          <w:ilvl w:val="0"/>
          <w:numId w:val="0"/>
        </w:numPr>
        <w:ind w:left="360" w:hanging="360"/>
        <w:rPr>
          <w:rFonts w:ascii="Arial" w:hAnsi="Arial" w:cs="Arial"/>
        </w:rPr>
      </w:pPr>
    </w:p>
    <w:p w14:paraId="220D430A" w14:textId="77777777" w:rsidR="00EB4D73" w:rsidRPr="009E5E84" w:rsidRDefault="008F1821" w:rsidP="00515402">
      <w:pPr>
        <w:pStyle w:val="Steps"/>
        <w:numPr>
          <w:ilvl w:val="0"/>
          <w:numId w:val="0"/>
        </w:numPr>
        <w:ind w:left="360" w:hanging="360"/>
        <w:rPr>
          <w:rFonts w:ascii="Arial" w:hAnsi="Arial" w:cs="Arial"/>
        </w:rPr>
      </w:pPr>
      <w:r w:rsidRPr="009E5E84">
        <w:rPr>
          <w:rFonts w:ascii="Arial" w:hAnsi="Arial" w:cs="Arial"/>
        </w:rPr>
        <w:t>A message displays stating that you have updated the outlet successfully.</w:t>
      </w:r>
    </w:p>
    <w:p w14:paraId="65FB324E" w14:textId="4EDDA42C" w:rsidR="00515402" w:rsidRPr="009E5E84" w:rsidRDefault="00EB4D73" w:rsidP="00515402">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14E6B47A" wp14:editId="12A74E6A">
            <wp:extent cx="5752465" cy="3646805"/>
            <wp:effectExtent l="0" t="0" r="0" b="10795"/>
            <wp:docPr id="19" name="Picture 19" descr="Screenshot of View outlet details" title="Screenshot of View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2465" cy="3646805"/>
                    </a:xfrm>
                    <a:prstGeom prst="rect">
                      <a:avLst/>
                    </a:prstGeom>
                    <a:noFill/>
                    <a:ln>
                      <a:noFill/>
                    </a:ln>
                  </pic:spPr>
                </pic:pic>
              </a:graphicData>
            </a:graphic>
          </wp:inline>
        </w:drawing>
      </w:r>
    </w:p>
    <w:p w14:paraId="54566F58" w14:textId="5F60564E" w:rsidR="00E53D12" w:rsidRPr="009E5E84" w:rsidRDefault="00E53D12" w:rsidP="00E53D12">
      <w:pPr>
        <w:rPr>
          <w:rFonts w:ascii="Arial" w:hAnsi="Arial" w:cs="Arial"/>
        </w:rPr>
      </w:pPr>
    </w:p>
    <w:p w14:paraId="199B9C09" w14:textId="24167AB5" w:rsidR="008F1821" w:rsidRPr="009E5E84" w:rsidRDefault="008F1821" w:rsidP="003B47A6">
      <w:pPr>
        <w:pStyle w:val="Heading3"/>
        <w:rPr>
          <w:rFonts w:ascii="Arial" w:hAnsi="Arial" w:cs="Arial"/>
        </w:rPr>
      </w:pPr>
      <w:bookmarkStart w:id="75" w:name="_Toc510526952"/>
      <w:bookmarkStart w:id="76" w:name="_Toc529344314"/>
      <w:r w:rsidRPr="009E5E84">
        <w:rPr>
          <w:rFonts w:ascii="Arial" w:hAnsi="Arial" w:cs="Arial"/>
        </w:rPr>
        <w:lastRenderedPageBreak/>
        <w:t>Preview the Outlet</w:t>
      </w:r>
      <w:bookmarkEnd w:id="75"/>
      <w:bookmarkEnd w:id="76"/>
    </w:p>
    <w:p w14:paraId="01BDB36E" w14:textId="6B384A12" w:rsidR="008F1821" w:rsidRPr="009E5E84" w:rsidRDefault="008F1821" w:rsidP="001635A4">
      <w:pPr>
        <w:pStyle w:val="Steps"/>
        <w:numPr>
          <w:ilvl w:val="3"/>
          <w:numId w:val="5"/>
        </w:numPr>
        <w:ind w:left="426" w:hanging="426"/>
        <w:rPr>
          <w:rFonts w:ascii="Arial" w:hAnsi="Arial" w:cs="Arial"/>
        </w:rPr>
      </w:pPr>
      <w:r w:rsidRPr="009E5E84">
        <w:rPr>
          <w:rFonts w:ascii="Arial" w:hAnsi="Arial" w:cs="Arial"/>
        </w:rPr>
        <w:t xml:space="preserve">To </w:t>
      </w:r>
      <w:r w:rsidR="00F65B2B" w:rsidRPr="009E5E84">
        <w:rPr>
          <w:rFonts w:ascii="Arial" w:hAnsi="Arial" w:cs="Arial"/>
        </w:rPr>
        <w:t>ensure the</w:t>
      </w:r>
      <w:r w:rsidRPr="009E5E84">
        <w:rPr>
          <w:rFonts w:ascii="Arial" w:hAnsi="Arial" w:cs="Arial"/>
        </w:rPr>
        <w:t xml:space="preserve"> information is displayed in the </w:t>
      </w:r>
      <w:r w:rsidR="00CE0689" w:rsidRPr="009E5E84">
        <w:rPr>
          <w:rFonts w:ascii="Arial" w:hAnsi="Arial" w:cs="Arial"/>
        </w:rPr>
        <w:t>p</w:t>
      </w:r>
      <w:r w:rsidRPr="009E5E84">
        <w:rPr>
          <w:rFonts w:ascii="Arial" w:hAnsi="Arial" w:cs="Arial"/>
        </w:rPr>
        <w:t>articipant portal</w:t>
      </w:r>
      <w:r w:rsidR="00F65B2B" w:rsidRPr="009E5E84">
        <w:rPr>
          <w:rFonts w:ascii="Arial" w:hAnsi="Arial" w:cs="Arial"/>
        </w:rPr>
        <w:t xml:space="preserve"> as expected</w:t>
      </w:r>
      <w:r w:rsidRPr="009E5E84">
        <w:rPr>
          <w:rFonts w:ascii="Arial" w:hAnsi="Arial" w:cs="Arial"/>
        </w:rPr>
        <w:t xml:space="preserve">, select </w:t>
      </w:r>
      <w:r w:rsidRPr="009E5E84">
        <w:rPr>
          <w:rStyle w:val="Strong"/>
          <w:rFonts w:ascii="Arial" w:hAnsi="Arial" w:cs="Arial"/>
        </w:rPr>
        <w:t>P</w:t>
      </w:r>
      <w:r w:rsidR="00F65B2B" w:rsidRPr="009E5E84">
        <w:rPr>
          <w:rStyle w:val="Strong"/>
          <w:rFonts w:ascii="Arial" w:hAnsi="Arial" w:cs="Arial"/>
        </w:rPr>
        <w:t>rovider Finder P</w:t>
      </w:r>
      <w:r w:rsidRPr="009E5E84">
        <w:rPr>
          <w:rStyle w:val="Strong"/>
          <w:rFonts w:ascii="Arial" w:hAnsi="Arial" w:cs="Arial"/>
        </w:rPr>
        <w:t>review</w:t>
      </w:r>
      <w:r w:rsidRPr="009E5E84">
        <w:rPr>
          <w:rFonts w:ascii="Arial" w:hAnsi="Arial" w:cs="Arial"/>
        </w:rPr>
        <w:t xml:space="preserve"> from the </w:t>
      </w:r>
      <w:r w:rsidRPr="009E5E84">
        <w:rPr>
          <w:rStyle w:val="Strong"/>
          <w:rFonts w:ascii="Arial" w:hAnsi="Arial" w:cs="Arial"/>
        </w:rPr>
        <w:t xml:space="preserve">View Outlet </w:t>
      </w:r>
      <w:r w:rsidR="00B5708D" w:rsidRPr="009E5E84">
        <w:rPr>
          <w:rStyle w:val="Strong"/>
          <w:rFonts w:ascii="Arial" w:hAnsi="Arial" w:cs="Arial"/>
        </w:rPr>
        <w:t>Details</w:t>
      </w:r>
      <w:r w:rsidR="00B5708D" w:rsidRPr="009E5E84">
        <w:rPr>
          <w:rFonts w:ascii="Arial" w:hAnsi="Arial" w:cs="Arial"/>
        </w:rPr>
        <w:t xml:space="preserve"> page.</w:t>
      </w:r>
      <w:r w:rsidR="001635A4" w:rsidRPr="009E5E84">
        <w:rPr>
          <w:rFonts w:ascii="Arial" w:hAnsi="Arial" w:cs="Arial"/>
        </w:rPr>
        <w:t xml:space="preserve"> Select </w:t>
      </w:r>
      <w:r w:rsidR="001635A4" w:rsidRPr="009E5E84">
        <w:rPr>
          <w:rStyle w:val="Strong"/>
          <w:rFonts w:ascii="Arial" w:hAnsi="Arial" w:cs="Arial"/>
        </w:rPr>
        <w:t>Back</w:t>
      </w:r>
      <w:r w:rsidR="001635A4" w:rsidRPr="009E5E84">
        <w:rPr>
          <w:rFonts w:ascii="Arial" w:hAnsi="Arial" w:cs="Arial"/>
        </w:rPr>
        <w:t xml:space="preserve"> to return to the previous screen.</w:t>
      </w:r>
    </w:p>
    <w:p w14:paraId="11C8E2F6" w14:textId="17752BED" w:rsidR="005F2415" w:rsidRPr="009E5E84" w:rsidRDefault="005F2415" w:rsidP="005F2415">
      <w:pPr>
        <w:pStyle w:val="BodyText1"/>
        <w:ind w:left="426"/>
        <w:rPr>
          <w:rFonts w:ascii="Arial" w:hAnsi="Arial" w:cs="Arial"/>
        </w:rPr>
      </w:pPr>
      <w:r w:rsidRPr="009E5E84">
        <w:rPr>
          <w:rFonts w:ascii="Arial" w:hAnsi="Arial" w:cs="Arial"/>
          <w:b/>
        </w:rPr>
        <w:t>Note</w:t>
      </w:r>
      <w:r w:rsidRPr="009E5E84">
        <w:rPr>
          <w:rFonts w:ascii="Arial" w:hAnsi="Arial" w:cs="Arial"/>
        </w:rPr>
        <w:t xml:space="preserve">: The </w:t>
      </w:r>
      <w:r w:rsidRPr="009E5E84">
        <w:rPr>
          <w:rStyle w:val="Strong"/>
          <w:rFonts w:ascii="Arial" w:hAnsi="Arial" w:cs="Arial"/>
        </w:rPr>
        <w:t>Provider Finder</w:t>
      </w:r>
      <w:r w:rsidRPr="009E5E84">
        <w:rPr>
          <w:rFonts w:ascii="Arial" w:hAnsi="Arial" w:cs="Arial"/>
        </w:rPr>
        <w:t xml:space="preserve"> enables participants and providers to search for providers to meet a participant’s support needs. The participant or provider can tailor the search by name, location, category of support.</w:t>
      </w:r>
    </w:p>
    <w:p w14:paraId="6679E7EF" w14:textId="0522D2AE" w:rsidR="008D103C" w:rsidRPr="009E5E84" w:rsidRDefault="00B349C5" w:rsidP="005F2415">
      <w:pPr>
        <w:rPr>
          <w:rFonts w:ascii="Arial" w:hAnsi="Arial" w:cs="Arial"/>
        </w:rPr>
      </w:pPr>
      <w:r w:rsidRPr="009E5E84">
        <w:rPr>
          <w:rFonts w:ascii="Arial" w:hAnsi="Arial" w:cs="Arial"/>
          <w:noProof/>
          <w:lang w:eastAsia="en-AU"/>
        </w:rPr>
        <w:drawing>
          <wp:inline distT="0" distB="0" distL="0" distR="0" wp14:anchorId="5696C6CD" wp14:editId="72E90E91">
            <wp:extent cx="5737727" cy="4230168"/>
            <wp:effectExtent l="25400" t="25400" r="28575" b="37465"/>
            <wp:docPr id="237" name="Picture 237" descr="Screenshot for Preview outlet details" title="Screenshot for Preview outle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36a.jpg"/>
                    <pic:cNvPicPr/>
                  </pic:nvPicPr>
                  <pic:blipFill>
                    <a:blip r:embed="rId80">
                      <a:extLst>
                        <a:ext uri="{28A0092B-C50C-407E-A947-70E740481C1C}">
                          <a14:useLocalDpi xmlns:a14="http://schemas.microsoft.com/office/drawing/2010/main" val="0"/>
                        </a:ext>
                      </a:extLst>
                    </a:blip>
                    <a:stretch>
                      <a:fillRect/>
                    </a:stretch>
                  </pic:blipFill>
                  <pic:spPr>
                    <a:xfrm>
                      <a:off x="0" y="0"/>
                      <a:ext cx="5749664" cy="4238969"/>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6DC3B8BA" w14:textId="77777777" w:rsidR="00B5708D" w:rsidRPr="009E5E84" w:rsidRDefault="00B5708D" w:rsidP="008D379E">
      <w:pPr>
        <w:pStyle w:val="BodyText1"/>
        <w:rPr>
          <w:rFonts w:ascii="Arial" w:hAnsi="Arial" w:cs="Arial"/>
        </w:rPr>
      </w:pPr>
      <w:r w:rsidRPr="009E5E84">
        <w:rPr>
          <w:rFonts w:ascii="Arial" w:hAnsi="Arial" w:cs="Arial"/>
        </w:rPr>
        <w:t xml:space="preserve">The </w:t>
      </w:r>
      <w:r w:rsidRPr="009E5E84">
        <w:rPr>
          <w:rStyle w:val="Strong"/>
          <w:rFonts w:ascii="Arial" w:hAnsi="Arial" w:cs="Arial"/>
        </w:rPr>
        <w:t>Provider Finder</w:t>
      </w:r>
      <w:r w:rsidRPr="009E5E84">
        <w:rPr>
          <w:rFonts w:ascii="Arial" w:hAnsi="Arial" w:cs="Arial"/>
        </w:rPr>
        <w:t xml:space="preserve"> </w:t>
      </w:r>
      <w:r w:rsidR="0038152F" w:rsidRPr="009E5E84">
        <w:rPr>
          <w:rFonts w:ascii="Arial" w:hAnsi="Arial" w:cs="Arial"/>
        </w:rPr>
        <w:t>v</w:t>
      </w:r>
      <w:r w:rsidRPr="009E5E84">
        <w:rPr>
          <w:rFonts w:ascii="Arial" w:hAnsi="Arial" w:cs="Arial"/>
        </w:rPr>
        <w:t>iew screen</w:t>
      </w:r>
      <w:r w:rsidR="0038152F" w:rsidRPr="009E5E84">
        <w:rPr>
          <w:rFonts w:ascii="Arial" w:hAnsi="Arial" w:cs="Arial"/>
        </w:rPr>
        <w:t>,</w:t>
      </w:r>
      <w:r w:rsidRPr="009E5E84">
        <w:rPr>
          <w:rFonts w:ascii="Arial" w:hAnsi="Arial" w:cs="Arial"/>
        </w:rPr>
        <w:t xml:space="preserve"> displays.</w:t>
      </w:r>
    </w:p>
    <w:p w14:paraId="4A778ECF" w14:textId="268075FF" w:rsidR="001635A4" w:rsidRPr="009E5E84" w:rsidRDefault="00226A8E" w:rsidP="001635A4">
      <w:pPr>
        <w:pStyle w:val="Steps"/>
        <w:numPr>
          <w:ilvl w:val="3"/>
          <w:numId w:val="5"/>
        </w:numPr>
        <w:ind w:left="426" w:hanging="426"/>
        <w:rPr>
          <w:rFonts w:ascii="Arial" w:hAnsi="Arial" w:cs="Arial"/>
        </w:rPr>
      </w:pPr>
      <w:r w:rsidRPr="009E5E84">
        <w:rPr>
          <w:rFonts w:ascii="Arial" w:hAnsi="Arial" w:cs="Arial"/>
        </w:rPr>
        <w:t xml:space="preserve">Select </w:t>
      </w:r>
      <w:r w:rsidRPr="009E5E84">
        <w:rPr>
          <w:rStyle w:val="Strong"/>
          <w:rFonts w:ascii="Arial" w:hAnsi="Arial" w:cs="Arial"/>
        </w:rPr>
        <w:t>Back</w:t>
      </w:r>
      <w:r w:rsidRPr="009E5E84">
        <w:rPr>
          <w:rFonts w:ascii="Arial" w:hAnsi="Arial" w:cs="Arial"/>
        </w:rPr>
        <w:t xml:space="preserve"> to return to the previous screen.</w:t>
      </w:r>
    </w:p>
    <w:p w14:paraId="1C98A1B6" w14:textId="69749317" w:rsidR="001635A4" w:rsidRPr="009E5E84" w:rsidRDefault="001635A4" w:rsidP="001635A4">
      <w:pPr>
        <w:spacing w:after="200" w:line="276" w:lineRule="auto"/>
        <w:rPr>
          <w:rFonts w:ascii="Arial" w:hAnsi="Arial" w:cs="Arial"/>
          <w:lang w:eastAsia="en-AU"/>
        </w:rPr>
      </w:pPr>
      <w:r w:rsidRPr="009E5E84">
        <w:rPr>
          <w:rFonts w:ascii="Arial" w:hAnsi="Arial" w:cs="Arial"/>
        </w:rPr>
        <w:br w:type="page"/>
      </w:r>
    </w:p>
    <w:p w14:paraId="2292568F" w14:textId="67AE6F91" w:rsidR="00F65B2B" w:rsidRPr="009E5E84" w:rsidRDefault="00F65B2B" w:rsidP="001635A4">
      <w:pPr>
        <w:pStyle w:val="Steps"/>
        <w:numPr>
          <w:ilvl w:val="3"/>
          <w:numId w:val="5"/>
        </w:numPr>
        <w:ind w:left="426" w:hanging="426"/>
        <w:rPr>
          <w:rFonts w:ascii="Arial" w:hAnsi="Arial" w:cs="Arial"/>
        </w:rPr>
      </w:pPr>
      <w:r w:rsidRPr="009E5E84">
        <w:rPr>
          <w:rFonts w:ascii="Arial" w:hAnsi="Arial" w:cs="Arial"/>
        </w:rPr>
        <w:lastRenderedPageBreak/>
        <w:t xml:space="preserve">Select </w:t>
      </w:r>
      <w:r w:rsidRPr="009E5E84">
        <w:rPr>
          <w:rStyle w:val="Strong"/>
          <w:rFonts w:ascii="Arial" w:hAnsi="Arial" w:cs="Arial"/>
        </w:rPr>
        <w:t>Edit Outlet Details</w:t>
      </w:r>
      <w:r w:rsidRPr="009E5E84">
        <w:rPr>
          <w:rFonts w:ascii="Arial" w:hAnsi="Arial" w:cs="Arial"/>
        </w:rPr>
        <w:t xml:space="preserve"> to make more updates.</w:t>
      </w:r>
    </w:p>
    <w:p w14:paraId="630F711B" w14:textId="23486E9E" w:rsidR="00B5708D" w:rsidRPr="009E5E84" w:rsidRDefault="00D47922" w:rsidP="00DF26AF">
      <w:pPr>
        <w:rPr>
          <w:rFonts w:ascii="Arial" w:hAnsi="Arial" w:cs="Arial"/>
        </w:rPr>
      </w:pPr>
      <w:r w:rsidRPr="009E5E84">
        <w:rPr>
          <w:rFonts w:ascii="Arial" w:hAnsi="Arial" w:cs="Arial"/>
          <w:noProof/>
          <w:lang w:eastAsia="en-AU"/>
        </w:rPr>
        <w:drawing>
          <wp:inline distT="0" distB="0" distL="0" distR="0" wp14:anchorId="585D4BBE" wp14:editId="1DBF3548">
            <wp:extent cx="5741670" cy="4646295"/>
            <wp:effectExtent l="0" t="0" r="0" b="1905"/>
            <wp:docPr id="21" name="Picture 21" descr="Screenshot of Edit profile details" title="Screenshot of Edit profi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41670" cy="4646295"/>
                    </a:xfrm>
                    <a:prstGeom prst="rect">
                      <a:avLst/>
                    </a:prstGeom>
                    <a:noFill/>
                    <a:ln>
                      <a:noFill/>
                    </a:ln>
                  </pic:spPr>
                </pic:pic>
              </a:graphicData>
            </a:graphic>
          </wp:inline>
        </w:drawing>
      </w:r>
    </w:p>
    <w:p w14:paraId="62730BBF" w14:textId="77777777" w:rsidR="00EE7218" w:rsidRPr="009E5E84" w:rsidRDefault="00EE7218">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729690A6" w14:textId="77777777" w:rsidR="00121317" w:rsidRPr="009E5E84" w:rsidRDefault="00121317" w:rsidP="003B47A6">
      <w:pPr>
        <w:pStyle w:val="Heading2"/>
        <w:rPr>
          <w:rFonts w:ascii="Arial" w:hAnsi="Arial" w:cs="Arial"/>
        </w:rPr>
      </w:pPr>
      <w:bookmarkStart w:id="77" w:name="_Toc529344315"/>
      <w:r w:rsidRPr="009E5E84">
        <w:rPr>
          <w:rFonts w:ascii="Arial" w:hAnsi="Arial" w:cs="Arial"/>
        </w:rPr>
        <w:lastRenderedPageBreak/>
        <w:t xml:space="preserve">Link to my </w:t>
      </w:r>
      <w:r w:rsidR="0038152F" w:rsidRPr="009E5E84">
        <w:rPr>
          <w:rFonts w:ascii="Arial" w:hAnsi="Arial" w:cs="Arial"/>
        </w:rPr>
        <w:t>o</w:t>
      </w:r>
      <w:r w:rsidRPr="009E5E84">
        <w:rPr>
          <w:rFonts w:ascii="Arial" w:hAnsi="Arial" w:cs="Arial"/>
        </w:rPr>
        <w:t>rganisation</w:t>
      </w:r>
      <w:bookmarkEnd w:id="77"/>
    </w:p>
    <w:p w14:paraId="15383096" w14:textId="77777777" w:rsidR="00121317" w:rsidRPr="009E5E84" w:rsidRDefault="00121317" w:rsidP="00121317">
      <w:pPr>
        <w:pStyle w:val="BodyText1"/>
        <w:rPr>
          <w:rFonts w:ascii="Arial" w:hAnsi="Arial" w:cs="Arial"/>
        </w:rPr>
      </w:pPr>
      <w:r w:rsidRPr="009E5E84">
        <w:rPr>
          <w:rFonts w:ascii="Arial" w:hAnsi="Arial" w:cs="Arial"/>
        </w:rPr>
        <w:t xml:space="preserve">This allows you to link your </w:t>
      </w:r>
      <w:r w:rsidRPr="009E5E84">
        <w:rPr>
          <w:rStyle w:val="Strong"/>
          <w:rFonts w:ascii="Arial" w:hAnsi="Arial" w:cs="Arial"/>
        </w:rPr>
        <w:t>PRODA</w:t>
      </w:r>
      <w:r w:rsidRPr="009E5E84">
        <w:rPr>
          <w:rFonts w:ascii="Arial" w:hAnsi="Arial" w:cs="Arial"/>
        </w:rPr>
        <w:t xml:space="preserve"> account to another </w:t>
      </w:r>
      <w:r w:rsidR="00BC1800" w:rsidRPr="009E5E84">
        <w:rPr>
          <w:rFonts w:ascii="Arial" w:hAnsi="Arial" w:cs="Arial"/>
        </w:rPr>
        <w:t>p</w:t>
      </w:r>
      <w:r w:rsidRPr="009E5E84">
        <w:rPr>
          <w:rFonts w:ascii="Arial" w:hAnsi="Arial" w:cs="Arial"/>
        </w:rPr>
        <w:t xml:space="preserve">rovider. It works the same way as when you linked the current </w:t>
      </w:r>
      <w:r w:rsidR="00BC1800" w:rsidRPr="009E5E84">
        <w:rPr>
          <w:rFonts w:ascii="Arial" w:hAnsi="Arial" w:cs="Arial"/>
        </w:rPr>
        <w:t>p</w:t>
      </w:r>
      <w:r w:rsidRPr="009E5E84">
        <w:rPr>
          <w:rFonts w:ascii="Arial" w:hAnsi="Arial" w:cs="Arial"/>
        </w:rPr>
        <w:t xml:space="preserve">rovider you are using </w:t>
      </w:r>
      <w:r w:rsidR="00BC1800" w:rsidRPr="009E5E84">
        <w:rPr>
          <w:rFonts w:ascii="Arial" w:hAnsi="Arial" w:cs="Arial"/>
        </w:rPr>
        <w:t xml:space="preserve">in </w:t>
      </w:r>
      <w:r w:rsidRPr="009E5E84">
        <w:rPr>
          <w:rFonts w:ascii="Arial" w:hAnsi="Arial" w:cs="Arial"/>
          <w:b/>
          <w:color w:val="6B2976"/>
        </w:rPr>
        <w:t>myplace</w:t>
      </w:r>
      <w:r w:rsidRPr="009E5E84">
        <w:rPr>
          <w:rFonts w:ascii="Arial" w:hAnsi="Arial" w:cs="Arial"/>
        </w:rPr>
        <w:t xml:space="preserve">. For further details on </w:t>
      </w:r>
      <w:r w:rsidR="00BC1800" w:rsidRPr="009E5E84">
        <w:rPr>
          <w:rFonts w:ascii="Arial" w:hAnsi="Arial" w:cs="Arial"/>
        </w:rPr>
        <w:t>p</w:t>
      </w:r>
      <w:r w:rsidRPr="009E5E84">
        <w:rPr>
          <w:rFonts w:ascii="Arial" w:hAnsi="Arial" w:cs="Arial"/>
        </w:rPr>
        <w:t xml:space="preserve">rovider </w:t>
      </w:r>
      <w:r w:rsidR="00BC1800" w:rsidRPr="009E5E84">
        <w:rPr>
          <w:rFonts w:ascii="Arial" w:hAnsi="Arial" w:cs="Arial"/>
        </w:rPr>
        <w:t>r</w:t>
      </w:r>
      <w:r w:rsidRPr="009E5E84">
        <w:rPr>
          <w:rFonts w:ascii="Arial" w:hAnsi="Arial" w:cs="Arial"/>
        </w:rPr>
        <w:t xml:space="preserve">egistration and linking PRODA with </w:t>
      </w:r>
      <w:r w:rsidRPr="009E5E84">
        <w:rPr>
          <w:rFonts w:ascii="Arial" w:hAnsi="Arial" w:cs="Arial"/>
          <w:b/>
          <w:color w:val="6B2976"/>
        </w:rPr>
        <w:t>myplace</w:t>
      </w:r>
      <w:r w:rsidRPr="009E5E84">
        <w:rPr>
          <w:rFonts w:ascii="Arial" w:hAnsi="Arial" w:cs="Arial"/>
        </w:rPr>
        <w:t xml:space="preserve">, refer to Modules 2 and </w:t>
      </w:r>
      <w:r w:rsidR="00E53D12" w:rsidRPr="009E5E84">
        <w:rPr>
          <w:rFonts w:ascii="Arial" w:hAnsi="Arial" w:cs="Arial"/>
        </w:rPr>
        <w:t xml:space="preserve">3 </w:t>
      </w:r>
      <w:r w:rsidRPr="009E5E84">
        <w:rPr>
          <w:rFonts w:ascii="Arial" w:hAnsi="Arial" w:cs="Arial"/>
        </w:rPr>
        <w:t xml:space="preserve">of the </w:t>
      </w:r>
      <w:hyperlink r:id="rId82" w:history="1">
        <w:r w:rsidR="00DC21C3" w:rsidRPr="009E5E84">
          <w:rPr>
            <w:rStyle w:val="Hyperlink"/>
            <w:rFonts w:ascii="Arial" w:hAnsi="Arial" w:cs="Arial"/>
          </w:rPr>
          <w:t>Provider Toolkit</w:t>
        </w:r>
      </w:hyperlink>
      <w:r w:rsidRPr="009E5E84">
        <w:rPr>
          <w:rFonts w:ascii="Arial" w:hAnsi="Arial" w:cs="Arial"/>
        </w:rPr>
        <w:t>.</w:t>
      </w:r>
    </w:p>
    <w:p w14:paraId="27AC9CC5" w14:textId="77777777" w:rsidR="00121317" w:rsidRPr="009E5E84" w:rsidRDefault="00121317" w:rsidP="00DE7E25">
      <w:pPr>
        <w:pStyle w:val="Steps"/>
        <w:numPr>
          <w:ilvl w:val="0"/>
          <w:numId w:val="6"/>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Link to my Organisation</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p>
    <w:p w14:paraId="240706D6" w14:textId="77777777" w:rsidR="00121317" w:rsidRPr="009E5E84" w:rsidRDefault="00121317" w:rsidP="00121317">
      <w:pPr>
        <w:pStyle w:val="BodyText1"/>
        <w:rPr>
          <w:rFonts w:ascii="Arial" w:hAnsi="Arial" w:cs="Arial"/>
        </w:rPr>
      </w:pPr>
      <w:r w:rsidRPr="009E5E84">
        <w:rPr>
          <w:rFonts w:ascii="Arial" w:hAnsi="Arial" w:cs="Arial"/>
          <w:noProof/>
          <w:lang w:eastAsia="en-AU"/>
        </w:rPr>
        <w:drawing>
          <wp:inline distT="0" distB="0" distL="0" distR="0" wp14:anchorId="59D6D7D2" wp14:editId="1CDA6838">
            <wp:extent cx="1461600" cy="1476000"/>
            <wp:effectExtent l="25400" t="25400" r="37465" b="22860"/>
            <wp:docPr id="5792" name="Picture 5792" descr="Screenshot of Link to my organisation tile" title="Screenshot of Link to my organisatio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61600" cy="1476000"/>
                    </a:xfrm>
                    <a:prstGeom prst="rect">
                      <a:avLst/>
                    </a:prstGeom>
                    <a:ln>
                      <a:solidFill>
                        <a:schemeClr val="tx1"/>
                      </a:solidFill>
                    </a:ln>
                  </pic:spPr>
                </pic:pic>
              </a:graphicData>
            </a:graphic>
          </wp:inline>
        </w:drawing>
      </w:r>
    </w:p>
    <w:p w14:paraId="3C9E0E58" w14:textId="77777777" w:rsidR="00121317" w:rsidRPr="009E5E84" w:rsidRDefault="00121317" w:rsidP="00121317">
      <w:pPr>
        <w:pStyle w:val="Steps"/>
        <w:rPr>
          <w:rFonts w:ascii="Arial" w:hAnsi="Arial" w:cs="Arial"/>
        </w:rPr>
      </w:pPr>
      <w:r w:rsidRPr="009E5E84">
        <w:rPr>
          <w:rFonts w:ascii="Arial" w:hAnsi="Arial" w:cs="Arial"/>
        </w:rPr>
        <w:t xml:space="preserve">Enter the ABN </w:t>
      </w:r>
      <w:r w:rsidR="00D047EE" w:rsidRPr="009E5E84">
        <w:rPr>
          <w:rFonts w:ascii="Arial" w:hAnsi="Arial" w:cs="Arial"/>
        </w:rPr>
        <w:t xml:space="preserve">(11 digits, no spaces) </w:t>
      </w:r>
      <w:r w:rsidRPr="009E5E84">
        <w:rPr>
          <w:rFonts w:ascii="Arial" w:hAnsi="Arial" w:cs="Arial"/>
        </w:rPr>
        <w:t xml:space="preserve">of the </w:t>
      </w:r>
      <w:r w:rsidR="00BC1800" w:rsidRPr="009E5E84">
        <w:rPr>
          <w:rFonts w:ascii="Arial" w:hAnsi="Arial" w:cs="Arial"/>
        </w:rPr>
        <w:t>p</w:t>
      </w:r>
      <w:r w:rsidRPr="009E5E84">
        <w:rPr>
          <w:rFonts w:ascii="Arial" w:hAnsi="Arial" w:cs="Arial"/>
        </w:rPr>
        <w:t xml:space="preserve">rovider to which you wish to </w:t>
      </w:r>
      <w:r w:rsidR="00C20CE8" w:rsidRPr="009E5E84">
        <w:rPr>
          <w:rFonts w:ascii="Arial" w:hAnsi="Arial" w:cs="Arial"/>
        </w:rPr>
        <w:t>link</w:t>
      </w:r>
      <w:r w:rsidRPr="009E5E84">
        <w:rPr>
          <w:rFonts w:ascii="Arial" w:hAnsi="Arial" w:cs="Arial"/>
        </w:rPr>
        <w:t xml:space="preserve"> and select </w:t>
      </w:r>
      <w:r w:rsidRPr="009E5E84">
        <w:rPr>
          <w:rStyle w:val="Strong"/>
          <w:rFonts w:ascii="Arial" w:hAnsi="Arial" w:cs="Arial"/>
        </w:rPr>
        <w:t>Search</w:t>
      </w:r>
      <w:r w:rsidRPr="009E5E84">
        <w:rPr>
          <w:rFonts w:ascii="Arial" w:hAnsi="Arial" w:cs="Arial"/>
        </w:rPr>
        <w:t>.</w:t>
      </w:r>
    </w:p>
    <w:p w14:paraId="16990E34" w14:textId="59AD6E40" w:rsidR="00121317" w:rsidRPr="009E5E84" w:rsidRDefault="00404A23" w:rsidP="00121317">
      <w:pPr>
        <w:pStyle w:val="BodyText1"/>
        <w:rPr>
          <w:rFonts w:ascii="Arial" w:hAnsi="Arial" w:cs="Arial"/>
        </w:rPr>
      </w:pPr>
      <w:r w:rsidRPr="009E5E84">
        <w:rPr>
          <w:rFonts w:ascii="Arial" w:hAnsi="Arial" w:cs="Arial"/>
          <w:noProof/>
          <w:lang w:eastAsia="en-AU"/>
        </w:rPr>
        <w:drawing>
          <wp:inline distT="0" distB="0" distL="0" distR="0" wp14:anchorId="4E5BB399" wp14:editId="26008184">
            <wp:extent cx="5694559" cy="1531983"/>
            <wp:effectExtent l="25400" t="25400" r="20955" b="17780"/>
            <wp:docPr id="239" name="Picture 239" descr="Screenshot of Link to my organisation details" title="Screenshot of Link to my organis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snips%20enhanced/38b.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21213" cy="1539154"/>
                    </a:xfrm>
                    <a:prstGeom prst="rect">
                      <a:avLst/>
                    </a:prstGeom>
                    <a:ln>
                      <a:solidFill>
                        <a:schemeClr val="tx1"/>
                      </a:solidFill>
                    </a:ln>
                  </pic:spPr>
                </pic:pic>
              </a:graphicData>
            </a:graphic>
          </wp:inline>
        </w:drawing>
      </w:r>
    </w:p>
    <w:p w14:paraId="08C29844" w14:textId="77777777" w:rsidR="00121317" w:rsidRPr="009E5E84" w:rsidRDefault="00121317" w:rsidP="00121317">
      <w:pPr>
        <w:pStyle w:val="Steps"/>
        <w:rPr>
          <w:rFonts w:ascii="Arial" w:hAnsi="Arial" w:cs="Arial"/>
        </w:rPr>
      </w:pPr>
      <w:r w:rsidRPr="009E5E84">
        <w:rPr>
          <w:rFonts w:ascii="Arial" w:hAnsi="Arial" w:cs="Arial"/>
        </w:rPr>
        <w:t xml:space="preserve">Select the </w:t>
      </w:r>
      <w:r w:rsidR="00BC1800" w:rsidRPr="009E5E84">
        <w:rPr>
          <w:rFonts w:ascii="Arial" w:hAnsi="Arial" w:cs="Arial"/>
        </w:rPr>
        <w:t>p</w:t>
      </w:r>
      <w:r w:rsidRPr="009E5E84">
        <w:rPr>
          <w:rFonts w:ascii="Arial" w:hAnsi="Arial" w:cs="Arial"/>
        </w:rPr>
        <w:t xml:space="preserve">rovider from the list and select </w:t>
      </w:r>
      <w:r w:rsidRPr="009E5E84">
        <w:rPr>
          <w:rStyle w:val="Strong"/>
          <w:rFonts w:ascii="Arial" w:hAnsi="Arial" w:cs="Arial"/>
        </w:rPr>
        <w:t>Next</w:t>
      </w:r>
      <w:r w:rsidRPr="009E5E84">
        <w:rPr>
          <w:rFonts w:ascii="Arial" w:hAnsi="Arial" w:cs="Arial"/>
        </w:rPr>
        <w:t>.</w:t>
      </w:r>
    </w:p>
    <w:p w14:paraId="2C582519" w14:textId="4FC9FE49" w:rsidR="00121317" w:rsidRPr="009E5E84" w:rsidRDefault="00772D45" w:rsidP="00121317">
      <w:pPr>
        <w:pStyle w:val="BodyText1"/>
        <w:rPr>
          <w:rFonts w:ascii="Arial" w:hAnsi="Arial" w:cs="Arial"/>
        </w:rPr>
      </w:pPr>
      <w:r w:rsidRPr="009E5E84">
        <w:rPr>
          <w:rFonts w:ascii="Arial" w:hAnsi="Arial" w:cs="Arial"/>
          <w:b/>
          <w:noProof/>
          <w:lang w:eastAsia="en-AU"/>
        </w:rPr>
        <w:drawing>
          <wp:inline distT="0" distB="0" distL="0" distR="0" wp14:anchorId="132D075F" wp14:editId="27557705">
            <wp:extent cx="5715000" cy="2721968"/>
            <wp:effectExtent l="25400" t="25400" r="25400" b="21590"/>
            <wp:docPr id="240" name="Picture 240" descr="Screenshot of Link to my organisation details" title="Screenshot of Link to my organis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38c.jpg"/>
                    <pic:cNvPicPr/>
                  </pic:nvPicPr>
                  <pic:blipFill>
                    <a:blip r:embed="rId85">
                      <a:extLst>
                        <a:ext uri="{28A0092B-C50C-407E-A947-70E740481C1C}">
                          <a14:useLocalDpi xmlns:a14="http://schemas.microsoft.com/office/drawing/2010/main" val="0"/>
                        </a:ext>
                      </a:extLst>
                    </a:blip>
                    <a:stretch>
                      <a:fillRect/>
                    </a:stretch>
                  </pic:blipFill>
                  <pic:spPr>
                    <a:xfrm>
                      <a:off x="0" y="0"/>
                      <a:ext cx="5785211" cy="2755408"/>
                    </a:xfrm>
                    <a:prstGeom prst="rect">
                      <a:avLst/>
                    </a:prstGeom>
                    <a:ln>
                      <a:solidFill>
                        <a:schemeClr val="tx1"/>
                      </a:solidFill>
                    </a:ln>
                  </pic:spPr>
                </pic:pic>
              </a:graphicData>
            </a:graphic>
          </wp:inline>
        </w:drawing>
      </w:r>
    </w:p>
    <w:p w14:paraId="4C93F2FE"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62DDDBFA" w14:textId="77777777" w:rsidR="00121317" w:rsidRPr="009E5E84" w:rsidRDefault="00121317" w:rsidP="00121317">
      <w:pPr>
        <w:pStyle w:val="Steps"/>
        <w:rPr>
          <w:rFonts w:ascii="Arial" w:hAnsi="Arial" w:cs="Arial"/>
        </w:rPr>
      </w:pPr>
      <w:r w:rsidRPr="009E5E84">
        <w:rPr>
          <w:rFonts w:ascii="Arial" w:hAnsi="Arial" w:cs="Arial"/>
        </w:rPr>
        <w:lastRenderedPageBreak/>
        <w:t xml:space="preserve">A thank you message displays. Your request is sent through to the </w:t>
      </w:r>
      <w:r w:rsidR="00BC1800" w:rsidRPr="009E5E84">
        <w:rPr>
          <w:rFonts w:ascii="Arial" w:hAnsi="Arial" w:cs="Arial"/>
        </w:rPr>
        <w:t>p</w:t>
      </w:r>
      <w:r w:rsidRPr="009E5E84">
        <w:rPr>
          <w:rFonts w:ascii="Arial" w:hAnsi="Arial" w:cs="Arial"/>
        </w:rPr>
        <w:t>rovider.</w:t>
      </w:r>
    </w:p>
    <w:p w14:paraId="6E4B5879" w14:textId="417E7E4B" w:rsidR="00772D45" w:rsidRPr="009E5E84" w:rsidRDefault="00772D45" w:rsidP="0060177C">
      <w:pPr>
        <w:pStyle w:val="BodyText1"/>
        <w:rPr>
          <w:rFonts w:ascii="Arial" w:hAnsi="Arial" w:cs="Arial"/>
          <w:b/>
        </w:rPr>
      </w:pPr>
      <w:r w:rsidRPr="009E5E84">
        <w:rPr>
          <w:rFonts w:ascii="Arial" w:hAnsi="Arial" w:cs="Arial"/>
          <w:b/>
          <w:noProof/>
          <w:lang w:eastAsia="en-AU"/>
        </w:rPr>
        <w:drawing>
          <wp:inline distT="0" distB="0" distL="0" distR="0" wp14:anchorId="721ED036" wp14:editId="5BF42D66">
            <wp:extent cx="5713706" cy="2549206"/>
            <wp:effectExtent l="25400" t="25400" r="27305" b="16510"/>
            <wp:docPr id="241" name="Picture 241" descr="Screenshot of Link to my organisation details" title="Screenshot of Link to my organis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snips%20enhanced/39a.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8037" cy="2568984"/>
                    </a:xfrm>
                    <a:prstGeom prst="rect">
                      <a:avLst/>
                    </a:prstGeom>
                    <a:ln>
                      <a:solidFill>
                        <a:schemeClr val="tx1"/>
                      </a:solidFill>
                    </a:ln>
                  </pic:spPr>
                </pic:pic>
              </a:graphicData>
            </a:graphic>
          </wp:inline>
        </w:drawing>
      </w:r>
    </w:p>
    <w:p w14:paraId="19E43ADD" w14:textId="08EF0F98" w:rsidR="00121317" w:rsidRPr="009E5E84" w:rsidRDefault="00121317" w:rsidP="00121317">
      <w:pPr>
        <w:pStyle w:val="BodyText1"/>
        <w:rPr>
          <w:rFonts w:ascii="Arial" w:hAnsi="Arial" w:cs="Arial"/>
        </w:rPr>
      </w:pPr>
      <w:r w:rsidRPr="009E5E84">
        <w:rPr>
          <w:rFonts w:ascii="Arial" w:hAnsi="Arial" w:cs="Arial"/>
          <w:b/>
        </w:rPr>
        <w:t>Important note:</w:t>
      </w:r>
      <w:r w:rsidRPr="009E5E84">
        <w:rPr>
          <w:rFonts w:ascii="Arial" w:hAnsi="Arial" w:cs="Arial"/>
        </w:rPr>
        <w:t xml:space="preserve"> If you are linking to a </w:t>
      </w:r>
      <w:r w:rsidR="00C3654E" w:rsidRPr="009E5E84">
        <w:rPr>
          <w:rFonts w:ascii="Arial" w:hAnsi="Arial" w:cs="Arial"/>
        </w:rPr>
        <w:t>p</w:t>
      </w:r>
      <w:r w:rsidRPr="009E5E84">
        <w:rPr>
          <w:rFonts w:ascii="Arial" w:hAnsi="Arial" w:cs="Arial"/>
        </w:rPr>
        <w:t xml:space="preserve">rovider that does not have a </w:t>
      </w:r>
      <w:r w:rsidR="00C3654E" w:rsidRPr="009E5E84">
        <w:rPr>
          <w:rFonts w:ascii="Arial" w:hAnsi="Arial" w:cs="Arial"/>
        </w:rPr>
        <w:t>p</w:t>
      </w:r>
      <w:r w:rsidRPr="009E5E84">
        <w:rPr>
          <w:rFonts w:ascii="Arial" w:hAnsi="Arial" w:cs="Arial"/>
        </w:rPr>
        <w:t xml:space="preserve">rimary contact set up, </w:t>
      </w:r>
      <w:r w:rsidR="000B5F06" w:rsidRPr="009E5E84">
        <w:rPr>
          <w:rFonts w:ascii="Arial" w:hAnsi="Arial" w:cs="Arial"/>
        </w:rPr>
        <w:t>a new screen will pop up that asks you to provide one.</w:t>
      </w:r>
    </w:p>
    <w:p w14:paraId="63B2E4CF" w14:textId="77777777" w:rsidR="004B6FB2" w:rsidRPr="009E5E84" w:rsidRDefault="004B6FB2">
      <w:pPr>
        <w:spacing w:line="276" w:lineRule="auto"/>
        <w:rPr>
          <w:rFonts w:ascii="Arial" w:hAnsi="Arial" w:cs="Arial"/>
          <w:b/>
          <w:color w:val="6A2875"/>
          <w:sz w:val="40"/>
          <w:szCs w:val="40"/>
        </w:rPr>
      </w:pPr>
      <w:r w:rsidRPr="009E5E84">
        <w:rPr>
          <w:rFonts w:ascii="Arial" w:hAnsi="Arial" w:cs="Arial"/>
        </w:rPr>
        <w:br w:type="page"/>
      </w:r>
    </w:p>
    <w:p w14:paraId="6100BFB3" w14:textId="77777777" w:rsidR="00971F7A" w:rsidRPr="009E5E84" w:rsidRDefault="00971F7A" w:rsidP="00F65B2B">
      <w:pPr>
        <w:pStyle w:val="Heading1"/>
        <w:rPr>
          <w:rFonts w:ascii="Arial" w:hAnsi="Arial"/>
        </w:rPr>
      </w:pPr>
      <w:bookmarkStart w:id="78" w:name="_Toc529344316"/>
      <w:r w:rsidRPr="009E5E84">
        <w:rPr>
          <w:rFonts w:ascii="Arial" w:hAnsi="Arial"/>
        </w:rPr>
        <w:lastRenderedPageBreak/>
        <w:t xml:space="preserve">Managing </w:t>
      </w:r>
      <w:r w:rsidR="00C3654E" w:rsidRPr="009E5E84">
        <w:rPr>
          <w:rFonts w:ascii="Arial" w:hAnsi="Arial"/>
        </w:rPr>
        <w:t>c</w:t>
      </w:r>
      <w:r w:rsidRPr="009E5E84">
        <w:rPr>
          <w:rFonts w:ascii="Arial" w:hAnsi="Arial"/>
        </w:rPr>
        <w:t xml:space="preserve">orrespondence and </w:t>
      </w:r>
      <w:r w:rsidR="00C3654E" w:rsidRPr="009E5E84">
        <w:rPr>
          <w:rFonts w:ascii="Arial" w:hAnsi="Arial"/>
        </w:rPr>
        <w:t>m</w:t>
      </w:r>
      <w:r w:rsidRPr="009E5E84">
        <w:rPr>
          <w:rFonts w:ascii="Arial" w:hAnsi="Arial"/>
        </w:rPr>
        <w:t>essages</w:t>
      </w:r>
      <w:bookmarkEnd w:id="78"/>
    </w:p>
    <w:p w14:paraId="74C72272" w14:textId="77777777" w:rsidR="00491BC5" w:rsidRPr="009E5E84" w:rsidRDefault="00491BC5" w:rsidP="00491BC5">
      <w:pPr>
        <w:pStyle w:val="Heading2"/>
        <w:rPr>
          <w:rFonts w:ascii="Arial" w:hAnsi="Arial" w:cs="Arial"/>
        </w:rPr>
      </w:pPr>
      <w:bookmarkStart w:id="79" w:name="_Toc529344317"/>
      <w:r w:rsidRPr="009E5E84">
        <w:rPr>
          <w:rFonts w:ascii="Arial" w:hAnsi="Arial" w:cs="Arial"/>
        </w:rPr>
        <w:t>Inbox</w:t>
      </w:r>
      <w:bookmarkEnd w:id="79"/>
    </w:p>
    <w:p w14:paraId="16816940" w14:textId="77777777" w:rsidR="00491BC5" w:rsidRPr="009E5E84" w:rsidRDefault="00491BC5" w:rsidP="00491BC5">
      <w:pPr>
        <w:rPr>
          <w:rFonts w:ascii="Arial" w:hAnsi="Arial" w:cs="Arial"/>
        </w:rPr>
      </w:pPr>
      <w:r w:rsidRPr="009E5E84">
        <w:rPr>
          <w:rFonts w:ascii="Arial" w:hAnsi="Arial" w:cs="Arial"/>
        </w:rPr>
        <w:t xml:space="preserve">All messages and letters sent to your organisation will appear in the </w:t>
      </w:r>
      <w:r w:rsidRPr="009E5E84">
        <w:rPr>
          <w:rFonts w:ascii="Arial" w:hAnsi="Arial" w:cs="Arial"/>
          <w:b/>
          <w:color w:val="6B2976"/>
        </w:rPr>
        <w:t>Inbox</w:t>
      </w:r>
      <w:r w:rsidRPr="009E5E84">
        <w:rPr>
          <w:rFonts w:ascii="Arial" w:hAnsi="Arial" w:cs="Arial"/>
        </w:rPr>
        <w:t xml:space="preserve">. When you open the </w:t>
      </w:r>
      <w:r w:rsidR="00EB1604" w:rsidRPr="009E5E84">
        <w:rPr>
          <w:rFonts w:ascii="Arial" w:hAnsi="Arial" w:cs="Arial"/>
          <w:b/>
          <w:color w:val="6B2976"/>
        </w:rPr>
        <w:t>Inbox,</w:t>
      </w:r>
      <w:r w:rsidRPr="009E5E84">
        <w:rPr>
          <w:rFonts w:ascii="Arial" w:hAnsi="Arial" w:cs="Arial"/>
        </w:rPr>
        <w:t xml:space="preserve"> you will see all messages, not just those relating to you or your participants. The number next to </w:t>
      </w:r>
      <w:r w:rsidR="00C3654E" w:rsidRPr="009E5E84">
        <w:rPr>
          <w:rFonts w:ascii="Arial" w:hAnsi="Arial" w:cs="Arial"/>
        </w:rPr>
        <w:t>m</w:t>
      </w:r>
      <w:r w:rsidRPr="009E5E84">
        <w:rPr>
          <w:rFonts w:ascii="Arial" w:hAnsi="Arial" w:cs="Arial"/>
        </w:rPr>
        <w:t>essages is the number of new (unread) messages received.</w:t>
      </w:r>
    </w:p>
    <w:p w14:paraId="50636CF6" w14:textId="158B82A3" w:rsidR="00491BC5" w:rsidRPr="009E5E84" w:rsidRDefault="00491BC5" w:rsidP="00491BC5">
      <w:pPr>
        <w:pStyle w:val="Steps"/>
        <w:numPr>
          <w:ilvl w:val="0"/>
          <w:numId w:val="15"/>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Inbox</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 page.</w:t>
      </w:r>
    </w:p>
    <w:p w14:paraId="0830C4C5" w14:textId="51F976EF" w:rsidR="00B0587D" w:rsidRPr="009E5E84" w:rsidRDefault="00B0587D" w:rsidP="00491BC5">
      <w:pPr>
        <w:pStyle w:val="BodyText1"/>
        <w:rPr>
          <w:rFonts w:ascii="Arial" w:hAnsi="Arial" w:cs="Arial"/>
        </w:rPr>
      </w:pPr>
      <w:r w:rsidRPr="009E5E84">
        <w:rPr>
          <w:rFonts w:ascii="Arial" w:hAnsi="Arial" w:cs="Arial"/>
          <w:noProof/>
          <w:lang w:eastAsia="en-AU"/>
        </w:rPr>
        <w:drawing>
          <wp:inline distT="0" distB="0" distL="0" distR="0" wp14:anchorId="6A547F98" wp14:editId="0ADCC8D5">
            <wp:extent cx="1422000" cy="1476000"/>
            <wp:effectExtent l="25400" t="25400" r="26035" b="22860"/>
            <wp:docPr id="242" name="Picture 242" descr="Screenshot of Inbox tile" title="Screenshot of Inbox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ips%20enhanced/8h.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3537" t="2999" r="5421" b="5286"/>
                    <a:stretch/>
                  </pic:blipFill>
                  <pic:spPr bwMode="auto">
                    <a:xfrm>
                      <a:off x="0" y="0"/>
                      <a:ext cx="1422000"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3638CD1A" w14:textId="19A33C40" w:rsidR="00A3311D" w:rsidRPr="009E5E84" w:rsidRDefault="00491BC5" w:rsidP="00A3311D">
      <w:pPr>
        <w:pStyle w:val="Steps"/>
        <w:rPr>
          <w:rFonts w:ascii="Arial" w:hAnsi="Arial" w:cs="Arial"/>
        </w:rPr>
      </w:pPr>
      <w:r w:rsidRPr="009E5E84">
        <w:rPr>
          <w:rFonts w:ascii="Arial" w:hAnsi="Arial" w:cs="Arial"/>
        </w:rPr>
        <w:t xml:space="preserve">Your </w:t>
      </w:r>
      <w:r w:rsidRPr="009E5E84">
        <w:rPr>
          <w:rStyle w:val="Strong"/>
          <w:rFonts w:ascii="Arial" w:hAnsi="Arial" w:cs="Arial"/>
        </w:rPr>
        <w:t>Inbox</w:t>
      </w:r>
      <w:r w:rsidRPr="009E5E84">
        <w:rPr>
          <w:rFonts w:ascii="Arial" w:hAnsi="Arial" w:cs="Arial"/>
        </w:rPr>
        <w:t xml:space="preserve"> displays messages and letters received from NDIA. </w:t>
      </w:r>
      <w:r w:rsidR="005E35A4" w:rsidRPr="009E5E84">
        <w:rPr>
          <w:rFonts w:ascii="Arial" w:hAnsi="Arial" w:cs="Arial"/>
        </w:rPr>
        <w:br/>
      </w:r>
      <w:r w:rsidR="005E35A4" w:rsidRPr="009E5E84">
        <w:rPr>
          <w:rFonts w:ascii="Arial" w:hAnsi="Arial" w:cs="Arial"/>
          <w:b/>
        </w:rPr>
        <w:t>Note</w:t>
      </w:r>
      <w:r w:rsidR="005E35A4" w:rsidRPr="009E5E84">
        <w:rPr>
          <w:rFonts w:ascii="Arial" w:hAnsi="Arial" w:cs="Arial"/>
        </w:rPr>
        <w:t xml:space="preserve">: See </w:t>
      </w:r>
      <w:hyperlink w:anchor="_How_Can_NDIA" w:history="1">
        <w:r w:rsidR="005E35A4" w:rsidRPr="009E5E84">
          <w:rPr>
            <w:rStyle w:val="Hyperlink"/>
            <w:rFonts w:ascii="Arial" w:hAnsi="Arial" w:cs="Arial"/>
            <w:b/>
          </w:rPr>
          <w:t>How Can NDIA Contact Me?</w:t>
        </w:r>
      </w:hyperlink>
      <w:r w:rsidR="005E35A4" w:rsidRPr="009E5E84">
        <w:rPr>
          <w:rFonts w:ascii="Arial" w:hAnsi="Arial" w:cs="Arial"/>
        </w:rPr>
        <w:t xml:space="preserve"> to choose how often you wish to be notified.</w:t>
      </w:r>
    </w:p>
    <w:p w14:paraId="5EE66B96" w14:textId="2538DAD8" w:rsidR="00A3311D" w:rsidRPr="009E5E84" w:rsidRDefault="00500C27" w:rsidP="00A3311D">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11305AF3" wp14:editId="20D24AF3">
            <wp:extent cx="5652135" cy="3712514"/>
            <wp:effectExtent l="25400" t="25400" r="37465" b="21590"/>
            <wp:docPr id="245" name="Picture 245" descr="Screenshot of Inbox" title="Screenshot of In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40b.jpg"/>
                    <pic:cNvPicPr/>
                  </pic:nvPicPr>
                  <pic:blipFill>
                    <a:blip r:embed="rId87">
                      <a:extLst>
                        <a:ext uri="{28A0092B-C50C-407E-A947-70E740481C1C}">
                          <a14:useLocalDpi xmlns:a14="http://schemas.microsoft.com/office/drawing/2010/main" val="0"/>
                        </a:ext>
                      </a:extLst>
                    </a:blip>
                    <a:stretch>
                      <a:fillRect/>
                    </a:stretch>
                  </pic:blipFill>
                  <pic:spPr>
                    <a:xfrm>
                      <a:off x="0" y="0"/>
                      <a:ext cx="5661409" cy="3718605"/>
                    </a:xfrm>
                    <a:prstGeom prst="rect">
                      <a:avLst/>
                    </a:prstGeom>
                    <a:noFill/>
                    <a:ln w="3175">
                      <a:solidFill>
                        <a:schemeClr val="tx1">
                          <a:lumMod val="50000"/>
                          <a:lumOff val="50000"/>
                        </a:schemeClr>
                      </a:solidFill>
                    </a:ln>
                  </pic:spPr>
                </pic:pic>
              </a:graphicData>
            </a:graphic>
          </wp:inline>
        </w:drawing>
      </w:r>
    </w:p>
    <w:p w14:paraId="48BA4FBB" w14:textId="77777777" w:rsidR="00A3311D" w:rsidRPr="009E5E84" w:rsidRDefault="00A3311D" w:rsidP="00A3311D">
      <w:pPr>
        <w:pStyle w:val="Steps"/>
        <w:rPr>
          <w:rFonts w:ascii="Arial" w:hAnsi="Arial" w:cs="Arial"/>
        </w:rPr>
      </w:pPr>
      <w:r w:rsidRPr="009E5E84">
        <w:rPr>
          <w:rFonts w:ascii="Arial" w:hAnsi="Arial" w:cs="Arial"/>
        </w:rPr>
        <w:t xml:space="preserve">Select </w:t>
      </w:r>
      <w:r w:rsidRPr="009E5E84">
        <w:rPr>
          <w:rStyle w:val="Strong"/>
          <w:rFonts w:ascii="Arial" w:hAnsi="Arial" w:cs="Arial"/>
        </w:rPr>
        <w:t>Unread</w:t>
      </w:r>
      <w:r w:rsidRPr="009E5E84">
        <w:rPr>
          <w:rFonts w:ascii="Arial" w:hAnsi="Arial" w:cs="Arial"/>
        </w:rPr>
        <w:t xml:space="preserve"> to show only messages that have not been opened.</w:t>
      </w:r>
    </w:p>
    <w:p w14:paraId="2E91848A" w14:textId="77777777" w:rsidR="00A3311D" w:rsidRPr="009E5E84" w:rsidRDefault="00A3311D" w:rsidP="00A3311D">
      <w:pPr>
        <w:pStyle w:val="Steps"/>
        <w:rPr>
          <w:rFonts w:ascii="Arial" w:hAnsi="Arial" w:cs="Arial"/>
        </w:rPr>
      </w:pPr>
      <w:bookmarkStart w:id="80" w:name="_Ref514163760"/>
      <w:r w:rsidRPr="009E5E84">
        <w:rPr>
          <w:rFonts w:ascii="Arial" w:hAnsi="Arial" w:cs="Arial"/>
        </w:rPr>
        <w:t xml:space="preserve">You can limit the list of messages to a particular type. Select the message type from the </w:t>
      </w:r>
      <w:r w:rsidRPr="009E5E84">
        <w:rPr>
          <w:rStyle w:val="Strong"/>
          <w:rFonts w:ascii="Arial" w:hAnsi="Arial" w:cs="Arial"/>
        </w:rPr>
        <w:t>Filter</w:t>
      </w:r>
      <w:r w:rsidRPr="009E5E84">
        <w:rPr>
          <w:rFonts w:ascii="Arial" w:hAnsi="Arial" w:cs="Arial"/>
        </w:rPr>
        <w:t xml:space="preserve"> drop down.</w:t>
      </w:r>
      <w:bookmarkEnd w:id="80"/>
    </w:p>
    <w:p w14:paraId="1F96602D" w14:textId="77777777" w:rsidR="00A3311D" w:rsidRPr="009E5E84" w:rsidRDefault="00A3311D" w:rsidP="00A3311D">
      <w:pPr>
        <w:pStyle w:val="Steps"/>
        <w:rPr>
          <w:rFonts w:ascii="Arial" w:hAnsi="Arial" w:cs="Arial"/>
        </w:rPr>
      </w:pPr>
      <w:r w:rsidRPr="009E5E84">
        <w:rPr>
          <w:rFonts w:ascii="Arial" w:hAnsi="Arial" w:cs="Arial"/>
        </w:rPr>
        <w:lastRenderedPageBreak/>
        <w:t xml:space="preserve">When you have processed a message, you can delete it by moving it to </w:t>
      </w:r>
      <w:r w:rsidRPr="009E5E84">
        <w:rPr>
          <w:rFonts w:ascii="Arial" w:hAnsi="Arial" w:cs="Arial"/>
          <w:b/>
          <w:color w:val="6B2976"/>
        </w:rPr>
        <w:t>Trash</w:t>
      </w:r>
      <w:r w:rsidRPr="009E5E84">
        <w:rPr>
          <w:rFonts w:ascii="Arial" w:hAnsi="Arial" w:cs="Arial"/>
        </w:rPr>
        <w:t xml:space="preserve">. Select the check box to the left of the messages you wish to delete, select the </w:t>
      </w:r>
      <w:r w:rsidRPr="009E5E84">
        <w:rPr>
          <w:rStyle w:val="Strong"/>
          <w:rFonts w:ascii="Arial" w:hAnsi="Arial" w:cs="Arial"/>
        </w:rPr>
        <w:t>Move to Trash</w:t>
      </w:r>
      <w:r w:rsidRPr="009E5E84">
        <w:rPr>
          <w:rFonts w:ascii="Arial" w:hAnsi="Arial" w:cs="Arial"/>
        </w:rPr>
        <w:t xml:space="preserve"> link to delete all the selected messages. </w:t>
      </w:r>
    </w:p>
    <w:p w14:paraId="66F4611B" w14:textId="77777777" w:rsidR="00A3311D" w:rsidRPr="009E5E84" w:rsidRDefault="00A3311D" w:rsidP="00A3311D">
      <w:pPr>
        <w:pStyle w:val="Steps"/>
        <w:rPr>
          <w:rFonts w:ascii="Arial" w:hAnsi="Arial" w:cs="Arial"/>
        </w:rPr>
      </w:pPr>
      <w:r w:rsidRPr="009E5E84">
        <w:rPr>
          <w:rFonts w:ascii="Arial" w:hAnsi="Arial" w:cs="Arial"/>
        </w:rPr>
        <w:t>Select the blue file type link to open the message. The message will open in a separate window to enable you to continue processing in the portal while the message is open.</w:t>
      </w:r>
    </w:p>
    <w:p w14:paraId="264B2FE7" w14:textId="1FA2E92B" w:rsidR="00A3311D" w:rsidRPr="009E5E84" w:rsidRDefault="00A3311D" w:rsidP="00A3311D">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47D7D051" wp14:editId="3D5F8805">
            <wp:extent cx="5704114" cy="3746656"/>
            <wp:effectExtent l="25400" t="25400" r="36830" b="12700"/>
            <wp:docPr id="243" name="Picture 243" descr="Screenshot of Inbox contents" title="Screenshot of Inbox cont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40b.jpg"/>
                    <pic:cNvPicPr/>
                  </pic:nvPicPr>
                  <pic:blipFill>
                    <a:blip r:embed="rId88">
                      <a:extLst>
                        <a:ext uri="{28A0092B-C50C-407E-A947-70E740481C1C}">
                          <a14:useLocalDpi xmlns:a14="http://schemas.microsoft.com/office/drawing/2010/main" val="0"/>
                        </a:ext>
                      </a:extLst>
                    </a:blip>
                    <a:stretch>
                      <a:fillRect/>
                    </a:stretch>
                  </pic:blipFill>
                  <pic:spPr>
                    <a:xfrm>
                      <a:off x="0" y="0"/>
                      <a:ext cx="5744955" cy="3773482"/>
                    </a:xfrm>
                    <a:prstGeom prst="rect">
                      <a:avLst/>
                    </a:prstGeom>
                    <a:noFill/>
                    <a:ln w="3175">
                      <a:solidFill>
                        <a:schemeClr val="tx1">
                          <a:lumMod val="50000"/>
                          <a:lumOff val="50000"/>
                        </a:schemeClr>
                      </a:solidFill>
                    </a:ln>
                  </pic:spPr>
                </pic:pic>
              </a:graphicData>
            </a:graphic>
          </wp:inline>
        </w:drawing>
      </w:r>
    </w:p>
    <w:p w14:paraId="0CE8494A" w14:textId="77777777" w:rsidR="00491BC5" w:rsidRPr="009E5E84" w:rsidRDefault="00491BC5" w:rsidP="00491BC5">
      <w:pPr>
        <w:pStyle w:val="Heading2"/>
        <w:rPr>
          <w:rFonts w:ascii="Arial" w:hAnsi="Arial" w:cs="Arial"/>
        </w:rPr>
      </w:pPr>
      <w:bookmarkStart w:id="81" w:name="_Toc529344318"/>
      <w:r w:rsidRPr="009E5E84">
        <w:rPr>
          <w:rFonts w:ascii="Arial" w:hAnsi="Arial" w:cs="Arial"/>
        </w:rPr>
        <w:t>Messages</w:t>
      </w:r>
      <w:bookmarkEnd w:id="81"/>
    </w:p>
    <w:p w14:paraId="46504FCF" w14:textId="77777777" w:rsidR="00491BC5" w:rsidRPr="009E5E84" w:rsidRDefault="00491BC5" w:rsidP="00491BC5">
      <w:pPr>
        <w:pStyle w:val="BodyText1"/>
        <w:rPr>
          <w:rFonts w:ascii="Arial" w:hAnsi="Arial" w:cs="Arial"/>
        </w:rPr>
      </w:pPr>
      <w:r w:rsidRPr="009E5E84">
        <w:rPr>
          <w:rFonts w:ascii="Arial" w:hAnsi="Arial" w:cs="Arial"/>
        </w:rPr>
        <w:t xml:space="preserve">You can have online conversations with your </w:t>
      </w:r>
      <w:r w:rsidR="00C3654E" w:rsidRPr="009E5E84">
        <w:rPr>
          <w:rFonts w:ascii="Arial" w:hAnsi="Arial" w:cs="Arial"/>
        </w:rPr>
        <w:t>p</w:t>
      </w:r>
      <w:r w:rsidRPr="009E5E84">
        <w:rPr>
          <w:rFonts w:ascii="Arial" w:hAnsi="Arial" w:cs="Arial"/>
        </w:rPr>
        <w:t>articipants through the instant messaging function.</w:t>
      </w:r>
    </w:p>
    <w:p w14:paraId="12128D52" w14:textId="77777777" w:rsidR="00491BC5" w:rsidRPr="009E5E84" w:rsidRDefault="00491BC5" w:rsidP="00491BC5">
      <w:pPr>
        <w:pStyle w:val="Heading3"/>
        <w:rPr>
          <w:rFonts w:ascii="Arial" w:hAnsi="Arial" w:cs="Arial"/>
        </w:rPr>
      </w:pPr>
      <w:bookmarkStart w:id="82" w:name="_Toc529344319"/>
      <w:r w:rsidRPr="009E5E84">
        <w:rPr>
          <w:rFonts w:ascii="Arial" w:hAnsi="Arial" w:cs="Arial"/>
        </w:rPr>
        <w:t xml:space="preserve">Starting a </w:t>
      </w:r>
      <w:r w:rsidR="00C3654E" w:rsidRPr="009E5E84">
        <w:rPr>
          <w:rFonts w:ascii="Arial" w:hAnsi="Arial" w:cs="Arial"/>
        </w:rPr>
        <w:t>n</w:t>
      </w:r>
      <w:r w:rsidRPr="009E5E84">
        <w:rPr>
          <w:rFonts w:ascii="Arial" w:hAnsi="Arial" w:cs="Arial"/>
        </w:rPr>
        <w:t xml:space="preserve">ew </w:t>
      </w:r>
      <w:r w:rsidR="00C3654E" w:rsidRPr="009E5E84">
        <w:rPr>
          <w:rFonts w:ascii="Arial" w:hAnsi="Arial" w:cs="Arial"/>
        </w:rPr>
        <w:t>i</w:t>
      </w:r>
      <w:r w:rsidRPr="009E5E84">
        <w:rPr>
          <w:rFonts w:ascii="Arial" w:hAnsi="Arial" w:cs="Arial"/>
        </w:rPr>
        <w:t xml:space="preserve">nstant </w:t>
      </w:r>
      <w:r w:rsidR="00C3654E" w:rsidRPr="009E5E84">
        <w:rPr>
          <w:rFonts w:ascii="Arial" w:hAnsi="Arial" w:cs="Arial"/>
        </w:rPr>
        <w:t>m</w:t>
      </w:r>
      <w:r w:rsidRPr="009E5E84">
        <w:rPr>
          <w:rFonts w:ascii="Arial" w:hAnsi="Arial" w:cs="Arial"/>
        </w:rPr>
        <w:t>essage</w:t>
      </w:r>
      <w:bookmarkEnd w:id="82"/>
    </w:p>
    <w:p w14:paraId="6CC44373" w14:textId="77777777" w:rsidR="00491BC5" w:rsidRPr="009E5E84" w:rsidRDefault="00491BC5" w:rsidP="00DE7E25">
      <w:pPr>
        <w:pStyle w:val="Steps"/>
        <w:numPr>
          <w:ilvl w:val="0"/>
          <w:numId w:val="18"/>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Messages</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p>
    <w:p w14:paraId="405C899D" w14:textId="37D0FCFD" w:rsidR="00491BC5" w:rsidRPr="009E5E84" w:rsidRDefault="00491BC5" w:rsidP="00491BC5">
      <w:pPr>
        <w:pStyle w:val="BodyText1"/>
        <w:rPr>
          <w:rFonts w:ascii="Arial" w:hAnsi="Arial" w:cs="Arial"/>
        </w:rPr>
      </w:pPr>
      <w:r w:rsidRPr="009E5E84">
        <w:rPr>
          <w:rFonts w:ascii="Arial" w:hAnsi="Arial" w:cs="Arial"/>
        </w:rPr>
        <w:t xml:space="preserve"> </w:t>
      </w:r>
      <w:r w:rsidR="00677E35" w:rsidRPr="009E5E84">
        <w:rPr>
          <w:rFonts w:ascii="Arial" w:hAnsi="Arial" w:cs="Arial"/>
          <w:noProof/>
          <w:lang w:eastAsia="en-AU"/>
        </w:rPr>
        <w:drawing>
          <wp:inline distT="0" distB="0" distL="0" distR="0" wp14:anchorId="6E65421F" wp14:editId="5677CDDB">
            <wp:extent cx="1400400" cy="1476000"/>
            <wp:effectExtent l="25400" t="25400" r="22225" b="22860"/>
            <wp:docPr id="246" name="Picture 246" descr="Screenshot of Messages  tile" title="Screenshot of Message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nips%20enhanced/8o.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2739" t="4244" r="4191" b="4501"/>
                    <a:stretch/>
                  </pic:blipFill>
                  <pic:spPr bwMode="auto">
                    <a:xfrm>
                      <a:off x="0" y="0"/>
                      <a:ext cx="1400400"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3918292C" w14:textId="77777777" w:rsidR="00491BC5" w:rsidRPr="009E5E84" w:rsidRDefault="00491BC5" w:rsidP="00491BC5">
      <w:pPr>
        <w:pStyle w:val="Steps"/>
        <w:rPr>
          <w:rFonts w:ascii="Arial" w:hAnsi="Arial" w:cs="Arial"/>
        </w:rPr>
      </w:pPr>
      <w:r w:rsidRPr="009E5E84">
        <w:rPr>
          <w:rFonts w:ascii="Arial" w:hAnsi="Arial" w:cs="Arial"/>
        </w:rPr>
        <w:t xml:space="preserve">Enter the </w:t>
      </w:r>
      <w:r w:rsidR="00C3654E" w:rsidRPr="009E5E84">
        <w:rPr>
          <w:rFonts w:ascii="Arial" w:hAnsi="Arial" w:cs="Arial"/>
        </w:rPr>
        <w:t>p</w:t>
      </w:r>
      <w:r w:rsidRPr="009E5E84">
        <w:rPr>
          <w:rFonts w:ascii="Arial" w:hAnsi="Arial" w:cs="Arial"/>
        </w:rPr>
        <w:t xml:space="preserve">articipant’s </w:t>
      </w:r>
      <w:r w:rsidRPr="009E5E84">
        <w:rPr>
          <w:rStyle w:val="Strong"/>
          <w:rFonts w:ascii="Arial" w:hAnsi="Arial" w:cs="Arial"/>
        </w:rPr>
        <w:t>NDIS Number</w:t>
      </w:r>
      <w:r w:rsidRPr="009E5E84">
        <w:rPr>
          <w:rFonts w:ascii="Arial" w:hAnsi="Arial" w:cs="Arial"/>
        </w:rPr>
        <w:t xml:space="preserve"> and </w:t>
      </w:r>
      <w:r w:rsidRPr="009E5E84">
        <w:rPr>
          <w:rStyle w:val="Strong"/>
          <w:rFonts w:ascii="Arial" w:hAnsi="Arial" w:cs="Arial"/>
        </w:rPr>
        <w:t>Last Name</w:t>
      </w:r>
      <w:r w:rsidRPr="009E5E84">
        <w:rPr>
          <w:rFonts w:ascii="Arial" w:hAnsi="Arial" w:cs="Arial"/>
        </w:rPr>
        <w:t xml:space="preserve"> then select </w:t>
      </w:r>
      <w:r w:rsidRPr="009E5E84">
        <w:rPr>
          <w:rStyle w:val="Strong"/>
          <w:rFonts w:ascii="Arial" w:hAnsi="Arial" w:cs="Arial"/>
        </w:rPr>
        <w:t>Search</w:t>
      </w:r>
      <w:r w:rsidRPr="009E5E84">
        <w:rPr>
          <w:rFonts w:ascii="Arial" w:hAnsi="Arial" w:cs="Arial"/>
        </w:rPr>
        <w:t>.</w:t>
      </w:r>
    </w:p>
    <w:p w14:paraId="6EF04E5B" w14:textId="235980F9" w:rsidR="00491BC5" w:rsidRPr="009E5E84" w:rsidRDefault="00620F80" w:rsidP="00491BC5">
      <w:pPr>
        <w:pStyle w:val="BodyText1"/>
        <w:rPr>
          <w:rFonts w:ascii="Arial" w:hAnsi="Arial" w:cs="Arial"/>
        </w:rPr>
      </w:pPr>
      <w:r w:rsidRPr="009E5E84">
        <w:rPr>
          <w:rFonts w:ascii="Arial" w:hAnsi="Arial" w:cs="Arial"/>
          <w:noProof/>
          <w:lang w:eastAsia="en-AU"/>
        </w:rPr>
        <w:lastRenderedPageBreak/>
        <w:drawing>
          <wp:inline distT="0" distB="0" distL="0" distR="0" wp14:anchorId="3BB59E3C" wp14:editId="551C2D42">
            <wp:extent cx="5684967" cy="2141674"/>
            <wp:effectExtent l="25400" t="25400" r="30480" b="17780"/>
            <wp:docPr id="247" name="Picture 247" descr="Screenshot of Messages content" title="Screenshot of Messages 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41b.jpg"/>
                    <pic:cNvPicPr/>
                  </pic:nvPicPr>
                  <pic:blipFill>
                    <a:blip r:embed="rId89">
                      <a:extLst>
                        <a:ext uri="{28A0092B-C50C-407E-A947-70E740481C1C}">
                          <a14:useLocalDpi xmlns:a14="http://schemas.microsoft.com/office/drawing/2010/main" val="0"/>
                        </a:ext>
                      </a:extLst>
                    </a:blip>
                    <a:stretch>
                      <a:fillRect/>
                    </a:stretch>
                  </pic:blipFill>
                  <pic:spPr>
                    <a:xfrm>
                      <a:off x="0" y="0"/>
                      <a:ext cx="5828986" cy="2195930"/>
                    </a:xfrm>
                    <a:prstGeom prst="rect">
                      <a:avLst/>
                    </a:prstGeom>
                    <a:noFill/>
                    <a:ln w="3175">
                      <a:solidFill>
                        <a:schemeClr val="tx1">
                          <a:lumMod val="50000"/>
                          <a:lumOff val="50000"/>
                        </a:schemeClr>
                      </a:solidFill>
                    </a:ln>
                  </pic:spPr>
                </pic:pic>
              </a:graphicData>
            </a:graphic>
          </wp:inline>
        </w:drawing>
      </w:r>
    </w:p>
    <w:p w14:paraId="51EE263E" w14:textId="137BD100" w:rsidR="003A3127" w:rsidRPr="009E5E84" w:rsidRDefault="003A3127" w:rsidP="00491BC5">
      <w:pPr>
        <w:pStyle w:val="BodyText1"/>
        <w:rPr>
          <w:rFonts w:ascii="Arial" w:hAnsi="Arial" w:cs="Arial"/>
        </w:rPr>
      </w:pPr>
      <w:r w:rsidRPr="009E5E84">
        <w:rPr>
          <w:rFonts w:ascii="Arial" w:hAnsi="Arial" w:cs="Arial"/>
        </w:rPr>
        <w:t xml:space="preserve">The </w:t>
      </w:r>
      <w:r w:rsidRPr="009E5E84">
        <w:rPr>
          <w:rFonts w:ascii="Arial" w:hAnsi="Arial" w:cs="Arial"/>
          <w:b/>
          <w:color w:val="5F497A" w:themeColor="accent4" w:themeShade="BF"/>
        </w:rPr>
        <w:t>Your Conversation</w:t>
      </w:r>
      <w:r w:rsidRPr="009E5E84">
        <w:rPr>
          <w:rFonts w:ascii="Arial" w:hAnsi="Arial" w:cs="Arial"/>
          <w:color w:val="5F497A" w:themeColor="accent4" w:themeShade="BF"/>
        </w:rPr>
        <w:t xml:space="preserve"> </w:t>
      </w:r>
      <w:r w:rsidRPr="009E5E84">
        <w:rPr>
          <w:rFonts w:ascii="Arial" w:hAnsi="Arial" w:cs="Arial"/>
        </w:rPr>
        <w:t>window displays.</w:t>
      </w:r>
    </w:p>
    <w:p w14:paraId="29B17CC3" w14:textId="5B2EE94E" w:rsidR="003A3127" w:rsidRPr="009E5E84" w:rsidRDefault="003A3127" w:rsidP="00491BC5">
      <w:pPr>
        <w:pStyle w:val="BodyText1"/>
        <w:rPr>
          <w:rFonts w:ascii="Arial" w:hAnsi="Arial" w:cs="Arial"/>
        </w:rPr>
      </w:pPr>
      <w:r w:rsidRPr="009E5E84">
        <w:rPr>
          <w:rFonts w:ascii="Arial" w:hAnsi="Arial" w:cs="Arial"/>
          <w:noProof/>
          <w:lang w:eastAsia="en-AU"/>
        </w:rPr>
        <w:drawing>
          <wp:inline distT="0" distB="0" distL="0" distR="0" wp14:anchorId="2B2A5192" wp14:editId="118814D9">
            <wp:extent cx="5703887" cy="2982685"/>
            <wp:effectExtent l="25400" t="25400" r="36830" b="14605"/>
            <wp:docPr id="250" name="Picture 250" descr="Screenshot of Messages content" title="Screenshot of Messages 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43.jpg"/>
                    <pic:cNvPicPr/>
                  </pic:nvPicPr>
                  <pic:blipFill>
                    <a:blip r:embed="rId90">
                      <a:extLst>
                        <a:ext uri="{28A0092B-C50C-407E-A947-70E740481C1C}">
                          <a14:useLocalDpi xmlns:a14="http://schemas.microsoft.com/office/drawing/2010/main" val="0"/>
                        </a:ext>
                      </a:extLst>
                    </a:blip>
                    <a:stretch>
                      <a:fillRect/>
                    </a:stretch>
                  </pic:blipFill>
                  <pic:spPr>
                    <a:xfrm>
                      <a:off x="0" y="0"/>
                      <a:ext cx="5735929" cy="2999440"/>
                    </a:xfrm>
                    <a:prstGeom prst="rect">
                      <a:avLst/>
                    </a:prstGeom>
                    <a:noFill/>
                    <a:ln w="3175">
                      <a:solidFill>
                        <a:schemeClr val="tx1">
                          <a:lumMod val="50000"/>
                          <a:lumOff val="50000"/>
                        </a:schemeClr>
                      </a:solidFill>
                    </a:ln>
                  </pic:spPr>
                </pic:pic>
              </a:graphicData>
            </a:graphic>
          </wp:inline>
        </w:drawing>
      </w:r>
    </w:p>
    <w:p w14:paraId="13FADCF1" w14:textId="19F4730B" w:rsidR="00491BC5" w:rsidRPr="009E5E84" w:rsidRDefault="00491BC5" w:rsidP="00491BC5">
      <w:pPr>
        <w:pStyle w:val="Steps"/>
        <w:rPr>
          <w:rFonts w:ascii="Arial" w:hAnsi="Arial" w:cs="Arial"/>
        </w:rPr>
      </w:pPr>
      <w:r w:rsidRPr="009E5E84">
        <w:rPr>
          <w:rFonts w:ascii="Arial" w:hAnsi="Arial" w:cs="Arial"/>
        </w:rPr>
        <w:t xml:space="preserve">Type your message in the </w:t>
      </w:r>
      <w:r w:rsidR="00C3654E" w:rsidRPr="009E5E84">
        <w:rPr>
          <w:rFonts w:ascii="Arial" w:hAnsi="Arial" w:cs="Arial"/>
        </w:rPr>
        <w:t>m</w:t>
      </w:r>
      <w:r w:rsidRPr="009E5E84">
        <w:rPr>
          <w:rFonts w:ascii="Arial" w:hAnsi="Arial" w:cs="Arial"/>
        </w:rPr>
        <w:t xml:space="preserve">essage field which </w:t>
      </w:r>
      <w:r w:rsidR="003A3127" w:rsidRPr="009E5E84">
        <w:rPr>
          <w:rFonts w:ascii="Arial" w:hAnsi="Arial" w:cs="Arial"/>
        </w:rPr>
        <w:t>(</w:t>
      </w:r>
      <w:r w:rsidRPr="009E5E84">
        <w:rPr>
          <w:rFonts w:ascii="Arial" w:hAnsi="Arial" w:cs="Arial"/>
        </w:rPr>
        <w:t>highlighted by a yellow rectangular box</w:t>
      </w:r>
      <w:r w:rsidR="003A3127" w:rsidRPr="009E5E84">
        <w:rPr>
          <w:rFonts w:ascii="Arial" w:hAnsi="Arial" w:cs="Arial"/>
        </w:rPr>
        <w:t>)</w:t>
      </w:r>
      <w:r w:rsidRPr="009E5E84">
        <w:rPr>
          <w:rFonts w:ascii="Arial" w:hAnsi="Arial" w:cs="Arial"/>
        </w:rPr>
        <w:t>.</w:t>
      </w:r>
    </w:p>
    <w:p w14:paraId="72A16F27" w14:textId="46619026" w:rsidR="00491BC5" w:rsidRPr="009E5E84" w:rsidRDefault="00491BC5" w:rsidP="00491BC5">
      <w:pPr>
        <w:pStyle w:val="Steps"/>
        <w:rPr>
          <w:rFonts w:ascii="Arial" w:hAnsi="Arial" w:cs="Arial"/>
        </w:rPr>
      </w:pPr>
      <w:r w:rsidRPr="009E5E84">
        <w:rPr>
          <w:rFonts w:ascii="Arial" w:hAnsi="Arial" w:cs="Arial"/>
        </w:rPr>
        <w:t xml:space="preserve">Select the </w:t>
      </w:r>
      <w:r w:rsidR="00492347" w:rsidRPr="009E5E84">
        <w:rPr>
          <w:rFonts w:ascii="Arial" w:hAnsi="Arial" w:cs="Arial"/>
          <w:noProof/>
        </w:rPr>
        <w:drawing>
          <wp:inline distT="0" distB="0" distL="0" distR="0" wp14:anchorId="169D4798" wp14:editId="2AD04BEA">
            <wp:extent cx="180975" cy="200025"/>
            <wp:effectExtent l="0" t="0" r="9525" b="9525"/>
            <wp:docPr id="5602" name="Picture 5602" descr="Paper aeroplan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80975" cy="200025"/>
                    </a:xfrm>
                    <a:prstGeom prst="rect">
                      <a:avLst/>
                    </a:prstGeom>
                  </pic:spPr>
                </pic:pic>
              </a:graphicData>
            </a:graphic>
          </wp:inline>
        </w:drawing>
      </w:r>
      <w:r w:rsidRPr="009E5E84">
        <w:rPr>
          <w:rFonts w:ascii="Arial" w:hAnsi="Arial" w:cs="Arial"/>
        </w:rPr>
        <w:t xml:space="preserve">paper aeroplane icon on the right hand side of the </w:t>
      </w:r>
      <w:r w:rsidR="00C3654E" w:rsidRPr="009E5E84">
        <w:rPr>
          <w:rFonts w:ascii="Arial" w:hAnsi="Arial" w:cs="Arial"/>
        </w:rPr>
        <w:t>m</w:t>
      </w:r>
      <w:r w:rsidRPr="009E5E84">
        <w:rPr>
          <w:rFonts w:ascii="Arial" w:hAnsi="Arial" w:cs="Arial"/>
        </w:rPr>
        <w:t>essage field to send.</w:t>
      </w:r>
      <w:r w:rsidRPr="009E5E84">
        <w:rPr>
          <w:rFonts w:ascii="Arial" w:hAnsi="Arial" w:cs="Arial"/>
          <w:noProof/>
        </w:rPr>
        <w:t xml:space="preserve"> </w:t>
      </w:r>
    </w:p>
    <w:p w14:paraId="3632121F" w14:textId="77777777" w:rsidR="00491BC5" w:rsidRPr="009E5E84" w:rsidRDefault="00491BC5" w:rsidP="00491BC5">
      <w:pPr>
        <w:pStyle w:val="Heading3"/>
        <w:rPr>
          <w:rFonts w:ascii="Arial" w:hAnsi="Arial" w:cs="Arial"/>
        </w:rPr>
      </w:pPr>
      <w:bookmarkStart w:id="83" w:name="_Toc529344320"/>
      <w:r w:rsidRPr="009E5E84">
        <w:rPr>
          <w:rFonts w:ascii="Arial" w:hAnsi="Arial" w:cs="Arial"/>
        </w:rPr>
        <w:t xml:space="preserve">Continuing a </w:t>
      </w:r>
      <w:r w:rsidR="00C3654E" w:rsidRPr="009E5E84">
        <w:rPr>
          <w:rFonts w:ascii="Arial" w:hAnsi="Arial" w:cs="Arial"/>
        </w:rPr>
        <w:t>p</w:t>
      </w:r>
      <w:r w:rsidRPr="009E5E84">
        <w:rPr>
          <w:rFonts w:ascii="Arial" w:hAnsi="Arial" w:cs="Arial"/>
        </w:rPr>
        <w:t xml:space="preserve">revious </w:t>
      </w:r>
      <w:r w:rsidR="00C3654E" w:rsidRPr="009E5E84">
        <w:rPr>
          <w:rFonts w:ascii="Arial" w:hAnsi="Arial" w:cs="Arial"/>
        </w:rPr>
        <w:t>c</w:t>
      </w:r>
      <w:r w:rsidRPr="009E5E84">
        <w:rPr>
          <w:rFonts w:ascii="Arial" w:hAnsi="Arial" w:cs="Arial"/>
        </w:rPr>
        <w:t>onversation</w:t>
      </w:r>
      <w:bookmarkEnd w:id="83"/>
    </w:p>
    <w:p w14:paraId="39EDF8EB" w14:textId="301786C8" w:rsidR="00491BC5" w:rsidRPr="009E5E84" w:rsidRDefault="00491BC5" w:rsidP="00491BC5">
      <w:pPr>
        <w:pStyle w:val="BodyText1"/>
        <w:rPr>
          <w:rFonts w:ascii="Arial" w:hAnsi="Arial" w:cs="Arial"/>
        </w:rPr>
      </w:pPr>
      <w:r w:rsidRPr="009E5E84">
        <w:rPr>
          <w:rFonts w:ascii="Arial" w:hAnsi="Arial" w:cs="Arial"/>
        </w:rPr>
        <w:t xml:space="preserve">You can </w:t>
      </w:r>
      <w:r w:rsidR="003A3127" w:rsidRPr="009E5E84">
        <w:rPr>
          <w:rFonts w:ascii="Arial" w:hAnsi="Arial" w:cs="Arial"/>
        </w:rPr>
        <w:t>carry on</w:t>
      </w:r>
      <w:r w:rsidRPr="009E5E84">
        <w:rPr>
          <w:rFonts w:ascii="Arial" w:hAnsi="Arial" w:cs="Arial"/>
        </w:rPr>
        <w:t xml:space="preserve"> past conversations by searching for the </w:t>
      </w:r>
      <w:r w:rsidR="00C3654E" w:rsidRPr="009E5E84">
        <w:rPr>
          <w:rFonts w:ascii="Arial" w:hAnsi="Arial" w:cs="Arial"/>
        </w:rPr>
        <w:t>p</w:t>
      </w:r>
      <w:r w:rsidRPr="009E5E84">
        <w:rPr>
          <w:rFonts w:ascii="Arial" w:hAnsi="Arial" w:cs="Arial"/>
        </w:rPr>
        <w:t xml:space="preserve">articipant or finding the </w:t>
      </w:r>
      <w:r w:rsidR="00C3654E" w:rsidRPr="009E5E84">
        <w:rPr>
          <w:rFonts w:ascii="Arial" w:hAnsi="Arial" w:cs="Arial"/>
        </w:rPr>
        <w:t>p</w:t>
      </w:r>
      <w:r w:rsidRPr="009E5E84">
        <w:rPr>
          <w:rFonts w:ascii="Arial" w:hAnsi="Arial" w:cs="Arial"/>
        </w:rPr>
        <w:t xml:space="preserve">articipant under the </w:t>
      </w:r>
      <w:r w:rsidRPr="009E5E84">
        <w:rPr>
          <w:rStyle w:val="Strong"/>
          <w:rFonts w:ascii="Arial" w:hAnsi="Arial" w:cs="Arial"/>
        </w:rPr>
        <w:t>Conversations with</w:t>
      </w:r>
      <w:r w:rsidRPr="009E5E84">
        <w:rPr>
          <w:rFonts w:ascii="Arial" w:hAnsi="Arial" w:cs="Arial"/>
        </w:rPr>
        <w:t xml:space="preserve"> panel. </w:t>
      </w:r>
    </w:p>
    <w:p w14:paraId="7973180C" w14:textId="6E4839C3" w:rsidR="00491BC5" w:rsidRPr="009E5E84" w:rsidRDefault="00491BC5" w:rsidP="00AE510F">
      <w:pPr>
        <w:pStyle w:val="NDIABulletlvl10"/>
        <w:numPr>
          <w:ilvl w:val="0"/>
          <w:numId w:val="57"/>
        </w:numPr>
        <w:rPr>
          <w:rFonts w:ascii="Arial" w:hAnsi="Arial" w:cs="Arial"/>
        </w:rPr>
      </w:pPr>
      <w:r w:rsidRPr="009E5E84">
        <w:rPr>
          <w:rFonts w:ascii="Arial" w:hAnsi="Arial" w:cs="Arial"/>
        </w:rPr>
        <w:t xml:space="preserve">To search for the </w:t>
      </w:r>
      <w:r w:rsidR="00C3654E" w:rsidRPr="009E5E84">
        <w:rPr>
          <w:rFonts w:ascii="Arial" w:hAnsi="Arial" w:cs="Arial"/>
        </w:rPr>
        <w:t>p</w:t>
      </w:r>
      <w:r w:rsidRPr="009E5E84">
        <w:rPr>
          <w:rFonts w:ascii="Arial" w:hAnsi="Arial" w:cs="Arial"/>
        </w:rPr>
        <w:t xml:space="preserve">articipant, refer to </w:t>
      </w:r>
      <w:r w:rsidR="00C3654E" w:rsidRPr="009E5E84">
        <w:rPr>
          <w:rFonts w:ascii="Arial" w:hAnsi="Arial" w:cs="Arial"/>
        </w:rPr>
        <w:t>s</w:t>
      </w:r>
      <w:r w:rsidRPr="009E5E84">
        <w:rPr>
          <w:rFonts w:ascii="Arial" w:hAnsi="Arial" w:cs="Arial"/>
        </w:rPr>
        <w:t xml:space="preserve">tarting a </w:t>
      </w:r>
      <w:r w:rsidR="00C3654E" w:rsidRPr="009E5E84">
        <w:rPr>
          <w:rFonts w:ascii="Arial" w:hAnsi="Arial" w:cs="Arial"/>
        </w:rPr>
        <w:t>n</w:t>
      </w:r>
      <w:r w:rsidRPr="009E5E84">
        <w:rPr>
          <w:rFonts w:ascii="Arial" w:hAnsi="Arial" w:cs="Arial"/>
        </w:rPr>
        <w:t xml:space="preserve">ew </w:t>
      </w:r>
      <w:r w:rsidR="00C3654E" w:rsidRPr="009E5E84">
        <w:rPr>
          <w:rFonts w:ascii="Arial" w:hAnsi="Arial" w:cs="Arial"/>
        </w:rPr>
        <w:t>i</w:t>
      </w:r>
      <w:r w:rsidRPr="009E5E84">
        <w:rPr>
          <w:rFonts w:ascii="Arial" w:hAnsi="Arial" w:cs="Arial"/>
        </w:rPr>
        <w:t xml:space="preserve">nstant </w:t>
      </w:r>
      <w:r w:rsidR="00C3654E" w:rsidRPr="009E5E84">
        <w:rPr>
          <w:rFonts w:ascii="Arial" w:hAnsi="Arial" w:cs="Arial"/>
        </w:rPr>
        <w:t>m</w:t>
      </w:r>
      <w:r w:rsidRPr="009E5E84">
        <w:rPr>
          <w:rFonts w:ascii="Arial" w:hAnsi="Arial" w:cs="Arial"/>
        </w:rPr>
        <w:t>essage</w:t>
      </w:r>
      <w:r w:rsidR="003A3127" w:rsidRPr="009E5E84">
        <w:rPr>
          <w:rFonts w:ascii="Arial" w:hAnsi="Arial" w:cs="Arial"/>
        </w:rPr>
        <w:t xml:space="preserve"> in Step 2 above.</w:t>
      </w:r>
    </w:p>
    <w:p w14:paraId="6F13702C" w14:textId="4425987B" w:rsidR="00491BC5" w:rsidRPr="009E5E84" w:rsidRDefault="00491BC5" w:rsidP="00AE510F">
      <w:pPr>
        <w:pStyle w:val="NDIABulletlvl10"/>
        <w:numPr>
          <w:ilvl w:val="0"/>
          <w:numId w:val="57"/>
        </w:numPr>
        <w:rPr>
          <w:rFonts w:ascii="Arial" w:hAnsi="Arial" w:cs="Arial"/>
        </w:rPr>
      </w:pPr>
      <w:r w:rsidRPr="009E5E84">
        <w:rPr>
          <w:rFonts w:ascii="Arial" w:hAnsi="Arial" w:cs="Arial"/>
        </w:rPr>
        <w:t xml:space="preserve">If the </w:t>
      </w:r>
      <w:r w:rsidR="00C3654E" w:rsidRPr="009E5E84">
        <w:rPr>
          <w:rFonts w:ascii="Arial" w:hAnsi="Arial" w:cs="Arial"/>
        </w:rPr>
        <w:t>p</w:t>
      </w:r>
      <w:r w:rsidRPr="009E5E84">
        <w:rPr>
          <w:rFonts w:ascii="Arial" w:hAnsi="Arial" w:cs="Arial"/>
        </w:rPr>
        <w:t xml:space="preserve">articipant is shown in the </w:t>
      </w:r>
      <w:r w:rsidRPr="009E5E84">
        <w:rPr>
          <w:rStyle w:val="Strong"/>
          <w:rFonts w:ascii="Arial" w:hAnsi="Arial" w:cs="Arial"/>
        </w:rPr>
        <w:t>Conversations with</w:t>
      </w:r>
      <w:r w:rsidRPr="009E5E84">
        <w:rPr>
          <w:rFonts w:ascii="Arial" w:hAnsi="Arial" w:cs="Arial"/>
        </w:rPr>
        <w:t xml:space="preserve"> panel</w:t>
      </w:r>
      <w:r w:rsidR="002800C6" w:rsidRPr="009E5E84">
        <w:rPr>
          <w:rFonts w:ascii="Arial" w:hAnsi="Arial" w:cs="Arial"/>
        </w:rPr>
        <w:t xml:space="preserve"> on the right-hand side of the window</w:t>
      </w:r>
      <w:r w:rsidRPr="009E5E84">
        <w:rPr>
          <w:rFonts w:ascii="Arial" w:hAnsi="Arial" w:cs="Arial"/>
        </w:rPr>
        <w:t xml:space="preserve">, simply </w:t>
      </w:r>
      <w:r w:rsidR="003A3127" w:rsidRPr="009E5E84">
        <w:rPr>
          <w:rFonts w:ascii="Arial" w:hAnsi="Arial" w:cs="Arial"/>
        </w:rPr>
        <w:t xml:space="preserve">click on </w:t>
      </w:r>
      <w:r w:rsidRPr="009E5E84">
        <w:rPr>
          <w:rFonts w:ascii="Arial" w:hAnsi="Arial" w:cs="Arial"/>
        </w:rPr>
        <w:t xml:space="preserve">the </w:t>
      </w:r>
      <w:r w:rsidR="00C3654E" w:rsidRPr="009E5E84">
        <w:rPr>
          <w:rFonts w:ascii="Arial" w:hAnsi="Arial" w:cs="Arial"/>
        </w:rPr>
        <w:t>p</w:t>
      </w:r>
      <w:r w:rsidRPr="009E5E84">
        <w:rPr>
          <w:rFonts w:ascii="Arial" w:hAnsi="Arial" w:cs="Arial"/>
        </w:rPr>
        <w:t>articipant and your conversation will be displayed.</w:t>
      </w:r>
    </w:p>
    <w:p w14:paraId="57C33AA0" w14:textId="77777777" w:rsidR="00EE7218" w:rsidRPr="009E5E84" w:rsidRDefault="00EE7218">
      <w:pPr>
        <w:spacing w:after="200" w:line="276" w:lineRule="auto"/>
        <w:rPr>
          <w:rFonts w:ascii="Arial" w:hAnsi="Arial" w:cs="Arial"/>
          <w:b/>
          <w:color w:val="6A2875"/>
          <w:sz w:val="40"/>
          <w:szCs w:val="40"/>
        </w:rPr>
      </w:pPr>
      <w:r w:rsidRPr="009E5E84">
        <w:rPr>
          <w:rFonts w:ascii="Arial" w:hAnsi="Arial" w:cs="Arial"/>
        </w:rPr>
        <w:br w:type="page"/>
      </w:r>
    </w:p>
    <w:p w14:paraId="77ACE2AA" w14:textId="77777777" w:rsidR="00A173F3" w:rsidRPr="009E5E84" w:rsidRDefault="00121317" w:rsidP="00F65B2B">
      <w:pPr>
        <w:pStyle w:val="Heading1"/>
        <w:rPr>
          <w:rFonts w:ascii="Arial" w:hAnsi="Arial"/>
        </w:rPr>
      </w:pPr>
      <w:bookmarkStart w:id="84" w:name="_Toc529344321"/>
      <w:r w:rsidRPr="009E5E84">
        <w:rPr>
          <w:rFonts w:ascii="Arial" w:hAnsi="Arial"/>
        </w:rPr>
        <w:lastRenderedPageBreak/>
        <w:t>Administering</w:t>
      </w:r>
      <w:r w:rsidR="007350CC" w:rsidRPr="009E5E84">
        <w:rPr>
          <w:rFonts w:ascii="Arial" w:hAnsi="Arial"/>
        </w:rPr>
        <w:t xml:space="preserve"> </w:t>
      </w:r>
      <w:r w:rsidR="007F0B1D" w:rsidRPr="009E5E84">
        <w:rPr>
          <w:rFonts w:ascii="Arial" w:hAnsi="Arial"/>
        </w:rPr>
        <w:t>s</w:t>
      </w:r>
      <w:r w:rsidR="007350CC" w:rsidRPr="009E5E84">
        <w:rPr>
          <w:rFonts w:ascii="Arial" w:hAnsi="Arial"/>
        </w:rPr>
        <w:t xml:space="preserve">ervice </w:t>
      </w:r>
      <w:r w:rsidR="007F0B1D" w:rsidRPr="009E5E84">
        <w:rPr>
          <w:rFonts w:ascii="Arial" w:hAnsi="Arial"/>
        </w:rPr>
        <w:t>p</w:t>
      </w:r>
      <w:r w:rsidR="007350CC" w:rsidRPr="009E5E84">
        <w:rPr>
          <w:rFonts w:ascii="Arial" w:hAnsi="Arial"/>
        </w:rPr>
        <w:t>rovision</w:t>
      </w:r>
      <w:bookmarkEnd w:id="84"/>
      <w:r w:rsidR="00A173F3" w:rsidRPr="009E5E84">
        <w:rPr>
          <w:rFonts w:ascii="Arial" w:hAnsi="Arial"/>
        </w:rPr>
        <w:t xml:space="preserve"> </w:t>
      </w:r>
    </w:p>
    <w:p w14:paraId="3E808C18" w14:textId="77777777" w:rsidR="00442931" w:rsidRPr="009E5E84" w:rsidRDefault="00732A4C" w:rsidP="00442931">
      <w:pPr>
        <w:rPr>
          <w:rFonts w:ascii="Arial" w:hAnsi="Arial" w:cs="Arial"/>
        </w:rPr>
      </w:pPr>
      <w:r w:rsidRPr="009E5E84">
        <w:rPr>
          <w:rFonts w:ascii="Arial" w:hAnsi="Arial" w:cs="Arial"/>
        </w:rPr>
        <w:t>These</w:t>
      </w:r>
      <w:r w:rsidR="00442931" w:rsidRPr="009E5E84">
        <w:rPr>
          <w:rFonts w:ascii="Arial" w:hAnsi="Arial" w:cs="Arial"/>
        </w:rPr>
        <w:t xml:space="preserve"> functions enable you to:</w:t>
      </w:r>
    </w:p>
    <w:p w14:paraId="648B43C4" w14:textId="77777777" w:rsidR="00F23A35" w:rsidRPr="009E5E84" w:rsidRDefault="00F23A35" w:rsidP="00AE510F">
      <w:pPr>
        <w:pStyle w:val="NDIABulletlvl1"/>
        <w:numPr>
          <w:ilvl w:val="1"/>
          <w:numId w:val="67"/>
        </w:numPr>
        <w:rPr>
          <w:rFonts w:ascii="Arial" w:hAnsi="Arial" w:cs="Arial"/>
        </w:rPr>
      </w:pPr>
      <w:r w:rsidRPr="009E5E84">
        <w:rPr>
          <w:rFonts w:ascii="Arial" w:hAnsi="Arial" w:cs="Arial"/>
        </w:rPr>
        <w:t>Find your active Participants</w:t>
      </w:r>
    </w:p>
    <w:p w14:paraId="4DB3A83E" w14:textId="77777777" w:rsidR="007277C0" w:rsidRPr="009E5E84" w:rsidRDefault="007277C0" w:rsidP="00AE510F">
      <w:pPr>
        <w:pStyle w:val="NDIABulletlvl1"/>
        <w:numPr>
          <w:ilvl w:val="1"/>
          <w:numId w:val="67"/>
        </w:numPr>
        <w:rPr>
          <w:rFonts w:ascii="Arial" w:hAnsi="Arial" w:cs="Arial"/>
        </w:rPr>
      </w:pPr>
      <w:r w:rsidRPr="009E5E84">
        <w:rPr>
          <w:rFonts w:ascii="Arial" w:hAnsi="Arial" w:cs="Arial"/>
        </w:rPr>
        <w:t xml:space="preserve">View a </w:t>
      </w:r>
      <w:r w:rsidRPr="009E5E84">
        <w:rPr>
          <w:rStyle w:val="Strong"/>
          <w:rFonts w:ascii="Arial" w:hAnsi="Arial" w:cs="Arial"/>
        </w:rPr>
        <w:t>Participant’s</w:t>
      </w:r>
      <w:r w:rsidRPr="009E5E84">
        <w:rPr>
          <w:rFonts w:ascii="Arial" w:hAnsi="Arial" w:cs="Arial"/>
        </w:rPr>
        <w:t xml:space="preserve"> </w:t>
      </w:r>
      <w:r w:rsidR="007F0B1D" w:rsidRPr="009E5E84">
        <w:rPr>
          <w:rFonts w:ascii="Arial" w:hAnsi="Arial" w:cs="Arial"/>
          <w:b/>
          <w:color w:val="6B2976"/>
        </w:rPr>
        <w:t>p</w:t>
      </w:r>
      <w:r w:rsidRPr="009E5E84">
        <w:rPr>
          <w:rFonts w:ascii="Arial" w:hAnsi="Arial" w:cs="Arial"/>
          <w:b/>
          <w:color w:val="6B2976"/>
        </w:rPr>
        <w:t>lan</w:t>
      </w:r>
      <w:r w:rsidRPr="009E5E84">
        <w:rPr>
          <w:rFonts w:ascii="Arial" w:hAnsi="Arial" w:cs="Arial"/>
        </w:rPr>
        <w:t xml:space="preserve"> (if you provide services to that </w:t>
      </w:r>
      <w:r w:rsidR="007F0B1D" w:rsidRPr="009E5E84">
        <w:rPr>
          <w:rFonts w:ascii="Arial" w:hAnsi="Arial" w:cs="Arial"/>
        </w:rPr>
        <w:t>p</w:t>
      </w:r>
      <w:r w:rsidRPr="009E5E84">
        <w:rPr>
          <w:rFonts w:ascii="Arial" w:hAnsi="Arial" w:cs="Arial"/>
        </w:rPr>
        <w:t>articipant</w:t>
      </w:r>
      <w:r w:rsidR="00EE7218" w:rsidRPr="009E5E84">
        <w:rPr>
          <w:rFonts w:ascii="Arial" w:hAnsi="Arial" w:cs="Arial"/>
        </w:rPr>
        <w:t xml:space="preserve"> and have their consent</w:t>
      </w:r>
      <w:r w:rsidRPr="009E5E84">
        <w:rPr>
          <w:rFonts w:ascii="Arial" w:hAnsi="Arial" w:cs="Arial"/>
        </w:rPr>
        <w:t>).</w:t>
      </w:r>
    </w:p>
    <w:p w14:paraId="004A3DE6" w14:textId="77777777" w:rsidR="00442931" w:rsidRPr="009E5E84" w:rsidRDefault="00442931" w:rsidP="00AE510F">
      <w:pPr>
        <w:pStyle w:val="NDIABulletlvl1"/>
        <w:numPr>
          <w:ilvl w:val="1"/>
          <w:numId w:val="67"/>
        </w:numPr>
        <w:rPr>
          <w:rFonts w:ascii="Arial" w:hAnsi="Arial" w:cs="Arial"/>
        </w:rPr>
      </w:pPr>
      <w:r w:rsidRPr="009E5E84">
        <w:rPr>
          <w:rFonts w:ascii="Arial" w:hAnsi="Arial" w:cs="Arial"/>
        </w:rPr>
        <w:t xml:space="preserve">View and manage your </w:t>
      </w:r>
      <w:r w:rsidR="00732A4C" w:rsidRPr="009E5E84">
        <w:rPr>
          <w:rStyle w:val="Strong"/>
          <w:rFonts w:ascii="Arial" w:hAnsi="Arial" w:cs="Arial"/>
        </w:rPr>
        <w:t>Service Bookings</w:t>
      </w:r>
      <w:r w:rsidRPr="009E5E84">
        <w:rPr>
          <w:rFonts w:ascii="Arial" w:hAnsi="Arial" w:cs="Arial"/>
        </w:rPr>
        <w:t xml:space="preserve"> (</w:t>
      </w:r>
      <w:r w:rsidR="00EE7218" w:rsidRPr="009E5E84">
        <w:rPr>
          <w:rFonts w:ascii="Arial" w:hAnsi="Arial" w:cs="Arial"/>
        </w:rPr>
        <w:t xml:space="preserve">these </w:t>
      </w:r>
      <w:r w:rsidR="00732A4C" w:rsidRPr="009E5E84">
        <w:rPr>
          <w:rFonts w:ascii="Arial" w:hAnsi="Arial" w:cs="Arial"/>
        </w:rPr>
        <w:t xml:space="preserve">record which supports you will provide to </w:t>
      </w:r>
      <w:r w:rsidR="007F0B1D" w:rsidRPr="009E5E84">
        <w:rPr>
          <w:rFonts w:ascii="Arial" w:hAnsi="Arial" w:cs="Arial"/>
        </w:rPr>
        <w:t>p</w:t>
      </w:r>
      <w:r w:rsidR="00732A4C" w:rsidRPr="009E5E84">
        <w:rPr>
          <w:rFonts w:ascii="Arial" w:hAnsi="Arial" w:cs="Arial"/>
        </w:rPr>
        <w:t>articipants, the value of the supports, and the period within which they will be provided</w:t>
      </w:r>
      <w:r w:rsidRPr="009E5E84">
        <w:rPr>
          <w:rFonts w:ascii="Arial" w:hAnsi="Arial" w:cs="Arial"/>
        </w:rPr>
        <w:t>).</w:t>
      </w:r>
    </w:p>
    <w:p w14:paraId="3B355F32" w14:textId="77777777" w:rsidR="00732A4C" w:rsidRPr="009E5E84" w:rsidRDefault="00732A4C" w:rsidP="00AE510F">
      <w:pPr>
        <w:pStyle w:val="NDIABulletlvl1"/>
        <w:numPr>
          <w:ilvl w:val="1"/>
          <w:numId w:val="67"/>
        </w:numPr>
        <w:rPr>
          <w:rFonts w:ascii="Arial" w:hAnsi="Arial" w:cs="Arial"/>
        </w:rPr>
      </w:pPr>
      <w:r w:rsidRPr="009E5E84">
        <w:rPr>
          <w:rFonts w:ascii="Arial" w:hAnsi="Arial" w:cs="Arial"/>
        </w:rPr>
        <w:t xml:space="preserve">View and manage your </w:t>
      </w:r>
      <w:r w:rsidRPr="009E5E84">
        <w:rPr>
          <w:rStyle w:val="Strong"/>
          <w:rFonts w:ascii="Arial" w:hAnsi="Arial" w:cs="Arial"/>
        </w:rPr>
        <w:t>Payment Requests</w:t>
      </w:r>
      <w:r w:rsidRPr="009E5E84">
        <w:rPr>
          <w:rFonts w:ascii="Arial" w:hAnsi="Arial" w:cs="Arial"/>
        </w:rPr>
        <w:t xml:space="preserve"> (how you submit claims for payment for supports delivered).</w:t>
      </w:r>
    </w:p>
    <w:p w14:paraId="0991D550" w14:textId="77777777" w:rsidR="00732A4C" w:rsidRPr="009E5E84" w:rsidRDefault="00732A4C" w:rsidP="00AE510F">
      <w:pPr>
        <w:pStyle w:val="NDIABulletlvl1"/>
        <w:numPr>
          <w:ilvl w:val="1"/>
          <w:numId w:val="67"/>
        </w:numPr>
        <w:rPr>
          <w:rFonts w:ascii="Arial" w:hAnsi="Arial" w:cs="Arial"/>
        </w:rPr>
      </w:pPr>
      <w:r w:rsidRPr="009E5E84">
        <w:rPr>
          <w:rFonts w:ascii="Arial" w:hAnsi="Arial" w:cs="Arial"/>
        </w:rPr>
        <w:t xml:space="preserve">View and respond to </w:t>
      </w:r>
      <w:r w:rsidRPr="009E5E84">
        <w:rPr>
          <w:rStyle w:val="Strong"/>
          <w:rFonts w:ascii="Arial" w:hAnsi="Arial" w:cs="Arial"/>
        </w:rPr>
        <w:t>Quotations</w:t>
      </w:r>
      <w:r w:rsidRPr="009E5E84">
        <w:rPr>
          <w:rFonts w:ascii="Arial" w:hAnsi="Arial" w:cs="Arial"/>
        </w:rPr>
        <w:t xml:space="preserve"> (requests for quotes for supports from the </w:t>
      </w:r>
      <w:r w:rsidR="00C33C3E" w:rsidRPr="009E5E84">
        <w:rPr>
          <w:rFonts w:ascii="Arial" w:hAnsi="Arial" w:cs="Arial"/>
        </w:rPr>
        <w:t>Agency</w:t>
      </w:r>
      <w:r w:rsidRPr="009E5E84">
        <w:rPr>
          <w:rFonts w:ascii="Arial" w:hAnsi="Arial" w:cs="Arial"/>
        </w:rPr>
        <w:t xml:space="preserve"> or a participant).</w:t>
      </w:r>
    </w:p>
    <w:p w14:paraId="3AB11F40" w14:textId="77777777" w:rsidR="00A173F3" w:rsidRPr="009E5E84" w:rsidRDefault="00732A4C" w:rsidP="00AE510F">
      <w:pPr>
        <w:pStyle w:val="NDIABulletlvl1"/>
        <w:numPr>
          <w:ilvl w:val="1"/>
          <w:numId w:val="67"/>
        </w:numPr>
        <w:rPr>
          <w:rFonts w:ascii="Arial" w:hAnsi="Arial" w:cs="Arial"/>
        </w:rPr>
      </w:pPr>
      <w:r w:rsidRPr="009E5E84">
        <w:rPr>
          <w:rFonts w:ascii="Arial" w:hAnsi="Arial" w:cs="Arial"/>
        </w:rPr>
        <w:t xml:space="preserve">View </w:t>
      </w:r>
      <w:r w:rsidRPr="009E5E84">
        <w:rPr>
          <w:rStyle w:val="Strong"/>
          <w:rFonts w:ascii="Arial" w:hAnsi="Arial" w:cs="Arial"/>
        </w:rPr>
        <w:t>Referrals</w:t>
      </w:r>
      <w:r w:rsidRPr="009E5E84">
        <w:rPr>
          <w:rFonts w:ascii="Arial" w:hAnsi="Arial" w:cs="Arial"/>
        </w:rPr>
        <w:t xml:space="preserve"> to your organisation (</w:t>
      </w:r>
      <w:r w:rsidR="00EE7218" w:rsidRPr="009E5E84">
        <w:rPr>
          <w:rFonts w:ascii="Arial" w:hAnsi="Arial" w:cs="Arial"/>
        </w:rPr>
        <w:t>created by the Agency when a participant would like you to contact them</w:t>
      </w:r>
      <w:r w:rsidRPr="009E5E84">
        <w:rPr>
          <w:rFonts w:ascii="Arial" w:hAnsi="Arial" w:cs="Arial"/>
        </w:rPr>
        <w:t>).</w:t>
      </w:r>
    </w:p>
    <w:p w14:paraId="3808B524" w14:textId="77777777" w:rsidR="00732A4C" w:rsidRPr="009E5E84" w:rsidRDefault="00732A4C" w:rsidP="00AE510F">
      <w:pPr>
        <w:pStyle w:val="NDIABulletlvl1"/>
        <w:numPr>
          <w:ilvl w:val="1"/>
          <w:numId w:val="67"/>
        </w:numPr>
        <w:rPr>
          <w:rFonts w:ascii="Arial" w:hAnsi="Arial" w:cs="Arial"/>
        </w:rPr>
      </w:pPr>
      <w:r w:rsidRPr="009E5E84">
        <w:rPr>
          <w:rFonts w:ascii="Arial" w:hAnsi="Arial" w:cs="Arial"/>
        </w:rPr>
        <w:t xml:space="preserve">Use the </w:t>
      </w:r>
      <w:r w:rsidRPr="009E5E84">
        <w:rPr>
          <w:rStyle w:val="Strong"/>
          <w:rFonts w:ascii="Arial" w:hAnsi="Arial" w:cs="Arial"/>
        </w:rPr>
        <w:t>Provider Finder</w:t>
      </w:r>
      <w:r w:rsidRPr="009E5E84">
        <w:rPr>
          <w:rFonts w:ascii="Arial" w:hAnsi="Arial" w:cs="Arial"/>
        </w:rPr>
        <w:t xml:space="preserve"> (to find additional supports for a </w:t>
      </w:r>
      <w:r w:rsidR="007F0B1D" w:rsidRPr="009E5E84">
        <w:rPr>
          <w:rFonts w:ascii="Arial" w:hAnsi="Arial" w:cs="Arial"/>
        </w:rPr>
        <w:t>p</w:t>
      </w:r>
      <w:r w:rsidRPr="009E5E84">
        <w:rPr>
          <w:rFonts w:ascii="Arial" w:hAnsi="Arial" w:cs="Arial"/>
        </w:rPr>
        <w:t>articipant).</w:t>
      </w:r>
    </w:p>
    <w:p w14:paraId="4119E638" w14:textId="77777777" w:rsidR="003B47A6" w:rsidRPr="009E5E84" w:rsidRDefault="003B47A6" w:rsidP="00AE510F">
      <w:pPr>
        <w:pStyle w:val="NDIABulletlvl1"/>
        <w:numPr>
          <w:ilvl w:val="1"/>
          <w:numId w:val="67"/>
        </w:numPr>
        <w:rPr>
          <w:rFonts w:ascii="Arial" w:hAnsi="Arial" w:cs="Arial"/>
        </w:rPr>
      </w:pPr>
      <w:r w:rsidRPr="009E5E84">
        <w:rPr>
          <w:rStyle w:val="Strong"/>
          <w:rFonts w:ascii="Arial" w:hAnsi="Arial" w:cs="Arial"/>
        </w:rPr>
        <w:t>Upload Evidence</w:t>
      </w:r>
      <w:r w:rsidRPr="009E5E84">
        <w:rPr>
          <w:rFonts w:ascii="Arial" w:hAnsi="Arial" w:cs="Arial"/>
        </w:rPr>
        <w:t xml:space="preserve"> related to the </w:t>
      </w:r>
      <w:r w:rsidR="007F0B1D" w:rsidRPr="009E5E84">
        <w:rPr>
          <w:rFonts w:ascii="Arial" w:hAnsi="Arial" w:cs="Arial"/>
        </w:rPr>
        <w:t>p</w:t>
      </w:r>
      <w:r w:rsidRPr="009E5E84">
        <w:rPr>
          <w:rFonts w:ascii="Arial" w:hAnsi="Arial" w:cs="Arial"/>
        </w:rPr>
        <w:t>articipant or their supports.</w:t>
      </w:r>
    </w:p>
    <w:p w14:paraId="19A1B868" w14:textId="77777777" w:rsidR="00C87997" w:rsidRPr="009E5E84" w:rsidRDefault="00002D97" w:rsidP="00C87997">
      <w:pPr>
        <w:pStyle w:val="Heading2"/>
        <w:rPr>
          <w:rFonts w:ascii="Arial" w:hAnsi="Arial" w:cs="Arial"/>
        </w:rPr>
      </w:pPr>
      <w:bookmarkStart w:id="85" w:name="_Toc529344322"/>
      <w:r w:rsidRPr="009E5E84">
        <w:rPr>
          <w:rFonts w:ascii="Arial" w:hAnsi="Arial" w:cs="Arial"/>
        </w:rPr>
        <w:t>Finding Participants</w:t>
      </w:r>
      <w:bookmarkEnd w:id="85"/>
    </w:p>
    <w:p w14:paraId="6C2C1AE3" w14:textId="77777777" w:rsidR="00B82C58" w:rsidRPr="009E5E84" w:rsidRDefault="00DB3F74" w:rsidP="00B82C58">
      <w:pPr>
        <w:rPr>
          <w:rFonts w:ascii="Arial" w:hAnsi="Arial" w:cs="Arial"/>
        </w:rPr>
      </w:pPr>
      <w:r w:rsidRPr="009E5E84">
        <w:rPr>
          <w:rFonts w:ascii="Arial" w:hAnsi="Arial" w:cs="Arial"/>
        </w:rPr>
        <w:t xml:space="preserve">All </w:t>
      </w:r>
      <w:r w:rsidR="00B82C58" w:rsidRPr="009E5E84">
        <w:rPr>
          <w:rFonts w:ascii="Arial" w:hAnsi="Arial" w:cs="Arial"/>
        </w:rPr>
        <w:t xml:space="preserve">of your active </w:t>
      </w:r>
      <w:r w:rsidR="00EB1604" w:rsidRPr="009E5E84">
        <w:rPr>
          <w:rFonts w:ascii="Arial" w:hAnsi="Arial" w:cs="Arial"/>
        </w:rPr>
        <w:t>participants</w:t>
      </w:r>
      <w:r w:rsidR="00B82C58" w:rsidRPr="009E5E84">
        <w:rPr>
          <w:rFonts w:ascii="Arial" w:hAnsi="Arial" w:cs="Arial"/>
        </w:rPr>
        <w:t xml:space="preserve"> will </w:t>
      </w:r>
      <w:r w:rsidR="00EB1604" w:rsidRPr="009E5E84">
        <w:rPr>
          <w:rFonts w:ascii="Arial" w:hAnsi="Arial" w:cs="Arial"/>
        </w:rPr>
        <w:t>appear</w:t>
      </w:r>
      <w:r w:rsidR="00B82C58" w:rsidRPr="009E5E84">
        <w:rPr>
          <w:rFonts w:ascii="Arial" w:hAnsi="Arial" w:cs="Arial"/>
        </w:rPr>
        <w:t xml:space="preserve"> in </w:t>
      </w:r>
      <w:r w:rsidR="00B82C58" w:rsidRPr="009E5E84">
        <w:rPr>
          <w:rStyle w:val="Strong"/>
          <w:rFonts w:ascii="Arial" w:hAnsi="Arial" w:cs="Arial"/>
        </w:rPr>
        <w:t xml:space="preserve">My Participants. </w:t>
      </w:r>
      <w:r w:rsidR="00B82C58" w:rsidRPr="009E5E84">
        <w:rPr>
          <w:rFonts w:ascii="Arial" w:hAnsi="Arial" w:cs="Arial"/>
        </w:rPr>
        <w:t>When you open</w:t>
      </w:r>
      <w:r w:rsidR="00B82C58" w:rsidRPr="009E5E84">
        <w:rPr>
          <w:rStyle w:val="Strong"/>
          <w:rFonts w:ascii="Arial" w:hAnsi="Arial" w:cs="Arial"/>
        </w:rPr>
        <w:t xml:space="preserve"> My Participants</w:t>
      </w:r>
      <w:r w:rsidR="00B82C58" w:rsidRPr="009E5E84">
        <w:rPr>
          <w:rFonts w:ascii="Arial" w:hAnsi="Arial" w:cs="Arial"/>
        </w:rPr>
        <w:t>, you can search for a participant and quickly view their plan, view or create service bookings and payment requests.</w:t>
      </w:r>
    </w:p>
    <w:p w14:paraId="55E53B10" w14:textId="0ABDFA7A" w:rsidR="00117CF4" w:rsidRPr="009E5E84" w:rsidRDefault="00117CF4" w:rsidP="002800C6">
      <w:pPr>
        <w:pStyle w:val="BodyText1"/>
        <w:rPr>
          <w:rStyle w:val="Strong"/>
          <w:rFonts w:ascii="Arial" w:hAnsi="Arial" w:cs="Arial"/>
          <w:b w:val="0"/>
          <w:bCs w:val="0"/>
          <w:color w:val="auto"/>
        </w:rPr>
      </w:pPr>
      <w:r w:rsidRPr="009E5E84">
        <w:rPr>
          <w:rFonts w:ascii="Arial" w:hAnsi="Arial" w:cs="Arial"/>
          <w:noProof/>
          <w:lang w:eastAsia="en-AU"/>
        </w:rPr>
        <w:drawing>
          <wp:inline distT="0" distB="0" distL="0" distR="0" wp14:anchorId="7D81C3E5" wp14:editId="3FE68D0D">
            <wp:extent cx="274320" cy="274320"/>
            <wp:effectExtent l="0" t="0" r="5080" b="5080"/>
            <wp:docPr id="40" name="Picture 40" descr="Note icon" title="No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inline>
        </w:drawing>
      </w:r>
      <w:r w:rsidRPr="009E5E84">
        <w:rPr>
          <w:rFonts w:ascii="Arial" w:hAnsi="Arial" w:cs="Arial"/>
        </w:rPr>
        <w:t xml:space="preserve"> The NDIA requires consent from participants to share their plans with providers. Only participants and their nominees can provide the NDIA with the consent to share their plans with providers. Participants have the choice to either share, or not share their plans with you and can withdraw consent at any time.</w:t>
      </w:r>
    </w:p>
    <w:p w14:paraId="5617B099" w14:textId="77777777" w:rsidR="00DB3F74" w:rsidRPr="009E5E84" w:rsidRDefault="00DB3F74" w:rsidP="00822E6E">
      <w:pPr>
        <w:pStyle w:val="Steps"/>
        <w:numPr>
          <w:ilvl w:val="0"/>
          <w:numId w:val="32"/>
        </w:numPr>
        <w:rPr>
          <w:rFonts w:ascii="Arial" w:hAnsi="Arial" w:cs="Arial"/>
        </w:rPr>
      </w:pPr>
      <w:r w:rsidRPr="009E5E84">
        <w:rPr>
          <w:rFonts w:ascii="Arial" w:hAnsi="Arial" w:cs="Arial"/>
        </w:rPr>
        <w:t xml:space="preserve">Select the </w:t>
      </w:r>
      <w:r w:rsidR="00B82C58" w:rsidRPr="009E5E84">
        <w:rPr>
          <w:rStyle w:val="Strong"/>
          <w:rFonts w:ascii="Arial" w:hAnsi="Arial" w:cs="Arial"/>
        </w:rPr>
        <w:t>My Part</w:t>
      </w:r>
      <w:r w:rsidR="00EB1604" w:rsidRPr="009E5E84">
        <w:rPr>
          <w:rStyle w:val="Strong"/>
          <w:rFonts w:ascii="Arial" w:hAnsi="Arial" w:cs="Arial"/>
        </w:rPr>
        <w:t>ic</w:t>
      </w:r>
      <w:r w:rsidR="00B82C58" w:rsidRPr="009E5E84">
        <w:rPr>
          <w:rStyle w:val="Strong"/>
          <w:rFonts w:ascii="Arial" w:hAnsi="Arial" w:cs="Arial"/>
        </w:rPr>
        <w:t>ipants</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 page.</w:t>
      </w:r>
    </w:p>
    <w:p w14:paraId="65DECAFA" w14:textId="66BF5BCF" w:rsidR="00F23A35" w:rsidRPr="009E5E84" w:rsidRDefault="00DE24D9" w:rsidP="00E1233B">
      <w:pPr>
        <w:rPr>
          <w:rFonts w:ascii="Arial" w:hAnsi="Arial" w:cs="Arial"/>
        </w:rPr>
      </w:pPr>
      <w:r w:rsidRPr="009E5E84">
        <w:rPr>
          <w:rFonts w:ascii="Arial" w:hAnsi="Arial" w:cs="Arial"/>
          <w:noProof/>
          <w:lang w:eastAsia="en-AU"/>
        </w:rPr>
        <w:drawing>
          <wp:inline distT="0" distB="0" distL="0" distR="0" wp14:anchorId="2BF76B19" wp14:editId="5631EEF0">
            <wp:extent cx="896166" cy="931545"/>
            <wp:effectExtent l="25400" t="25400" r="18415" b="33655"/>
            <wp:docPr id="251" name="Picture 251" descr="Screenshot of My Participants tile" title="Screenshot of My Participant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nips%20enhanced/8g.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4077" t="3074" r="3908" b="4176"/>
                    <a:stretch/>
                  </pic:blipFill>
                  <pic:spPr bwMode="auto">
                    <a:xfrm>
                      <a:off x="0" y="0"/>
                      <a:ext cx="897480" cy="932911"/>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2F1DBA27" w14:textId="77777777" w:rsidR="00B82C58" w:rsidRPr="009E5E84" w:rsidRDefault="00B82C58" w:rsidP="00002D97">
      <w:pPr>
        <w:rPr>
          <w:rFonts w:ascii="Arial" w:hAnsi="Arial" w:cs="Arial"/>
        </w:rPr>
      </w:pPr>
    </w:p>
    <w:p w14:paraId="227B4223"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22E94A92" w14:textId="55DB8A14" w:rsidR="00B82C58" w:rsidRPr="009E5E84" w:rsidRDefault="00EB1604" w:rsidP="00822E6E">
      <w:pPr>
        <w:pStyle w:val="Steps"/>
        <w:numPr>
          <w:ilvl w:val="0"/>
          <w:numId w:val="32"/>
        </w:numPr>
        <w:rPr>
          <w:rFonts w:ascii="Arial" w:hAnsi="Arial" w:cs="Arial"/>
        </w:rPr>
      </w:pPr>
      <w:r w:rsidRPr="009E5E84">
        <w:rPr>
          <w:rFonts w:ascii="Arial" w:hAnsi="Arial" w:cs="Arial"/>
        </w:rPr>
        <w:lastRenderedPageBreak/>
        <w:t>A list of active participants</w:t>
      </w:r>
      <w:r w:rsidR="00B82C58" w:rsidRPr="009E5E84">
        <w:rPr>
          <w:rFonts w:ascii="Arial" w:hAnsi="Arial" w:cs="Arial"/>
        </w:rPr>
        <w:t xml:space="preserve"> sorted by first name is displayed. From here you can select the </w:t>
      </w:r>
      <w:r w:rsidRPr="009E5E84">
        <w:rPr>
          <w:rFonts w:ascii="Arial" w:hAnsi="Arial" w:cs="Arial"/>
        </w:rPr>
        <w:t>links to</w:t>
      </w:r>
      <w:r w:rsidR="00B82C58" w:rsidRPr="009E5E84">
        <w:rPr>
          <w:rFonts w:ascii="Arial" w:hAnsi="Arial" w:cs="Arial"/>
        </w:rPr>
        <w:t xml:space="preserve"> view their plan, view or create service bookings and payment requests.</w:t>
      </w:r>
    </w:p>
    <w:p w14:paraId="6ADE9A2E" w14:textId="10DF07AF" w:rsidR="002957A3" w:rsidRPr="009E5E84" w:rsidRDefault="00232AA3">
      <w:pPr>
        <w:spacing w:after="200" w:line="276" w:lineRule="auto"/>
        <w:rPr>
          <w:rFonts w:ascii="Arial" w:hAnsi="Arial" w:cs="Arial"/>
          <w:lang w:eastAsia="en-AU"/>
        </w:rPr>
      </w:pPr>
      <w:r w:rsidRPr="009E5E84">
        <w:rPr>
          <w:rFonts w:ascii="Arial" w:hAnsi="Arial" w:cs="Arial"/>
          <w:noProof/>
          <w:lang w:eastAsia="en-AU"/>
        </w:rPr>
        <w:drawing>
          <wp:inline distT="0" distB="0" distL="0" distR="0" wp14:anchorId="57367D12" wp14:editId="02334842">
            <wp:extent cx="5725795" cy="3211032"/>
            <wp:effectExtent l="25400" t="25400" r="14605" b="15240"/>
            <wp:docPr id="252" name="Picture 252" descr="Screenshot of My particpants" title="Screenshot of My particp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snips%20enhanced/44a.PNG"/>
                    <pic:cNvPicPr>
                      <a:picLocks noChangeAspect="1" noChangeArrowheads="1"/>
                    </pic:cNvPicPr>
                  </pic:nvPicPr>
                  <pic:blipFill rotWithShape="1">
                    <a:blip r:embed="rId93">
                      <a:extLst>
                        <a:ext uri="{28A0092B-C50C-407E-A947-70E740481C1C}">
                          <a14:useLocalDpi xmlns:a14="http://schemas.microsoft.com/office/drawing/2010/main" val="0"/>
                        </a:ext>
                      </a:extLst>
                    </a:blip>
                    <a:srcRect b="13501"/>
                    <a:stretch/>
                  </pic:blipFill>
                  <pic:spPr bwMode="auto">
                    <a:xfrm>
                      <a:off x="0" y="0"/>
                      <a:ext cx="5725795" cy="3211032"/>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2957A3" w:rsidRPr="009E5E84">
        <w:rPr>
          <w:rFonts w:ascii="Arial" w:hAnsi="Arial" w:cs="Arial"/>
        </w:rPr>
        <w:br w:type="page"/>
      </w:r>
    </w:p>
    <w:p w14:paraId="78CDBA10" w14:textId="77777777" w:rsidR="00B82C58" w:rsidRPr="009E5E84" w:rsidRDefault="00B82C58" w:rsidP="00822E6E">
      <w:pPr>
        <w:pStyle w:val="Steps"/>
        <w:numPr>
          <w:ilvl w:val="0"/>
          <w:numId w:val="32"/>
        </w:numPr>
        <w:rPr>
          <w:rFonts w:ascii="Arial" w:hAnsi="Arial" w:cs="Arial"/>
        </w:rPr>
      </w:pPr>
      <w:r w:rsidRPr="009E5E84">
        <w:rPr>
          <w:rFonts w:ascii="Arial" w:hAnsi="Arial" w:cs="Arial"/>
        </w:rPr>
        <w:lastRenderedPageBreak/>
        <w:t xml:space="preserve">To search for a participant, type their name or NDIS number in the </w:t>
      </w:r>
      <w:r w:rsidRPr="009E5E84">
        <w:rPr>
          <w:rStyle w:val="Strong"/>
          <w:rFonts w:ascii="Arial" w:hAnsi="Arial" w:cs="Arial"/>
        </w:rPr>
        <w:t xml:space="preserve">Find a Participant </w:t>
      </w:r>
      <w:r w:rsidRPr="009E5E84">
        <w:rPr>
          <w:rFonts w:ascii="Arial" w:hAnsi="Arial" w:cs="Arial"/>
        </w:rPr>
        <w:t xml:space="preserve">field and select </w:t>
      </w:r>
      <w:r w:rsidRPr="009E5E84">
        <w:rPr>
          <w:rStyle w:val="Strong"/>
          <w:rFonts w:ascii="Arial" w:hAnsi="Arial" w:cs="Arial"/>
        </w:rPr>
        <w:t>Search</w:t>
      </w:r>
      <w:r w:rsidRPr="009E5E84">
        <w:rPr>
          <w:rFonts w:ascii="Arial" w:hAnsi="Arial" w:cs="Arial"/>
        </w:rPr>
        <w:t>.</w:t>
      </w:r>
    </w:p>
    <w:p w14:paraId="0767F2A0" w14:textId="23878A52" w:rsidR="00117CF4" w:rsidRPr="009E5E84" w:rsidRDefault="00232AA3" w:rsidP="00002D97">
      <w:pPr>
        <w:rPr>
          <w:rFonts w:ascii="Arial" w:hAnsi="Arial" w:cs="Arial"/>
        </w:rPr>
      </w:pPr>
      <w:r w:rsidRPr="009E5E84">
        <w:rPr>
          <w:rFonts w:ascii="Arial" w:hAnsi="Arial" w:cs="Arial"/>
          <w:noProof/>
          <w:lang w:eastAsia="en-AU"/>
        </w:rPr>
        <w:drawing>
          <wp:inline distT="0" distB="0" distL="0" distR="0" wp14:anchorId="3D38EA77" wp14:editId="3C3D4AFD">
            <wp:extent cx="5719770" cy="7229742"/>
            <wp:effectExtent l="25400" t="25400" r="20955" b="34925"/>
            <wp:docPr id="253" name="Picture 253" descr="Screenshot of My particpants list" title="Screenshot of My particpants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snips%20enhanced/44b.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2664" cy="7246040"/>
                    </a:xfrm>
                    <a:prstGeom prst="rect">
                      <a:avLst/>
                    </a:prstGeom>
                    <a:noFill/>
                    <a:ln w="3175">
                      <a:solidFill>
                        <a:schemeClr val="tx1">
                          <a:lumMod val="50000"/>
                          <a:lumOff val="50000"/>
                        </a:schemeClr>
                      </a:solidFill>
                    </a:ln>
                  </pic:spPr>
                </pic:pic>
              </a:graphicData>
            </a:graphic>
          </wp:inline>
        </w:drawing>
      </w:r>
    </w:p>
    <w:p w14:paraId="03C253C3" w14:textId="77777777" w:rsidR="00117CF4" w:rsidRPr="009E5E84" w:rsidRDefault="00117CF4" w:rsidP="00822E6E">
      <w:pPr>
        <w:pStyle w:val="Steps"/>
        <w:numPr>
          <w:ilvl w:val="0"/>
          <w:numId w:val="32"/>
        </w:numPr>
        <w:rPr>
          <w:rFonts w:ascii="Arial" w:hAnsi="Arial" w:cs="Arial"/>
        </w:rPr>
      </w:pPr>
      <w:r w:rsidRPr="009E5E84">
        <w:rPr>
          <w:rFonts w:ascii="Arial" w:hAnsi="Arial" w:cs="Arial"/>
        </w:rPr>
        <w:t xml:space="preserve">To view the plan, select the </w:t>
      </w:r>
      <w:r w:rsidRPr="009E5E84">
        <w:rPr>
          <w:rStyle w:val="Strong"/>
          <w:rFonts w:ascii="Arial" w:hAnsi="Arial" w:cs="Arial"/>
        </w:rPr>
        <w:t>View</w:t>
      </w:r>
      <w:r w:rsidRPr="009E5E84">
        <w:rPr>
          <w:rFonts w:ascii="Arial" w:hAnsi="Arial" w:cs="Arial"/>
        </w:rPr>
        <w:t xml:space="preserve"> link and following instructions from Step 8 in the View Plan section below.</w:t>
      </w:r>
    </w:p>
    <w:p w14:paraId="51140EF8" w14:textId="77777777" w:rsidR="008B4B66" w:rsidRPr="009E5E84" w:rsidRDefault="008B4B66" w:rsidP="003B47A6">
      <w:pPr>
        <w:pStyle w:val="Heading2"/>
        <w:rPr>
          <w:rFonts w:ascii="Arial" w:hAnsi="Arial" w:cs="Arial"/>
        </w:rPr>
      </w:pPr>
      <w:bookmarkStart w:id="86" w:name="_Toc529344323"/>
      <w:r w:rsidRPr="009E5E84">
        <w:rPr>
          <w:rFonts w:ascii="Arial" w:hAnsi="Arial" w:cs="Arial"/>
        </w:rPr>
        <w:lastRenderedPageBreak/>
        <w:t xml:space="preserve">View </w:t>
      </w:r>
      <w:r w:rsidR="00037FDF" w:rsidRPr="009E5E84">
        <w:rPr>
          <w:rFonts w:ascii="Arial" w:hAnsi="Arial" w:cs="Arial"/>
        </w:rPr>
        <w:t>p</w:t>
      </w:r>
      <w:r w:rsidRPr="009E5E84">
        <w:rPr>
          <w:rFonts w:ascii="Arial" w:hAnsi="Arial" w:cs="Arial"/>
        </w:rPr>
        <w:t>lan</w:t>
      </w:r>
      <w:bookmarkEnd w:id="86"/>
    </w:p>
    <w:p w14:paraId="098F239A" w14:textId="77777777" w:rsidR="008B4B66" w:rsidRPr="009E5E84" w:rsidRDefault="008B4B66" w:rsidP="008B4B66">
      <w:pPr>
        <w:pStyle w:val="BodyText1"/>
        <w:rPr>
          <w:rFonts w:ascii="Arial" w:hAnsi="Arial" w:cs="Arial"/>
        </w:rPr>
      </w:pPr>
      <w:r w:rsidRPr="009E5E84">
        <w:rPr>
          <w:rStyle w:val="Strong"/>
          <w:rFonts w:ascii="Arial" w:hAnsi="Arial" w:cs="Arial"/>
        </w:rPr>
        <w:t>View Plan</w:t>
      </w:r>
      <w:r w:rsidRPr="009E5E84">
        <w:rPr>
          <w:rFonts w:ascii="Arial" w:hAnsi="Arial" w:cs="Arial"/>
          <w:b/>
          <w:bCs/>
        </w:rPr>
        <w:t xml:space="preserve"> </w:t>
      </w:r>
      <w:r w:rsidRPr="009E5E84">
        <w:rPr>
          <w:rFonts w:ascii="Arial" w:hAnsi="Arial" w:cs="Arial"/>
        </w:rPr>
        <w:t xml:space="preserve">allows you to view the plans of participants that you have active service bookings </w:t>
      </w:r>
      <w:r w:rsidR="00EB1604" w:rsidRPr="009E5E84">
        <w:rPr>
          <w:rFonts w:ascii="Arial" w:hAnsi="Arial" w:cs="Arial"/>
        </w:rPr>
        <w:t>with and</w:t>
      </w:r>
      <w:r w:rsidRPr="009E5E84">
        <w:rPr>
          <w:rFonts w:ascii="Arial" w:hAnsi="Arial" w:cs="Arial"/>
        </w:rPr>
        <w:t xml:space="preserve"> have given the NDIA consent to share their plan with you.</w:t>
      </w:r>
    </w:p>
    <w:p w14:paraId="535586D0" w14:textId="77777777" w:rsidR="008C5CD8" w:rsidRPr="009E5E84" w:rsidRDefault="008B4B66">
      <w:pPr>
        <w:pStyle w:val="BodyText1"/>
        <w:rPr>
          <w:rFonts w:ascii="Arial" w:hAnsi="Arial" w:cs="Arial"/>
        </w:rPr>
      </w:pPr>
      <w:r w:rsidRPr="009E5E84">
        <w:rPr>
          <w:rFonts w:ascii="Arial" w:hAnsi="Arial" w:cs="Arial"/>
          <w:noProof/>
          <w:lang w:eastAsia="en-AU"/>
        </w:rPr>
        <w:drawing>
          <wp:inline distT="0" distB="0" distL="0" distR="0" wp14:anchorId="505FAAB7" wp14:editId="01251FB4">
            <wp:extent cx="274320" cy="274320"/>
            <wp:effectExtent l="0" t="0" r="0" b="0"/>
            <wp:docPr id="5745" name="Picture 5745"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inline>
        </w:drawing>
      </w:r>
      <w:r w:rsidRPr="009E5E84">
        <w:rPr>
          <w:rFonts w:ascii="Arial" w:hAnsi="Arial" w:cs="Arial"/>
        </w:rPr>
        <w:t xml:space="preserve"> The NDIA requires consent from participants to share </w:t>
      </w:r>
      <w:r w:rsidR="005D6485" w:rsidRPr="009E5E84">
        <w:rPr>
          <w:rFonts w:ascii="Arial" w:hAnsi="Arial" w:cs="Arial"/>
        </w:rPr>
        <w:t xml:space="preserve">their </w:t>
      </w:r>
      <w:r w:rsidRPr="009E5E84">
        <w:rPr>
          <w:rFonts w:ascii="Arial" w:hAnsi="Arial" w:cs="Arial"/>
        </w:rPr>
        <w:t>plans with providers. Only participants and their nominees can provide the NDIA with the consent to share their plans with providers. Participants have the choice to either share, or not share their plans with you and can withdraw consent at any time.</w:t>
      </w:r>
    </w:p>
    <w:p w14:paraId="1321B86D" w14:textId="77777777" w:rsidR="008B4B66" w:rsidRPr="009E5E84" w:rsidRDefault="008B4B66" w:rsidP="00DE7E25">
      <w:pPr>
        <w:pStyle w:val="Steps"/>
        <w:numPr>
          <w:ilvl w:val="0"/>
          <w:numId w:val="8"/>
        </w:numPr>
        <w:ind w:left="426" w:hanging="426"/>
        <w:rPr>
          <w:rFonts w:ascii="Arial" w:hAnsi="Arial" w:cs="Arial"/>
        </w:rPr>
      </w:pPr>
      <w:r w:rsidRPr="009E5E84">
        <w:rPr>
          <w:rFonts w:ascii="Arial" w:hAnsi="Arial" w:cs="Arial"/>
        </w:rPr>
        <w:t xml:space="preserve">On the home page select </w:t>
      </w:r>
      <w:r w:rsidRPr="009E5E84">
        <w:rPr>
          <w:rStyle w:val="Strong"/>
          <w:rFonts w:ascii="Arial" w:hAnsi="Arial" w:cs="Arial"/>
        </w:rPr>
        <w:t>View Plan</w:t>
      </w:r>
      <w:r w:rsidRPr="009E5E84">
        <w:rPr>
          <w:rFonts w:ascii="Arial" w:hAnsi="Arial" w:cs="Arial"/>
        </w:rPr>
        <w:t>.</w:t>
      </w:r>
    </w:p>
    <w:p w14:paraId="0FACDF6E" w14:textId="67009A3D" w:rsidR="008B4B66" w:rsidRPr="009E5E84" w:rsidRDefault="00232AA3" w:rsidP="008B4B66">
      <w:pPr>
        <w:pStyle w:val="BodyText1"/>
        <w:rPr>
          <w:rFonts w:ascii="Arial" w:hAnsi="Arial" w:cs="Arial"/>
        </w:rPr>
      </w:pPr>
      <w:r w:rsidRPr="009E5E84">
        <w:rPr>
          <w:rFonts w:ascii="Arial" w:hAnsi="Arial" w:cs="Arial"/>
          <w:noProof/>
          <w:lang w:eastAsia="en-AU"/>
        </w:rPr>
        <w:drawing>
          <wp:inline distT="0" distB="0" distL="0" distR="0" wp14:anchorId="15067343" wp14:editId="4F4AF375">
            <wp:extent cx="1447200" cy="1476000"/>
            <wp:effectExtent l="25400" t="25400" r="26035" b="22860"/>
            <wp:docPr id="255" name="Picture 255" descr="Screenshot of View Plan tile" title="Screenshot of View Pla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ips%20enhanced/8t.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92" t="1312" r="4711" b="5093"/>
                    <a:stretch/>
                  </pic:blipFill>
                  <pic:spPr bwMode="auto">
                    <a:xfrm>
                      <a:off x="0" y="0"/>
                      <a:ext cx="1447200" cy="14760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76042A6B" w14:textId="77777777" w:rsidR="008B4B66" w:rsidRPr="009E5E84" w:rsidRDefault="008B4B66" w:rsidP="008B4B66">
      <w:pPr>
        <w:pStyle w:val="BodyText1"/>
        <w:rPr>
          <w:rFonts w:ascii="Arial" w:hAnsi="Arial" w:cs="Arial"/>
        </w:rPr>
      </w:pPr>
      <w:r w:rsidRPr="009E5E84">
        <w:rPr>
          <w:rFonts w:ascii="Arial" w:hAnsi="Arial" w:cs="Arial"/>
        </w:rPr>
        <w:t xml:space="preserve">A </w:t>
      </w:r>
      <w:r w:rsidRPr="009E5E84">
        <w:rPr>
          <w:rFonts w:ascii="Arial" w:hAnsi="Arial" w:cs="Arial"/>
          <w:b/>
          <w:color w:val="6B2976"/>
        </w:rPr>
        <w:t>Participant Search</w:t>
      </w:r>
      <w:r w:rsidRPr="009E5E84">
        <w:rPr>
          <w:rFonts w:ascii="Arial" w:hAnsi="Arial" w:cs="Arial"/>
          <w:color w:val="6B2976"/>
        </w:rPr>
        <w:t xml:space="preserve"> </w:t>
      </w:r>
      <w:r w:rsidRPr="009E5E84">
        <w:rPr>
          <w:rFonts w:ascii="Arial" w:hAnsi="Arial" w:cs="Arial"/>
        </w:rPr>
        <w:t>screen displays.</w:t>
      </w:r>
    </w:p>
    <w:p w14:paraId="18DC3233" w14:textId="20D14F8E" w:rsidR="008B4B66" w:rsidRPr="009E5E84" w:rsidRDefault="008B4B66" w:rsidP="00DE7E25">
      <w:pPr>
        <w:pStyle w:val="Steps"/>
        <w:numPr>
          <w:ilvl w:val="0"/>
          <w:numId w:val="8"/>
        </w:numPr>
        <w:rPr>
          <w:rFonts w:ascii="Arial" w:hAnsi="Arial" w:cs="Arial"/>
          <w:b/>
          <w:color w:val="6B2976"/>
        </w:rPr>
      </w:pPr>
      <w:r w:rsidRPr="009E5E84">
        <w:rPr>
          <w:rFonts w:ascii="Arial" w:hAnsi="Arial" w:cs="Arial"/>
        </w:rPr>
        <w:t xml:space="preserve">A </w:t>
      </w:r>
      <w:r w:rsidR="00DF44C9" w:rsidRPr="009E5E84">
        <w:rPr>
          <w:rFonts w:ascii="Arial" w:hAnsi="Arial" w:cs="Arial"/>
        </w:rPr>
        <w:t>dropdown</w:t>
      </w:r>
      <w:r w:rsidRPr="009E5E84">
        <w:rPr>
          <w:rFonts w:ascii="Arial" w:hAnsi="Arial" w:cs="Arial"/>
        </w:rPr>
        <w:t xml:space="preserve"> menu displays for the </w:t>
      </w:r>
      <w:r w:rsidR="00037FDF" w:rsidRPr="009E5E84">
        <w:rPr>
          <w:rStyle w:val="Strong"/>
          <w:rFonts w:ascii="Arial" w:hAnsi="Arial" w:cs="Arial"/>
          <w:b w:val="0"/>
          <w:bCs w:val="0"/>
          <w:color w:val="auto"/>
        </w:rPr>
        <w:t>s</w:t>
      </w:r>
      <w:r w:rsidRPr="009E5E84">
        <w:rPr>
          <w:rStyle w:val="Strong"/>
          <w:rFonts w:ascii="Arial" w:hAnsi="Arial" w:cs="Arial"/>
          <w:b w:val="0"/>
          <w:bCs w:val="0"/>
          <w:color w:val="auto"/>
        </w:rPr>
        <w:t xml:space="preserve">earch </w:t>
      </w:r>
      <w:r w:rsidR="00037FDF" w:rsidRPr="009E5E84">
        <w:rPr>
          <w:rStyle w:val="Strong"/>
          <w:rFonts w:ascii="Arial" w:hAnsi="Arial" w:cs="Arial"/>
          <w:b w:val="0"/>
          <w:bCs w:val="0"/>
          <w:color w:val="auto"/>
        </w:rPr>
        <w:t>c</w:t>
      </w:r>
      <w:r w:rsidRPr="009E5E84">
        <w:rPr>
          <w:rStyle w:val="Strong"/>
          <w:rFonts w:ascii="Arial" w:hAnsi="Arial" w:cs="Arial"/>
          <w:b w:val="0"/>
          <w:bCs w:val="0"/>
          <w:color w:val="auto"/>
        </w:rPr>
        <w:t>riteria</w:t>
      </w:r>
      <w:r w:rsidRPr="009E5E84">
        <w:rPr>
          <w:rFonts w:ascii="Arial" w:hAnsi="Arial" w:cs="Arial"/>
        </w:rPr>
        <w:t xml:space="preserve"> field. Use the </w:t>
      </w:r>
      <w:r w:rsidR="00DF44C9" w:rsidRPr="009E5E84">
        <w:rPr>
          <w:rFonts w:ascii="Arial" w:hAnsi="Arial" w:cs="Arial"/>
        </w:rPr>
        <w:t>dropdown</w:t>
      </w:r>
      <w:r w:rsidRPr="009E5E84">
        <w:rPr>
          <w:rFonts w:ascii="Arial" w:hAnsi="Arial" w:cs="Arial"/>
        </w:rPr>
        <w:t xml:space="preserve"> menu to select the criteria you wish to use. In this example we are searching by the </w:t>
      </w:r>
      <w:r w:rsidRPr="009E5E84">
        <w:rPr>
          <w:rStyle w:val="Strong"/>
          <w:rFonts w:ascii="Arial" w:hAnsi="Arial" w:cs="Arial"/>
          <w:bCs w:val="0"/>
        </w:rPr>
        <w:t>Participant’s Name</w:t>
      </w:r>
      <w:r w:rsidRPr="009E5E84">
        <w:rPr>
          <w:rFonts w:ascii="Arial" w:hAnsi="Arial" w:cs="Arial"/>
          <w:b/>
          <w:color w:val="6B2976"/>
        </w:rPr>
        <w:t xml:space="preserve">. </w:t>
      </w:r>
    </w:p>
    <w:p w14:paraId="527E9496" w14:textId="77777777" w:rsidR="008B4B66" w:rsidRPr="009E5E84" w:rsidRDefault="008B4B66">
      <w:pPr>
        <w:pStyle w:val="Steps"/>
        <w:rPr>
          <w:rFonts w:ascii="Arial" w:hAnsi="Arial" w:cs="Arial"/>
        </w:rPr>
      </w:pPr>
      <w:r w:rsidRPr="009E5E84">
        <w:rPr>
          <w:rFonts w:ascii="Arial" w:hAnsi="Arial" w:cs="Arial"/>
        </w:rPr>
        <w:t xml:space="preserve">Enter the </w:t>
      </w:r>
      <w:r w:rsidR="007F0B1D" w:rsidRPr="009E5E84">
        <w:rPr>
          <w:rFonts w:ascii="Arial" w:hAnsi="Arial" w:cs="Arial"/>
        </w:rPr>
        <w:t>p</w:t>
      </w:r>
      <w:r w:rsidRPr="009E5E84">
        <w:rPr>
          <w:rFonts w:ascii="Arial" w:hAnsi="Arial" w:cs="Arial"/>
        </w:rPr>
        <w:t xml:space="preserve">articipants first and last name in the </w:t>
      </w:r>
      <w:r w:rsidR="007F0B1D" w:rsidRPr="009E5E84">
        <w:rPr>
          <w:rFonts w:ascii="Arial" w:hAnsi="Arial" w:cs="Arial"/>
        </w:rPr>
        <w:t>s</w:t>
      </w:r>
      <w:r w:rsidRPr="009E5E84">
        <w:rPr>
          <w:rFonts w:ascii="Arial" w:hAnsi="Arial" w:cs="Arial"/>
        </w:rPr>
        <w:t xml:space="preserve">earch </w:t>
      </w:r>
      <w:r w:rsidR="007F0B1D" w:rsidRPr="009E5E84">
        <w:rPr>
          <w:rFonts w:ascii="Arial" w:hAnsi="Arial" w:cs="Arial"/>
        </w:rPr>
        <w:t>c</w:t>
      </w:r>
      <w:r w:rsidRPr="009E5E84">
        <w:rPr>
          <w:rFonts w:ascii="Arial" w:hAnsi="Arial" w:cs="Arial"/>
        </w:rPr>
        <w:t>riteria field.</w:t>
      </w:r>
    </w:p>
    <w:p w14:paraId="5D1711F6" w14:textId="77777777" w:rsidR="008B4B66" w:rsidRPr="009E5E84" w:rsidRDefault="008B4B66" w:rsidP="003B47A6">
      <w:pPr>
        <w:pStyle w:val="Steps"/>
        <w:rPr>
          <w:rFonts w:ascii="Arial" w:hAnsi="Arial" w:cs="Arial"/>
        </w:rPr>
      </w:pPr>
      <w:r w:rsidRPr="009E5E84">
        <w:rPr>
          <w:rFonts w:ascii="Arial" w:hAnsi="Arial" w:cs="Arial"/>
        </w:rPr>
        <w:t xml:space="preserve">Select </w:t>
      </w:r>
      <w:r w:rsidRPr="009E5E84">
        <w:rPr>
          <w:rStyle w:val="Strong"/>
          <w:rFonts w:ascii="Arial" w:hAnsi="Arial" w:cs="Arial"/>
          <w:bCs w:val="0"/>
        </w:rPr>
        <w:t>Search</w:t>
      </w:r>
      <w:r w:rsidRPr="009E5E84">
        <w:rPr>
          <w:rFonts w:ascii="Arial" w:hAnsi="Arial" w:cs="Arial"/>
        </w:rPr>
        <w:t>.</w:t>
      </w:r>
    </w:p>
    <w:p w14:paraId="5918F18B" w14:textId="633D30FE" w:rsidR="008B4B66" w:rsidRPr="009E5E84" w:rsidRDefault="00232AA3" w:rsidP="008B4B66">
      <w:pPr>
        <w:pStyle w:val="BodyText1"/>
        <w:rPr>
          <w:rStyle w:val="Strong"/>
          <w:rFonts w:ascii="Arial" w:hAnsi="Arial" w:cs="Arial"/>
          <w:b w:val="0"/>
          <w:bCs w:val="0"/>
          <w:color w:val="auto"/>
        </w:rPr>
      </w:pPr>
      <w:r w:rsidRPr="009E5E84">
        <w:rPr>
          <w:rStyle w:val="Strong"/>
          <w:rFonts w:ascii="Arial" w:hAnsi="Arial" w:cs="Arial"/>
          <w:b w:val="0"/>
          <w:bCs w:val="0"/>
          <w:noProof/>
          <w:color w:val="auto"/>
          <w:lang w:eastAsia="en-AU"/>
        </w:rPr>
        <w:drawing>
          <wp:inline distT="0" distB="0" distL="0" distR="0" wp14:anchorId="44B1AFE0" wp14:editId="7C9F6B30">
            <wp:extent cx="5725795" cy="1926590"/>
            <wp:effectExtent l="25400" t="25400" r="14605" b="29210"/>
            <wp:docPr id="254" name="Picture 254" descr="Screenshot of My participants search" title="Screenshot of My participants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snips%20enhanced/46b.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25795" cy="1926590"/>
                    </a:xfrm>
                    <a:prstGeom prst="rect">
                      <a:avLst/>
                    </a:prstGeom>
                    <a:noFill/>
                    <a:ln w="3175">
                      <a:solidFill>
                        <a:schemeClr val="tx1">
                          <a:lumMod val="50000"/>
                          <a:lumOff val="50000"/>
                        </a:schemeClr>
                      </a:solidFill>
                    </a:ln>
                  </pic:spPr>
                </pic:pic>
              </a:graphicData>
            </a:graphic>
          </wp:inline>
        </w:drawing>
      </w:r>
    </w:p>
    <w:p w14:paraId="245B7C07" w14:textId="318B990B" w:rsidR="008B4B66" w:rsidRPr="009E5E84" w:rsidRDefault="00D85804" w:rsidP="008B4B66">
      <w:pPr>
        <w:pStyle w:val="Steps"/>
        <w:rPr>
          <w:rFonts w:ascii="Arial" w:hAnsi="Arial" w:cs="Arial"/>
        </w:rPr>
      </w:pPr>
      <w:r w:rsidRPr="009E5E84">
        <w:rPr>
          <w:rFonts w:ascii="Arial" w:hAnsi="Arial" w:cs="Arial"/>
        </w:rPr>
        <w:t xml:space="preserve">You must enter both the </w:t>
      </w:r>
      <w:r w:rsidR="007F0B1D" w:rsidRPr="009E5E84">
        <w:rPr>
          <w:rFonts w:ascii="Arial" w:hAnsi="Arial" w:cs="Arial"/>
        </w:rPr>
        <w:t>p</w:t>
      </w:r>
      <w:r w:rsidR="008B4B66" w:rsidRPr="009E5E84">
        <w:rPr>
          <w:rFonts w:ascii="Arial" w:hAnsi="Arial" w:cs="Arial"/>
        </w:rPr>
        <w:t>articipant</w:t>
      </w:r>
      <w:r w:rsidR="008C5CD8" w:rsidRPr="009E5E84">
        <w:rPr>
          <w:rFonts w:ascii="Arial" w:hAnsi="Arial" w:cs="Arial"/>
        </w:rPr>
        <w:t>’</w:t>
      </w:r>
      <w:r w:rsidR="008B4B66" w:rsidRPr="009E5E84">
        <w:rPr>
          <w:rFonts w:ascii="Arial" w:hAnsi="Arial" w:cs="Arial"/>
        </w:rPr>
        <w:t xml:space="preserve">s first and last name to search. </w:t>
      </w:r>
      <w:r w:rsidRPr="009E5E84">
        <w:rPr>
          <w:rFonts w:ascii="Arial" w:hAnsi="Arial" w:cs="Arial"/>
        </w:rPr>
        <w:t xml:space="preserve">When a </w:t>
      </w:r>
      <w:r w:rsidR="007F0B1D" w:rsidRPr="009E5E84">
        <w:rPr>
          <w:rFonts w:ascii="Arial" w:hAnsi="Arial" w:cs="Arial"/>
        </w:rPr>
        <w:t>p</w:t>
      </w:r>
      <w:r w:rsidR="008B4B66" w:rsidRPr="009E5E84">
        <w:rPr>
          <w:rFonts w:ascii="Arial" w:hAnsi="Arial" w:cs="Arial"/>
        </w:rPr>
        <w:t>articipant has a common name, it may be easier to search by NDIS Number. You will receive an error message if you don’t enter both names and will be asked to complete the required fields</w:t>
      </w:r>
      <w:r w:rsidR="008C5CD8" w:rsidRPr="009E5E84">
        <w:rPr>
          <w:rFonts w:ascii="Arial" w:hAnsi="Arial" w:cs="Arial"/>
        </w:rPr>
        <w:t xml:space="preserve">. The names entered must be an exact match for the system to find the </w:t>
      </w:r>
      <w:r w:rsidR="007F0B1D" w:rsidRPr="009E5E84">
        <w:rPr>
          <w:rFonts w:ascii="Arial" w:hAnsi="Arial" w:cs="Arial"/>
        </w:rPr>
        <w:t>p</w:t>
      </w:r>
      <w:r w:rsidR="008C5CD8" w:rsidRPr="009E5E84">
        <w:rPr>
          <w:rFonts w:ascii="Arial" w:hAnsi="Arial" w:cs="Arial"/>
        </w:rPr>
        <w:t>articipant.</w:t>
      </w:r>
    </w:p>
    <w:p w14:paraId="64B1DCBA" w14:textId="10FF49F1" w:rsidR="008B4B66" w:rsidRPr="009E5E84" w:rsidRDefault="00BD5873" w:rsidP="008B4B66">
      <w:pPr>
        <w:pStyle w:val="BodyText1"/>
        <w:rPr>
          <w:rFonts w:ascii="Arial" w:hAnsi="Arial" w:cs="Arial"/>
        </w:rPr>
      </w:pPr>
      <w:r w:rsidRPr="009E5E84">
        <w:rPr>
          <w:rFonts w:ascii="Arial" w:hAnsi="Arial" w:cs="Arial"/>
          <w:noProof/>
          <w:lang w:eastAsia="en-AU"/>
        </w:rPr>
        <w:lastRenderedPageBreak/>
        <w:drawing>
          <wp:inline distT="0" distB="0" distL="0" distR="0" wp14:anchorId="2CC4641D" wp14:editId="71C726F0">
            <wp:extent cx="5731510" cy="2498725"/>
            <wp:effectExtent l="25400" t="25400" r="34290" b="15875"/>
            <wp:docPr id="5635" name="Picture 5635" descr="Screenshot of My participant search" title="Screenshot of My participan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5" name="46c.jpg"/>
                    <pic:cNvPicPr/>
                  </pic:nvPicPr>
                  <pic:blipFill>
                    <a:blip r:embed="rId96">
                      <a:extLst>
                        <a:ext uri="{28A0092B-C50C-407E-A947-70E740481C1C}">
                          <a14:useLocalDpi xmlns:a14="http://schemas.microsoft.com/office/drawing/2010/main" val="0"/>
                        </a:ext>
                      </a:extLst>
                    </a:blip>
                    <a:stretch>
                      <a:fillRect/>
                    </a:stretch>
                  </pic:blipFill>
                  <pic:spPr>
                    <a:xfrm>
                      <a:off x="0" y="0"/>
                      <a:ext cx="5731510" cy="2498725"/>
                    </a:xfrm>
                    <a:prstGeom prst="rect">
                      <a:avLst/>
                    </a:prstGeom>
                    <a:noFill/>
                    <a:ln w="3175">
                      <a:solidFill>
                        <a:schemeClr val="tx1">
                          <a:lumMod val="50000"/>
                          <a:lumOff val="50000"/>
                        </a:schemeClr>
                      </a:solidFill>
                    </a:ln>
                  </pic:spPr>
                </pic:pic>
              </a:graphicData>
            </a:graphic>
          </wp:inline>
        </w:drawing>
      </w:r>
    </w:p>
    <w:p w14:paraId="166DB0A7" w14:textId="32154856" w:rsidR="008B4B66" w:rsidRPr="009E5E84" w:rsidRDefault="008B4B66" w:rsidP="008B4B66">
      <w:pPr>
        <w:pStyle w:val="Steps"/>
        <w:rPr>
          <w:rFonts w:ascii="Arial" w:hAnsi="Arial" w:cs="Arial"/>
        </w:rPr>
      </w:pPr>
      <w:bookmarkStart w:id="87" w:name="_Hlk519857077"/>
      <w:r w:rsidRPr="009E5E84">
        <w:rPr>
          <w:rFonts w:ascii="Arial" w:hAnsi="Arial" w:cs="Arial"/>
        </w:rPr>
        <w:t xml:space="preserve">You can only view a </w:t>
      </w:r>
      <w:r w:rsidR="007F0B1D" w:rsidRPr="009E5E84">
        <w:rPr>
          <w:rFonts w:ascii="Arial" w:hAnsi="Arial" w:cs="Arial"/>
        </w:rPr>
        <w:t>p</w:t>
      </w:r>
      <w:r w:rsidRPr="009E5E84">
        <w:rPr>
          <w:rFonts w:ascii="Arial" w:hAnsi="Arial" w:cs="Arial"/>
        </w:rPr>
        <w:t xml:space="preserve">articipant’s </w:t>
      </w:r>
      <w:r w:rsidR="007F0B1D" w:rsidRPr="009E5E84">
        <w:rPr>
          <w:rFonts w:ascii="Arial" w:hAnsi="Arial" w:cs="Arial"/>
        </w:rPr>
        <w:t>p</w:t>
      </w:r>
      <w:r w:rsidRPr="009E5E84">
        <w:rPr>
          <w:rFonts w:ascii="Arial" w:hAnsi="Arial" w:cs="Arial"/>
        </w:rPr>
        <w:t>lan if you have an active service booking with the participant. If you do not have an active service booking you will receive an error message.</w:t>
      </w:r>
    </w:p>
    <w:bookmarkEnd w:id="87"/>
    <w:p w14:paraId="091EAB6C" w14:textId="41DB6D74" w:rsidR="008B4B66" w:rsidRPr="009E5E84" w:rsidRDefault="00BD5873" w:rsidP="008B4B66">
      <w:pPr>
        <w:pStyle w:val="BodyText1"/>
        <w:rPr>
          <w:rFonts w:ascii="Arial" w:hAnsi="Arial" w:cs="Arial"/>
        </w:rPr>
      </w:pPr>
      <w:r w:rsidRPr="009E5E84">
        <w:rPr>
          <w:rFonts w:ascii="Arial" w:hAnsi="Arial" w:cs="Arial"/>
          <w:noProof/>
          <w:lang w:eastAsia="en-AU"/>
        </w:rPr>
        <w:drawing>
          <wp:inline distT="0" distB="0" distL="0" distR="0" wp14:anchorId="1A02CB8B" wp14:editId="6A76D9A2">
            <wp:extent cx="5725795" cy="609600"/>
            <wp:effectExtent l="25400" t="25400" r="14605" b="25400"/>
            <wp:docPr id="5637" name="Picture 5637" descr="Screenshot of My participant search" title="Screenshot of My participan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snips%20enhanced/47a.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25795" cy="609600"/>
                    </a:xfrm>
                    <a:prstGeom prst="rect">
                      <a:avLst/>
                    </a:prstGeom>
                    <a:noFill/>
                    <a:ln w="3175">
                      <a:solidFill>
                        <a:schemeClr val="tx1">
                          <a:lumMod val="50000"/>
                          <a:lumOff val="50000"/>
                        </a:schemeClr>
                      </a:solidFill>
                    </a:ln>
                  </pic:spPr>
                </pic:pic>
              </a:graphicData>
            </a:graphic>
          </wp:inline>
        </w:drawing>
      </w:r>
    </w:p>
    <w:p w14:paraId="78A2FCE9" w14:textId="77777777" w:rsidR="00D85804" w:rsidRPr="009E5E84" w:rsidRDefault="00D85804" w:rsidP="00CE0689">
      <w:pPr>
        <w:pStyle w:val="NDIANote"/>
        <w:ind w:left="0"/>
        <w:rPr>
          <w:rFonts w:ascii="Arial" w:hAnsi="Arial" w:cs="Arial"/>
        </w:rPr>
      </w:pPr>
      <w:r w:rsidRPr="009E5E84">
        <w:rPr>
          <w:rFonts w:ascii="Arial" w:hAnsi="Arial" w:cs="Arial"/>
          <w:b/>
        </w:rPr>
        <w:t>Note</w:t>
      </w:r>
      <w:r w:rsidRPr="009E5E84">
        <w:rPr>
          <w:rFonts w:ascii="Arial" w:hAnsi="Arial" w:cs="Arial"/>
        </w:rPr>
        <w:t xml:space="preserve">: To create the first service booking, you will need to work from the </w:t>
      </w:r>
      <w:r w:rsidR="007F0B1D" w:rsidRPr="009E5E84">
        <w:rPr>
          <w:rFonts w:ascii="Arial" w:hAnsi="Arial" w:cs="Arial"/>
        </w:rPr>
        <w:t>p</w:t>
      </w:r>
      <w:r w:rsidRPr="009E5E84">
        <w:rPr>
          <w:rFonts w:ascii="Arial" w:hAnsi="Arial" w:cs="Arial"/>
        </w:rPr>
        <w:t xml:space="preserve">articipant’s printed plan, or the information the </w:t>
      </w:r>
      <w:r w:rsidR="007F0B1D" w:rsidRPr="009E5E84">
        <w:rPr>
          <w:rFonts w:ascii="Arial" w:hAnsi="Arial" w:cs="Arial"/>
        </w:rPr>
        <w:t>p</w:t>
      </w:r>
      <w:r w:rsidRPr="009E5E84">
        <w:rPr>
          <w:rFonts w:ascii="Arial" w:hAnsi="Arial" w:cs="Arial"/>
        </w:rPr>
        <w:t>articipant provides to you</w:t>
      </w:r>
      <w:r w:rsidR="007F0B1D" w:rsidRPr="009E5E84">
        <w:rPr>
          <w:rFonts w:ascii="Arial" w:hAnsi="Arial" w:cs="Arial"/>
        </w:rPr>
        <w:t>.</w:t>
      </w:r>
    </w:p>
    <w:p w14:paraId="1FCD7D11" w14:textId="57C94742" w:rsidR="008B4B66" w:rsidRPr="009E5E84" w:rsidRDefault="008B4B66" w:rsidP="008B4B66">
      <w:pPr>
        <w:pStyle w:val="Steps"/>
        <w:rPr>
          <w:rFonts w:ascii="Arial" w:hAnsi="Arial" w:cs="Arial"/>
        </w:rPr>
      </w:pPr>
      <w:r w:rsidRPr="009E5E84">
        <w:rPr>
          <w:rFonts w:ascii="Arial" w:hAnsi="Arial" w:cs="Arial"/>
        </w:rPr>
        <w:t>You can hover over the ‘?’ icon to obtain help on fields.</w:t>
      </w:r>
    </w:p>
    <w:p w14:paraId="28A626EC" w14:textId="4D610AA4" w:rsidR="008B4B66" w:rsidRPr="009E5E84" w:rsidRDefault="0057102F" w:rsidP="0057102F">
      <w:pPr>
        <w:pStyle w:val="BodyText1"/>
        <w:rPr>
          <w:rFonts w:ascii="Arial" w:hAnsi="Arial" w:cs="Arial"/>
        </w:rPr>
      </w:pPr>
      <w:r w:rsidRPr="009E5E84">
        <w:rPr>
          <w:rFonts w:ascii="Arial" w:hAnsi="Arial" w:cs="Arial"/>
          <w:noProof/>
          <w:lang w:eastAsia="en-AU"/>
        </w:rPr>
        <w:drawing>
          <wp:inline distT="0" distB="0" distL="0" distR="0" wp14:anchorId="70E12F67" wp14:editId="321FCE24">
            <wp:extent cx="5734182" cy="2657344"/>
            <wp:effectExtent l="25400" t="25400" r="31750" b="35560"/>
            <wp:docPr id="5639" name="Picture 5639" descr="Screenshot of My participant search" title="Screenshot of My participan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 name="47b.jpg"/>
                    <pic:cNvPicPr/>
                  </pic:nvPicPr>
                  <pic:blipFill rotWithShape="1">
                    <a:blip r:embed="rId98">
                      <a:extLst>
                        <a:ext uri="{28A0092B-C50C-407E-A947-70E740481C1C}">
                          <a14:useLocalDpi xmlns:a14="http://schemas.microsoft.com/office/drawing/2010/main" val="0"/>
                        </a:ext>
                      </a:extLst>
                    </a:blip>
                    <a:srcRect l="2041" t="22819" r="1464" b="10101"/>
                    <a:stretch/>
                  </pic:blipFill>
                  <pic:spPr bwMode="auto">
                    <a:xfrm>
                      <a:off x="0" y="0"/>
                      <a:ext cx="5759093" cy="2668888"/>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92FEA74" w14:textId="77777777" w:rsidR="008B4B66" w:rsidRPr="009E5E84" w:rsidRDefault="008B4B66" w:rsidP="008B4B66">
      <w:pPr>
        <w:spacing w:line="276" w:lineRule="auto"/>
        <w:rPr>
          <w:rFonts w:ascii="Arial" w:hAnsi="Arial" w:cs="Arial"/>
        </w:rPr>
      </w:pPr>
      <w:r w:rsidRPr="009E5E84">
        <w:rPr>
          <w:rFonts w:ascii="Arial" w:hAnsi="Arial" w:cs="Arial"/>
        </w:rPr>
        <w:t xml:space="preserve">After searching for a participant, you will see the </w:t>
      </w:r>
      <w:r w:rsidRPr="009E5E84">
        <w:rPr>
          <w:rFonts w:ascii="Arial" w:hAnsi="Arial" w:cs="Arial"/>
          <w:b/>
          <w:color w:val="6B2976"/>
        </w:rPr>
        <w:t>View Participant Plan</w:t>
      </w:r>
      <w:r w:rsidRPr="009E5E84">
        <w:rPr>
          <w:rFonts w:ascii="Arial" w:hAnsi="Arial" w:cs="Arial"/>
          <w:color w:val="6B2976"/>
        </w:rPr>
        <w:t xml:space="preserve"> </w:t>
      </w:r>
      <w:r w:rsidRPr="009E5E84">
        <w:rPr>
          <w:rFonts w:ascii="Arial" w:hAnsi="Arial" w:cs="Arial"/>
        </w:rPr>
        <w:t xml:space="preserve">page. Select the required participant to open their plan details. </w:t>
      </w:r>
    </w:p>
    <w:p w14:paraId="4ED19378" w14:textId="77777777" w:rsidR="0057102F" w:rsidRPr="009E5E84" w:rsidRDefault="0057102F" w:rsidP="008B4B66">
      <w:pPr>
        <w:spacing w:line="276" w:lineRule="auto"/>
        <w:rPr>
          <w:rFonts w:ascii="Arial" w:hAnsi="Arial" w:cs="Arial"/>
        </w:rPr>
      </w:pPr>
    </w:p>
    <w:p w14:paraId="0E4218E5" w14:textId="50D18DB4" w:rsidR="00755984" w:rsidRPr="009E5E84" w:rsidRDefault="0057102F" w:rsidP="008B4B66">
      <w:pPr>
        <w:spacing w:line="276" w:lineRule="auto"/>
        <w:rPr>
          <w:rFonts w:ascii="Arial" w:hAnsi="Arial" w:cs="Arial"/>
        </w:rPr>
      </w:pPr>
      <w:r w:rsidRPr="009E5E84">
        <w:rPr>
          <w:rFonts w:ascii="Arial" w:hAnsi="Arial" w:cs="Arial"/>
          <w:noProof/>
          <w:lang w:eastAsia="en-AU"/>
        </w:rPr>
        <w:lastRenderedPageBreak/>
        <w:drawing>
          <wp:inline distT="0" distB="0" distL="0" distR="0" wp14:anchorId="71546B3B" wp14:editId="7E1ABA14">
            <wp:extent cx="5725795" cy="3429000"/>
            <wp:effectExtent l="25400" t="25400" r="14605" b="25400"/>
            <wp:docPr id="5640" name="Picture 5640" descr="Screenshot of My participant plan search" title="Screenshot of My participant plan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snips%20enhanced/47c.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25795" cy="3429000"/>
                    </a:xfrm>
                    <a:prstGeom prst="rect">
                      <a:avLst/>
                    </a:prstGeom>
                    <a:noFill/>
                    <a:ln w="3175">
                      <a:solidFill>
                        <a:schemeClr val="tx1">
                          <a:lumMod val="50000"/>
                          <a:lumOff val="50000"/>
                        </a:schemeClr>
                      </a:solidFill>
                    </a:ln>
                  </pic:spPr>
                </pic:pic>
              </a:graphicData>
            </a:graphic>
          </wp:inline>
        </w:drawing>
      </w:r>
    </w:p>
    <w:p w14:paraId="35FB9C70" w14:textId="77777777" w:rsidR="001F1EEC" w:rsidRPr="009E5E84" w:rsidRDefault="001F1EEC" w:rsidP="001F1EEC">
      <w:pPr>
        <w:pStyle w:val="Steps"/>
        <w:numPr>
          <w:ilvl w:val="0"/>
          <w:numId w:val="3"/>
        </w:numPr>
        <w:rPr>
          <w:rFonts w:ascii="Arial" w:hAnsi="Arial" w:cs="Arial"/>
        </w:rPr>
      </w:pPr>
      <w:r w:rsidRPr="009E5E84">
        <w:rPr>
          <w:rFonts w:ascii="Arial" w:hAnsi="Arial" w:cs="Arial"/>
        </w:rPr>
        <w:t xml:space="preserve">The </w:t>
      </w:r>
      <w:r w:rsidRPr="009E5E84">
        <w:rPr>
          <w:rFonts w:ascii="Arial" w:hAnsi="Arial" w:cs="Arial"/>
          <w:b/>
          <w:color w:val="6B2976"/>
        </w:rPr>
        <w:t>View Participant’s Plan</w:t>
      </w:r>
      <w:r w:rsidRPr="009E5E84">
        <w:rPr>
          <w:rFonts w:ascii="Arial" w:hAnsi="Arial" w:cs="Arial"/>
        </w:rPr>
        <w:t xml:space="preserve"> page shows the participant’s details (name, gender, NDIS number, date of birth and interpreter need) as well as three open/close sections displaying the participant’s:</w:t>
      </w:r>
    </w:p>
    <w:p w14:paraId="37600B15" w14:textId="337B9E76" w:rsidR="001E18EE" w:rsidRPr="009E5E84" w:rsidRDefault="001E18EE" w:rsidP="001E18EE">
      <w:pPr>
        <w:pStyle w:val="Steps"/>
        <w:numPr>
          <w:ilvl w:val="0"/>
          <w:numId w:val="77"/>
        </w:numPr>
        <w:rPr>
          <w:rFonts w:ascii="Arial" w:hAnsi="Arial" w:cs="Arial"/>
          <w:b/>
        </w:rPr>
      </w:pPr>
      <w:r w:rsidRPr="009E5E84">
        <w:rPr>
          <w:rFonts w:ascii="Arial" w:hAnsi="Arial" w:cs="Arial"/>
          <w:b/>
        </w:rPr>
        <w:t xml:space="preserve">Current Plan – </w:t>
      </w:r>
      <w:r w:rsidRPr="009E5E84">
        <w:rPr>
          <w:rFonts w:ascii="Arial" w:hAnsi="Arial" w:cs="Arial"/>
        </w:rPr>
        <w:t xml:space="preserve">displays the days remaining in the plan. Select the </w:t>
      </w:r>
      <w:r w:rsidRPr="009E5E84">
        <w:rPr>
          <w:rFonts w:ascii="Arial" w:hAnsi="Arial" w:cs="Arial"/>
          <w:b/>
          <w:color w:val="6B2976"/>
        </w:rPr>
        <w:t>View Previous Plans</w:t>
      </w:r>
      <w:r w:rsidRPr="009E5E84">
        <w:rPr>
          <w:rFonts w:ascii="Arial" w:hAnsi="Arial" w:cs="Arial"/>
          <w:color w:val="6B2976"/>
        </w:rPr>
        <w:t xml:space="preserve"> </w:t>
      </w:r>
      <w:r w:rsidRPr="009E5E84">
        <w:rPr>
          <w:rFonts w:ascii="Arial" w:hAnsi="Arial" w:cs="Arial"/>
        </w:rPr>
        <w:t>button to view the details of past plans.</w:t>
      </w:r>
    </w:p>
    <w:p w14:paraId="600FAC3A" w14:textId="77777777" w:rsidR="001F1EEC" w:rsidRPr="009E5E84" w:rsidRDefault="001F1EEC" w:rsidP="001F1EEC">
      <w:pPr>
        <w:pStyle w:val="Steps"/>
        <w:numPr>
          <w:ilvl w:val="0"/>
          <w:numId w:val="77"/>
        </w:numPr>
        <w:rPr>
          <w:rFonts w:ascii="Arial" w:hAnsi="Arial" w:cs="Arial"/>
        </w:rPr>
      </w:pPr>
      <w:r w:rsidRPr="009E5E84">
        <w:rPr>
          <w:rFonts w:ascii="Arial" w:hAnsi="Arial" w:cs="Arial"/>
          <w:b/>
        </w:rPr>
        <w:t>Goals</w:t>
      </w:r>
      <w:r w:rsidRPr="009E5E84">
        <w:rPr>
          <w:rFonts w:ascii="Arial" w:hAnsi="Arial" w:cs="Arial"/>
        </w:rPr>
        <w:t xml:space="preserve"> – listing the participant’s goals and their response to  ‘How I will achieve this goal’ and ‘How I will be supported’</w:t>
      </w:r>
    </w:p>
    <w:p w14:paraId="544F18F7" w14:textId="77777777" w:rsidR="001F1EEC" w:rsidRPr="009E5E84" w:rsidRDefault="001F1EEC" w:rsidP="001F1EEC">
      <w:pPr>
        <w:pStyle w:val="Steps"/>
        <w:numPr>
          <w:ilvl w:val="0"/>
          <w:numId w:val="77"/>
        </w:numPr>
        <w:rPr>
          <w:rFonts w:ascii="Arial" w:hAnsi="Arial" w:cs="Arial"/>
          <w:b/>
        </w:rPr>
      </w:pPr>
      <w:r w:rsidRPr="009E5E84">
        <w:rPr>
          <w:rFonts w:ascii="Arial" w:hAnsi="Arial" w:cs="Arial"/>
          <w:b/>
        </w:rPr>
        <w:t xml:space="preserve">Participant’s Nominee Details </w:t>
      </w:r>
      <w:r w:rsidRPr="009E5E84">
        <w:rPr>
          <w:rFonts w:ascii="Arial" w:hAnsi="Arial" w:cs="Arial"/>
        </w:rPr>
        <w:t>– showing the nominee’s name and relationship details, where a nominee exists.</w:t>
      </w:r>
    </w:p>
    <w:p w14:paraId="1CEE794E" w14:textId="00BEE36C" w:rsidR="000244E6" w:rsidRPr="009E5E84" w:rsidRDefault="000244E6">
      <w:pPr>
        <w:spacing w:after="200" w:line="276" w:lineRule="auto"/>
        <w:rPr>
          <w:rFonts w:ascii="Arial" w:eastAsia="MS Mincho" w:hAnsi="Arial" w:cs="Arial"/>
          <w:noProof/>
          <w:spacing w:val="-2"/>
          <w:highlight w:val="yellow"/>
          <w:lang w:eastAsia="en-AU"/>
        </w:rPr>
      </w:pPr>
      <w:r w:rsidRPr="009E5E84">
        <w:rPr>
          <w:rFonts w:ascii="Arial" w:hAnsi="Arial" w:cs="Arial"/>
          <w:noProof/>
          <w:highlight w:val="yellow"/>
          <w:lang w:eastAsia="en-AU"/>
        </w:rPr>
        <w:br w:type="page"/>
      </w:r>
    </w:p>
    <w:p w14:paraId="36274F85" w14:textId="490F9001" w:rsidR="00755984" w:rsidRPr="009E5E84" w:rsidRDefault="00755984" w:rsidP="008B4B66">
      <w:pPr>
        <w:pStyle w:val="BodyText1"/>
        <w:rPr>
          <w:rFonts w:ascii="Arial" w:hAnsi="Arial" w:cs="Arial"/>
          <w:b/>
        </w:rPr>
      </w:pPr>
    </w:p>
    <w:p w14:paraId="3B14E673" w14:textId="751446D5" w:rsidR="00356E37" w:rsidRPr="009E5E84" w:rsidRDefault="001E18EE">
      <w:pPr>
        <w:spacing w:after="200" w:line="276" w:lineRule="auto"/>
        <w:rPr>
          <w:rFonts w:ascii="Arial" w:hAnsi="Arial" w:cs="Arial"/>
          <w:lang w:eastAsia="en-AU"/>
        </w:rPr>
      </w:pPr>
      <w:r w:rsidRPr="009E5E84">
        <w:rPr>
          <w:rFonts w:ascii="Arial" w:hAnsi="Arial" w:cs="Arial"/>
          <w:b/>
          <w:noProof/>
          <w:lang w:eastAsia="en-AU"/>
        </w:rPr>
        <w:drawing>
          <wp:inline distT="0" distB="0" distL="0" distR="0" wp14:anchorId="25EE5CBB" wp14:editId="3FBC2D24">
            <wp:extent cx="5731510" cy="8202295"/>
            <wp:effectExtent l="19050" t="19050" r="21590" b="27305"/>
            <wp:docPr id="9" name="Picture 9" descr="View participants plan screenshot" title="View participants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nal pic.jpg"/>
                    <pic:cNvPicPr/>
                  </pic:nvPicPr>
                  <pic:blipFill rotWithShape="1">
                    <a:blip r:embed="rId100">
                      <a:extLst>
                        <a:ext uri="{28A0092B-C50C-407E-A947-70E740481C1C}">
                          <a14:useLocalDpi xmlns:a14="http://schemas.microsoft.com/office/drawing/2010/main" val="0"/>
                        </a:ext>
                      </a:extLst>
                    </a:blip>
                    <a:srcRect t="3037"/>
                    <a:stretch/>
                  </pic:blipFill>
                  <pic:spPr bwMode="auto">
                    <a:xfrm>
                      <a:off x="0" y="0"/>
                      <a:ext cx="5731510" cy="8202295"/>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356E37" w:rsidRPr="009E5E84">
        <w:rPr>
          <w:rFonts w:ascii="Arial" w:hAnsi="Arial" w:cs="Arial"/>
        </w:rPr>
        <w:br w:type="page"/>
      </w:r>
    </w:p>
    <w:p w14:paraId="24B92756" w14:textId="12860906" w:rsidR="0057102F" w:rsidRPr="009E5E84" w:rsidRDefault="008B4B66" w:rsidP="009942C4">
      <w:pPr>
        <w:pStyle w:val="Steps"/>
        <w:numPr>
          <w:ilvl w:val="0"/>
          <w:numId w:val="0"/>
        </w:numPr>
        <w:ind w:left="360" w:hanging="360"/>
        <w:rPr>
          <w:rFonts w:ascii="Arial" w:hAnsi="Arial" w:cs="Arial"/>
        </w:rPr>
      </w:pPr>
      <w:r w:rsidRPr="009E5E84">
        <w:rPr>
          <w:rFonts w:ascii="Arial" w:hAnsi="Arial" w:cs="Arial"/>
        </w:rPr>
        <w:lastRenderedPageBreak/>
        <w:t xml:space="preserve">The </w:t>
      </w:r>
      <w:r w:rsidRPr="009E5E84">
        <w:rPr>
          <w:rFonts w:ascii="Arial" w:hAnsi="Arial" w:cs="Arial"/>
          <w:b/>
          <w:color w:val="6B2976"/>
        </w:rPr>
        <w:t>View Participant’s Historical Plan</w:t>
      </w:r>
      <w:r w:rsidRPr="009E5E84">
        <w:rPr>
          <w:rFonts w:ascii="Arial" w:hAnsi="Arial" w:cs="Arial"/>
          <w:color w:val="6B2976"/>
        </w:rPr>
        <w:t xml:space="preserve"> </w:t>
      </w:r>
      <w:r w:rsidRPr="009E5E84">
        <w:rPr>
          <w:rFonts w:ascii="Arial" w:hAnsi="Arial" w:cs="Arial"/>
        </w:rPr>
        <w:t>page opens.</w:t>
      </w:r>
    </w:p>
    <w:p w14:paraId="2C4C40E8" w14:textId="74DE62ED" w:rsidR="008B4B66" w:rsidRPr="009E5E84" w:rsidRDefault="0057102F" w:rsidP="005E5059">
      <w:pPr>
        <w:pStyle w:val="Steps"/>
        <w:numPr>
          <w:ilvl w:val="0"/>
          <w:numId w:val="0"/>
        </w:numPr>
        <w:rPr>
          <w:rFonts w:ascii="Arial" w:hAnsi="Arial" w:cs="Arial"/>
        </w:rPr>
      </w:pPr>
      <w:r w:rsidRPr="009E5E84">
        <w:rPr>
          <w:rFonts w:ascii="Arial" w:hAnsi="Arial" w:cs="Arial"/>
          <w:noProof/>
        </w:rPr>
        <w:drawing>
          <wp:inline distT="0" distB="0" distL="0" distR="0" wp14:anchorId="6EE2EE99" wp14:editId="59ABFF5A">
            <wp:extent cx="5725795" cy="2927985"/>
            <wp:effectExtent l="25400" t="25400" r="14605" b="18415"/>
            <wp:docPr id="5642" name="Picture 5642" descr="Screenshot of View participant's plan" title="Screenshot of View participant's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snips%20enhanced/49a.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25795" cy="2927985"/>
                    </a:xfrm>
                    <a:prstGeom prst="rect">
                      <a:avLst/>
                    </a:prstGeom>
                    <a:noFill/>
                    <a:ln w="3175">
                      <a:solidFill>
                        <a:schemeClr val="tx1">
                          <a:lumMod val="50000"/>
                          <a:lumOff val="50000"/>
                        </a:schemeClr>
                      </a:solidFill>
                    </a:ln>
                  </pic:spPr>
                </pic:pic>
              </a:graphicData>
            </a:graphic>
          </wp:inline>
        </w:drawing>
      </w:r>
      <w:r w:rsidR="00356E37" w:rsidRPr="009E5E84">
        <w:rPr>
          <w:rFonts w:ascii="Arial" w:hAnsi="Arial" w:cs="Arial"/>
        </w:rPr>
        <w:br/>
      </w:r>
    </w:p>
    <w:p w14:paraId="5FE1BD94" w14:textId="203C5E99" w:rsidR="008B4B66" w:rsidRPr="009E5E84" w:rsidRDefault="00F36179" w:rsidP="008B4B66">
      <w:pPr>
        <w:pStyle w:val="Steps"/>
        <w:rPr>
          <w:rFonts w:ascii="Arial" w:hAnsi="Arial" w:cs="Arial"/>
        </w:rPr>
      </w:pPr>
      <w:r w:rsidRPr="009E5E84">
        <w:rPr>
          <w:rFonts w:ascii="Arial" w:hAnsi="Arial" w:cs="Arial"/>
        </w:rPr>
        <w:t>Select</w:t>
      </w:r>
      <w:r w:rsidR="008B4B66" w:rsidRPr="009E5E84">
        <w:rPr>
          <w:rFonts w:ascii="Arial" w:hAnsi="Arial" w:cs="Arial"/>
        </w:rPr>
        <w:t xml:space="preserve"> </w:t>
      </w:r>
      <w:r w:rsidR="008B4B66" w:rsidRPr="009E5E84">
        <w:rPr>
          <w:rFonts w:ascii="Arial" w:hAnsi="Arial" w:cs="Arial"/>
          <w:b/>
          <w:color w:val="6B2976"/>
        </w:rPr>
        <w:t>Open Section</w:t>
      </w:r>
      <w:r w:rsidR="008B4B66" w:rsidRPr="009E5E84">
        <w:rPr>
          <w:rFonts w:ascii="Arial" w:hAnsi="Arial" w:cs="Arial"/>
          <w:color w:val="6B2976"/>
        </w:rPr>
        <w:t xml:space="preserve"> </w:t>
      </w:r>
      <w:r w:rsidR="008B4B66" w:rsidRPr="009E5E84">
        <w:rPr>
          <w:rFonts w:ascii="Arial" w:hAnsi="Arial" w:cs="Arial"/>
        </w:rPr>
        <w:t>to view details of past plans.</w:t>
      </w:r>
    </w:p>
    <w:p w14:paraId="7232C4C2" w14:textId="77777777" w:rsidR="00363EFD" w:rsidRPr="009E5E84" w:rsidRDefault="00363EFD" w:rsidP="00CE0689">
      <w:pPr>
        <w:pStyle w:val="NDIANote"/>
        <w:ind w:left="360"/>
        <w:rPr>
          <w:rFonts w:ascii="Arial" w:hAnsi="Arial" w:cs="Arial"/>
        </w:rPr>
      </w:pPr>
      <w:r w:rsidRPr="009E5E84">
        <w:rPr>
          <w:rFonts w:ascii="Arial" w:hAnsi="Arial" w:cs="Arial"/>
          <w:b/>
        </w:rPr>
        <w:t>Note</w:t>
      </w:r>
      <w:r w:rsidRPr="009E5E84">
        <w:rPr>
          <w:rFonts w:ascii="Arial" w:hAnsi="Arial" w:cs="Arial"/>
        </w:rPr>
        <w:t xml:space="preserve">: this will only be available if the </w:t>
      </w:r>
      <w:r w:rsidR="000962D7" w:rsidRPr="009E5E84">
        <w:rPr>
          <w:rFonts w:ascii="Arial" w:hAnsi="Arial" w:cs="Arial"/>
        </w:rPr>
        <w:t>p</w:t>
      </w:r>
      <w:r w:rsidRPr="009E5E84">
        <w:rPr>
          <w:rFonts w:ascii="Arial" w:hAnsi="Arial" w:cs="Arial"/>
        </w:rPr>
        <w:t>articipant has previous plans</w:t>
      </w:r>
      <w:r w:rsidR="000962D7" w:rsidRPr="009E5E84">
        <w:rPr>
          <w:rFonts w:ascii="Arial" w:hAnsi="Arial" w:cs="Arial"/>
        </w:rPr>
        <w:t>.</w:t>
      </w:r>
    </w:p>
    <w:p w14:paraId="05E2EE6D" w14:textId="79B37ACF" w:rsidR="00080F9C" w:rsidRPr="009E5E84" w:rsidRDefault="00080F9C" w:rsidP="00F457A7">
      <w:pPr>
        <w:pStyle w:val="BodyText1"/>
        <w:rPr>
          <w:rFonts w:ascii="Arial" w:hAnsi="Arial" w:cs="Arial"/>
        </w:rPr>
      </w:pPr>
      <w:r w:rsidRPr="009E5E84">
        <w:rPr>
          <w:rFonts w:ascii="Arial" w:hAnsi="Arial" w:cs="Arial"/>
          <w:noProof/>
          <w:lang w:eastAsia="en-AU"/>
        </w:rPr>
        <w:drawing>
          <wp:inline distT="0" distB="0" distL="0" distR="0" wp14:anchorId="104AD172" wp14:editId="49AA03C7">
            <wp:extent cx="5731510" cy="2934970"/>
            <wp:effectExtent l="25400" t="25400" r="34290" b="36830"/>
            <wp:docPr id="5644" name="Picture 5644" descr="Screenshot of View participant's historical plan" title="Screenshot of View participant's historical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4" name="49 a.jpg"/>
                    <pic:cNvPicPr/>
                  </pic:nvPicPr>
                  <pic:blipFill>
                    <a:blip r:embed="rId102">
                      <a:extLst>
                        <a:ext uri="{28A0092B-C50C-407E-A947-70E740481C1C}">
                          <a14:useLocalDpi xmlns:a14="http://schemas.microsoft.com/office/drawing/2010/main" val="0"/>
                        </a:ext>
                      </a:extLst>
                    </a:blip>
                    <a:stretch>
                      <a:fillRect/>
                    </a:stretch>
                  </pic:blipFill>
                  <pic:spPr>
                    <a:xfrm>
                      <a:off x="0" y="0"/>
                      <a:ext cx="5731510" cy="2934970"/>
                    </a:xfrm>
                    <a:prstGeom prst="rect">
                      <a:avLst/>
                    </a:prstGeom>
                    <a:noFill/>
                    <a:ln w="3175">
                      <a:solidFill>
                        <a:schemeClr val="tx1">
                          <a:lumMod val="50000"/>
                          <a:lumOff val="50000"/>
                        </a:schemeClr>
                      </a:solidFill>
                    </a:ln>
                  </pic:spPr>
                </pic:pic>
              </a:graphicData>
            </a:graphic>
          </wp:inline>
        </w:drawing>
      </w:r>
    </w:p>
    <w:p w14:paraId="16A5EA3D" w14:textId="6C298377" w:rsidR="008B4B66" w:rsidRPr="009E5E84" w:rsidRDefault="00F457A7" w:rsidP="00080F9C">
      <w:pPr>
        <w:pStyle w:val="NDIANote"/>
        <w:ind w:left="0"/>
        <w:rPr>
          <w:rFonts w:ascii="Arial" w:hAnsi="Arial" w:cs="Arial"/>
        </w:rPr>
      </w:pPr>
      <w:r w:rsidRPr="009E5E84">
        <w:rPr>
          <w:rFonts w:ascii="Arial" w:hAnsi="Arial" w:cs="Arial"/>
          <w:b/>
        </w:rPr>
        <w:t xml:space="preserve">Important </w:t>
      </w:r>
      <w:r w:rsidR="008B4B66" w:rsidRPr="009E5E84">
        <w:rPr>
          <w:rFonts w:ascii="Arial" w:hAnsi="Arial" w:cs="Arial"/>
          <w:b/>
        </w:rPr>
        <w:t>Note:</w:t>
      </w:r>
      <w:r w:rsidR="00080F9C" w:rsidRPr="009E5E84">
        <w:rPr>
          <w:rFonts w:ascii="Arial" w:hAnsi="Arial" w:cs="Arial"/>
        </w:rPr>
        <w:t xml:space="preserve"> </w:t>
      </w:r>
      <w:r w:rsidR="00CD70E0" w:rsidRPr="009E5E84">
        <w:rPr>
          <w:rFonts w:ascii="Arial" w:hAnsi="Arial" w:cs="Arial"/>
        </w:rPr>
        <w:t>Help</w:t>
      </w:r>
      <w:r w:rsidR="008B4B66" w:rsidRPr="009E5E84">
        <w:rPr>
          <w:rFonts w:ascii="Arial" w:hAnsi="Arial" w:cs="Arial"/>
        </w:rPr>
        <w:t xml:space="preserve"> text </w:t>
      </w:r>
      <w:r w:rsidR="00CD70E0" w:rsidRPr="009E5E84">
        <w:rPr>
          <w:rFonts w:ascii="Arial" w:hAnsi="Arial" w:cs="Arial"/>
        </w:rPr>
        <w:t xml:space="preserve">is available </w:t>
      </w:r>
      <w:r w:rsidR="008B4B66" w:rsidRPr="009E5E84">
        <w:rPr>
          <w:rFonts w:ascii="Arial" w:hAnsi="Arial" w:cs="Arial"/>
        </w:rPr>
        <w:t>throughout the screens.</w:t>
      </w:r>
      <w:r w:rsidR="00080F9C" w:rsidRPr="009E5E84">
        <w:rPr>
          <w:rFonts w:ascii="Arial" w:hAnsi="Arial" w:cs="Arial"/>
        </w:rPr>
        <w:t xml:space="preserve"> Simply hover your cursor over the field you need more information about.</w:t>
      </w:r>
    </w:p>
    <w:p w14:paraId="3EDB2F54" w14:textId="2B9CF54C" w:rsidR="00F457A7" w:rsidRPr="009E5E84" w:rsidRDefault="00F457A7" w:rsidP="00F457A7">
      <w:pPr>
        <w:pStyle w:val="NDIANote"/>
        <w:ind w:left="0"/>
        <w:rPr>
          <w:rFonts w:ascii="Arial" w:hAnsi="Arial" w:cs="Arial"/>
        </w:rPr>
      </w:pPr>
      <w:r w:rsidRPr="009E5E84">
        <w:rPr>
          <w:rFonts w:ascii="Arial" w:hAnsi="Arial" w:cs="Arial"/>
          <w:noProof/>
          <w:lang w:eastAsia="en-AU"/>
        </w:rPr>
        <w:lastRenderedPageBreak/>
        <w:drawing>
          <wp:inline distT="0" distB="0" distL="0" distR="0" wp14:anchorId="236DE90C" wp14:editId="55C57A25">
            <wp:extent cx="5725795" cy="4398010"/>
            <wp:effectExtent l="25400" t="25400" r="14605" b="21590"/>
            <wp:docPr id="5645" name="Picture 5645" descr="Screenshot of contextual help" title="Screenshot of contextual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snips%20enhanced/49b.PNG"/>
                    <pic:cNvPicPr>
                      <a:picLocks noChangeAspect="1" noChangeArrowheads="1"/>
                    </pic:cNvPicPr>
                  </pic:nvPicPr>
                  <pic:blipFill rotWithShape="1">
                    <a:blip r:embed="rId103">
                      <a:extLst>
                        <a:ext uri="{28A0092B-C50C-407E-A947-70E740481C1C}">
                          <a14:useLocalDpi xmlns:a14="http://schemas.microsoft.com/office/drawing/2010/main" val="0"/>
                        </a:ext>
                      </a:extLst>
                    </a:blip>
                    <a:srcRect t="10816"/>
                    <a:stretch/>
                  </pic:blipFill>
                  <pic:spPr bwMode="auto">
                    <a:xfrm>
                      <a:off x="0" y="0"/>
                      <a:ext cx="5725795" cy="439801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CB2F16B" w14:textId="77777777" w:rsidR="00F457A7" w:rsidRPr="009E5E84" w:rsidRDefault="008B4B66" w:rsidP="00F457A7">
      <w:pPr>
        <w:pStyle w:val="Steps"/>
        <w:rPr>
          <w:rFonts w:ascii="Arial" w:hAnsi="Arial" w:cs="Arial"/>
        </w:rPr>
      </w:pPr>
      <w:r w:rsidRPr="009E5E84">
        <w:rPr>
          <w:rFonts w:ascii="Arial" w:hAnsi="Arial" w:cs="Arial"/>
        </w:rPr>
        <w:t xml:space="preserve">When you have been given consent to view a participant’s plan and you are a registered </w:t>
      </w:r>
      <w:r w:rsidR="000962D7" w:rsidRPr="009E5E84">
        <w:rPr>
          <w:rFonts w:ascii="Arial" w:hAnsi="Arial" w:cs="Arial"/>
        </w:rPr>
        <w:t>p</w:t>
      </w:r>
      <w:r w:rsidRPr="009E5E84">
        <w:rPr>
          <w:rFonts w:ascii="Arial" w:hAnsi="Arial" w:cs="Arial"/>
        </w:rPr>
        <w:t xml:space="preserve">lan </w:t>
      </w:r>
      <w:r w:rsidR="000962D7" w:rsidRPr="009E5E84">
        <w:rPr>
          <w:rFonts w:ascii="Arial" w:hAnsi="Arial" w:cs="Arial"/>
        </w:rPr>
        <w:t>m</w:t>
      </w:r>
      <w:r w:rsidRPr="009E5E84">
        <w:rPr>
          <w:rFonts w:ascii="Arial" w:hAnsi="Arial" w:cs="Arial"/>
        </w:rPr>
        <w:t xml:space="preserve">anager with an active service booking you will see the information outlined at point </w:t>
      </w:r>
      <w:r w:rsidR="000962D7" w:rsidRPr="009E5E84">
        <w:rPr>
          <w:rFonts w:ascii="Arial" w:hAnsi="Arial" w:cs="Arial"/>
        </w:rPr>
        <w:t>five</w:t>
      </w:r>
      <w:r w:rsidRPr="009E5E84">
        <w:rPr>
          <w:rFonts w:ascii="Arial" w:hAnsi="Arial" w:cs="Arial"/>
        </w:rPr>
        <w:t xml:space="preserve"> as well as information about the budget in a participant’s plan.</w:t>
      </w:r>
    </w:p>
    <w:p w14:paraId="133DE03C" w14:textId="67E471CE" w:rsidR="008B4B66" w:rsidRPr="009E5E84" w:rsidRDefault="008B4B66" w:rsidP="00F457A7">
      <w:pPr>
        <w:pStyle w:val="Steps"/>
        <w:rPr>
          <w:rFonts w:ascii="Arial" w:hAnsi="Arial" w:cs="Arial"/>
        </w:rPr>
      </w:pPr>
      <w:r w:rsidRPr="009E5E84">
        <w:rPr>
          <w:rFonts w:ascii="Arial" w:hAnsi="Arial" w:cs="Arial"/>
        </w:rPr>
        <w:t xml:space="preserve">By selecting </w:t>
      </w:r>
      <w:r w:rsidRPr="009E5E84">
        <w:rPr>
          <w:rFonts w:ascii="Arial" w:hAnsi="Arial" w:cs="Arial"/>
          <w:b/>
          <w:color w:val="6B2976"/>
        </w:rPr>
        <w:t>Open Section</w:t>
      </w:r>
      <w:r w:rsidRPr="009E5E84">
        <w:rPr>
          <w:rFonts w:ascii="Arial" w:hAnsi="Arial" w:cs="Arial"/>
          <w:b/>
        </w:rPr>
        <w:t>,</w:t>
      </w:r>
      <w:r w:rsidRPr="009E5E84">
        <w:rPr>
          <w:rFonts w:ascii="Arial" w:hAnsi="Arial" w:cs="Arial"/>
        </w:rPr>
        <w:t xml:space="preserve"> you will see the initial </w:t>
      </w:r>
      <w:r w:rsidR="00037FDF" w:rsidRPr="009E5E84">
        <w:rPr>
          <w:rFonts w:ascii="Arial" w:hAnsi="Arial" w:cs="Arial"/>
        </w:rPr>
        <w:t>A</w:t>
      </w:r>
      <w:r w:rsidRPr="009E5E84">
        <w:rPr>
          <w:rFonts w:ascii="Arial" w:hAnsi="Arial" w:cs="Arial"/>
        </w:rPr>
        <w:t xml:space="preserve">pproved </w:t>
      </w:r>
      <w:r w:rsidR="00037FDF" w:rsidRPr="009E5E84">
        <w:rPr>
          <w:rFonts w:ascii="Arial" w:hAnsi="Arial" w:cs="Arial"/>
        </w:rPr>
        <w:t>F</w:t>
      </w:r>
      <w:r w:rsidRPr="009E5E84">
        <w:rPr>
          <w:rFonts w:ascii="Arial" w:hAnsi="Arial" w:cs="Arial"/>
        </w:rPr>
        <w:t xml:space="preserve">unds spent and the amount of </w:t>
      </w:r>
      <w:r w:rsidR="00037FDF" w:rsidRPr="009E5E84">
        <w:rPr>
          <w:rFonts w:ascii="Arial" w:hAnsi="Arial" w:cs="Arial"/>
        </w:rPr>
        <w:t>F</w:t>
      </w:r>
      <w:r w:rsidRPr="009E5E84">
        <w:rPr>
          <w:rFonts w:ascii="Arial" w:hAnsi="Arial" w:cs="Arial"/>
        </w:rPr>
        <w:t xml:space="preserve">unds </w:t>
      </w:r>
      <w:r w:rsidR="00037FDF" w:rsidRPr="009E5E84">
        <w:rPr>
          <w:rFonts w:ascii="Arial" w:hAnsi="Arial" w:cs="Arial"/>
        </w:rPr>
        <w:t>R</w:t>
      </w:r>
      <w:r w:rsidRPr="009E5E84">
        <w:rPr>
          <w:rFonts w:ascii="Arial" w:hAnsi="Arial" w:cs="Arial"/>
        </w:rPr>
        <w:t xml:space="preserve">emaining. Details of any </w:t>
      </w:r>
      <w:r w:rsidR="00037FDF" w:rsidRPr="009E5E84">
        <w:rPr>
          <w:rFonts w:ascii="Arial" w:hAnsi="Arial" w:cs="Arial"/>
        </w:rPr>
        <w:t>F</w:t>
      </w:r>
      <w:r w:rsidRPr="009E5E84">
        <w:rPr>
          <w:rFonts w:ascii="Arial" w:hAnsi="Arial" w:cs="Arial"/>
        </w:rPr>
        <w:t xml:space="preserve">unds </w:t>
      </w:r>
      <w:r w:rsidR="00037FDF" w:rsidRPr="009E5E84">
        <w:rPr>
          <w:rFonts w:ascii="Arial" w:hAnsi="Arial" w:cs="Arial"/>
        </w:rPr>
        <w:t>A</w:t>
      </w:r>
      <w:r w:rsidRPr="009E5E84">
        <w:rPr>
          <w:rFonts w:ascii="Arial" w:hAnsi="Arial" w:cs="Arial"/>
        </w:rPr>
        <w:t>llocated will also be shown.</w:t>
      </w:r>
    </w:p>
    <w:p w14:paraId="1749F88A" w14:textId="0FA55728" w:rsidR="008B4B66" w:rsidRPr="009E5E84" w:rsidRDefault="00CD70E0" w:rsidP="00356E37">
      <w:pPr>
        <w:pStyle w:val="BodyText1"/>
        <w:rPr>
          <w:rFonts w:ascii="Arial" w:hAnsi="Arial" w:cs="Arial"/>
        </w:rPr>
      </w:pPr>
      <w:r w:rsidRPr="009E5E84">
        <w:rPr>
          <w:rFonts w:ascii="Arial" w:hAnsi="Arial" w:cs="Arial"/>
          <w:noProof/>
          <w:lang w:eastAsia="en-AU"/>
        </w:rPr>
        <w:lastRenderedPageBreak/>
        <w:drawing>
          <wp:inline distT="0" distB="0" distL="0" distR="0" wp14:anchorId="02FE9EAE" wp14:editId="4B50634B">
            <wp:extent cx="4138161" cy="8498114"/>
            <wp:effectExtent l="25400" t="25400" r="27940" b="36830"/>
            <wp:docPr id="5647" name="Picture 5647" descr="Screenshot of plan budget" title="Screenshot of plan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 name="50a.jpg"/>
                    <pic:cNvPicPr/>
                  </pic:nvPicPr>
                  <pic:blipFill>
                    <a:blip r:embed="rId104">
                      <a:extLst>
                        <a:ext uri="{28A0092B-C50C-407E-A947-70E740481C1C}">
                          <a14:useLocalDpi xmlns:a14="http://schemas.microsoft.com/office/drawing/2010/main" val="0"/>
                        </a:ext>
                      </a:extLst>
                    </a:blip>
                    <a:stretch>
                      <a:fillRect/>
                    </a:stretch>
                  </pic:blipFill>
                  <pic:spPr>
                    <a:xfrm>
                      <a:off x="0" y="0"/>
                      <a:ext cx="4172167" cy="8567949"/>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A6869BA" w14:textId="77777777" w:rsidR="008B4B66" w:rsidRPr="009E5E84" w:rsidRDefault="008B4B66" w:rsidP="008B4B66">
      <w:pPr>
        <w:pStyle w:val="Steps"/>
        <w:rPr>
          <w:rFonts w:ascii="Arial" w:hAnsi="Arial" w:cs="Arial"/>
        </w:rPr>
      </w:pPr>
      <w:r w:rsidRPr="009E5E84">
        <w:rPr>
          <w:rFonts w:ascii="Arial" w:hAnsi="Arial" w:cs="Arial"/>
        </w:rPr>
        <w:lastRenderedPageBreak/>
        <w:t xml:space="preserve">In the </w:t>
      </w:r>
      <w:r w:rsidRPr="009E5E84">
        <w:rPr>
          <w:rFonts w:ascii="Arial" w:hAnsi="Arial" w:cs="Arial"/>
          <w:b/>
          <w:color w:val="6B2976"/>
        </w:rPr>
        <w:t>Capital</w:t>
      </w:r>
      <w:r w:rsidRPr="009E5E84">
        <w:rPr>
          <w:rFonts w:ascii="Arial" w:hAnsi="Arial" w:cs="Arial"/>
          <w:b/>
        </w:rPr>
        <w:t xml:space="preserve"> </w:t>
      </w:r>
      <w:r w:rsidR="00363EFD" w:rsidRPr="009E5E84">
        <w:rPr>
          <w:rFonts w:ascii="Arial" w:hAnsi="Arial" w:cs="Arial"/>
        </w:rPr>
        <w:t>section,</w:t>
      </w:r>
      <w:r w:rsidRPr="009E5E84">
        <w:rPr>
          <w:rFonts w:ascii="Arial" w:hAnsi="Arial" w:cs="Arial"/>
        </w:rPr>
        <w:t xml:space="preserve"> amounts will only be shown where a quote has been </w:t>
      </w:r>
      <w:r w:rsidR="00075476" w:rsidRPr="009E5E84">
        <w:rPr>
          <w:rFonts w:ascii="Arial" w:hAnsi="Arial" w:cs="Arial"/>
        </w:rPr>
        <w:t>accepted</w:t>
      </w:r>
      <w:r w:rsidRPr="009E5E84">
        <w:rPr>
          <w:rFonts w:ascii="Arial" w:hAnsi="Arial" w:cs="Arial"/>
        </w:rPr>
        <w:t xml:space="preserve">. </w:t>
      </w:r>
      <w:r w:rsidR="00075476" w:rsidRPr="009E5E84">
        <w:rPr>
          <w:rFonts w:ascii="Arial" w:hAnsi="Arial" w:cs="Arial"/>
        </w:rPr>
        <w:t xml:space="preserve">The amount will be shown as </w:t>
      </w:r>
      <w:r w:rsidR="00075476" w:rsidRPr="009E5E84">
        <w:rPr>
          <w:rFonts w:ascii="Arial" w:hAnsi="Arial" w:cs="Arial"/>
          <w:b/>
          <w:color w:val="6B2976"/>
        </w:rPr>
        <w:t>Approved Funds</w:t>
      </w:r>
      <w:r w:rsidR="00075476" w:rsidRPr="009E5E84">
        <w:rPr>
          <w:rFonts w:ascii="Arial" w:hAnsi="Arial" w:cs="Arial"/>
        </w:rPr>
        <w:t>.</w:t>
      </w:r>
    </w:p>
    <w:p w14:paraId="6F193A14" w14:textId="65C0E517" w:rsidR="008B4B66" w:rsidRPr="009E5E84" w:rsidRDefault="009E5A8F" w:rsidP="008B4B66">
      <w:pPr>
        <w:pStyle w:val="BodyText1"/>
        <w:rPr>
          <w:rFonts w:ascii="Arial" w:hAnsi="Arial" w:cs="Arial"/>
        </w:rPr>
      </w:pPr>
      <w:r w:rsidRPr="009E5E84">
        <w:rPr>
          <w:rFonts w:ascii="Arial" w:hAnsi="Arial" w:cs="Arial"/>
          <w:noProof/>
          <w:lang w:eastAsia="en-AU"/>
        </w:rPr>
        <w:drawing>
          <wp:inline distT="0" distB="0" distL="0" distR="0" wp14:anchorId="2D508226" wp14:editId="3BEBF272">
            <wp:extent cx="5715000" cy="4569100"/>
            <wp:effectExtent l="25400" t="25400" r="25400" b="28575"/>
            <wp:docPr id="5649" name="Picture 5649" descr="Screenshot of plan budget" title="Screenshot of plan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 name="51a.jpg"/>
                    <pic:cNvPicPr/>
                  </pic:nvPicPr>
                  <pic:blipFill>
                    <a:blip r:embed="rId105">
                      <a:extLst>
                        <a:ext uri="{28A0092B-C50C-407E-A947-70E740481C1C}">
                          <a14:useLocalDpi xmlns:a14="http://schemas.microsoft.com/office/drawing/2010/main" val="0"/>
                        </a:ext>
                      </a:extLst>
                    </a:blip>
                    <a:stretch>
                      <a:fillRect/>
                    </a:stretch>
                  </pic:blipFill>
                  <pic:spPr>
                    <a:xfrm>
                      <a:off x="0" y="0"/>
                      <a:ext cx="5746642" cy="459439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5D602A2" w14:textId="77777777" w:rsidR="008B4B66" w:rsidRPr="009E5E84" w:rsidRDefault="00712E15" w:rsidP="009E5A8F">
      <w:pPr>
        <w:pStyle w:val="NDIANote"/>
        <w:ind w:left="0"/>
        <w:rPr>
          <w:rFonts w:ascii="Arial" w:hAnsi="Arial" w:cs="Arial"/>
        </w:rPr>
      </w:pPr>
      <w:r w:rsidRPr="009E5E84">
        <w:rPr>
          <w:rFonts w:ascii="Arial" w:hAnsi="Arial" w:cs="Arial"/>
          <w:b/>
        </w:rPr>
        <w:t>Note</w:t>
      </w:r>
      <w:r w:rsidRPr="009E5E84">
        <w:rPr>
          <w:rFonts w:ascii="Arial" w:hAnsi="Arial" w:cs="Arial"/>
        </w:rPr>
        <w:t xml:space="preserve">: </w:t>
      </w:r>
      <w:r w:rsidR="008B4B66" w:rsidRPr="009E5E84">
        <w:rPr>
          <w:rFonts w:ascii="Arial" w:hAnsi="Arial" w:cs="Arial"/>
        </w:rPr>
        <w:t xml:space="preserve">When you have been given consent to view a participant’s plan and you are a registered </w:t>
      </w:r>
      <w:r w:rsidR="001C3AE6" w:rsidRPr="009E5E84">
        <w:rPr>
          <w:rFonts w:ascii="Arial" w:hAnsi="Arial" w:cs="Arial"/>
        </w:rPr>
        <w:t>s</w:t>
      </w:r>
      <w:r w:rsidR="008B4B66" w:rsidRPr="009E5E84">
        <w:rPr>
          <w:rFonts w:ascii="Arial" w:hAnsi="Arial" w:cs="Arial"/>
        </w:rPr>
        <w:t xml:space="preserve">upport </w:t>
      </w:r>
      <w:r w:rsidR="001C3AE6" w:rsidRPr="009E5E84">
        <w:rPr>
          <w:rFonts w:ascii="Arial" w:hAnsi="Arial" w:cs="Arial"/>
        </w:rPr>
        <w:t>c</w:t>
      </w:r>
      <w:r w:rsidR="008B4B66" w:rsidRPr="009E5E84">
        <w:rPr>
          <w:rFonts w:ascii="Arial" w:hAnsi="Arial" w:cs="Arial"/>
        </w:rPr>
        <w:t>oordinator</w:t>
      </w:r>
      <w:r w:rsidR="008B4B66" w:rsidRPr="009E5E84">
        <w:rPr>
          <w:rFonts w:ascii="Arial" w:hAnsi="Arial" w:cs="Arial"/>
          <w:b/>
        </w:rPr>
        <w:t xml:space="preserve"> </w:t>
      </w:r>
      <w:r w:rsidR="008B4B66" w:rsidRPr="009E5E84">
        <w:rPr>
          <w:rFonts w:ascii="Arial" w:hAnsi="Arial" w:cs="Arial"/>
        </w:rPr>
        <w:t xml:space="preserve">with an active service booking you will see the information outlined at points </w:t>
      </w:r>
      <w:r w:rsidR="001C3AE6" w:rsidRPr="009E5E84">
        <w:rPr>
          <w:rFonts w:ascii="Arial" w:hAnsi="Arial" w:cs="Arial"/>
        </w:rPr>
        <w:t>five</w:t>
      </w:r>
      <w:r w:rsidR="008B4B66" w:rsidRPr="009E5E84">
        <w:rPr>
          <w:rFonts w:ascii="Arial" w:hAnsi="Arial" w:cs="Arial"/>
        </w:rPr>
        <w:t xml:space="preserve"> and </w:t>
      </w:r>
      <w:r w:rsidR="001C3AE6" w:rsidRPr="009E5E84">
        <w:rPr>
          <w:rFonts w:ascii="Arial" w:hAnsi="Arial" w:cs="Arial"/>
        </w:rPr>
        <w:t>nine</w:t>
      </w:r>
      <w:r w:rsidR="008B4B66" w:rsidRPr="009E5E84">
        <w:rPr>
          <w:rFonts w:ascii="Arial" w:hAnsi="Arial" w:cs="Arial"/>
        </w:rPr>
        <w:t xml:space="preserve"> as well as information about the type of plan management in the plan and details of other community, mainstream and in kind supports.</w:t>
      </w:r>
    </w:p>
    <w:p w14:paraId="6E2FD3F2" w14:textId="77777777" w:rsidR="008B4B66" w:rsidRPr="009E5E84" w:rsidRDefault="008B4B66" w:rsidP="008B4B66">
      <w:pPr>
        <w:pStyle w:val="BodyText1"/>
        <w:rPr>
          <w:rFonts w:ascii="Arial" w:hAnsi="Arial" w:cs="Arial"/>
        </w:rPr>
      </w:pPr>
    </w:p>
    <w:p w14:paraId="3BE2D59D" w14:textId="2258C1E9" w:rsidR="008B4B66" w:rsidRPr="009E5E84" w:rsidRDefault="009E5A8F" w:rsidP="008B4B66">
      <w:pPr>
        <w:pStyle w:val="BodyText1"/>
        <w:rPr>
          <w:rFonts w:ascii="Arial" w:hAnsi="Arial" w:cs="Arial"/>
        </w:rPr>
      </w:pPr>
      <w:r w:rsidRPr="009E5E84">
        <w:rPr>
          <w:rFonts w:ascii="Arial" w:hAnsi="Arial" w:cs="Arial"/>
          <w:noProof/>
          <w:lang w:eastAsia="en-AU"/>
        </w:rPr>
        <w:lastRenderedPageBreak/>
        <w:drawing>
          <wp:inline distT="0" distB="0" distL="0" distR="0" wp14:anchorId="4213C011" wp14:editId="0BEBCDBE">
            <wp:extent cx="5661752" cy="5510711"/>
            <wp:effectExtent l="25400" t="25400" r="27940" b="26670"/>
            <wp:docPr id="5650" name="Picture 5650" descr="Screenshot of plan budget" title="Screenshot of plan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0" name="52a.jpg"/>
                    <pic:cNvPicPr/>
                  </pic:nvPicPr>
                  <pic:blipFill>
                    <a:blip r:embed="rId106">
                      <a:extLst>
                        <a:ext uri="{28A0092B-C50C-407E-A947-70E740481C1C}">
                          <a14:useLocalDpi xmlns:a14="http://schemas.microsoft.com/office/drawing/2010/main" val="0"/>
                        </a:ext>
                      </a:extLst>
                    </a:blip>
                    <a:stretch>
                      <a:fillRect/>
                    </a:stretch>
                  </pic:blipFill>
                  <pic:spPr>
                    <a:xfrm>
                      <a:off x="0" y="0"/>
                      <a:ext cx="5676231" cy="5524803"/>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829B4B1" w14:textId="77777777" w:rsidR="008B4B66" w:rsidRPr="009E5E84" w:rsidRDefault="008B4B66" w:rsidP="003B47A6">
      <w:pPr>
        <w:pStyle w:val="Heading3"/>
        <w:rPr>
          <w:rFonts w:ascii="Arial" w:hAnsi="Arial" w:cs="Arial"/>
        </w:rPr>
      </w:pPr>
      <w:bookmarkStart w:id="88" w:name="_Toc529344324"/>
      <w:r w:rsidRPr="009E5E84">
        <w:rPr>
          <w:rFonts w:ascii="Arial" w:hAnsi="Arial" w:cs="Arial"/>
        </w:rPr>
        <w:t>Consent to view plan notification</w:t>
      </w:r>
      <w:bookmarkEnd w:id="88"/>
    </w:p>
    <w:p w14:paraId="430596CF" w14:textId="77777777" w:rsidR="008B4B66" w:rsidRPr="009E5E84" w:rsidRDefault="008B4B66" w:rsidP="00DE7E25">
      <w:pPr>
        <w:pStyle w:val="Steps"/>
        <w:numPr>
          <w:ilvl w:val="0"/>
          <w:numId w:val="9"/>
        </w:numPr>
        <w:ind w:left="426" w:hanging="426"/>
        <w:rPr>
          <w:rFonts w:ascii="Arial" w:hAnsi="Arial" w:cs="Arial"/>
        </w:rPr>
      </w:pPr>
      <w:r w:rsidRPr="009E5E84">
        <w:rPr>
          <w:rFonts w:ascii="Arial" w:hAnsi="Arial" w:cs="Arial"/>
        </w:rPr>
        <w:t xml:space="preserve">You will receive via the </w:t>
      </w:r>
      <w:r w:rsidRPr="009E5E84">
        <w:rPr>
          <w:rStyle w:val="Strong"/>
          <w:rFonts w:ascii="Arial" w:hAnsi="Arial" w:cs="Arial"/>
        </w:rPr>
        <w:t>Inbox</w:t>
      </w:r>
      <w:r w:rsidRPr="009E5E84">
        <w:rPr>
          <w:rFonts w:ascii="Arial" w:hAnsi="Arial" w:cs="Arial"/>
        </w:rPr>
        <w:t>, notification of consent to view a participant’s plan, as well as any changes to consent.</w:t>
      </w:r>
      <w:r w:rsidR="00491BC5" w:rsidRPr="009E5E84">
        <w:rPr>
          <w:rFonts w:ascii="Arial" w:hAnsi="Arial" w:cs="Arial"/>
        </w:rPr>
        <w:t xml:space="preserve"> This will be a message of type ‘Changes to </w:t>
      </w:r>
      <w:r w:rsidR="001C3AE6" w:rsidRPr="009E5E84">
        <w:rPr>
          <w:rFonts w:ascii="Arial" w:hAnsi="Arial" w:cs="Arial"/>
        </w:rPr>
        <w:t>p</w:t>
      </w:r>
      <w:r w:rsidR="00491BC5" w:rsidRPr="009E5E84">
        <w:rPr>
          <w:rFonts w:ascii="Arial" w:hAnsi="Arial" w:cs="Arial"/>
        </w:rPr>
        <w:t xml:space="preserve">lans </w:t>
      </w:r>
      <w:r w:rsidR="001C3AE6" w:rsidRPr="009E5E84">
        <w:rPr>
          <w:rFonts w:ascii="Arial" w:hAnsi="Arial" w:cs="Arial"/>
        </w:rPr>
        <w:t>s</w:t>
      </w:r>
      <w:r w:rsidR="00491BC5" w:rsidRPr="009E5E84">
        <w:rPr>
          <w:rFonts w:ascii="Arial" w:hAnsi="Arial" w:cs="Arial"/>
        </w:rPr>
        <w:t xml:space="preserve">hared with </w:t>
      </w:r>
      <w:r w:rsidR="001C3AE6" w:rsidRPr="009E5E84">
        <w:rPr>
          <w:rFonts w:ascii="Arial" w:hAnsi="Arial" w:cs="Arial"/>
        </w:rPr>
        <w:t>y</w:t>
      </w:r>
      <w:r w:rsidR="00491BC5" w:rsidRPr="009E5E84">
        <w:rPr>
          <w:rFonts w:ascii="Arial" w:hAnsi="Arial" w:cs="Arial"/>
        </w:rPr>
        <w:t>ou’.</w:t>
      </w:r>
    </w:p>
    <w:p w14:paraId="487758FE" w14:textId="7FCF4591" w:rsidR="00491BC5" w:rsidRPr="009E5E84" w:rsidRDefault="00491BC5" w:rsidP="00DE7E25">
      <w:pPr>
        <w:pStyle w:val="Steps"/>
        <w:numPr>
          <w:ilvl w:val="0"/>
          <w:numId w:val="9"/>
        </w:numPr>
        <w:ind w:left="426" w:hanging="426"/>
        <w:rPr>
          <w:rFonts w:ascii="Arial" w:hAnsi="Arial" w:cs="Arial"/>
        </w:rPr>
      </w:pPr>
      <w:r w:rsidRPr="009E5E84">
        <w:rPr>
          <w:rFonts w:ascii="Arial" w:hAnsi="Arial" w:cs="Arial"/>
        </w:rPr>
        <w:t xml:space="preserve">See </w:t>
      </w:r>
      <w:r w:rsidRPr="009E5E84">
        <w:rPr>
          <w:rStyle w:val="Strong"/>
          <w:rFonts w:ascii="Arial" w:hAnsi="Arial" w:cs="Arial"/>
        </w:rPr>
        <w:t>Inbox</w:t>
      </w:r>
      <w:r w:rsidRPr="009E5E84">
        <w:rPr>
          <w:rFonts w:ascii="Arial" w:hAnsi="Arial" w:cs="Arial"/>
        </w:rPr>
        <w:t xml:space="preserve"> Step </w:t>
      </w:r>
      <w:r w:rsidRPr="009E5E84">
        <w:rPr>
          <w:rFonts w:ascii="Arial" w:hAnsi="Arial" w:cs="Arial"/>
        </w:rPr>
        <w:fldChar w:fldCharType="begin"/>
      </w:r>
      <w:r w:rsidRPr="009E5E84">
        <w:rPr>
          <w:rFonts w:ascii="Arial" w:hAnsi="Arial" w:cs="Arial"/>
        </w:rPr>
        <w:instrText xml:space="preserve"> REF _Ref514163760 \r \h </w:instrText>
      </w:r>
      <w:r w:rsidR="001210C3" w:rsidRPr="009E5E84">
        <w:rPr>
          <w:rFonts w:ascii="Arial" w:hAnsi="Arial" w:cs="Arial"/>
        </w:rPr>
        <w:instrText xml:space="preserve"> \* MERGEFORMAT </w:instrText>
      </w:r>
      <w:r w:rsidRPr="009E5E84">
        <w:rPr>
          <w:rFonts w:ascii="Arial" w:hAnsi="Arial" w:cs="Arial"/>
        </w:rPr>
      </w:r>
      <w:r w:rsidRPr="009E5E84">
        <w:rPr>
          <w:rFonts w:ascii="Arial" w:hAnsi="Arial" w:cs="Arial"/>
        </w:rPr>
        <w:fldChar w:fldCharType="separate"/>
      </w:r>
      <w:r w:rsidR="008057DA">
        <w:rPr>
          <w:rFonts w:ascii="Arial" w:hAnsi="Arial" w:cs="Arial"/>
        </w:rPr>
        <w:t>4</w:t>
      </w:r>
      <w:r w:rsidRPr="009E5E84">
        <w:rPr>
          <w:rFonts w:ascii="Arial" w:hAnsi="Arial" w:cs="Arial"/>
        </w:rPr>
        <w:fldChar w:fldCharType="end"/>
      </w:r>
      <w:r w:rsidRPr="009E5E84">
        <w:rPr>
          <w:rFonts w:ascii="Arial" w:hAnsi="Arial" w:cs="Arial"/>
        </w:rPr>
        <w:t xml:space="preserve"> for details of how to filter messages by type. </w:t>
      </w:r>
    </w:p>
    <w:p w14:paraId="259DE14A" w14:textId="77777777" w:rsidR="008B4B66" w:rsidRPr="009E5E84" w:rsidRDefault="008B4B66" w:rsidP="008B4B66">
      <w:pPr>
        <w:pStyle w:val="BodyText1"/>
        <w:rPr>
          <w:rFonts w:ascii="Arial" w:hAnsi="Arial" w:cs="Arial"/>
        </w:rPr>
      </w:pPr>
    </w:p>
    <w:p w14:paraId="34D8A5A1" w14:textId="77777777" w:rsidR="008B4B66" w:rsidRPr="009E5E84" w:rsidRDefault="008B4B66" w:rsidP="008B4B66">
      <w:pPr>
        <w:pStyle w:val="BodyText"/>
        <w:rPr>
          <w:rFonts w:ascii="Arial" w:hAnsi="Arial" w:cs="Arial"/>
          <w:szCs w:val="22"/>
        </w:rPr>
      </w:pPr>
      <w:r w:rsidRPr="009E5E84">
        <w:rPr>
          <w:rFonts w:ascii="Arial" w:hAnsi="Arial" w:cs="Arial"/>
        </w:rPr>
        <w:br w:type="page"/>
      </w:r>
    </w:p>
    <w:p w14:paraId="7656F1D8" w14:textId="77777777" w:rsidR="003265E8" w:rsidRPr="009E5E84" w:rsidRDefault="003265E8" w:rsidP="003B47A6">
      <w:pPr>
        <w:pStyle w:val="Heading2"/>
        <w:rPr>
          <w:rFonts w:ascii="Arial" w:hAnsi="Arial" w:cs="Arial"/>
        </w:rPr>
      </w:pPr>
      <w:bookmarkStart w:id="89" w:name="_Service__Bookings"/>
      <w:bookmarkStart w:id="90" w:name="_Toc510526953"/>
      <w:bookmarkStart w:id="91" w:name="_Toc529344325"/>
      <w:bookmarkEnd w:id="89"/>
      <w:r w:rsidRPr="009E5E84">
        <w:rPr>
          <w:rFonts w:ascii="Arial" w:hAnsi="Arial" w:cs="Arial"/>
        </w:rPr>
        <w:lastRenderedPageBreak/>
        <w:t xml:space="preserve">Service </w:t>
      </w:r>
      <w:r w:rsidR="001C3AE6" w:rsidRPr="009E5E84">
        <w:rPr>
          <w:rFonts w:ascii="Arial" w:hAnsi="Arial" w:cs="Arial"/>
        </w:rPr>
        <w:t>b</w:t>
      </w:r>
      <w:r w:rsidRPr="009E5E84">
        <w:rPr>
          <w:rFonts w:ascii="Arial" w:hAnsi="Arial" w:cs="Arial"/>
        </w:rPr>
        <w:t>ookings</w:t>
      </w:r>
      <w:bookmarkEnd w:id="57"/>
      <w:bookmarkEnd w:id="90"/>
      <w:bookmarkEnd w:id="91"/>
    </w:p>
    <w:p w14:paraId="0088DBF1" w14:textId="77777777" w:rsidR="00F47E1F" w:rsidRPr="009E5E84" w:rsidRDefault="00F47E1F" w:rsidP="00F65B2B">
      <w:pPr>
        <w:pStyle w:val="BodyText1"/>
        <w:rPr>
          <w:rFonts w:ascii="Arial" w:hAnsi="Arial" w:cs="Arial"/>
        </w:rPr>
      </w:pPr>
      <w:r w:rsidRPr="009E5E84">
        <w:rPr>
          <w:rFonts w:ascii="Arial" w:hAnsi="Arial" w:cs="Arial"/>
          <w:bCs/>
        </w:rPr>
        <w:t>Prior to providing services</w:t>
      </w:r>
      <w:r w:rsidR="008A7FBC" w:rsidRPr="009E5E84">
        <w:rPr>
          <w:rFonts w:ascii="Arial" w:hAnsi="Arial" w:cs="Arial"/>
          <w:bCs/>
        </w:rPr>
        <w:t xml:space="preserve"> to a </w:t>
      </w:r>
      <w:r w:rsidR="001C3AE6" w:rsidRPr="009E5E84">
        <w:rPr>
          <w:rFonts w:ascii="Arial" w:hAnsi="Arial" w:cs="Arial"/>
          <w:bCs/>
        </w:rPr>
        <w:t>p</w:t>
      </w:r>
      <w:r w:rsidR="008A7FBC" w:rsidRPr="009E5E84">
        <w:rPr>
          <w:rFonts w:ascii="Arial" w:hAnsi="Arial" w:cs="Arial"/>
          <w:bCs/>
        </w:rPr>
        <w:t>articipant</w:t>
      </w:r>
      <w:r w:rsidRPr="009E5E84">
        <w:rPr>
          <w:rFonts w:ascii="Arial" w:hAnsi="Arial" w:cs="Arial"/>
          <w:bCs/>
        </w:rPr>
        <w:t xml:space="preserve">, you need to ensure there is a </w:t>
      </w:r>
      <w:r w:rsidR="001C3AE6" w:rsidRPr="009E5E84">
        <w:rPr>
          <w:rFonts w:ascii="Arial" w:hAnsi="Arial" w:cs="Arial"/>
          <w:bCs/>
        </w:rPr>
        <w:t>s</w:t>
      </w:r>
      <w:r w:rsidRPr="009E5E84">
        <w:rPr>
          <w:rFonts w:ascii="Arial" w:hAnsi="Arial" w:cs="Arial"/>
          <w:bCs/>
        </w:rPr>
        <w:t xml:space="preserve">ervice </w:t>
      </w:r>
      <w:r w:rsidR="001C3AE6" w:rsidRPr="009E5E84">
        <w:rPr>
          <w:rFonts w:ascii="Arial" w:hAnsi="Arial" w:cs="Arial"/>
          <w:bCs/>
        </w:rPr>
        <w:t>a</w:t>
      </w:r>
      <w:r w:rsidRPr="009E5E84">
        <w:rPr>
          <w:rFonts w:ascii="Arial" w:hAnsi="Arial" w:cs="Arial"/>
          <w:bCs/>
        </w:rPr>
        <w:t xml:space="preserve">greement (not held in the NDIS system) between you and the </w:t>
      </w:r>
      <w:r w:rsidR="001C3AE6" w:rsidRPr="009E5E84">
        <w:rPr>
          <w:rFonts w:ascii="Arial" w:hAnsi="Arial" w:cs="Arial"/>
          <w:bCs/>
        </w:rPr>
        <w:t>p</w:t>
      </w:r>
      <w:r w:rsidRPr="009E5E84">
        <w:rPr>
          <w:rFonts w:ascii="Arial" w:hAnsi="Arial" w:cs="Arial"/>
          <w:bCs/>
        </w:rPr>
        <w:t>articipant.</w:t>
      </w:r>
      <w:r w:rsidRPr="009E5E84">
        <w:rPr>
          <w:rFonts w:ascii="Arial" w:hAnsi="Arial" w:cs="Arial"/>
        </w:rPr>
        <w:t xml:space="preserve"> </w:t>
      </w:r>
    </w:p>
    <w:p w14:paraId="1D6A5264" w14:textId="77777777" w:rsidR="00F47E1F" w:rsidRPr="009E5E84" w:rsidRDefault="00F47E1F" w:rsidP="00F65B2B">
      <w:pPr>
        <w:pStyle w:val="BodyText1"/>
        <w:rPr>
          <w:rFonts w:ascii="Arial" w:hAnsi="Arial" w:cs="Arial"/>
        </w:rPr>
      </w:pPr>
      <w:r w:rsidRPr="009E5E84">
        <w:rPr>
          <w:rFonts w:ascii="Arial" w:hAnsi="Arial" w:cs="Arial"/>
        </w:rPr>
        <w:t xml:space="preserve">A </w:t>
      </w:r>
      <w:r w:rsidR="001C3AE6" w:rsidRPr="009E5E84">
        <w:rPr>
          <w:rStyle w:val="Strong"/>
          <w:rFonts w:ascii="Arial" w:hAnsi="Arial" w:cs="Arial"/>
          <w:b w:val="0"/>
          <w:color w:val="auto"/>
        </w:rPr>
        <w:t>s</w:t>
      </w:r>
      <w:r w:rsidRPr="009E5E84">
        <w:rPr>
          <w:rStyle w:val="Strong"/>
          <w:rFonts w:ascii="Arial" w:hAnsi="Arial" w:cs="Arial"/>
          <w:b w:val="0"/>
          <w:color w:val="auto"/>
        </w:rPr>
        <w:t xml:space="preserve">ervice </w:t>
      </w:r>
      <w:r w:rsidR="001C3AE6" w:rsidRPr="009E5E84">
        <w:rPr>
          <w:rStyle w:val="Strong"/>
          <w:rFonts w:ascii="Arial" w:hAnsi="Arial" w:cs="Arial"/>
          <w:b w:val="0"/>
          <w:color w:val="auto"/>
        </w:rPr>
        <w:t>b</w:t>
      </w:r>
      <w:r w:rsidRPr="009E5E84">
        <w:rPr>
          <w:rStyle w:val="Strong"/>
          <w:rFonts w:ascii="Arial" w:hAnsi="Arial" w:cs="Arial"/>
          <w:b w:val="0"/>
          <w:color w:val="auto"/>
        </w:rPr>
        <w:t>ooking</w:t>
      </w:r>
      <w:r w:rsidRPr="009E5E84">
        <w:rPr>
          <w:rFonts w:ascii="Arial" w:hAnsi="Arial" w:cs="Arial"/>
        </w:rPr>
        <w:t xml:space="preserve"> details support(s) that you will provide to a </w:t>
      </w:r>
      <w:r w:rsidR="001C3AE6" w:rsidRPr="009E5E84">
        <w:rPr>
          <w:rFonts w:ascii="Arial" w:hAnsi="Arial" w:cs="Arial"/>
        </w:rPr>
        <w:t>p</w:t>
      </w:r>
      <w:r w:rsidRPr="009E5E84">
        <w:rPr>
          <w:rFonts w:ascii="Arial" w:hAnsi="Arial" w:cs="Arial"/>
        </w:rPr>
        <w:t xml:space="preserve">articipant under the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a</w:t>
      </w:r>
      <w:r w:rsidRPr="009E5E84">
        <w:rPr>
          <w:rFonts w:ascii="Arial" w:hAnsi="Arial" w:cs="Arial"/>
        </w:rPr>
        <w:t xml:space="preserve">greement. Both you and the </w:t>
      </w:r>
      <w:r w:rsidR="001C3AE6" w:rsidRPr="009E5E84">
        <w:rPr>
          <w:rFonts w:ascii="Arial" w:hAnsi="Arial" w:cs="Arial"/>
        </w:rPr>
        <w:t>p</w:t>
      </w:r>
      <w:r w:rsidRPr="009E5E84">
        <w:rPr>
          <w:rFonts w:ascii="Arial" w:hAnsi="Arial" w:cs="Arial"/>
        </w:rPr>
        <w:t xml:space="preserve">articipant will need to agree to the </w:t>
      </w:r>
      <w:r w:rsidR="001C3AE6" w:rsidRPr="009E5E84">
        <w:rPr>
          <w:rFonts w:ascii="Arial" w:hAnsi="Arial" w:cs="Arial"/>
        </w:rPr>
        <w:t>s</w:t>
      </w:r>
      <w:r w:rsidRPr="009E5E84">
        <w:rPr>
          <w:rFonts w:ascii="Arial" w:hAnsi="Arial" w:cs="Arial"/>
        </w:rPr>
        <w:t xml:space="preserve">ervice. </w:t>
      </w:r>
      <w:r w:rsidR="00F65B2B" w:rsidRPr="009E5E84">
        <w:rPr>
          <w:rFonts w:ascii="Arial" w:hAnsi="Arial" w:cs="Arial"/>
        </w:rPr>
        <w:t>A</w:t>
      </w:r>
      <w:r w:rsidR="00F65B2B" w:rsidRPr="009E5E84">
        <w:rPr>
          <w:rStyle w:val="Strong"/>
          <w:rFonts w:ascii="Arial" w:hAnsi="Arial" w:cs="Arial"/>
        </w:rPr>
        <w:t xml:space="preserve"> </w:t>
      </w:r>
      <w:r w:rsidR="001C3AE6" w:rsidRPr="009E5E84">
        <w:rPr>
          <w:rStyle w:val="Strong"/>
          <w:rFonts w:ascii="Arial" w:hAnsi="Arial" w:cs="Arial"/>
          <w:b w:val="0"/>
          <w:color w:val="auto"/>
        </w:rPr>
        <w:t>s</w:t>
      </w:r>
      <w:r w:rsidR="003265E8" w:rsidRPr="009E5E84">
        <w:rPr>
          <w:rStyle w:val="Strong"/>
          <w:rFonts w:ascii="Arial" w:hAnsi="Arial" w:cs="Arial"/>
          <w:b w:val="0"/>
          <w:color w:val="auto"/>
        </w:rPr>
        <w:t xml:space="preserve">ervice </w:t>
      </w:r>
      <w:r w:rsidR="001C3AE6" w:rsidRPr="009E5E84">
        <w:rPr>
          <w:rStyle w:val="Strong"/>
          <w:rFonts w:ascii="Arial" w:hAnsi="Arial" w:cs="Arial"/>
          <w:b w:val="0"/>
          <w:color w:val="auto"/>
        </w:rPr>
        <w:t>b</w:t>
      </w:r>
      <w:r w:rsidR="003265E8" w:rsidRPr="009E5E84">
        <w:rPr>
          <w:rStyle w:val="Strong"/>
          <w:rFonts w:ascii="Arial" w:hAnsi="Arial" w:cs="Arial"/>
          <w:b w:val="0"/>
          <w:color w:val="auto"/>
        </w:rPr>
        <w:t>ooking</w:t>
      </w:r>
      <w:r w:rsidR="00B64C23" w:rsidRPr="009E5E84">
        <w:rPr>
          <w:rFonts w:ascii="Arial" w:hAnsi="Arial" w:cs="Arial"/>
        </w:rPr>
        <w:t xml:space="preserve"> </w:t>
      </w:r>
      <w:r w:rsidR="00F65B2B" w:rsidRPr="009E5E84">
        <w:rPr>
          <w:rFonts w:ascii="Arial" w:hAnsi="Arial" w:cs="Arial"/>
        </w:rPr>
        <w:t xml:space="preserve">must </w:t>
      </w:r>
      <w:r w:rsidR="003265E8" w:rsidRPr="009E5E84">
        <w:rPr>
          <w:rFonts w:ascii="Arial" w:hAnsi="Arial" w:cs="Arial"/>
        </w:rPr>
        <w:t xml:space="preserve">be in place before </w:t>
      </w:r>
      <w:r w:rsidR="00B64C23" w:rsidRPr="009E5E84">
        <w:rPr>
          <w:rFonts w:ascii="Arial" w:hAnsi="Arial" w:cs="Arial"/>
        </w:rPr>
        <w:t>you can be paid for a service</w:t>
      </w:r>
      <w:r w:rsidR="003265E8" w:rsidRPr="009E5E84">
        <w:rPr>
          <w:rFonts w:ascii="Arial" w:hAnsi="Arial" w:cs="Arial"/>
        </w:rPr>
        <w:t xml:space="preserve">. </w:t>
      </w:r>
    </w:p>
    <w:p w14:paraId="12E795C2" w14:textId="77777777" w:rsidR="00F47BA0" w:rsidRPr="009E5E84" w:rsidRDefault="003265E8" w:rsidP="00F65B2B">
      <w:pPr>
        <w:pStyle w:val="BodyText1"/>
        <w:rPr>
          <w:rFonts w:ascii="Arial" w:hAnsi="Arial" w:cs="Arial"/>
        </w:rPr>
      </w:pPr>
      <w:r w:rsidRPr="009E5E84">
        <w:rPr>
          <w:rFonts w:ascii="Arial" w:hAnsi="Arial" w:cs="Arial"/>
        </w:rPr>
        <w:t xml:space="preserve">You can create and manage </w:t>
      </w:r>
      <w:r w:rsidR="001C3AE6" w:rsidRPr="009E5E84">
        <w:rPr>
          <w:rStyle w:val="Strong"/>
          <w:rFonts w:ascii="Arial" w:hAnsi="Arial" w:cs="Arial"/>
          <w:b w:val="0"/>
          <w:color w:val="auto"/>
        </w:rPr>
        <w:t>s</w:t>
      </w:r>
      <w:r w:rsidRPr="009E5E84">
        <w:rPr>
          <w:rStyle w:val="Strong"/>
          <w:rFonts w:ascii="Arial" w:hAnsi="Arial" w:cs="Arial"/>
          <w:b w:val="0"/>
          <w:color w:val="auto"/>
        </w:rPr>
        <w:t xml:space="preserve">ervice </w:t>
      </w:r>
      <w:r w:rsidR="001C3AE6" w:rsidRPr="009E5E84">
        <w:rPr>
          <w:rStyle w:val="Strong"/>
          <w:rFonts w:ascii="Arial" w:hAnsi="Arial" w:cs="Arial"/>
          <w:b w:val="0"/>
          <w:color w:val="auto"/>
        </w:rPr>
        <w:t>b</w:t>
      </w:r>
      <w:r w:rsidRPr="009E5E84">
        <w:rPr>
          <w:rStyle w:val="Strong"/>
          <w:rFonts w:ascii="Arial" w:hAnsi="Arial" w:cs="Arial"/>
          <w:b w:val="0"/>
          <w:color w:val="auto"/>
        </w:rPr>
        <w:t>ookings</w:t>
      </w:r>
      <w:r w:rsidRPr="009E5E84">
        <w:rPr>
          <w:rFonts w:ascii="Arial" w:hAnsi="Arial" w:cs="Arial"/>
        </w:rPr>
        <w:t xml:space="preserve"> with your </w:t>
      </w:r>
      <w:r w:rsidR="001C3AE6" w:rsidRPr="009E5E84">
        <w:rPr>
          <w:rFonts w:ascii="Arial" w:hAnsi="Arial" w:cs="Arial"/>
        </w:rPr>
        <w:t>p</w:t>
      </w:r>
      <w:r w:rsidRPr="009E5E84">
        <w:rPr>
          <w:rFonts w:ascii="Arial" w:hAnsi="Arial" w:cs="Arial"/>
        </w:rPr>
        <w:t xml:space="preserve">articipants using </w:t>
      </w:r>
      <w:r w:rsidRPr="009E5E84">
        <w:rPr>
          <w:rStyle w:val="Strong"/>
          <w:rFonts w:ascii="Arial" w:hAnsi="Arial" w:cs="Arial"/>
        </w:rPr>
        <w:t>myplace</w:t>
      </w:r>
      <w:r w:rsidRPr="009E5E84">
        <w:rPr>
          <w:rFonts w:ascii="Arial" w:hAnsi="Arial" w:cs="Arial"/>
        </w:rPr>
        <w:t>.</w:t>
      </w:r>
      <w:r w:rsidR="00F47BA0" w:rsidRPr="009E5E84">
        <w:rPr>
          <w:rFonts w:ascii="Arial" w:hAnsi="Arial" w:cs="Arial"/>
        </w:rPr>
        <w:t xml:space="preserve"> </w:t>
      </w:r>
      <w:r w:rsidR="00F47BA0" w:rsidRPr="009E5E84">
        <w:rPr>
          <w:rStyle w:val="Strong"/>
          <w:rFonts w:ascii="Arial" w:hAnsi="Arial" w:cs="Arial"/>
          <w:b w:val="0"/>
          <w:color w:val="auto"/>
        </w:rPr>
        <w:t xml:space="preserve">Service </w:t>
      </w:r>
      <w:r w:rsidR="001C3AE6" w:rsidRPr="009E5E84">
        <w:rPr>
          <w:rStyle w:val="Strong"/>
          <w:rFonts w:ascii="Arial" w:hAnsi="Arial" w:cs="Arial"/>
          <w:b w:val="0"/>
          <w:color w:val="auto"/>
        </w:rPr>
        <w:t>b</w:t>
      </w:r>
      <w:r w:rsidR="00F47BA0" w:rsidRPr="009E5E84">
        <w:rPr>
          <w:rStyle w:val="Strong"/>
          <w:rFonts w:ascii="Arial" w:hAnsi="Arial" w:cs="Arial"/>
          <w:b w:val="0"/>
          <w:color w:val="auto"/>
        </w:rPr>
        <w:t>ookings</w:t>
      </w:r>
      <w:r w:rsidR="00F47BA0" w:rsidRPr="009E5E84">
        <w:rPr>
          <w:rFonts w:ascii="Arial" w:hAnsi="Arial" w:cs="Arial"/>
        </w:rPr>
        <w:t xml:space="preserve"> can also be created by </w:t>
      </w:r>
      <w:r w:rsidR="001C3AE6" w:rsidRPr="009E5E84">
        <w:rPr>
          <w:rFonts w:ascii="Arial" w:hAnsi="Arial" w:cs="Arial"/>
        </w:rPr>
        <w:t>p</w:t>
      </w:r>
      <w:r w:rsidR="00F47BA0" w:rsidRPr="009E5E84">
        <w:rPr>
          <w:rFonts w:ascii="Arial" w:hAnsi="Arial" w:cs="Arial"/>
        </w:rPr>
        <w:t xml:space="preserve">articipants, their nominee, or their </w:t>
      </w:r>
      <w:r w:rsidR="001C3AE6" w:rsidRPr="009E5E84">
        <w:rPr>
          <w:rFonts w:ascii="Arial" w:hAnsi="Arial" w:cs="Arial"/>
        </w:rPr>
        <w:t>p</w:t>
      </w:r>
      <w:r w:rsidR="00F47BA0" w:rsidRPr="009E5E84">
        <w:rPr>
          <w:rFonts w:ascii="Arial" w:hAnsi="Arial" w:cs="Arial"/>
        </w:rPr>
        <w:t xml:space="preserve">lan </w:t>
      </w:r>
      <w:r w:rsidR="001C3AE6" w:rsidRPr="009E5E84">
        <w:rPr>
          <w:rFonts w:ascii="Arial" w:hAnsi="Arial" w:cs="Arial"/>
        </w:rPr>
        <w:t>m</w:t>
      </w:r>
      <w:r w:rsidR="00F47BA0" w:rsidRPr="009E5E84">
        <w:rPr>
          <w:rFonts w:ascii="Arial" w:hAnsi="Arial" w:cs="Arial"/>
        </w:rPr>
        <w:t xml:space="preserve">anager. A </w:t>
      </w:r>
      <w:r w:rsidR="001C3AE6" w:rsidRPr="009E5E84">
        <w:rPr>
          <w:rFonts w:ascii="Arial" w:hAnsi="Arial" w:cs="Arial"/>
        </w:rPr>
        <w:t>p</w:t>
      </w:r>
      <w:r w:rsidR="00F47BA0" w:rsidRPr="009E5E84">
        <w:rPr>
          <w:rFonts w:ascii="Arial" w:hAnsi="Arial" w:cs="Arial"/>
        </w:rPr>
        <w:t xml:space="preserve">articipant may also be supported by an Agency representative to complete their </w:t>
      </w:r>
      <w:r w:rsidR="001C3AE6" w:rsidRPr="009E5E84">
        <w:rPr>
          <w:rStyle w:val="Strong"/>
          <w:rFonts w:ascii="Arial" w:hAnsi="Arial" w:cs="Arial"/>
          <w:b w:val="0"/>
          <w:color w:val="auto"/>
        </w:rPr>
        <w:t>s</w:t>
      </w:r>
      <w:r w:rsidR="00F47BA0" w:rsidRPr="009E5E84">
        <w:rPr>
          <w:rStyle w:val="Strong"/>
          <w:rFonts w:ascii="Arial" w:hAnsi="Arial" w:cs="Arial"/>
          <w:b w:val="0"/>
          <w:color w:val="auto"/>
        </w:rPr>
        <w:t xml:space="preserve">ervice </w:t>
      </w:r>
      <w:r w:rsidR="001C3AE6" w:rsidRPr="009E5E84">
        <w:rPr>
          <w:rStyle w:val="Strong"/>
          <w:rFonts w:ascii="Arial" w:hAnsi="Arial" w:cs="Arial"/>
          <w:b w:val="0"/>
          <w:color w:val="auto"/>
        </w:rPr>
        <w:t>b</w:t>
      </w:r>
      <w:r w:rsidR="00F47BA0" w:rsidRPr="009E5E84">
        <w:rPr>
          <w:rStyle w:val="Strong"/>
          <w:rFonts w:ascii="Arial" w:hAnsi="Arial" w:cs="Arial"/>
          <w:b w:val="0"/>
          <w:color w:val="auto"/>
        </w:rPr>
        <w:t>ookings</w:t>
      </w:r>
      <w:r w:rsidR="00F47BA0" w:rsidRPr="009E5E84">
        <w:rPr>
          <w:rFonts w:ascii="Arial" w:hAnsi="Arial" w:cs="Arial"/>
        </w:rPr>
        <w:t>.</w:t>
      </w:r>
    </w:p>
    <w:p w14:paraId="5968E0C5" w14:textId="77777777" w:rsidR="001518A6" w:rsidRPr="009E5E84" w:rsidRDefault="001518A6" w:rsidP="00F65B2B">
      <w:pPr>
        <w:pStyle w:val="BodyText1"/>
        <w:rPr>
          <w:rFonts w:ascii="Arial" w:hAnsi="Arial" w:cs="Arial"/>
        </w:rPr>
      </w:pPr>
      <w:r w:rsidRPr="009E5E84">
        <w:rPr>
          <w:rFonts w:ascii="Arial" w:hAnsi="Arial" w:cs="Arial"/>
        </w:rPr>
        <w:t xml:space="preserve">Providers </w:t>
      </w:r>
      <w:r w:rsidR="00EB1604" w:rsidRPr="009E5E84">
        <w:rPr>
          <w:rFonts w:ascii="Arial" w:hAnsi="Arial" w:cs="Arial"/>
        </w:rPr>
        <w:t>can</w:t>
      </w:r>
      <w:r w:rsidRPr="009E5E84">
        <w:rPr>
          <w:rFonts w:ascii="Arial" w:hAnsi="Arial" w:cs="Arial"/>
        </w:rPr>
        <w:t>:</w:t>
      </w:r>
    </w:p>
    <w:p w14:paraId="2783CAFC" w14:textId="77777777" w:rsidR="001518A6" w:rsidRPr="009E5E84" w:rsidRDefault="001518A6" w:rsidP="00AE510F">
      <w:pPr>
        <w:pStyle w:val="NDIABulletlvl1"/>
        <w:numPr>
          <w:ilvl w:val="1"/>
          <w:numId w:val="68"/>
        </w:numPr>
        <w:rPr>
          <w:rFonts w:ascii="Arial" w:hAnsi="Arial" w:cs="Arial"/>
        </w:rPr>
      </w:pPr>
      <w:r w:rsidRPr="009E5E84">
        <w:rPr>
          <w:rFonts w:ascii="Arial" w:hAnsi="Arial" w:cs="Arial"/>
        </w:rPr>
        <w:t xml:space="preserve">Create a new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 xml:space="preserve">ooking with a </w:t>
      </w:r>
      <w:r w:rsidR="001C3AE6" w:rsidRPr="009E5E84">
        <w:rPr>
          <w:rFonts w:ascii="Arial" w:hAnsi="Arial" w:cs="Arial"/>
        </w:rPr>
        <w:t>p</w:t>
      </w:r>
      <w:r w:rsidRPr="009E5E84">
        <w:rPr>
          <w:rFonts w:ascii="Arial" w:hAnsi="Arial" w:cs="Arial"/>
        </w:rPr>
        <w:t>articipant.</w:t>
      </w:r>
    </w:p>
    <w:p w14:paraId="060EE670" w14:textId="77777777" w:rsidR="001518A6" w:rsidRPr="009E5E84" w:rsidRDefault="001518A6" w:rsidP="00AE510F">
      <w:pPr>
        <w:pStyle w:val="NDIABulletlvl1"/>
        <w:numPr>
          <w:ilvl w:val="1"/>
          <w:numId w:val="68"/>
        </w:numPr>
        <w:rPr>
          <w:rFonts w:ascii="Arial" w:hAnsi="Arial" w:cs="Arial"/>
        </w:rPr>
      </w:pPr>
      <w:r w:rsidRPr="009E5E84">
        <w:rPr>
          <w:rFonts w:ascii="Arial" w:hAnsi="Arial" w:cs="Arial"/>
        </w:rPr>
        <w:t xml:space="preserve">View </w:t>
      </w:r>
      <w:r w:rsidR="001B49FD" w:rsidRPr="009E5E84">
        <w:rPr>
          <w:rFonts w:ascii="Arial" w:hAnsi="Arial" w:cs="Arial"/>
        </w:rPr>
        <w:t xml:space="preserve">and edit </w:t>
      </w:r>
      <w:r w:rsidRPr="009E5E84">
        <w:rPr>
          <w:rFonts w:ascii="Arial" w:hAnsi="Arial" w:cs="Arial"/>
        </w:rPr>
        <w:t xml:space="preserve">existing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ookings.</w:t>
      </w:r>
    </w:p>
    <w:p w14:paraId="04AB15B5" w14:textId="77777777" w:rsidR="001518A6" w:rsidRPr="009E5E84" w:rsidRDefault="001518A6" w:rsidP="00AE510F">
      <w:pPr>
        <w:pStyle w:val="NDIABulletlvl1"/>
        <w:numPr>
          <w:ilvl w:val="1"/>
          <w:numId w:val="68"/>
        </w:numPr>
        <w:rPr>
          <w:rFonts w:ascii="Arial" w:hAnsi="Arial" w:cs="Arial"/>
        </w:rPr>
      </w:pPr>
      <w:r w:rsidRPr="009E5E84">
        <w:rPr>
          <w:rFonts w:ascii="Arial" w:hAnsi="Arial" w:cs="Arial"/>
        </w:rPr>
        <w:t xml:space="preserve">Accept or reject a new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w:t>
      </w:r>
      <w:r w:rsidR="005550EE" w:rsidRPr="009E5E84">
        <w:rPr>
          <w:rFonts w:ascii="Arial" w:hAnsi="Arial" w:cs="Arial"/>
        </w:rPr>
        <w:t xml:space="preserve"> including providing a reason for rejection</w:t>
      </w:r>
      <w:r w:rsidRPr="009E5E84">
        <w:rPr>
          <w:rFonts w:ascii="Arial" w:hAnsi="Arial" w:cs="Arial"/>
        </w:rPr>
        <w:t>.</w:t>
      </w:r>
    </w:p>
    <w:p w14:paraId="326C6B04" w14:textId="77777777" w:rsidR="00B2076B" w:rsidRPr="009E5E84" w:rsidRDefault="001518A6" w:rsidP="00AE510F">
      <w:pPr>
        <w:pStyle w:val="NDIABulletlvl1"/>
        <w:numPr>
          <w:ilvl w:val="1"/>
          <w:numId w:val="68"/>
        </w:numPr>
        <w:rPr>
          <w:rFonts w:ascii="Arial" w:hAnsi="Arial" w:cs="Arial"/>
        </w:rPr>
      </w:pPr>
      <w:r w:rsidRPr="009E5E84">
        <w:rPr>
          <w:rFonts w:ascii="Arial" w:hAnsi="Arial" w:cs="Arial"/>
        </w:rPr>
        <w:t xml:space="preserve">Accept or reject a </w:t>
      </w:r>
      <w:r w:rsidR="00EB1604" w:rsidRPr="009E5E84">
        <w:rPr>
          <w:rFonts w:ascii="Arial" w:hAnsi="Arial" w:cs="Arial"/>
        </w:rPr>
        <w:t>change</w:t>
      </w:r>
      <w:r w:rsidRPr="009E5E84">
        <w:rPr>
          <w:rFonts w:ascii="Arial" w:hAnsi="Arial" w:cs="Arial"/>
        </w:rPr>
        <w:t xml:space="preserve"> to an existing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w:t>
      </w:r>
      <w:r w:rsidR="00F813A9" w:rsidRPr="009E5E84">
        <w:rPr>
          <w:rFonts w:ascii="Arial" w:hAnsi="Arial" w:cs="Arial"/>
        </w:rPr>
        <w:t>, including providing a reason for rejection</w:t>
      </w:r>
      <w:r w:rsidRPr="009E5E84">
        <w:rPr>
          <w:rFonts w:ascii="Arial" w:hAnsi="Arial" w:cs="Arial"/>
        </w:rPr>
        <w:t>.</w:t>
      </w:r>
    </w:p>
    <w:p w14:paraId="04523D04" w14:textId="77777777" w:rsidR="00B2076B" w:rsidRPr="009E5E84" w:rsidRDefault="00B2076B" w:rsidP="00AE510F">
      <w:pPr>
        <w:pStyle w:val="NDIABulletlvl1"/>
        <w:numPr>
          <w:ilvl w:val="1"/>
          <w:numId w:val="68"/>
        </w:numPr>
        <w:rPr>
          <w:rFonts w:ascii="Arial" w:hAnsi="Arial" w:cs="Arial"/>
        </w:rPr>
      </w:pPr>
      <w:r w:rsidRPr="009E5E84">
        <w:rPr>
          <w:rFonts w:ascii="Arial" w:hAnsi="Arial" w:cs="Arial"/>
        </w:rPr>
        <w:t xml:space="preserve">Edit </w:t>
      </w:r>
      <w:r w:rsidR="001C3AE6" w:rsidRPr="009E5E84">
        <w:rPr>
          <w:rFonts w:ascii="Arial" w:hAnsi="Arial" w:cs="Arial"/>
        </w:rPr>
        <w:t>s</w:t>
      </w:r>
      <w:r w:rsidRPr="009E5E84">
        <w:rPr>
          <w:rFonts w:ascii="Arial" w:hAnsi="Arial" w:cs="Arial"/>
        </w:rPr>
        <w:t xml:space="preserve">upport </w:t>
      </w:r>
      <w:r w:rsidR="001C3AE6" w:rsidRPr="009E5E84">
        <w:rPr>
          <w:rFonts w:ascii="Arial" w:hAnsi="Arial" w:cs="Arial"/>
        </w:rPr>
        <w:t>d</w:t>
      </w:r>
      <w:r w:rsidRPr="009E5E84">
        <w:rPr>
          <w:rFonts w:ascii="Arial" w:hAnsi="Arial" w:cs="Arial"/>
        </w:rPr>
        <w:t xml:space="preserve">etails on a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w:t>
      </w:r>
      <w:r w:rsidR="005550EE" w:rsidRPr="009E5E84">
        <w:rPr>
          <w:rFonts w:ascii="Arial" w:hAnsi="Arial" w:cs="Arial"/>
        </w:rPr>
        <w:t xml:space="preserve"> including duration, price and quantity</w:t>
      </w:r>
      <w:r w:rsidRPr="009E5E84">
        <w:rPr>
          <w:rFonts w:ascii="Arial" w:hAnsi="Arial" w:cs="Arial"/>
        </w:rPr>
        <w:t>.</w:t>
      </w:r>
    </w:p>
    <w:p w14:paraId="61FB7DA5" w14:textId="77777777" w:rsidR="00B2076B" w:rsidRPr="009E5E84" w:rsidRDefault="00B2076B" w:rsidP="00AE510F">
      <w:pPr>
        <w:pStyle w:val="NDIABulletlvl1"/>
        <w:numPr>
          <w:ilvl w:val="1"/>
          <w:numId w:val="68"/>
        </w:numPr>
        <w:rPr>
          <w:rFonts w:ascii="Arial" w:hAnsi="Arial" w:cs="Arial"/>
        </w:rPr>
      </w:pPr>
      <w:r w:rsidRPr="009E5E84">
        <w:rPr>
          <w:rFonts w:ascii="Arial" w:hAnsi="Arial" w:cs="Arial"/>
        </w:rPr>
        <w:t xml:space="preserve">End a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w:t>
      </w:r>
      <w:r w:rsidR="00F813A9" w:rsidRPr="009E5E84">
        <w:rPr>
          <w:rFonts w:ascii="Arial" w:hAnsi="Arial" w:cs="Arial"/>
        </w:rPr>
        <w:t xml:space="preserve"> including immediate cancellation</w:t>
      </w:r>
      <w:r w:rsidRPr="009E5E84">
        <w:rPr>
          <w:rFonts w:ascii="Arial" w:hAnsi="Arial" w:cs="Arial"/>
        </w:rPr>
        <w:t>.</w:t>
      </w:r>
    </w:p>
    <w:p w14:paraId="08100FD1" w14:textId="77777777" w:rsidR="00B2076B" w:rsidRPr="009E5E84" w:rsidRDefault="00B2076B" w:rsidP="002956B8">
      <w:pPr>
        <w:rPr>
          <w:rFonts w:ascii="Arial" w:hAnsi="Arial" w:cs="Arial"/>
          <w:b/>
        </w:rPr>
      </w:pPr>
    </w:p>
    <w:p w14:paraId="6B3B757A" w14:textId="77777777" w:rsidR="00190C95" w:rsidRPr="009E5E84" w:rsidRDefault="00A51AE8" w:rsidP="002956B8">
      <w:pPr>
        <w:rPr>
          <w:rFonts w:ascii="Arial" w:hAnsi="Arial" w:cs="Arial"/>
          <w:b/>
        </w:rPr>
      </w:pPr>
      <w:r w:rsidRPr="009E5E84">
        <w:rPr>
          <w:rFonts w:ascii="Arial" w:hAnsi="Arial" w:cs="Arial"/>
          <w:b/>
        </w:rPr>
        <w:t>Important p</w:t>
      </w:r>
      <w:r w:rsidR="00FD5E50" w:rsidRPr="009E5E84">
        <w:rPr>
          <w:rFonts w:ascii="Arial" w:hAnsi="Arial" w:cs="Arial"/>
          <w:b/>
        </w:rPr>
        <w:t xml:space="preserve">oints </w:t>
      </w:r>
      <w:r w:rsidRPr="009E5E84">
        <w:rPr>
          <w:rFonts w:ascii="Arial" w:hAnsi="Arial" w:cs="Arial"/>
          <w:b/>
        </w:rPr>
        <w:t>to remember:</w:t>
      </w:r>
    </w:p>
    <w:p w14:paraId="6316BE22" w14:textId="77777777" w:rsidR="00A51AE8" w:rsidRPr="009E5E84" w:rsidRDefault="00FD5E50" w:rsidP="00AE510F">
      <w:pPr>
        <w:pStyle w:val="NDIABulletlvl1"/>
        <w:numPr>
          <w:ilvl w:val="1"/>
          <w:numId w:val="69"/>
        </w:numPr>
        <w:rPr>
          <w:rFonts w:ascii="Arial" w:hAnsi="Arial" w:cs="Arial"/>
        </w:rPr>
      </w:pPr>
      <w:r w:rsidRPr="009E5E84">
        <w:rPr>
          <w:rFonts w:ascii="Arial" w:hAnsi="Arial" w:cs="Arial"/>
        </w:rPr>
        <w:t xml:space="preserve">The dates of the </w:t>
      </w:r>
      <w:r w:rsidR="001C3AE6" w:rsidRPr="009E5E84">
        <w:rPr>
          <w:rFonts w:ascii="Arial" w:hAnsi="Arial" w:cs="Arial"/>
        </w:rPr>
        <w:t>s</w:t>
      </w:r>
      <w:r w:rsidR="00A51AE8" w:rsidRPr="009E5E84">
        <w:rPr>
          <w:rFonts w:ascii="Arial" w:hAnsi="Arial" w:cs="Arial"/>
        </w:rPr>
        <w:t xml:space="preserve">ervice </w:t>
      </w:r>
      <w:r w:rsidR="001C3AE6" w:rsidRPr="009E5E84">
        <w:rPr>
          <w:rFonts w:ascii="Arial" w:hAnsi="Arial" w:cs="Arial"/>
        </w:rPr>
        <w:t>b</w:t>
      </w:r>
      <w:r w:rsidR="00A51AE8" w:rsidRPr="009E5E84">
        <w:rPr>
          <w:rFonts w:ascii="Arial" w:hAnsi="Arial" w:cs="Arial"/>
        </w:rPr>
        <w:t xml:space="preserve">ooking must be within </w:t>
      </w:r>
      <w:r w:rsidR="005D29B7" w:rsidRPr="009E5E84">
        <w:rPr>
          <w:rFonts w:ascii="Arial" w:hAnsi="Arial" w:cs="Arial"/>
        </w:rPr>
        <w:t>the</w:t>
      </w:r>
      <w:r w:rsidR="00A51AE8" w:rsidRPr="009E5E84">
        <w:rPr>
          <w:rFonts w:ascii="Arial" w:hAnsi="Arial" w:cs="Arial"/>
        </w:rPr>
        <w:t xml:space="preserve"> </w:t>
      </w:r>
      <w:r w:rsidR="001C3AE6" w:rsidRPr="009E5E84">
        <w:rPr>
          <w:rFonts w:ascii="Arial" w:hAnsi="Arial" w:cs="Arial"/>
        </w:rPr>
        <w:t>p</w:t>
      </w:r>
      <w:r w:rsidR="00F47E1F" w:rsidRPr="009E5E84">
        <w:rPr>
          <w:rFonts w:ascii="Arial" w:hAnsi="Arial" w:cs="Arial"/>
        </w:rPr>
        <w:t xml:space="preserve">articipant’s </w:t>
      </w:r>
      <w:r w:rsidR="00A51AE8" w:rsidRPr="009E5E84">
        <w:rPr>
          <w:rFonts w:ascii="Arial" w:hAnsi="Arial" w:cs="Arial"/>
        </w:rPr>
        <w:t xml:space="preserve">current plan. </w:t>
      </w:r>
    </w:p>
    <w:p w14:paraId="7A88FF15" w14:textId="77777777" w:rsidR="00FD5E50" w:rsidRPr="009E5E84" w:rsidRDefault="00A51AE8" w:rsidP="00AE510F">
      <w:pPr>
        <w:pStyle w:val="NDIABulletlvl1"/>
        <w:numPr>
          <w:ilvl w:val="1"/>
          <w:numId w:val="69"/>
        </w:numPr>
        <w:rPr>
          <w:rFonts w:ascii="Arial" w:hAnsi="Arial" w:cs="Arial"/>
        </w:rPr>
      </w:pPr>
      <w:r w:rsidRPr="009E5E84">
        <w:rPr>
          <w:rFonts w:ascii="Arial" w:hAnsi="Arial" w:cs="Arial"/>
        </w:rPr>
        <w:t xml:space="preserve">If the dates of your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 do not cover the whole plan duration, you can create additional service bookings</w:t>
      </w:r>
      <w:r w:rsidR="00C33C3E" w:rsidRPr="009E5E84">
        <w:rPr>
          <w:rFonts w:ascii="Arial" w:hAnsi="Arial" w:cs="Arial"/>
        </w:rPr>
        <w:t>, or extend it</w:t>
      </w:r>
      <w:r w:rsidRPr="009E5E84">
        <w:rPr>
          <w:rFonts w:ascii="Arial" w:hAnsi="Arial" w:cs="Arial"/>
        </w:rPr>
        <w:t xml:space="preserve"> to cover the plan. The dates of the service bookings (with the same support category) cannot overlap.</w:t>
      </w:r>
      <w:r w:rsidR="00B16CD1" w:rsidRPr="009E5E84">
        <w:rPr>
          <w:rFonts w:ascii="Arial" w:hAnsi="Arial" w:cs="Arial"/>
        </w:rPr>
        <w:t xml:space="preserve"> Plan Managers should create their service bookings for the duration of the plan.</w:t>
      </w:r>
    </w:p>
    <w:p w14:paraId="74AEB592" w14:textId="77777777" w:rsidR="00FD5E50" w:rsidRPr="009E5E84" w:rsidRDefault="00FD5E50" w:rsidP="00AE510F">
      <w:pPr>
        <w:pStyle w:val="NDIABulletlvl1"/>
        <w:numPr>
          <w:ilvl w:val="1"/>
          <w:numId w:val="69"/>
        </w:numPr>
        <w:rPr>
          <w:rFonts w:ascii="Arial" w:hAnsi="Arial" w:cs="Arial"/>
        </w:rPr>
      </w:pPr>
      <w:r w:rsidRPr="009E5E84">
        <w:rPr>
          <w:rFonts w:ascii="Arial" w:hAnsi="Arial" w:cs="Arial"/>
        </w:rPr>
        <w:t xml:space="preserve">A </w:t>
      </w:r>
      <w:r w:rsidR="001C3AE6" w:rsidRPr="009E5E84">
        <w:rPr>
          <w:rFonts w:ascii="Arial" w:hAnsi="Arial" w:cs="Arial"/>
        </w:rPr>
        <w:t>s</w:t>
      </w:r>
      <w:r w:rsidR="00080A21" w:rsidRPr="009E5E84">
        <w:rPr>
          <w:rFonts w:ascii="Arial" w:hAnsi="Arial" w:cs="Arial"/>
        </w:rPr>
        <w:t xml:space="preserve">ervice </w:t>
      </w:r>
      <w:r w:rsidR="001C3AE6" w:rsidRPr="009E5E84">
        <w:rPr>
          <w:rFonts w:ascii="Arial" w:hAnsi="Arial" w:cs="Arial"/>
        </w:rPr>
        <w:t>b</w:t>
      </w:r>
      <w:r w:rsidRPr="009E5E84">
        <w:rPr>
          <w:rFonts w:ascii="Arial" w:hAnsi="Arial" w:cs="Arial"/>
        </w:rPr>
        <w:t>ooking must have at least one support category (</w:t>
      </w:r>
      <w:r w:rsidR="00B64C23" w:rsidRPr="009E5E84">
        <w:rPr>
          <w:rFonts w:ascii="Arial" w:hAnsi="Arial" w:cs="Arial"/>
        </w:rPr>
        <w:t xml:space="preserve">displayed as </w:t>
      </w:r>
      <w:r w:rsidR="00B64C23" w:rsidRPr="009E5E84">
        <w:rPr>
          <w:rStyle w:val="Strong"/>
          <w:rFonts w:ascii="Arial" w:hAnsi="Arial" w:cs="Arial"/>
        </w:rPr>
        <w:t>S</w:t>
      </w:r>
      <w:r w:rsidRPr="009E5E84">
        <w:rPr>
          <w:rStyle w:val="Strong"/>
          <w:rFonts w:ascii="Arial" w:hAnsi="Arial" w:cs="Arial"/>
        </w:rPr>
        <w:t xml:space="preserve">upport </w:t>
      </w:r>
      <w:r w:rsidR="00B64C23" w:rsidRPr="009E5E84">
        <w:rPr>
          <w:rStyle w:val="Strong"/>
          <w:rFonts w:ascii="Arial" w:hAnsi="Arial" w:cs="Arial"/>
        </w:rPr>
        <w:t>B</w:t>
      </w:r>
      <w:r w:rsidRPr="009E5E84">
        <w:rPr>
          <w:rStyle w:val="Strong"/>
          <w:rFonts w:ascii="Arial" w:hAnsi="Arial" w:cs="Arial"/>
        </w:rPr>
        <w:t>udget</w:t>
      </w:r>
      <w:r w:rsidRPr="009E5E84">
        <w:rPr>
          <w:rFonts w:ascii="Arial" w:hAnsi="Arial" w:cs="Arial"/>
        </w:rPr>
        <w:t>) included.</w:t>
      </w:r>
    </w:p>
    <w:p w14:paraId="6D78A66F" w14:textId="77777777" w:rsidR="00FD5E50" w:rsidRPr="009E5E84" w:rsidRDefault="00FD5E50" w:rsidP="00AE510F">
      <w:pPr>
        <w:pStyle w:val="NDIABulletlvl1"/>
        <w:numPr>
          <w:ilvl w:val="1"/>
          <w:numId w:val="69"/>
        </w:numPr>
        <w:rPr>
          <w:rFonts w:ascii="Arial" w:hAnsi="Arial" w:cs="Arial"/>
        </w:rPr>
      </w:pPr>
      <w:r w:rsidRPr="009E5E84">
        <w:rPr>
          <w:rFonts w:ascii="Arial" w:hAnsi="Arial" w:cs="Arial"/>
        </w:rPr>
        <w:t>You can have multipl</w:t>
      </w:r>
      <w:r w:rsidR="005D29B7" w:rsidRPr="009E5E84">
        <w:rPr>
          <w:rFonts w:ascii="Arial" w:hAnsi="Arial" w:cs="Arial"/>
        </w:rPr>
        <w:t>e</w:t>
      </w:r>
      <w:r w:rsidRPr="009E5E84">
        <w:rPr>
          <w:rFonts w:ascii="Arial" w:hAnsi="Arial" w:cs="Arial"/>
        </w:rPr>
        <w:t xml:space="preserve"> </w:t>
      </w:r>
      <w:r w:rsidR="004B6FB2" w:rsidRPr="009E5E84">
        <w:rPr>
          <w:rFonts w:ascii="Arial" w:hAnsi="Arial" w:cs="Arial"/>
        </w:rPr>
        <w:t xml:space="preserve">support </w:t>
      </w:r>
      <w:r w:rsidRPr="009E5E84">
        <w:rPr>
          <w:rFonts w:ascii="Arial" w:hAnsi="Arial" w:cs="Arial"/>
        </w:rPr>
        <w:t xml:space="preserve">categories within one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w:t>
      </w:r>
    </w:p>
    <w:p w14:paraId="132DCE6B" w14:textId="77777777" w:rsidR="00356E37" w:rsidRPr="009E5E84" w:rsidRDefault="00A51AE8" w:rsidP="00AE510F">
      <w:pPr>
        <w:pStyle w:val="NDIABulletlvl1"/>
        <w:numPr>
          <w:ilvl w:val="1"/>
          <w:numId w:val="69"/>
        </w:numPr>
        <w:rPr>
          <w:rFonts w:ascii="Arial" w:hAnsi="Arial" w:cs="Arial"/>
        </w:rPr>
      </w:pPr>
      <w:r w:rsidRPr="009E5E84">
        <w:rPr>
          <w:rFonts w:ascii="Arial" w:hAnsi="Arial" w:cs="Arial"/>
        </w:rPr>
        <w:t xml:space="preserve">You can have additional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 xml:space="preserve">ookings </w:t>
      </w:r>
      <w:r w:rsidR="004B6FB2" w:rsidRPr="009E5E84">
        <w:rPr>
          <w:rFonts w:ascii="Arial" w:hAnsi="Arial" w:cs="Arial"/>
        </w:rPr>
        <w:t xml:space="preserve">for the </w:t>
      </w:r>
      <w:r w:rsidR="001C3AE6" w:rsidRPr="009E5E84">
        <w:rPr>
          <w:rFonts w:ascii="Arial" w:hAnsi="Arial" w:cs="Arial"/>
        </w:rPr>
        <w:t>p</w:t>
      </w:r>
      <w:r w:rsidR="004B6FB2" w:rsidRPr="009E5E84">
        <w:rPr>
          <w:rFonts w:ascii="Arial" w:hAnsi="Arial" w:cs="Arial"/>
        </w:rPr>
        <w:t xml:space="preserve">articipant </w:t>
      </w:r>
      <w:r w:rsidRPr="009E5E84">
        <w:rPr>
          <w:rFonts w:ascii="Arial" w:hAnsi="Arial" w:cs="Arial"/>
        </w:rPr>
        <w:t>for other support categories.</w:t>
      </w:r>
    </w:p>
    <w:p w14:paraId="3AFFBF60" w14:textId="5F54A048" w:rsidR="00A51AE8" w:rsidRPr="009E5E84" w:rsidRDefault="00A51AE8" w:rsidP="00AE510F">
      <w:pPr>
        <w:pStyle w:val="NDIABulletlvl1"/>
        <w:numPr>
          <w:ilvl w:val="1"/>
          <w:numId w:val="69"/>
        </w:numPr>
        <w:rPr>
          <w:rFonts w:ascii="Arial" w:hAnsi="Arial" w:cs="Arial"/>
        </w:rPr>
      </w:pPr>
      <w:r w:rsidRPr="009E5E84">
        <w:rPr>
          <w:rFonts w:ascii="Arial" w:hAnsi="Arial" w:cs="Arial"/>
        </w:rPr>
        <w:t xml:space="preserve">The </w:t>
      </w:r>
      <w:r w:rsidRPr="009E5E84">
        <w:rPr>
          <w:rStyle w:val="Strong"/>
          <w:rFonts w:ascii="Arial" w:hAnsi="Arial" w:cs="Arial"/>
        </w:rPr>
        <w:t>Item Number</w:t>
      </w:r>
      <w:r w:rsidRPr="009E5E84">
        <w:rPr>
          <w:rFonts w:ascii="Arial" w:hAnsi="Arial" w:cs="Arial"/>
          <w:b/>
          <w:color w:val="6B2976"/>
        </w:rPr>
        <w:t xml:space="preserve"> </w:t>
      </w:r>
      <w:r w:rsidRPr="009E5E84">
        <w:rPr>
          <w:rFonts w:ascii="Arial" w:hAnsi="Arial" w:cs="Arial"/>
        </w:rPr>
        <w:t>field (line item) is not mandatory unless the item is stated in the plan.</w:t>
      </w:r>
    </w:p>
    <w:p w14:paraId="37E1AFA6" w14:textId="77777777" w:rsidR="000C6B92" w:rsidRPr="009E5E84" w:rsidRDefault="000C6B92" w:rsidP="00E67DA2">
      <w:pPr>
        <w:pStyle w:val="NDIABulletlvl1"/>
        <w:numPr>
          <w:ilvl w:val="0"/>
          <w:numId w:val="0"/>
        </w:numPr>
        <w:ind w:left="360"/>
        <w:rPr>
          <w:rFonts w:ascii="Arial" w:hAnsi="Arial" w:cs="Arial"/>
        </w:rPr>
      </w:pPr>
    </w:p>
    <w:p w14:paraId="2BD7196B" w14:textId="77777777" w:rsidR="00356E37" w:rsidRPr="009E5E84" w:rsidRDefault="00356E37">
      <w:pPr>
        <w:spacing w:after="200" w:line="276" w:lineRule="auto"/>
        <w:rPr>
          <w:rFonts w:ascii="Arial" w:hAnsi="Arial" w:cs="Arial"/>
          <w:lang w:eastAsia="en-AU"/>
        </w:rPr>
      </w:pPr>
      <w:r w:rsidRPr="009E5E84">
        <w:rPr>
          <w:rFonts w:ascii="Arial" w:hAnsi="Arial" w:cs="Arial"/>
        </w:rPr>
        <w:br w:type="page"/>
      </w:r>
    </w:p>
    <w:p w14:paraId="005DABEE" w14:textId="4C95D9F3" w:rsidR="003265E8" w:rsidRPr="009E5E84" w:rsidRDefault="003265E8" w:rsidP="00E67DA2">
      <w:pPr>
        <w:pStyle w:val="Steps"/>
        <w:ind w:left="426" w:hanging="426"/>
        <w:rPr>
          <w:rFonts w:ascii="Arial" w:hAnsi="Arial" w:cs="Arial"/>
        </w:rPr>
      </w:pPr>
      <w:r w:rsidRPr="009E5E84">
        <w:rPr>
          <w:rFonts w:ascii="Arial" w:hAnsi="Arial" w:cs="Arial"/>
        </w:rPr>
        <w:lastRenderedPageBreak/>
        <w:t xml:space="preserve">Select the </w:t>
      </w:r>
      <w:r w:rsidRPr="009E5E84">
        <w:rPr>
          <w:rStyle w:val="Strong"/>
          <w:rFonts w:ascii="Arial" w:hAnsi="Arial" w:cs="Arial"/>
        </w:rPr>
        <w:t>Service Booking</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p>
    <w:p w14:paraId="24998C13" w14:textId="46836A71" w:rsidR="003265E8" w:rsidRPr="009E5E84" w:rsidRDefault="00E74FBD" w:rsidP="008D379E">
      <w:pPr>
        <w:pStyle w:val="BodyText1"/>
        <w:rPr>
          <w:rFonts w:ascii="Arial" w:hAnsi="Arial" w:cs="Arial"/>
        </w:rPr>
      </w:pPr>
      <w:r w:rsidRPr="009E5E84">
        <w:rPr>
          <w:rFonts w:ascii="Arial" w:hAnsi="Arial" w:cs="Arial"/>
          <w:noProof/>
          <w:lang w:eastAsia="en-AU"/>
        </w:rPr>
        <w:drawing>
          <wp:inline distT="0" distB="0" distL="0" distR="0" wp14:anchorId="4985BB22" wp14:editId="3A9738C2">
            <wp:extent cx="1407600" cy="1476000"/>
            <wp:effectExtent l="25400" t="25400" r="15240" b="22860"/>
            <wp:docPr id="5651" name="Picture 5651" descr="Screenshot of Service Booking tile" title="Screenshot of Service Booking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nips%20enhanced/8k.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5712" t="3428" r="4124" b="4839"/>
                    <a:stretch/>
                  </pic:blipFill>
                  <pic:spPr bwMode="auto">
                    <a:xfrm>
                      <a:off x="0" y="0"/>
                      <a:ext cx="1407600" cy="147600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E34719C" w14:textId="77777777" w:rsidR="003265E8" w:rsidRPr="009E5E84" w:rsidRDefault="003265E8" w:rsidP="00E67DA2">
      <w:pPr>
        <w:pStyle w:val="Steps"/>
        <w:numPr>
          <w:ilvl w:val="0"/>
          <w:numId w:val="0"/>
        </w:numPr>
        <w:rPr>
          <w:rFonts w:ascii="Arial" w:hAnsi="Arial" w:cs="Arial"/>
        </w:rPr>
      </w:pPr>
      <w:r w:rsidRPr="009E5E84">
        <w:rPr>
          <w:rFonts w:ascii="Arial" w:hAnsi="Arial" w:cs="Arial"/>
        </w:rPr>
        <w:t xml:space="preserve">The </w:t>
      </w:r>
      <w:r w:rsidRPr="009E5E84">
        <w:rPr>
          <w:rStyle w:val="Strong"/>
          <w:rFonts w:ascii="Arial" w:hAnsi="Arial" w:cs="Arial"/>
        </w:rPr>
        <w:t>Service Booking</w:t>
      </w:r>
      <w:r w:rsidRPr="009E5E84">
        <w:rPr>
          <w:rFonts w:ascii="Arial" w:hAnsi="Arial" w:cs="Arial"/>
          <w:color w:val="6B2976"/>
        </w:rPr>
        <w:t xml:space="preserve"> </w:t>
      </w:r>
      <w:r w:rsidRPr="009E5E84">
        <w:rPr>
          <w:rFonts w:ascii="Arial" w:hAnsi="Arial" w:cs="Arial"/>
        </w:rPr>
        <w:t>page displays.</w:t>
      </w:r>
    </w:p>
    <w:p w14:paraId="6C41D139" w14:textId="1B2DE4BF" w:rsidR="003265E8" w:rsidRPr="009E5E84" w:rsidRDefault="00AE5859" w:rsidP="00AE5859">
      <w:pPr>
        <w:pStyle w:val="Steps"/>
        <w:numPr>
          <w:ilvl w:val="0"/>
          <w:numId w:val="0"/>
        </w:numPr>
        <w:rPr>
          <w:rFonts w:ascii="Arial" w:hAnsi="Arial" w:cs="Arial"/>
        </w:rPr>
      </w:pPr>
      <w:r w:rsidRPr="009E5E84">
        <w:rPr>
          <w:rFonts w:ascii="Arial" w:hAnsi="Arial" w:cs="Arial"/>
          <w:noProof/>
        </w:rPr>
        <w:drawing>
          <wp:inline distT="0" distB="0" distL="0" distR="0" wp14:anchorId="10B87ACD" wp14:editId="3B3CC565">
            <wp:extent cx="5671458" cy="2623209"/>
            <wp:effectExtent l="25400" t="25400" r="18415" b="18415"/>
            <wp:docPr id="5652" name="Picture 5652" descr="Screenshot of Service booking tile" title="Screenshot of Service booking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snips%20enhanced/54a.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8408" cy="263567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27261DAC" w14:textId="4AAD4548" w:rsidR="003265E8" w:rsidRPr="009E5E84" w:rsidRDefault="003265E8" w:rsidP="008D379E">
      <w:pPr>
        <w:pStyle w:val="Steps"/>
        <w:rPr>
          <w:rFonts w:ascii="Arial" w:hAnsi="Arial" w:cs="Arial"/>
        </w:rPr>
      </w:pPr>
      <w:r w:rsidRPr="009E5E84">
        <w:rPr>
          <w:rFonts w:ascii="Arial" w:hAnsi="Arial" w:cs="Arial"/>
        </w:rPr>
        <w:t xml:space="preserve">Select the </w:t>
      </w:r>
      <w:r w:rsidRPr="009E5E84">
        <w:rPr>
          <w:rStyle w:val="Strong"/>
          <w:rFonts w:ascii="Arial" w:hAnsi="Arial" w:cs="Arial"/>
        </w:rPr>
        <w:t>New Service Bookings</w:t>
      </w:r>
      <w:r w:rsidRPr="009E5E84">
        <w:rPr>
          <w:rFonts w:ascii="Arial" w:hAnsi="Arial" w:cs="Arial"/>
        </w:rPr>
        <w:t xml:space="preserve"> tile.</w:t>
      </w:r>
    </w:p>
    <w:p w14:paraId="7C4D280C" w14:textId="4A53402E" w:rsidR="003265E8" w:rsidRPr="009E5E84" w:rsidRDefault="003265E8" w:rsidP="00E67DA2">
      <w:pPr>
        <w:pStyle w:val="Steps"/>
        <w:numPr>
          <w:ilvl w:val="0"/>
          <w:numId w:val="0"/>
        </w:numPr>
        <w:rPr>
          <w:rFonts w:ascii="Arial" w:hAnsi="Arial" w:cs="Arial"/>
        </w:rPr>
      </w:pPr>
      <w:r w:rsidRPr="009E5E84">
        <w:rPr>
          <w:rFonts w:ascii="Arial" w:hAnsi="Arial" w:cs="Arial"/>
        </w:rPr>
        <w:t xml:space="preserve">The </w:t>
      </w:r>
      <w:r w:rsidRPr="009E5E84">
        <w:rPr>
          <w:rStyle w:val="Strong"/>
          <w:rFonts w:ascii="Arial" w:hAnsi="Arial" w:cs="Arial"/>
        </w:rPr>
        <w:t>Add</w:t>
      </w:r>
      <w:r w:rsidRPr="009E5E84">
        <w:rPr>
          <w:rFonts w:ascii="Arial" w:hAnsi="Arial" w:cs="Arial"/>
        </w:rPr>
        <w:t xml:space="preserve"> </w:t>
      </w:r>
      <w:r w:rsidR="001C3AE6" w:rsidRPr="009E5E84">
        <w:rPr>
          <w:rFonts w:ascii="Arial" w:hAnsi="Arial" w:cs="Arial"/>
        </w:rPr>
        <w:t>s</w:t>
      </w:r>
      <w:r w:rsidRPr="009E5E84">
        <w:rPr>
          <w:rFonts w:ascii="Arial" w:hAnsi="Arial" w:cs="Arial"/>
        </w:rPr>
        <w:t xml:space="preserve">ervice </w:t>
      </w:r>
      <w:r w:rsidR="001C3AE6" w:rsidRPr="009E5E84">
        <w:rPr>
          <w:rFonts w:ascii="Arial" w:hAnsi="Arial" w:cs="Arial"/>
        </w:rPr>
        <w:t>b</w:t>
      </w:r>
      <w:r w:rsidRPr="009E5E84">
        <w:rPr>
          <w:rFonts w:ascii="Arial" w:hAnsi="Arial" w:cs="Arial"/>
        </w:rPr>
        <w:t>ooking page opens.</w:t>
      </w:r>
    </w:p>
    <w:p w14:paraId="7447C973" w14:textId="4AEA2176" w:rsidR="00AE5859" w:rsidRPr="009E5E84" w:rsidRDefault="00AE5859" w:rsidP="00E67DA2">
      <w:pPr>
        <w:pStyle w:val="Steps"/>
        <w:numPr>
          <w:ilvl w:val="0"/>
          <w:numId w:val="0"/>
        </w:numPr>
        <w:rPr>
          <w:rFonts w:ascii="Arial" w:hAnsi="Arial" w:cs="Arial"/>
        </w:rPr>
      </w:pPr>
      <w:r w:rsidRPr="009E5E84">
        <w:rPr>
          <w:rFonts w:ascii="Arial" w:hAnsi="Arial" w:cs="Arial"/>
          <w:noProof/>
        </w:rPr>
        <w:drawing>
          <wp:inline distT="0" distB="0" distL="0" distR="0" wp14:anchorId="3119D851" wp14:editId="466F007D">
            <wp:extent cx="5725795" cy="2797810"/>
            <wp:effectExtent l="25400" t="25400" r="14605" b="21590"/>
            <wp:docPr id="5653" name="Picture 5653" descr="Screenshot of New service booking details" title="Screenshot of New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snips%20enhanced/55a.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25795" cy="279781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7064906" w14:textId="7D73332A" w:rsidR="003265E8" w:rsidRPr="009E5E84" w:rsidRDefault="003265E8" w:rsidP="00AE5859">
      <w:pPr>
        <w:pStyle w:val="Steps"/>
        <w:rPr>
          <w:rFonts w:ascii="Arial" w:hAnsi="Arial" w:cs="Arial"/>
        </w:rPr>
      </w:pPr>
      <w:r w:rsidRPr="009E5E84">
        <w:rPr>
          <w:rFonts w:ascii="Arial" w:hAnsi="Arial" w:cs="Arial"/>
        </w:rPr>
        <w:t>En</w:t>
      </w:r>
      <w:r w:rsidR="00E712E4" w:rsidRPr="009E5E84">
        <w:rPr>
          <w:rFonts w:ascii="Arial" w:hAnsi="Arial" w:cs="Arial"/>
        </w:rPr>
        <w:t>t</w:t>
      </w:r>
      <w:r w:rsidRPr="009E5E84">
        <w:rPr>
          <w:rFonts w:ascii="Arial" w:hAnsi="Arial" w:cs="Arial"/>
        </w:rPr>
        <w:t>er the</w:t>
      </w:r>
      <w:r w:rsidR="00AE6739" w:rsidRPr="009E5E84">
        <w:rPr>
          <w:rFonts w:ascii="Arial" w:hAnsi="Arial" w:cs="Arial"/>
        </w:rPr>
        <w:t xml:space="preserve"> participant’s</w:t>
      </w:r>
      <w:r w:rsidRPr="009E5E84">
        <w:rPr>
          <w:rFonts w:ascii="Arial" w:hAnsi="Arial" w:cs="Arial"/>
        </w:rPr>
        <w:t xml:space="preserve"> </w:t>
      </w:r>
      <w:r w:rsidR="001D2C2C" w:rsidRPr="009E5E84">
        <w:rPr>
          <w:rStyle w:val="Strong"/>
          <w:rFonts w:ascii="Arial" w:hAnsi="Arial" w:cs="Arial"/>
        </w:rPr>
        <w:t>Last</w:t>
      </w:r>
      <w:r w:rsidR="001D2C2C" w:rsidRPr="009E5E84">
        <w:rPr>
          <w:rFonts w:ascii="Arial" w:hAnsi="Arial" w:cs="Arial"/>
        </w:rPr>
        <w:t xml:space="preserve"> </w:t>
      </w:r>
      <w:r w:rsidR="00CE76AF" w:rsidRPr="009E5E84">
        <w:rPr>
          <w:rStyle w:val="Strong"/>
          <w:rFonts w:ascii="Arial" w:hAnsi="Arial" w:cs="Arial"/>
        </w:rPr>
        <w:t>N</w:t>
      </w:r>
      <w:r w:rsidRPr="009E5E84">
        <w:rPr>
          <w:rStyle w:val="Strong"/>
          <w:rFonts w:ascii="Arial" w:hAnsi="Arial" w:cs="Arial"/>
        </w:rPr>
        <w:t>ame</w:t>
      </w:r>
      <w:r w:rsidR="00AE6739" w:rsidRPr="009E5E84">
        <w:rPr>
          <w:rFonts w:ascii="Arial" w:hAnsi="Arial" w:cs="Arial"/>
        </w:rPr>
        <w:t xml:space="preserve">, </w:t>
      </w:r>
      <w:r w:rsidR="001D2C2C" w:rsidRPr="009E5E84">
        <w:rPr>
          <w:rStyle w:val="Strong"/>
          <w:rFonts w:ascii="Arial" w:hAnsi="Arial" w:cs="Arial"/>
        </w:rPr>
        <w:t>NDIS Number</w:t>
      </w:r>
      <w:r w:rsidR="00223998" w:rsidRPr="009E5E84">
        <w:rPr>
          <w:rFonts w:ascii="Arial" w:hAnsi="Arial" w:cs="Arial"/>
        </w:rPr>
        <w:t>,</w:t>
      </w:r>
      <w:r w:rsidR="00AE6739" w:rsidRPr="009E5E84">
        <w:rPr>
          <w:rStyle w:val="Strong"/>
          <w:rFonts w:ascii="Arial" w:hAnsi="Arial" w:cs="Arial"/>
        </w:rPr>
        <w:t xml:space="preserve"> </w:t>
      </w:r>
      <w:r w:rsidR="00AE6739" w:rsidRPr="009E5E84">
        <w:rPr>
          <w:rStyle w:val="Strong"/>
          <w:rFonts w:ascii="Arial" w:hAnsi="Arial" w:cs="Arial"/>
          <w:bCs w:val="0"/>
        </w:rPr>
        <w:t>Date</w:t>
      </w:r>
      <w:r w:rsidR="00AE6739" w:rsidRPr="009E5E84">
        <w:rPr>
          <w:rStyle w:val="Strong"/>
          <w:rFonts w:ascii="Arial" w:hAnsi="Arial" w:cs="Arial"/>
        </w:rPr>
        <w:t xml:space="preserve"> of Birth</w:t>
      </w:r>
      <w:r w:rsidR="001D2C2C" w:rsidRPr="009E5E84">
        <w:rPr>
          <w:rFonts w:ascii="Arial" w:hAnsi="Arial" w:cs="Arial"/>
        </w:rPr>
        <w:t xml:space="preserve"> </w:t>
      </w:r>
      <w:r w:rsidRPr="009E5E84">
        <w:rPr>
          <w:rFonts w:ascii="Arial" w:hAnsi="Arial" w:cs="Arial"/>
        </w:rPr>
        <w:t xml:space="preserve">and select </w:t>
      </w:r>
      <w:r w:rsidRPr="009E5E84">
        <w:rPr>
          <w:rStyle w:val="Strong"/>
          <w:rFonts w:ascii="Arial" w:hAnsi="Arial" w:cs="Arial"/>
        </w:rPr>
        <w:t>Search</w:t>
      </w:r>
      <w:r w:rsidRPr="009E5E84">
        <w:rPr>
          <w:rFonts w:ascii="Arial" w:hAnsi="Arial" w:cs="Arial"/>
        </w:rPr>
        <w:t>.</w:t>
      </w:r>
    </w:p>
    <w:p w14:paraId="47526EA5" w14:textId="5519090A" w:rsidR="003265E8" w:rsidRPr="009E5E84" w:rsidRDefault="003265E8" w:rsidP="00E67DA2">
      <w:pPr>
        <w:pStyle w:val="Steps"/>
        <w:numPr>
          <w:ilvl w:val="0"/>
          <w:numId w:val="0"/>
        </w:numPr>
        <w:rPr>
          <w:rFonts w:ascii="Arial" w:hAnsi="Arial" w:cs="Arial"/>
        </w:rPr>
      </w:pPr>
      <w:r w:rsidRPr="009E5E84">
        <w:rPr>
          <w:rFonts w:ascii="Arial" w:hAnsi="Arial" w:cs="Arial"/>
        </w:rPr>
        <w:lastRenderedPageBreak/>
        <w:t xml:space="preserve">The </w:t>
      </w:r>
      <w:r w:rsidRPr="009E5E84">
        <w:rPr>
          <w:rStyle w:val="Strong"/>
          <w:rFonts w:ascii="Arial" w:hAnsi="Arial" w:cs="Arial"/>
        </w:rPr>
        <w:t>Service Booking Details</w:t>
      </w:r>
      <w:r w:rsidRPr="009E5E84">
        <w:rPr>
          <w:rFonts w:ascii="Arial" w:hAnsi="Arial" w:cs="Arial"/>
        </w:rPr>
        <w:t xml:space="preserve"> section </w:t>
      </w:r>
      <w:r w:rsidR="007508D0" w:rsidRPr="009E5E84">
        <w:rPr>
          <w:rFonts w:ascii="Arial" w:hAnsi="Arial" w:cs="Arial"/>
        </w:rPr>
        <w:t xml:space="preserve">(Step 1) </w:t>
      </w:r>
      <w:r w:rsidRPr="009E5E84">
        <w:rPr>
          <w:rFonts w:ascii="Arial" w:hAnsi="Arial" w:cs="Arial"/>
        </w:rPr>
        <w:t>opens.</w:t>
      </w:r>
    </w:p>
    <w:p w14:paraId="406B8D14" w14:textId="234F1D16" w:rsidR="00265764" w:rsidRPr="009E5E84" w:rsidRDefault="000452D1" w:rsidP="003B47A6">
      <w:pPr>
        <w:pStyle w:val="BodyText1"/>
        <w:rPr>
          <w:rFonts w:ascii="Arial" w:hAnsi="Arial" w:cs="Arial"/>
        </w:rPr>
      </w:pPr>
      <w:r w:rsidRPr="009E5E84">
        <w:rPr>
          <w:rFonts w:ascii="Arial" w:hAnsi="Arial" w:cs="Arial"/>
          <w:b/>
          <w:noProof/>
          <w:lang w:eastAsia="en-AU"/>
        </w:rPr>
        <w:drawing>
          <wp:inline distT="0" distB="0" distL="0" distR="0" wp14:anchorId="2D1B900A" wp14:editId="69BEB3F8">
            <wp:extent cx="5731510" cy="4973955"/>
            <wp:effectExtent l="25400" t="25400" r="34290" b="29845"/>
            <wp:docPr id="5654" name="Picture 5654" descr="Screenshot of Add service booking details" title="Screenshot of Add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 name="55b.jpg"/>
                    <pic:cNvPicPr/>
                  </pic:nvPicPr>
                  <pic:blipFill>
                    <a:blip r:embed="rId109">
                      <a:extLst>
                        <a:ext uri="{28A0092B-C50C-407E-A947-70E740481C1C}">
                          <a14:useLocalDpi xmlns:a14="http://schemas.microsoft.com/office/drawing/2010/main" val="0"/>
                        </a:ext>
                      </a:extLst>
                    </a:blip>
                    <a:stretch>
                      <a:fillRect/>
                    </a:stretch>
                  </pic:blipFill>
                  <pic:spPr>
                    <a:xfrm>
                      <a:off x="0" y="0"/>
                      <a:ext cx="5731510" cy="497395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91009A2" w14:textId="47A0DB74" w:rsidR="00B42337" w:rsidRPr="009E5E84" w:rsidRDefault="00265764">
      <w:pPr>
        <w:pStyle w:val="Steps"/>
        <w:rPr>
          <w:rFonts w:ascii="Arial" w:hAnsi="Arial" w:cs="Arial"/>
        </w:rPr>
      </w:pPr>
      <w:r w:rsidRPr="009E5E84">
        <w:rPr>
          <w:rFonts w:ascii="Arial" w:hAnsi="Arial" w:cs="Arial"/>
        </w:rPr>
        <w:t xml:space="preserve">Select the </w:t>
      </w:r>
      <w:r w:rsidRPr="009E5E84">
        <w:rPr>
          <w:rStyle w:val="Strong"/>
          <w:rFonts w:ascii="Arial" w:hAnsi="Arial" w:cs="Arial"/>
        </w:rPr>
        <w:t>Service Booking Type</w:t>
      </w:r>
      <w:r w:rsidRPr="009E5E84">
        <w:rPr>
          <w:rFonts w:ascii="Arial" w:hAnsi="Arial" w:cs="Arial"/>
        </w:rPr>
        <w:t xml:space="preserve">. </w:t>
      </w:r>
      <w:r w:rsidR="003E538D" w:rsidRPr="009E5E84">
        <w:rPr>
          <w:rFonts w:ascii="Arial" w:hAnsi="Arial" w:cs="Arial"/>
        </w:rPr>
        <w:t>The types available are:</w:t>
      </w:r>
    </w:p>
    <w:p w14:paraId="774E9617" w14:textId="77777777" w:rsidR="00265764" w:rsidRPr="009E5E84" w:rsidRDefault="00B42337" w:rsidP="00AE510F">
      <w:pPr>
        <w:pStyle w:val="NDIABulletlvl1"/>
        <w:numPr>
          <w:ilvl w:val="1"/>
          <w:numId w:val="58"/>
        </w:numPr>
        <w:rPr>
          <w:rFonts w:ascii="Arial" w:hAnsi="Arial" w:cs="Arial"/>
        </w:rPr>
      </w:pPr>
      <w:r w:rsidRPr="009E5E84">
        <w:rPr>
          <w:rFonts w:ascii="Arial" w:hAnsi="Arial" w:cs="Arial"/>
          <w:b/>
          <w:color w:val="6B2976"/>
        </w:rPr>
        <w:t xml:space="preserve">Standard </w:t>
      </w:r>
      <w:r w:rsidR="001C3AE6" w:rsidRPr="009E5E84">
        <w:rPr>
          <w:rFonts w:ascii="Arial" w:hAnsi="Arial" w:cs="Arial"/>
          <w:b/>
          <w:color w:val="6B2976"/>
        </w:rPr>
        <w:t>b</w:t>
      </w:r>
      <w:r w:rsidRPr="009E5E84">
        <w:rPr>
          <w:rFonts w:ascii="Arial" w:hAnsi="Arial" w:cs="Arial"/>
          <w:b/>
          <w:color w:val="6B2976"/>
        </w:rPr>
        <w:t>ooking</w:t>
      </w:r>
      <w:r w:rsidRPr="009E5E84">
        <w:rPr>
          <w:rFonts w:ascii="Arial" w:hAnsi="Arial" w:cs="Arial"/>
          <w:color w:val="6B2976"/>
        </w:rPr>
        <w:t xml:space="preserve"> </w:t>
      </w:r>
      <w:r w:rsidRPr="009E5E84">
        <w:rPr>
          <w:rFonts w:ascii="Arial" w:hAnsi="Arial" w:cs="Arial"/>
        </w:rPr>
        <w:t xml:space="preserve">is available when funds are </w:t>
      </w:r>
      <w:r w:rsidR="00C33C3E" w:rsidRPr="009E5E84">
        <w:rPr>
          <w:rFonts w:ascii="Arial" w:hAnsi="Arial" w:cs="Arial"/>
        </w:rPr>
        <w:t>Agency</w:t>
      </w:r>
      <w:r w:rsidRPr="009E5E84">
        <w:rPr>
          <w:rFonts w:ascii="Arial" w:hAnsi="Arial" w:cs="Arial"/>
        </w:rPr>
        <w:t xml:space="preserve"> managed.</w:t>
      </w:r>
      <w:r w:rsidR="003E538D" w:rsidRPr="009E5E84">
        <w:rPr>
          <w:rFonts w:ascii="Arial" w:hAnsi="Arial" w:cs="Arial"/>
        </w:rPr>
        <w:t xml:space="preserve"> In most instances the only option will be </w:t>
      </w:r>
      <w:r w:rsidR="00037FDF" w:rsidRPr="009E5E84">
        <w:rPr>
          <w:rFonts w:ascii="Arial" w:hAnsi="Arial" w:cs="Arial"/>
        </w:rPr>
        <w:t>s</w:t>
      </w:r>
      <w:r w:rsidR="003E538D" w:rsidRPr="009E5E84">
        <w:rPr>
          <w:rFonts w:ascii="Arial" w:hAnsi="Arial" w:cs="Arial"/>
        </w:rPr>
        <w:t xml:space="preserve">tandard </w:t>
      </w:r>
      <w:r w:rsidR="001C3AE6" w:rsidRPr="009E5E84">
        <w:rPr>
          <w:rFonts w:ascii="Arial" w:hAnsi="Arial" w:cs="Arial"/>
        </w:rPr>
        <w:t>b</w:t>
      </w:r>
      <w:r w:rsidR="003E538D" w:rsidRPr="009E5E84">
        <w:rPr>
          <w:rFonts w:ascii="Arial" w:hAnsi="Arial" w:cs="Arial"/>
        </w:rPr>
        <w:t>ooking</w:t>
      </w:r>
      <w:r w:rsidR="003E538D" w:rsidRPr="009E5E84">
        <w:rPr>
          <w:rFonts w:ascii="Arial" w:hAnsi="Arial" w:cs="Arial"/>
          <w:b/>
        </w:rPr>
        <w:t>.</w:t>
      </w:r>
    </w:p>
    <w:p w14:paraId="1CE0F581" w14:textId="77777777" w:rsidR="00B42337" w:rsidRPr="009E5E84" w:rsidRDefault="00B42337" w:rsidP="00AE510F">
      <w:pPr>
        <w:pStyle w:val="NDIABulletlvl1"/>
        <w:numPr>
          <w:ilvl w:val="1"/>
          <w:numId w:val="58"/>
        </w:numPr>
        <w:rPr>
          <w:rFonts w:ascii="Arial" w:hAnsi="Arial" w:cs="Arial"/>
        </w:rPr>
      </w:pPr>
      <w:r w:rsidRPr="009E5E84">
        <w:rPr>
          <w:rFonts w:ascii="Arial" w:hAnsi="Arial" w:cs="Arial"/>
          <w:b/>
          <w:color w:val="6B2976"/>
        </w:rPr>
        <w:t>Plan managed</w:t>
      </w:r>
      <w:r w:rsidRPr="009E5E84">
        <w:rPr>
          <w:rFonts w:ascii="Arial" w:hAnsi="Arial" w:cs="Arial"/>
          <w:color w:val="6B2976"/>
        </w:rPr>
        <w:t xml:space="preserve"> </w:t>
      </w:r>
      <w:r w:rsidRPr="009E5E84">
        <w:rPr>
          <w:rFonts w:ascii="Arial" w:hAnsi="Arial" w:cs="Arial"/>
        </w:rPr>
        <w:t xml:space="preserve">is only available when a </w:t>
      </w:r>
      <w:r w:rsidR="001C3AE6" w:rsidRPr="009E5E84">
        <w:rPr>
          <w:rFonts w:ascii="Arial" w:hAnsi="Arial" w:cs="Arial"/>
        </w:rPr>
        <w:t>p</w:t>
      </w:r>
      <w:r w:rsidRPr="009E5E84">
        <w:rPr>
          <w:rFonts w:ascii="Arial" w:hAnsi="Arial" w:cs="Arial"/>
        </w:rPr>
        <w:t xml:space="preserve">rovider is managing </w:t>
      </w:r>
      <w:r w:rsidR="001C3AE6" w:rsidRPr="009E5E84">
        <w:rPr>
          <w:rFonts w:ascii="Arial" w:hAnsi="Arial" w:cs="Arial"/>
        </w:rPr>
        <w:t>p</w:t>
      </w:r>
      <w:r w:rsidR="005E54DD" w:rsidRPr="009E5E84">
        <w:rPr>
          <w:rFonts w:ascii="Arial" w:hAnsi="Arial" w:cs="Arial"/>
        </w:rPr>
        <w:t>articipant funding, as specified in the plan.</w:t>
      </w:r>
      <w:r w:rsidRPr="009E5E84">
        <w:rPr>
          <w:rFonts w:ascii="Arial" w:hAnsi="Arial" w:cs="Arial"/>
        </w:rPr>
        <w:t xml:space="preserve"> The </w:t>
      </w:r>
      <w:r w:rsidR="001C3AE6" w:rsidRPr="009E5E84">
        <w:rPr>
          <w:rFonts w:ascii="Arial" w:hAnsi="Arial" w:cs="Arial"/>
        </w:rPr>
        <w:t>p</w:t>
      </w:r>
      <w:r w:rsidR="005E54DD" w:rsidRPr="009E5E84">
        <w:rPr>
          <w:rFonts w:ascii="Arial" w:hAnsi="Arial" w:cs="Arial"/>
        </w:rPr>
        <w:t xml:space="preserve">lan </w:t>
      </w:r>
      <w:r w:rsidR="001C3AE6" w:rsidRPr="009E5E84">
        <w:rPr>
          <w:rFonts w:ascii="Arial" w:hAnsi="Arial" w:cs="Arial"/>
        </w:rPr>
        <w:t>m</w:t>
      </w:r>
      <w:r w:rsidR="005E54DD" w:rsidRPr="009E5E84">
        <w:rPr>
          <w:rFonts w:ascii="Arial" w:hAnsi="Arial" w:cs="Arial"/>
        </w:rPr>
        <w:t xml:space="preserve">anager </w:t>
      </w:r>
      <w:r w:rsidR="001C3AE6" w:rsidRPr="009E5E84">
        <w:rPr>
          <w:rFonts w:ascii="Arial" w:hAnsi="Arial" w:cs="Arial"/>
        </w:rPr>
        <w:t>p</w:t>
      </w:r>
      <w:r w:rsidRPr="009E5E84">
        <w:rPr>
          <w:rFonts w:ascii="Arial" w:hAnsi="Arial" w:cs="Arial"/>
        </w:rPr>
        <w:t>rovide</w:t>
      </w:r>
      <w:r w:rsidR="005E54DD" w:rsidRPr="009E5E84">
        <w:rPr>
          <w:rFonts w:ascii="Arial" w:hAnsi="Arial" w:cs="Arial"/>
        </w:rPr>
        <w:t>r must be registered to do this.</w:t>
      </w:r>
      <w:r w:rsidR="00C2448D" w:rsidRPr="009E5E84">
        <w:rPr>
          <w:rFonts w:ascii="Arial" w:hAnsi="Arial" w:cs="Arial"/>
        </w:rPr>
        <w:t xml:space="preserve"> </w:t>
      </w:r>
      <w:r w:rsidR="00EB1604" w:rsidRPr="009E5E84">
        <w:rPr>
          <w:rFonts w:ascii="Arial" w:hAnsi="Arial" w:cs="Arial"/>
        </w:rPr>
        <w:t>To</w:t>
      </w:r>
      <w:r w:rsidR="005E54DD" w:rsidRPr="009E5E84">
        <w:rPr>
          <w:rFonts w:ascii="Arial" w:hAnsi="Arial" w:cs="Arial"/>
        </w:rPr>
        <w:t xml:space="preserve"> create a plan managed service booking, a</w:t>
      </w:r>
      <w:r w:rsidRPr="009E5E84">
        <w:rPr>
          <w:rFonts w:ascii="Arial" w:hAnsi="Arial" w:cs="Arial"/>
        </w:rPr>
        <w:t xml:space="preserve"> standard service booking </w:t>
      </w:r>
      <w:r w:rsidR="005E54DD" w:rsidRPr="009E5E84">
        <w:rPr>
          <w:rFonts w:ascii="Arial" w:hAnsi="Arial" w:cs="Arial"/>
        </w:rPr>
        <w:t xml:space="preserve">between the </w:t>
      </w:r>
      <w:r w:rsidR="001C3AE6" w:rsidRPr="009E5E84">
        <w:rPr>
          <w:rFonts w:ascii="Arial" w:hAnsi="Arial" w:cs="Arial"/>
        </w:rPr>
        <w:t>p</w:t>
      </w:r>
      <w:r w:rsidR="005E54DD" w:rsidRPr="009E5E84">
        <w:rPr>
          <w:rFonts w:ascii="Arial" w:hAnsi="Arial" w:cs="Arial"/>
        </w:rPr>
        <w:t xml:space="preserve">lan </w:t>
      </w:r>
      <w:r w:rsidR="001C3AE6" w:rsidRPr="009E5E84">
        <w:rPr>
          <w:rFonts w:ascii="Arial" w:hAnsi="Arial" w:cs="Arial"/>
        </w:rPr>
        <w:t>m</w:t>
      </w:r>
      <w:r w:rsidR="005E54DD" w:rsidRPr="009E5E84">
        <w:rPr>
          <w:rFonts w:ascii="Arial" w:hAnsi="Arial" w:cs="Arial"/>
        </w:rPr>
        <w:t xml:space="preserve">anager and </w:t>
      </w:r>
      <w:r w:rsidR="001C3AE6" w:rsidRPr="009E5E84">
        <w:rPr>
          <w:rFonts w:ascii="Arial" w:hAnsi="Arial" w:cs="Arial"/>
        </w:rPr>
        <w:t>p</w:t>
      </w:r>
      <w:r w:rsidR="005E54DD" w:rsidRPr="009E5E84">
        <w:rPr>
          <w:rFonts w:ascii="Arial" w:hAnsi="Arial" w:cs="Arial"/>
        </w:rPr>
        <w:t>articipant must first exist. This standard service booking needs to include at least one item for financial intermediary supports.</w:t>
      </w:r>
    </w:p>
    <w:p w14:paraId="7D372728" w14:textId="77777777" w:rsidR="00265764" w:rsidRPr="009E5E84" w:rsidRDefault="00265764">
      <w:pPr>
        <w:pStyle w:val="Steps"/>
        <w:rPr>
          <w:rFonts w:ascii="Arial" w:hAnsi="Arial" w:cs="Arial"/>
        </w:rPr>
      </w:pPr>
      <w:r w:rsidRPr="009E5E84">
        <w:rPr>
          <w:rFonts w:ascii="Arial" w:hAnsi="Arial" w:cs="Arial"/>
        </w:rPr>
        <w:t xml:space="preserve">Enter the </w:t>
      </w:r>
      <w:r w:rsidR="001C3AE6" w:rsidRPr="009E5E84">
        <w:rPr>
          <w:rStyle w:val="Strong"/>
          <w:rFonts w:ascii="Arial" w:hAnsi="Arial" w:cs="Arial"/>
          <w:b w:val="0"/>
          <w:color w:val="auto"/>
        </w:rPr>
        <w:t>s</w:t>
      </w:r>
      <w:r w:rsidRPr="009E5E84">
        <w:rPr>
          <w:rStyle w:val="Strong"/>
          <w:rFonts w:ascii="Arial" w:hAnsi="Arial" w:cs="Arial"/>
          <w:b w:val="0"/>
          <w:color w:val="auto"/>
        </w:rPr>
        <w:t xml:space="preserve">tart and </w:t>
      </w:r>
      <w:r w:rsidR="001C3AE6" w:rsidRPr="009E5E84">
        <w:rPr>
          <w:rStyle w:val="Strong"/>
          <w:rFonts w:ascii="Arial" w:hAnsi="Arial" w:cs="Arial"/>
          <w:b w:val="0"/>
          <w:color w:val="auto"/>
        </w:rPr>
        <w:t>e</w:t>
      </w:r>
      <w:r w:rsidRPr="009E5E84">
        <w:rPr>
          <w:rStyle w:val="Strong"/>
          <w:rFonts w:ascii="Arial" w:hAnsi="Arial" w:cs="Arial"/>
          <w:b w:val="0"/>
          <w:color w:val="auto"/>
        </w:rPr>
        <w:t xml:space="preserve">nd </w:t>
      </w:r>
      <w:r w:rsidR="001C3AE6" w:rsidRPr="009E5E84">
        <w:rPr>
          <w:rStyle w:val="Strong"/>
          <w:rFonts w:ascii="Arial" w:hAnsi="Arial" w:cs="Arial"/>
          <w:b w:val="0"/>
          <w:color w:val="auto"/>
        </w:rPr>
        <w:t>d</w:t>
      </w:r>
      <w:r w:rsidRPr="009E5E84">
        <w:rPr>
          <w:rStyle w:val="Strong"/>
          <w:rFonts w:ascii="Arial" w:hAnsi="Arial" w:cs="Arial"/>
          <w:b w:val="0"/>
          <w:color w:val="auto"/>
        </w:rPr>
        <w:t xml:space="preserve">ates of the </w:t>
      </w:r>
      <w:r w:rsidR="001C3AE6" w:rsidRPr="009E5E84">
        <w:rPr>
          <w:rStyle w:val="Strong"/>
          <w:rFonts w:ascii="Arial" w:hAnsi="Arial" w:cs="Arial"/>
          <w:b w:val="0"/>
          <w:color w:val="auto"/>
        </w:rPr>
        <w:t>s</w:t>
      </w:r>
      <w:r w:rsidRPr="009E5E84">
        <w:rPr>
          <w:rStyle w:val="Strong"/>
          <w:rFonts w:ascii="Arial" w:hAnsi="Arial" w:cs="Arial"/>
          <w:b w:val="0"/>
          <w:color w:val="auto"/>
        </w:rPr>
        <w:t xml:space="preserve">ervice </w:t>
      </w:r>
      <w:r w:rsidR="001C3AE6" w:rsidRPr="009E5E84">
        <w:rPr>
          <w:rStyle w:val="Strong"/>
          <w:rFonts w:ascii="Arial" w:hAnsi="Arial" w:cs="Arial"/>
          <w:b w:val="0"/>
          <w:color w:val="auto"/>
        </w:rPr>
        <w:t>b</w:t>
      </w:r>
      <w:r w:rsidRPr="009E5E84">
        <w:rPr>
          <w:rStyle w:val="Strong"/>
          <w:rFonts w:ascii="Arial" w:hAnsi="Arial" w:cs="Arial"/>
          <w:b w:val="0"/>
          <w:color w:val="auto"/>
        </w:rPr>
        <w:t xml:space="preserve">ooking. These dates cannot sit outside the date range of </w:t>
      </w:r>
      <w:r w:rsidR="00EC2E79" w:rsidRPr="009E5E84">
        <w:rPr>
          <w:rStyle w:val="Strong"/>
          <w:rFonts w:ascii="Arial" w:hAnsi="Arial" w:cs="Arial"/>
          <w:b w:val="0"/>
          <w:color w:val="auto"/>
        </w:rPr>
        <w:t xml:space="preserve">the </w:t>
      </w:r>
      <w:r w:rsidRPr="009E5E84">
        <w:rPr>
          <w:rStyle w:val="Strong"/>
          <w:rFonts w:ascii="Arial" w:hAnsi="Arial" w:cs="Arial"/>
          <w:b w:val="0"/>
          <w:color w:val="auto"/>
        </w:rPr>
        <w:t>plan.</w:t>
      </w:r>
    </w:p>
    <w:p w14:paraId="388B7AF7" w14:textId="77777777" w:rsidR="00DF44C9" w:rsidRPr="009E5E84" w:rsidRDefault="00265764">
      <w:pPr>
        <w:pStyle w:val="Steps"/>
        <w:rPr>
          <w:rFonts w:ascii="Arial" w:hAnsi="Arial" w:cs="Arial"/>
        </w:rPr>
      </w:pPr>
      <w:r w:rsidRPr="009E5E84">
        <w:rPr>
          <w:rFonts w:ascii="Arial" w:hAnsi="Arial" w:cs="Arial"/>
        </w:rPr>
        <w:t xml:space="preserve">Select </w:t>
      </w:r>
      <w:r w:rsidRPr="009E5E84">
        <w:rPr>
          <w:rStyle w:val="Strong"/>
          <w:rFonts w:ascii="Arial" w:hAnsi="Arial" w:cs="Arial"/>
        </w:rPr>
        <w:t>Find Plan</w:t>
      </w:r>
      <w:r w:rsidRPr="009E5E84">
        <w:rPr>
          <w:rFonts w:ascii="Arial" w:hAnsi="Arial" w:cs="Arial"/>
        </w:rPr>
        <w:t>.</w:t>
      </w:r>
    </w:p>
    <w:p w14:paraId="4CE94248" w14:textId="77777777" w:rsidR="00DF44C9" w:rsidRPr="009E5E84" w:rsidRDefault="00DF44C9">
      <w:pPr>
        <w:spacing w:after="200" w:line="276" w:lineRule="auto"/>
        <w:rPr>
          <w:rFonts w:ascii="Arial" w:hAnsi="Arial" w:cs="Arial"/>
          <w:lang w:eastAsia="en-AU"/>
        </w:rPr>
      </w:pPr>
      <w:r w:rsidRPr="009E5E84">
        <w:rPr>
          <w:rFonts w:ascii="Arial" w:hAnsi="Arial" w:cs="Arial"/>
        </w:rPr>
        <w:br w:type="page"/>
      </w:r>
    </w:p>
    <w:p w14:paraId="6451BDAA" w14:textId="2BA09861" w:rsidR="002957A3" w:rsidRPr="009E5E84" w:rsidRDefault="00DF44C9" w:rsidP="00DF44C9">
      <w:pPr>
        <w:pStyle w:val="Steps"/>
        <w:numPr>
          <w:ilvl w:val="0"/>
          <w:numId w:val="0"/>
        </w:numPr>
        <w:rPr>
          <w:rFonts w:ascii="Arial" w:hAnsi="Arial" w:cs="Arial"/>
        </w:rPr>
      </w:pPr>
      <w:r w:rsidRPr="009E5E84">
        <w:rPr>
          <w:rFonts w:ascii="Arial" w:hAnsi="Arial" w:cs="Arial"/>
        </w:rPr>
        <w:lastRenderedPageBreak/>
        <w:t xml:space="preserve">The </w:t>
      </w:r>
      <w:r w:rsidRPr="009E5E84">
        <w:rPr>
          <w:rStyle w:val="Strong"/>
          <w:rFonts w:ascii="Arial" w:hAnsi="Arial" w:cs="Arial"/>
        </w:rPr>
        <w:t>Select Plan</w:t>
      </w:r>
      <w:r w:rsidRPr="009E5E84">
        <w:rPr>
          <w:rFonts w:ascii="Arial" w:hAnsi="Arial" w:cs="Arial"/>
        </w:rPr>
        <w:t xml:space="preserve"> section (Step 2) opens. </w:t>
      </w:r>
    </w:p>
    <w:p w14:paraId="56E52D14" w14:textId="1C04F3C7" w:rsidR="00DF44C9" w:rsidRPr="009E5E84" w:rsidRDefault="00DF44C9" w:rsidP="00DF44C9">
      <w:pPr>
        <w:pStyle w:val="Steps"/>
        <w:numPr>
          <w:ilvl w:val="0"/>
          <w:numId w:val="0"/>
        </w:numPr>
        <w:rPr>
          <w:rFonts w:ascii="Arial" w:hAnsi="Arial" w:cs="Arial"/>
        </w:rPr>
      </w:pPr>
      <w:r w:rsidRPr="009E5E84">
        <w:rPr>
          <w:rFonts w:ascii="Arial" w:hAnsi="Arial" w:cs="Arial"/>
          <w:noProof/>
        </w:rPr>
        <w:drawing>
          <wp:inline distT="0" distB="0" distL="0" distR="0" wp14:anchorId="0508E9B2" wp14:editId="4B707C29">
            <wp:extent cx="5693229" cy="1933635"/>
            <wp:effectExtent l="25400" t="25400" r="22225" b="22225"/>
            <wp:docPr id="5656" name="Picture 5656" descr="Screenshot of Service booking screen" title="Screenshot of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 name="56a.jpg"/>
                    <pic:cNvPicPr/>
                  </pic:nvPicPr>
                  <pic:blipFill>
                    <a:blip r:embed="rId110">
                      <a:extLst>
                        <a:ext uri="{28A0092B-C50C-407E-A947-70E740481C1C}">
                          <a14:useLocalDpi xmlns:a14="http://schemas.microsoft.com/office/drawing/2010/main" val="0"/>
                        </a:ext>
                      </a:extLst>
                    </a:blip>
                    <a:stretch>
                      <a:fillRect/>
                    </a:stretch>
                  </pic:blipFill>
                  <pic:spPr>
                    <a:xfrm>
                      <a:off x="0" y="0"/>
                      <a:ext cx="5718972" cy="194237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3498350" w14:textId="57C72B17" w:rsidR="002204A5" w:rsidRPr="009E5E84" w:rsidRDefault="003265E8" w:rsidP="003B47A6">
      <w:pPr>
        <w:pStyle w:val="Steps"/>
        <w:rPr>
          <w:rFonts w:ascii="Arial" w:hAnsi="Arial" w:cs="Arial"/>
        </w:rPr>
      </w:pPr>
      <w:r w:rsidRPr="009E5E84">
        <w:rPr>
          <w:rFonts w:ascii="Arial" w:hAnsi="Arial" w:cs="Arial"/>
        </w:rPr>
        <w:t>Select the button of the plan</w:t>
      </w:r>
      <w:r w:rsidR="004E4864" w:rsidRPr="009E5E84">
        <w:rPr>
          <w:rFonts w:ascii="Arial" w:hAnsi="Arial" w:cs="Arial"/>
        </w:rPr>
        <w:t xml:space="preserve"> you want to work with</w:t>
      </w:r>
      <w:r w:rsidRPr="009E5E84">
        <w:rPr>
          <w:rFonts w:ascii="Arial" w:hAnsi="Arial" w:cs="Arial"/>
        </w:rPr>
        <w:t>.</w:t>
      </w:r>
    </w:p>
    <w:p w14:paraId="263F5F38" w14:textId="198506C5" w:rsidR="003265E8" w:rsidRPr="009E5E84" w:rsidRDefault="003265E8" w:rsidP="003B47A6">
      <w:pPr>
        <w:pStyle w:val="BodyText1"/>
        <w:rPr>
          <w:rFonts w:ascii="Arial" w:hAnsi="Arial" w:cs="Arial"/>
        </w:rPr>
      </w:pPr>
      <w:r w:rsidRPr="009E5E84">
        <w:rPr>
          <w:rFonts w:ascii="Arial" w:hAnsi="Arial" w:cs="Arial"/>
        </w:rPr>
        <w:t xml:space="preserve">The </w:t>
      </w:r>
      <w:r w:rsidRPr="009E5E84">
        <w:rPr>
          <w:rStyle w:val="Strong"/>
          <w:rFonts w:ascii="Arial" w:hAnsi="Arial" w:cs="Arial"/>
        </w:rPr>
        <w:t>Support Details</w:t>
      </w:r>
      <w:r w:rsidRPr="009E5E84">
        <w:rPr>
          <w:rFonts w:ascii="Arial" w:hAnsi="Arial" w:cs="Arial"/>
        </w:rPr>
        <w:t xml:space="preserve"> section </w:t>
      </w:r>
      <w:r w:rsidR="00DF44C9" w:rsidRPr="009E5E84">
        <w:rPr>
          <w:rFonts w:ascii="Arial" w:hAnsi="Arial" w:cs="Arial"/>
        </w:rPr>
        <w:t xml:space="preserve">(Step 3) </w:t>
      </w:r>
      <w:r w:rsidRPr="009E5E84">
        <w:rPr>
          <w:rFonts w:ascii="Arial" w:hAnsi="Arial" w:cs="Arial"/>
        </w:rPr>
        <w:t xml:space="preserve">opens. </w:t>
      </w:r>
    </w:p>
    <w:p w14:paraId="682AFA88" w14:textId="206AE14F" w:rsidR="00DF44C9" w:rsidRPr="009E5E84" w:rsidRDefault="00BD3339" w:rsidP="003B47A6">
      <w:pPr>
        <w:pStyle w:val="BodyText1"/>
        <w:rPr>
          <w:rFonts w:ascii="Arial" w:hAnsi="Arial" w:cs="Arial"/>
        </w:rPr>
      </w:pPr>
      <w:r w:rsidRPr="009E5E84">
        <w:rPr>
          <w:rFonts w:ascii="Arial" w:hAnsi="Arial" w:cs="Arial"/>
          <w:noProof/>
          <w:lang w:eastAsia="en-AU"/>
        </w:rPr>
        <w:drawing>
          <wp:inline distT="0" distB="0" distL="0" distR="0" wp14:anchorId="482BE729" wp14:editId="0FD406A0">
            <wp:extent cx="5717801" cy="1752600"/>
            <wp:effectExtent l="25400" t="25400" r="22860" b="25400"/>
            <wp:docPr id="5657" name="Picture 5657" descr="Screenshot of Service booking screen" title="Screenshot of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 name="57a.jpg"/>
                    <pic:cNvPicPr/>
                  </pic:nvPicPr>
                  <pic:blipFill>
                    <a:blip r:embed="rId111">
                      <a:extLst>
                        <a:ext uri="{28A0092B-C50C-407E-A947-70E740481C1C}">
                          <a14:useLocalDpi xmlns:a14="http://schemas.microsoft.com/office/drawing/2010/main" val="0"/>
                        </a:ext>
                      </a:extLst>
                    </a:blip>
                    <a:stretch>
                      <a:fillRect/>
                    </a:stretch>
                  </pic:blipFill>
                  <pic:spPr>
                    <a:xfrm>
                      <a:off x="0" y="0"/>
                      <a:ext cx="5729301" cy="175612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6834A1F0" w14:textId="576C6260" w:rsidR="003265E8" w:rsidRPr="009E5E84" w:rsidRDefault="003265E8">
      <w:pPr>
        <w:pStyle w:val="Steps"/>
        <w:rPr>
          <w:rFonts w:ascii="Arial" w:hAnsi="Arial" w:cs="Arial"/>
        </w:rPr>
      </w:pPr>
      <w:r w:rsidRPr="009E5E84">
        <w:rPr>
          <w:rFonts w:ascii="Arial" w:hAnsi="Arial" w:cs="Arial"/>
        </w:rPr>
        <w:t xml:space="preserve">Select the support category using the </w:t>
      </w:r>
      <w:r w:rsidR="00DF44C9" w:rsidRPr="009E5E84">
        <w:rPr>
          <w:rFonts w:ascii="Arial" w:hAnsi="Arial" w:cs="Arial"/>
        </w:rPr>
        <w:t>dropdown</w:t>
      </w:r>
      <w:r w:rsidRPr="009E5E84">
        <w:rPr>
          <w:rFonts w:ascii="Arial" w:hAnsi="Arial" w:cs="Arial"/>
        </w:rPr>
        <w:t xml:space="preserve"> button for </w:t>
      </w:r>
      <w:r w:rsidRPr="009E5E84">
        <w:rPr>
          <w:rStyle w:val="Strong"/>
          <w:rFonts w:ascii="Arial" w:hAnsi="Arial" w:cs="Arial"/>
        </w:rPr>
        <w:t xml:space="preserve">Support </w:t>
      </w:r>
      <w:r w:rsidR="00457378" w:rsidRPr="009E5E84">
        <w:rPr>
          <w:rStyle w:val="Strong"/>
          <w:rFonts w:ascii="Arial" w:hAnsi="Arial" w:cs="Arial"/>
        </w:rPr>
        <w:t>Budget</w:t>
      </w:r>
      <w:r w:rsidRPr="009E5E84">
        <w:rPr>
          <w:rFonts w:ascii="Arial" w:hAnsi="Arial" w:cs="Arial"/>
        </w:rPr>
        <w:t xml:space="preserve">. </w:t>
      </w:r>
    </w:p>
    <w:p w14:paraId="249014F7" w14:textId="554B1E87" w:rsidR="003265E8" w:rsidRPr="009E5E84" w:rsidRDefault="00BD1B79" w:rsidP="003B47A6">
      <w:pPr>
        <w:pStyle w:val="Steps"/>
        <w:rPr>
          <w:rFonts w:ascii="Arial" w:hAnsi="Arial" w:cs="Arial"/>
        </w:rPr>
      </w:pPr>
      <w:r w:rsidRPr="009E5E84">
        <w:rPr>
          <w:rFonts w:ascii="Arial" w:hAnsi="Arial" w:cs="Arial"/>
        </w:rPr>
        <w:t xml:space="preserve">Select the magnifying glass in the </w:t>
      </w:r>
      <w:r w:rsidRPr="009E5E84">
        <w:rPr>
          <w:rStyle w:val="Strong"/>
          <w:rFonts w:ascii="Arial" w:hAnsi="Arial" w:cs="Arial"/>
        </w:rPr>
        <w:t>Item Number</w:t>
      </w:r>
      <w:r w:rsidRPr="009E5E84">
        <w:rPr>
          <w:rFonts w:ascii="Arial" w:hAnsi="Arial" w:cs="Arial"/>
        </w:rPr>
        <w:t xml:space="preserve"> field. If you do not wish to record the </w:t>
      </w:r>
      <w:r w:rsidRPr="009E5E84">
        <w:rPr>
          <w:rStyle w:val="Strong"/>
          <w:rFonts w:ascii="Arial" w:hAnsi="Arial" w:cs="Arial"/>
        </w:rPr>
        <w:t>Item Number</w:t>
      </w:r>
      <w:r w:rsidRPr="009E5E84">
        <w:rPr>
          <w:rFonts w:ascii="Arial" w:hAnsi="Arial" w:cs="Arial"/>
        </w:rPr>
        <w:t xml:space="preserve">, skip steps 10 and 11. </w:t>
      </w:r>
    </w:p>
    <w:p w14:paraId="52A0BCCD" w14:textId="5E0B9D0F" w:rsidR="00FE013E" w:rsidRPr="009E5E84" w:rsidRDefault="00C2448D" w:rsidP="005E5059">
      <w:pPr>
        <w:pStyle w:val="NDIANote"/>
        <w:ind w:left="360"/>
        <w:rPr>
          <w:rFonts w:ascii="Arial" w:hAnsi="Arial" w:cs="Arial"/>
        </w:rPr>
      </w:pPr>
      <w:r w:rsidRPr="009E5E84">
        <w:rPr>
          <w:rFonts w:ascii="Arial" w:hAnsi="Arial" w:cs="Arial"/>
          <w:b/>
        </w:rPr>
        <w:t xml:space="preserve">Note: </w:t>
      </w:r>
      <w:r w:rsidRPr="009E5E84">
        <w:rPr>
          <w:rFonts w:ascii="Arial" w:hAnsi="Arial" w:cs="Arial"/>
        </w:rPr>
        <w:t xml:space="preserve">The </w:t>
      </w:r>
      <w:r w:rsidRPr="009E5E84">
        <w:rPr>
          <w:rStyle w:val="Strong"/>
          <w:rFonts w:ascii="Arial" w:hAnsi="Arial" w:cs="Arial"/>
        </w:rPr>
        <w:t>Item Number</w:t>
      </w:r>
      <w:r w:rsidRPr="009E5E84">
        <w:rPr>
          <w:rFonts w:ascii="Arial" w:hAnsi="Arial" w:cs="Arial"/>
          <w:b/>
        </w:rPr>
        <w:t xml:space="preserve"> </w:t>
      </w:r>
      <w:r w:rsidRPr="009E5E84">
        <w:rPr>
          <w:rFonts w:ascii="Arial" w:hAnsi="Arial" w:cs="Arial"/>
        </w:rPr>
        <w:t>field</w:t>
      </w:r>
      <w:r w:rsidR="00BD1B79" w:rsidRPr="009E5E84">
        <w:rPr>
          <w:rFonts w:ascii="Arial" w:hAnsi="Arial" w:cs="Arial"/>
        </w:rPr>
        <w:t xml:space="preserve"> (line item)</w:t>
      </w:r>
      <w:r w:rsidRPr="009E5E84">
        <w:rPr>
          <w:rFonts w:ascii="Arial" w:hAnsi="Arial" w:cs="Arial"/>
        </w:rPr>
        <w:t xml:space="preserve"> is not mandatory unless the item is stated in the plan. </w:t>
      </w:r>
      <w:r w:rsidR="00D97C21" w:rsidRPr="009E5E84">
        <w:rPr>
          <w:rFonts w:ascii="Arial" w:hAnsi="Arial" w:cs="Arial"/>
        </w:rPr>
        <w:t>Typically,</w:t>
      </w:r>
      <w:r w:rsidR="00BD1B79" w:rsidRPr="009E5E84">
        <w:rPr>
          <w:rFonts w:ascii="Arial" w:hAnsi="Arial" w:cs="Arial"/>
        </w:rPr>
        <w:t xml:space="preserve"> an item is not stated but contact the </w:t>
      </w:r>
      <w:r w:rsidR="002B2CD5" w:rsidRPr="009E5E84">
        <w:rPr>
          <w:rFonts w:ascii="Arial" w:hAnsi="Arial" w:cs="Arial"/>
        </w:rPr>
        <w:t>p</w:t>
      </w:r>
      <w:r w:rsidR="00BD1B79" w:rsidRPr="009E5E84">
        <w:rPr>
          <w:rFonts w:ascii="Arial" w:hAnsi="Arial" w:cs="Arial"/>
        </w:rPr>
        <w:t xml:space="preserve">articipant to verify. </w:t>
      </w:r>
      <w:r w:rsidR="00FE013E" w:rsidRPr="009E5E84">
        <w:rPr>
          <w:rFonts w:ascii="Arial" w:hAnsi="Arial" w:cs="Arial"/>
        </w:rPr>
        <w:br w:type="page"/>
      </w:r>
    </w:p>
    <w:p w14:paraId="6C680F98" w14:textId="29C0559A" w:rsidR="00FE013E" w:rsidRPr="009E5E84" w:rsidRDefault="00FE013E" w:rsidP="00FE013E">
      <w:pPr>
        <w:pStyle w:val="Steps"/>
        <w:numPr>
          <w:ilvl w:val="0"/>
          <w:numId w:val="0"/>
        </w:numPr>
        <w:ind w:left="360" w:hanging="360"/>
        <w:rPr>
          <w:rFonts w:ascii="Arial" w:hAnsi="Arial" w:cs="Arial"/>
        </w:rPr>
      </w:pPr>
      <w:r w:rsidRPr="009E5E84">
        <w:rPr>
          <w:rFonts w:ascii="Arial" w:hAnsi="Arial" w:cs="Arial"/>
        </w:rPr>
        <w:lastRenderedPageBreak/>
        <w:t xml:space="preserve">The list of support items opens. </w:t>
      </w:r>
    </w:p>
    <w:p w14:paraId="60BA5241" w14:textId="77777777" w:rsidR="0093182F" w:rsidRPr="009E5E84" w:rsidRDefault="00FE013E" w:rsidP="0093182F">
      <w:pPr>
        <w:pStyle w:val="Steps"/>
        <w:rPr>
          <w:rFonts w:ascii="Arial" w:hAnsi="Arial" w:cs="Arial"/>
        </w:rPr>
      </w:pPr>
      <w:r w:rsidRPr="009E5E84">
        <w:rPr>
          <w:rFonts w:ascii="Arial" w:hAnsi="Arial" w:cs="Arial"/>
        </w:rPr>
        <w:t xml:space="preserve">Select the relevant </w:t>
      </w:r>
      <w:r w:rsidRPr="009E5E84">
        <w:rPr>
          <w:rStyle w:val="Strong"/>
          <w:rFonts w:ascii="Arial" w:hAnsi="Arial" w:cs="Arial"/>
        </w:rPr>
        <w:t>Support Item Number</w:t>
      </w:r>
      <w:r w:rsidRPr="009E5E84">
        <w:rPr>
          <w:rFonts w:ascii="Arial" w:hAnsi="Arial" w:cs="Arial"/>
        </w:rPr>
        <w:t>.</w:t>
      </w:r>
    </w:p>
    <w:p w14:paraId="53350F98" w14:textId="66F266D8" w:rsidR="00FE013E" w:rsidRPr="009E5E84" w:rsidRDefault="00FE013E" w:rsidP="0093182F">
      <w:pPr>
        <w:pStyle w:val="Steps"/>
        <w:numPr>
          <w:ilvl w:val="0"/>
          <w:numId w:val="0"/>
        </w:numPr>
        <w:ind w:left="360"/>
        <w:rPr>
          <w:rFonts w:ascii="Arial" w:hAnsi="Arial" w:cs="Arial"/>
        </w:rPr>
      </w:pPr>
      <w:r w:rsidRPr="009E5E84">
        <w:rPr>
          <w:rFonts w:ascii="Arial" w:hAnsi="Arial" w:cs="Arial"/>
          <w:b/>
        </w:rPr>
        <w:t>Note:</w:t>
      </w:r>
      <w:r w:rsidRPr="009E5E84">
        <w:rPr>
          <w:rFonts w:ascii="Arial" w:hAnsi="Arial" w:cs="Arial"/>
        </w:rPr>
        <w:t xml:space="preserve"> Only items which you are registered to provide will be displayed.</w:t>
      </w:r>
    </w:p>
    <w:p w14:paraId="42E44193" w14:textId="1793016F" w:rsidR="00AA1460" w:rsidRPr="009E5E84" w:rsidRDefault="00AA1460" w:rsidP="003B47A6">
      <w:pPr>
        <w:pStyle w:val="Steps"/>
        <w:rPr>
          <w:rFonts w:ascii="Arial" w:hAnsi="Arial" w:cs="Arial"/>
        </w:rPr>
      </w:pPr>
      <w:r w:rsidRPr="009E5E84">
        <w:rPr>
          <w:rFonts w:ascii="Arial" w:hAnsi="Arial" w:cs="Arial"/>
        </w:rPr>
        <w:t>If the support relates to an in-kind program, select it in the in-kind program section.</w:t>
      </w:r>
    </w:p>
    <w:p w14:paraId="1FEA288E" w14:textId="76F4B430" w:rsidR="001344B0" w:rsidRPr="009E5E84" w:rsidRDefault="00FE013E" w:rsidP="003B47A6">
      <w:pPr>
        <w:pStyle w:val="BodyText1"/>
        <w:rPr>
          <w:rFonts w:ascii="Arial" w:hAnsi="Arial" w:cs="Arial"/>
        </w:rPr>
      </w:pPr>
      <w:r w:rsidRPr="009E5E84">
        <w:rPr>
          <w:rFonts w:ascii="Arial" w:hAnsi="Arial" w:cs="Arial"/>
          <w:noProof/>
          <w:lang w:eastAsia="en-AU"/>
        </w:rPr>
        <w:drawing>
          <wp:inline distT="0" distB="0" distL="0" distR="0" wp14:anchorId="24B180A9" wp14:editId="48A1AA89">
            <wp:extent cx="5730240" cy="3919728"/>
            <wp:effectExtent l="25400" t="25400" r="35560" b="17780"/>
            <wp:docPr id="5661" name="Picture 5661" descr="Screenshot of Service booking search screen" title="Screenshot of Service booking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 name="Picture1.jpg"/>
                    <pic:cNvPicPr/>
                  </pic:nvPicPr>
                  <pic:blipFill>
                    <a:blip r:embed="rId112">
                      <a:extLst>
                        <a:ext uri="{28A0092B-C50C-407E-A947-70E740481C1C}">
                          <a14:useLocalDpi xmlns:a14="http://schemas.microsoft.com/office/drawing/2010/main" val="0"/>
                        </a:ext>
                      </a:extLst>
                    </a:blip>
                    <a:stretch>
                      <a:fillRect/>
                    </a:stretch>
                  </pic:blipFill>
                  <pic:spPr>
                    <a:xfrm>
                      <a:off x="0" y="0"/>
                      <a:ext cx="5730240" cy="391972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B01AC58" w14:textId="42EF14C8" w:rsidR="003265E8" w:rsidRPr="009E5E84" w:rsidRDefault="0093182F">
      <w:pPr>
        <w:pStyle w:val="Steps"/>
        <w:rPr>
          <w:rFonts w:ascii="Arial" w:hAnsi="Arial" w:cs="Arial"/>
        </w:rPr>
      </w:pPr>
      <w:r w:rsidRPr="009E5E84">
        <w:rPr>
          <w:rFonts w:ascii="Arial" w:hAnsi="Arial" w:cs="Arial"/>
        </w:rPr>
        <w:t>In the Support details section (Step 3), e</w:t>
      </w:r>
      <w:r w:rsidR="003265E8" w:rsidRPr="009E5E84">
        <w:rPr>
          <w:rFonts w:ascii="Arial" w:hAnsi="Arial" w:cs="Arial"/>
        </w:rPr>
        <w:t xml:space="preserve">nter the </w:t>
      </w:r>
      <w:r w:rsidR="002B2CD5" w:rsidRPr="009E5E84">
        <w:rPr>
          <w:rStyle w:val="Strong"/>
          <w:rFonts w:ascii="Arial" w:hAnsi="Arial" w:cs="Arial"/>
          <w:b w:val="0"/>
          <w:color w:val="auto"/>
        </w:rPr>
        <w:t>a</w:t>
      </w:r>
      <w:r w:rsidR="003265E8" w:rsidRPr="009E5E84">
        <w:rPr>
          <w:rStyle w:val="Strong"/>
          <w:rFonts w:ascii="Arial" w:hAnsi="Arial" w:cs="Arial"/>
          <w:b w:val="0"/>
          <w:color w:val="auto"/>
        </w:rPr>
        <w:t xml:space="preserve">llocated </w:t>
      </w:r>
      <w:r w:rsidR="002B2CD5" w:rsidRPr="009E5E84">
        <w:rPr>
          <w:rStyle w:val="Strong"/>
          <w:rFonts w:ascii="Arial" w:hAnsi="Arial" w:cs="Arial"/>
          <w:b w:val="0"/>
          <w:color w:val="auto"/>
        </w:rPr>
        <w:t>a</w:t>
      </w:r>
      <w:r w:rsidR="00D97C21" w:rsidRPr="009E5E84">
        <w:rPr>
          <w:rStyle w:val="Strong"/>
          <w:rFonts w:ascii="Arial" w:hAnsi="Arial" w:cs="Arial"/>
          <w:b w:val="0"/>
          <w:color w:val="auto"/>
        </w:rPr>
        <w:t>mount</w:t>
      </w:r>
      <w:r w:rsidR="00D97C21" w:rsidRPr="009E5E84">
        <w:rPr>
          <w:rStyle w:val="Strong"/>
          <w:rFonts w:ascii="Arial" w:hAnsi="Arial" w:cs="Arial"/>
          <w:color w:val="auto"/>
        </w:rPr>
        <w:t xml:space="preserve"> </w:t>
      </w:r>
      <w:r w:rsidR="00EC2E79" w:rsidRPr="009E5E84">
        <w:rPr>
          <w:rFonts w:ascii="Arial" w:hAnsi="Arial" w:cs="Arial"/>
        </w:rPr>
        <w:t xml:space="preserve">and the </w:t>
      </w:r>
      <w:r w:rsidR="002B2CD5" w:rsidRPr="009E5E84">
        <w:rPr>
          <w:rStyle w:val="Strong"/>
          <w:rFonts w:ascii="Arial" w:hAnsi="Arial" w:cs="Arial"/>
          <w:b w:val="0"/>
          <w:color w:val="auto"/>
        </w:rPr>
        <w:t>q</w:t>
      </w:r>
      <w:r w:rsidR="00EC2E79" w:rsidRPr="009E5E84">
        <w:rPr>
          <w:rStyle w:val="Strong"/>
          <w:rFonts w:ascii="Arial" w:hAnsi="Arial" w:cs="Arial"/>
          <w:b w:val="0"/>
          <w:color w:val="auto"/>
        </w:rPr>
        <w:t>uantity</w:t>
      </w:r>
      <w:r w:rsidR="00EC2E79" w:rsidRPr="009E5E84">
        <w:rPr>
          <w:rFonts w:ascii="Arial" w:hAnsi="Arial" w:cs="Arial"/>
          <w:b/>
        </w:rPr>
        <w:t xml:space="preserve"> </w:t>
      </w:r>
      <w:r w:rsidR="00D97C21" w:rsidRPr="009E5E84">
        <w:rPr>
          <w:rStyle w:val="Strong"/>
          <w:rFonts w:ascii="Arial" w:hAnsi="Arial" w:cs="Arial"/>
          <w:b w:val="0"/>
          <w:color w:val="auto"/>
        </w:rPr>
        <w:t>as</w:t>
      </w:r>
      <w:r w:rsidR="00F543BD" w:rsidRPr="009E5E84">
        <w:rPr>
          <w:rFonts w:ascii="Arial" w:hAnsi="Arial" w:cs="Arial"/>
        </w:rPr>
        <w:t xml:space="preserve"> agreed with the </w:t>
      </w:r>
      <w:r w:rsidR="002B2CD5" w:rsidRPr="009E5E84">
        <w:rPr>
          <w:rFonts w:ascii="Arial" w:hAnsi="Arial" w:cs="Arial"/>
        </w:rPr>
        <w:t>p</w:t>
      </w:r>
      <w:r w:rsidR="00F543BD" w:rsidRPr="009E5E84">
        <w:rPr>
          <w:rFonts w:ascii="Arial" w:hAnsi="Arial" w:cs="Arial"/>
        </w:rPr>
        <w:t>articipant</w:t>
      </w:r>
      <w:r w:rsidR="00F543BD" w:rsidRPr="009E5E84">
        <w:rPr>
          <w:rStyle w:val="Strong"/>
          <w:rFonts w:ascii="Arial" w:hAnsi="Arial" w:cs="Arial"/>
          <w:color w:val="auto"/>
        </w:rPr>
        <w:t xml:space="preserve"> </w:t>
      </w:r>
      <w:r w:rsidR="003265E8" w:rsidRPr="009E5E84">
        <w:rPr>
          <w:rFonts w:ascii="Arial" w:hAnsi="Arial" w:cs="Arial"/>
        </w:rPr>
        <w:t xml:space="preserve">then select </w:t>
      </w:r>
      <w:r w:rsidR="003265E8" w:rsidRPr="009E5E84">
        <w:rPr>
          <w:rStyle w:val="Strong"/>
          <w:rFonts w:ascii="Arial" w:hAnsi="Arial" w:cs="Arial"/>
        </w:rPr>
        <w:t>Add</w:t>
      </w:r>
      <w:r w:rsidR="003265E8" w:rsidRPr="009E5E84">
        <w:rPr>
          <w:rFonts w:ascii="Arial" w:hAnsi="Arial" w:cs="Arial"/>
        </w:rPr>
        <w:t>.</w:t>
      </w:r>
    </w:p>
    <w:p w14:paraId="1A3D77B9" w14:textId="77777777" w:rsidR="005D2720" w:rsidRPr="009E5E84" w:rsidRDefault="005D2720" w:rsidP="001344B0">
      <w:pPr>
        <w:pStyle w:val="NDIANote"/>
        <w:rPr>
          <w:rStyle w:val="NDIANoteChar"/>
          <w:rFonts w:cs="Arial"/>
        </w:rPr>
      </w:pPr>
      <w:r w:rsidRPr="009E5E84">
        <w:rPr>
          <w:rFonts w:ascii="Arial" w:hAnsi="Arial" w:cs="Arial"/>
          <w:b/>
        </w:rPr>
        <w:t>Note:</w:t>
      </w:r>
      <w:r w:rsidRPr="009E5E84">
        <w:rPr>
          <w:rFonts w:ascii="Arial" w:hAnsi="Arial" w:cs="Arial"/>
        </w:rPr>
        <w:t xml:space="preserve"> For </w:t>
      </w:r>
      <w:r w:rsidR="00EB1604" w:rsidRPr="009E5E84">
        <w:rPr>
          <w:rFonts w:ascii="Arial" w:hAnsi="Arial" w:cs="Arial"/>
        </w:rPr>
        <w:t>time-based</w:t>
      </w:r>
      <w:r w:rsidRPr="009E5E84">
        <w:rPr>
          <w:rFonts w:ascii="Arial" w:hAnsi="Arial" w:cs="Arial"/>
        </w:rPr>
        <w:t xml:space="preserve"> supports, you can either enter the total amount or </w:t>
      </w:r>
      <w:r w:rsidR="00F87DAA" w:rsidRPr="009E5E84">
        <w:rPr>
          <w:rFonts w:ascii="Arial" w:hAnsi="Arial" w:cs="Arial"/>
        </w:rPr>
        <w:t>the number of hours with an hourly rate. This will not impact payment requests</w:t>
      </w:r>
      <w:r w:rsidRPr="009E5E84">
        <w:rPr>
          <w:rFonts w:ascii="Arial" w:hAnsi="Arial" w:cs="Arial"/>
        </w:rPr>
        <w:t>.</w:t>
      </w:r>
      <w:r w:rsidR="001344B0" w:rsidRPr="009E5E84">
        <w:rPr>
          <w:rStyle w:val="NDIANoteChar"/>
          <w:rFonts w:cs="Arial"/>
        </w:rPr>
        <w:t xml:space="preserve"> </w:t>
      </w:r>
    </w:p>
    <w:p w14:paraId="4326C02F" w14:textId="77777777" w:rsidR="006A0F39" w:rsidRPr="009E5E84" w:rsidRDefault="006A0F39" w:rsidP="000B3319">
      <w:pPr>
        <w:pStyle w:val="NDIANote"/>
        <w:rPr>
          <w:rFonts w:ascii="Arial" w:hAnsi="Arial" w:cs="Arial"/>
        </w:rPr>
      </w:pPr>
      <w:r w:rsidRPr="009E5E84">
        <w:rPr>
          <w:rFonts w:ascii="Arial" w:hAnsi="Arial" w:cs="Arial"/>
          <w:b/>
        </w:rPr>
        <w:t>Note:</w:t>
      </w:r>
      <w:r w:rsidRPr="009E5E84">
        <w:rPr>
          <w:rFonts w:ascii="Arial" w:hAnsi="Arial" w:cs="Arial"/>
        </w:rPr>
        <w:t xml:space="preserve"> For </w:t>
      </w:r>
      <w:r w:rsidR="002B2CD5" w:rsidRPr="009E5E84">
        <w:rPr>
          <w:rFonts w:ascii="Arial" w:hAnsi="Arial" w:cs="Arial"/>
        </w:rPr>
        <w:t>i</w:t>
      </w:r>
      <w:r w:rsidRPr="009E5E84">
        <w:rPr>
          <w:rFonts w:ascii="Arial" w:hAnsi="Arial" w:cs="Arial"/>
        </w:rPr>
        <w:t>n-</w:t>
      </w:r>
      <w:r w:rsidR="002B2CD5" w:rsidRPr="009E5E84">
        <w:rPr>
          <w:rFonts w:ascii="Arial" w:hAnsi="Arial" w:cs="Arial"/>
        </w:rPr>
        <w:t>k</w:t>
      </w:r>
      <w:r w:rsidRPr="009E5E84">
        <w:rPr>
          <w:rFonts w:ascii="Arial" w:hAnsi="Arial" w:cs="Arial"/>
        </w:rPr>
        <w:t xml:space="preserve">ind </w:t>
      </w:r>
      <w:r w:rsidR="002B2CD5" w:rsidRPr="009E5E84">
        <w:rPr>
          <w:rFonts w:ascii="Arial" w:hAnsi="Arial" w:cs="Arial"/>
        </w:rPr>
        <w:t>p</w:t>
      </w:r>
      <w:r w:rsidRPr="009E5E84">
        <w:rPr>
          <w:rFonts w:ascii="Arial" w:hAnsi="Arial" w:cs="Arial"/>
        </w:rPr>
        <w:t xml:space="preserve">rogram supports, the </w:t>
      </w:r>
      <w:r w:rsidR="002B2CD5" w:rsidRPr="009E5E84">
        <w:rPr>
          <w:rFonts w:ascii="Arial" w:hAnsi="Arial" w:cs="Arial"/>
        </w:rPr>
        <w:t>a</w:t>
      </w:r>
      <w:r w:rsidRPr="009E5E84">
        <w:rPr>
          <w:rFonts w:ascii="Arial" w:hAnsi="Arial" w:cs="Arial"/>
        </w:rPr>
        <w:t xml:space="preserve">llocated </w:t>
      </w:r>
      <w:r w:rsidR="002B2CD5" w:rsidRPr="009E5E84">
        <w:rPr>
          <w:rFonts w:ascii="Arial" w:hAnsi="Arial" w:cs="Arial"/>
        </w:rPr>
        <w:t>a</w:t>
      </w:r>
      <w:r w:rsidRPr="009E5E84">
        <w:rPr>
          <w:rFonts w:ascii="Arial" w:hAnsi="Arial" w:cs="Arial"/>
        </w:rPr>
        <w:t>mount is read only.</w:t>
      </w:r>
      <w:r w:rsidRPr="009E5E84">
        <w:rPr>
          <w:rStyle w:val="NDIANoteChar"/>
          <w:rFonts w:cs="Arial"/>
        </w:rPr>
        <w:t xml:space="preserve"> </w:t>
      </w:r>
    </w:p>
    <w:p w14:paraId="40A7ABF5" w14:textId="77777777" w:rsidR="003265E8" w:rsidRPr="009E5E84" w:rsidRDefault="001B71F5" w:rsidP="00AE510F">
      <w:pPr>
        <w:pStyle w:val="NDIABulletlvl1"/>
        <w:numPr>
          <w:ilvl w:val="0"/>
          <w:numId w:val="59"/>
        </w:numPr>
        <w:rPr>
          <w:rFonts w:ascii="Arial" w:hAnsi="Arial" w:cs="Arial"/>
        </w:rPr>
      </w:pPr>
      <w:r w:rsidRPr="009E5E84">
        <w:rPr>
          <w:rFonts w:ascii="Arial" w:hAnsi="Arial" w:cs="Arial"/>
        </w:rPr>
        <w:t>S</w:t>
      </w:r>
      <w:r w:rsidR="003265E8" w:rsidRPr="009E5E84">
        <w:rPr>
          <w:rFonts w:ascii="Arial" w:hAnsi="Arial" w:cs="Arial"/>
        </w:rPr>
        <w:t xml:space="preserve">elect </w:t>
      </w:r>
      <w:r w:rsidR="003265E8" w:rsidRPr="009E5E84">
        <w:rPr>
          <w:rStyle w:val="Strong"/>
          <w:rFonts w:ascii="Arial" w:hAnsi="Arial" w:cs="Arial"/>
        </w:rPr>
        <w:t>Reset</w:t>
      </w:r>
      <w:r w:rsidRPr="009E5E84">
        <w:rPr>
          <w:rStyle w:val="Strong"/>
          <w:rFonts w:ascii="Arial" w:hAnsi="Arial" w:cs="Arial"/>
        </w:rPr>
        <w:t xml:space="preserve"> </w:t>
      </w:r>
      <w:r w:rsidRPr="009E5E84">
        <w:rPr>
          <w:rFonts w:ascii="Arial" w:hAnsi="Arial" w:cs="Arial"/>
        </w:rPr>
        <w:t>to clear all your entries and selections</w:t>
      </w:r>
      <w:r w:rsidR="003265E8" w:rsidRPr="009E5E84">
        <w:rPr>
          <w:rFonts w:ascii="Arial" w:hAnsi="Arial" w:cs="Arial"/>
        </w:rPr>
        <w:t>.</w:t>
      </w:r>
    </w:p>
    <w:p w14:paraId="71D12682" w14:textId="5960A5D4" w:rsidR="00681C3B" w:rsidRPr="009E5E84" w:rsidRDefault="003265E8" w:rsidP="00AE510F">
      <w:pPr>
        <w:pStyle w:val="NDIABulletlvl1"/>
        <w:numPr>
          <w:ilvl w:val="0"/>
          <w:numId w:val="59"/>
        </w:numPr>
        <w:rPr>
          <w:rFonts w:ascii="Arial" w:hAnsi="Arial" w:cs="Arial"/>
        </w:rPr>
      </w:pPr>
      <w:r w:rsidRPr="009E5E84">
        <w:rPr>
          <w:rFonts w:ascii="Arial" w:hAnsi="Arial" w:cs="Arial"/>
        </w:rPr>
        <w:t xml:space="preserve">If you need to add another support item, select </w:t>
      </w:r>
      <w:r w:rsidRPr="009E5E84">
        <w:rPr>
          <w:rStyle w:val="Strong"/>
          <w:rFonts w:ascii="Arial" w:hAnsi="Arial" w:cs="Arial"/>
        </w:rPr>
        <w:t>Add</w:t>
      </w:r>
      <w:r w:rsidRPr="009E5E84">
        <w:rPr>
          <w:rFonts w:ascii="Arial" w:hAnsi="Arial" w:cs="Arial"/>
        </w:rPr>
        <w:t>.</w:t>
      </w:r>
    </w:p>
    <w:p w14:paraId="2BC90031" w14:textId="32E07CCD" w:rsidR="00681C3B" w:rsidRPr="009E5E84" w:rsidRDefault="00681C3B" w:rsidP="00681C3B">
      <w:pPr>
        <w:pStyle w:val="NDIABulletlvl1"/>
        <w:numPr>
          <w:ilvl w:val="0"/>
          <w:numId w:val="0"/>
        </w:numPr>
        <w:ind w:left="360" w:hanging="360"/>
        <w:rPr>
          <w:rFonts w:ascii="Arial" w:hAnsi="Arial" w:cs="Arial"/>
        </w:rPr>
      </w:pPr>
      <w:r w:rsidRPr="009E5E84">
        <w:rPr>
          <w:rFonts w:ascii="Arial" w:hAnsi="Arial" w:cs="Arial"/>
          <w:noProof/>
        </w:rPr>
        <w:lastRenderedPageBreak/>
        <w:drawing>
          <wp:inline distT="0" distB="0" distL="0" distR="0" wp14:anchorId="6920849C" wp14:editId="58023A3D">
            <wp:extent cx="5744664" cy="5420005"/>
            <wp:effectExtent l="25400" t="25400" r="21590" b="15875"/>
            <wp:docPr id="5663" name="Picture 5663" descr="Screenshot of Service booking search screen" title="Screenshot of Service booking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 name="60b.jpg"/>
                    <pic:cNvPicPr/>
                  </pic:nvPicPr>
                  <pic:blipFill>
                    <a:blip r:embed="rId113">
                      <a:extLst>
                        <a:ext uri="{28A0092B-C50C-407E-A947-70E740481C1C}">
                          <a14:useLocalDpi xmlns:a14="http://schemas.microsoft.com/office/drawing/2010/main" val="0"/>
                        </a:ext>
                      </a:extLst>
                    </a:blip>
                    <a:stretch>
                      <a:fillRect/>
                    </a:stretch>
                  </pic:blipFill>
                  <pic:spPr>
                    <a:xfrm>
                      <a:off x="0" y="0"/>
                      <a:ext cx="5756291" cy="543097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DDE0C5E" w14:textId="6CE06328" w:rsidR="003265E8" w:rsidRPr="009E5E84" w:rsidRDefault="003265E8" w:rsidP="00681C3B">
      <w:pPr>
        <w:pStyle w:val="Steps"/>
        <w:rPr>
          <w:rFonts w:ascii="Arial" w:hAnsi="Arial" w:cs="Arial"/>
        </w:rPr>
      </w:pPr>
      <w:r w:rsidRPr="009E5E84">
        <w:rPr>
          <w:rFonts w:ascii="Arial" w:hAnsi="Arial" w:cs="Arial"/>
        </w:rPr>
        <w:t xml:space="preserve">The support item added moves to the </w:t>
      </w:r>
      <w:r w:rsidRPr="009E5E84">
        <w:rPr>
          <w:rStyle w:val="Strong"/>
          <w:rFonts w:ascii="Arial" w:hAnsi="Arial" w:cs="Arial"/>
        </w:rPr>
        <w:t>Added Details</w:t>
      </w:r>
      <w:r w:rsidRPr="009E5E84">
        <w:rPr>
          <w:rFonts w:ascii="Arial" w:hAnsi="Arial" w:cs="Arial"/>
        </w:rPr>
        <w:t xml:space="preserve"> section.</w:t>
      </w:r>
    </w:p>
    <w:p w14:paraId="5A8D549A" w14:textId="77777777" w:rsidR="003265E8" w:rsidRPr="009E5E84" w:rsidRDefault="003265E8" w:rsidP="00AE510F">
      <w:pPr>
        <w:pStyle w:val="NDIABulletlvl1"/>
        <w:numPr>
          <w:ilvl w:val="0"/>
          <w:numId w:val="60"/>
        </w:numPr>
        <w:rPr>
          <w:rFonts w:ascii="Arial" w:hAnsi="Arial" w:cs="Arial"/>
        </w:rPr>
      </w:pPr>
      <w:r w:rsidRPr="009E5E84">
        <w:rPr>
          <w:rFonts w:ascii="Arial" w:hAnsi="Arial" w:cs="Arial"/>
        </w:rPr>
        <w:t xml:space="preserve">If these details are incorrect, you can </w:t>
      </w:r>
      <w:r w:rsidRPr="009E5E84">
        <w:rPr>
          <w:rStyle w:val="Strong"/>
          <w:rFonts w:ascii="Arial" w:hAnsi="Arial" w:cs="Arial"/>
          <w:b w:val="0"/>
          <w:color w:val="auto"/>
        </w:rPr>
        <w:t>edit</w:t>
      </w:r>
      <w:r w:rsidRPr="009E5E84">
        <w:rPr>
          <w:rFonts w:ascii="Arial" w:hAnsi="Arial" w:cs="Arial"/>
        </w:rPr>
        <w:t xml:space="preserve"> or </w:t>
      </w:r>
      <w:r w:rsidRPr="009E5E84">
        <w:rPr>
          <w:rStyle w:val="Strong"/>
          <w:rFonts w:ascii="Arial" w:hAnsi="Arial" w:cs="Arial"/>
          <w:b w:val="0"/>
          <w:color w:val="auto"/>
        </w:rPr>
        <w:t>remove</w:t>
      </w:r>
      <w:r w:rsidRPr="009E5E84">
        <w:rPr>
          <w:rFonts w:ascii="Arial" w:hAnsi="Arial" w:cs="Arial"/>
        </w:rPr>
        <w:t xml:space="preserve"> the entry using the </w:t>
      </w:r>
      <w:r w:rsidRPr="009E5E84">
        <w:rPr>
          <w:rStyle w:val="Strong"/>
          <w:rFonts w:ascii="Arial" w:hAnsi="Arial" w:cs="Arial"/>
        </w:rPr>
        <w:t xml:space="preserve">Action </w:t>
      </w:r>
      <w:r w:rsidRPr="009E5E84">
        <w:rPr>
          <w:rFonts w:ascii="Arial" w:hAnsi="Arial" w:cs="Arial"/>
        </w:rPr>
        <w:t>links.</w:t>
      </w:r>
    </w:p>
    <w:p w14:paraId="7AF38BB5" w14:textId="77777777" w:rsidR="003265E8" w:rsidRPr="009E5E84" w:rsidRDefault="003265E8" w:rsidP="00AE510F">
      <w:pPr>
        <w:pStyle w:val="NDIABulletlvl1"/>
        <w:numPr>
          <w:ilvl w:val="0"/>
          <w:numId w:val="60"/>
        </w:numPr>
        <w:rPr>
          <w:rFonts w:ascii="Arial" w:hAnsi="Arial" w:cs="Arial"/>
        </w:rPr>
      </w:pPr>
      <w:r w:rsidRPr="009E5E84">
        <w:rPr>
          <w:rFonts w:ascii="Arial" w:hAnsi="Arial" w:cs="Arial"/>
        </w:rPr>
        <w:t xml:space="preserve">When the details are correct, select </w:t>
      </w:r>
      <w:r w:rsidRPr="009E5E84">
        <w:rPr>
          <w:rStyle w:val="Strong"/>
          <w:rFonts w:ascii="Arial" w:hAnsi="Arial" w:cs="Arial"/>
        </w:rPr>
        <w:t>Next</w:t>
      </w:r>
      <w:r w:rsidRPr="009E5E84">
        <w:rPr>
          <w:rFonts w:ascii="Arial" w:hAnsi="Arial" w:cs="Arial"/>
        </w:rPr>
        <w:t xml:space="preserve"> to continue.</w:t>
      </w:r>
    </w:p>
    <w:p w14:paraId="6C4390F1" w14:textId="108F2DF8" w:rsidR="003265E8" w:rsidRPr="009E5E84" w:rsidRDefault="00681C3B" w:rsidP="003B47A6">
      <w:pPr>
        <w:pStyle w:val="BodyText1"/>
        <w:rPr>
          <w:rFonts w:ascii="Arial" w:hAnsi="Arial" w:cs="Arial"/>
        </w:rPr>
      </w:pPr>
      <w:r w:rsidRPr="009E5E84">
        <w:rPr>
          <w:rFonts w:ascii="Arial" w:hAnsi="Arial" w:cs="Arial"/>
          <w:noProof/>
          <w:lang w:eastAsia="en-AU"/>
        </w:rPr>
        <w:lastRenderedPageBreak/>
        <w:drawing>
          <wp:inline distT="0" distB="0" distL="0" distR="0" wp14:anchorId="5FE34075" wp14:editId="6E6C5B62">
            <wp:extent cx="5693229" cy="4163907"/>
            <wp:effectExtent l="25400" t="25400" r="22225" b="27305"/>
            <wp:docPr id="5664" name="Picture 5664" descr="Screenshot of Add a service booking" title="Screenshot of Add a service bo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4" name="60 b.jpg"/>
                    <pic:cNvPicPr/>
                  </pic:nvPicPr>
                  <pic:blipFill>
                    <a:blip r:embed="rId114">
                      <a:extLst>
                        <a:ext uri="{28A0092B-C50C-407E-A947-70E740481C1C}">
                          <a14:useLocalDpi xmlns:a14="http://schemas.microsoft.com/office/drawing/2010/main" val="0"/>
                        </a:ext>
                      </a:extLst>
                    </a:blip>
                    <a:stretch>
                      <a:fillRect/>
                    </a:stretch>
                  </pic:blipFill>
                  <pic:spPr>
                    <a:xfrm>
                      <a:off x="0" y="0"/>
                      <a:ext cx="5703108" cy="4171132"/>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71C66DB" w14:textId="77777777" w:rsidR="00F47BA0" w:rsidRPr="009E5E84" w:rsidRDefault="004B6766">
      <w:pPr>
        <w:pStyle w:val="Steps"/>
        <w:rPr>
          <w:rFonts w:ascii="Arial" w:hAnsi="Arial" w:cs="Arial"/>
        </w:rPr>
      </w:pPr>
      <w:r w:rsidRPr="009E5E84">
        <w:rPr>
          <w:rFonts w:ascii="Arial" w:hAnsi="Arial" w:cs="Arial"/>
        </w:rPr>
        <w:t xml:space="preserve">Once you have selected </w:t>
      </w:r>
      <w:r w:rsidRPr="009E5E84">
        <w:rPr>
          <w:rStyle w:val="Strong"/>
          <w:rFonts w:ascii="Arial" w:hAnsi="Arial" w:cs="Arial"/>
        </w:rPr>
        <w:t>Next</w:t>
      </w:r>
      <w:r w:rsidRPr="009E5E84">
        <w:rPr>
          <w:rFonts w:ascii="Arial" w:hAnsi="Arial" w:cs="Arial"/>
        </w:rPr>
        <w:t xml:space="preserve"> to continue, </w:t>
      </w:r>
      <w:r w:rsidR="003265E8" w:rsidRPr="009E5E84">
        <w:rPr>
          <w:rFonts w:ascii="Arial" w:hAnsi="Arial" w:cs="Arial"/>
        </w:rPr>
        <w:t>the booking and item details</w:t>
      </w:r>
      <w:r w:rsidRPr="009E5E84">
        <w:rPr>
          <w:rFonts w:ascii="Arial" w:hAnsi="Arial" w:cs="Arial"/>
        </w:rPr>
        <w:t xml:space="preserve"> display</w:t>
      </w:r>
      <w:r w:rsidR="00F47BA0" w:rsidRPr="009E5E84">
        <w:rPr>
          <w:rFonts w:ascii="Arial" w:hAnsi="Arial" w:cs="Arial"/>
        </w:rPr>
        <w:t xml:space="preserve">. To edit the details of the </w:t>
      </w:r>
      <w:r w:rsidR="002B2CD5" w:rsidRPr="009E5E84">
        <w:rPr>
          <w:rFonts w:ascii="Arial" w:hAnsi="Arial" w:cs="Arial"/>
        </w:rPr>
        <w:t>s</w:t>
      </w:r>
      <w:r w:rsidR="00F47BA0" w:rsidRPr="009E5E84">
        <w:rPr>
          <w:rFonts w:ascii="Arial" w:hAnsi="Arial" w:cs="Arial"/>
        </w:rPr>
        <w:t xml:space="preserve">ervice </w:t>
      </w:r>
      <w:r w:rsidR="002B2CD5" w:rsidRPr="009E5E84">
        <w:rPr>
          <w:rFonts w:ascii="Arial" w:hAnsi="Arial" w:cs="Arial"/>
        </w:rPr>
        <w:t>b</w:t>
      </w:r>
      <w:r w:rsidR="00F47BA0" w:rsidRPr="009E5E84">
        <w:rPr>
          <w:rFonts w:ascii="Arial" w:hAnsi="Arial" w:cs="Arial"/>
        </w:rPr>
        <w:t xml:space="preserve">ooking, select </w:t>
      </w:r>
      <w:r w:rsidR="00F47BA0" w:rsidRPr="009E5E84">
        <w:rPr>
          <w:rStyle w:val="Strong"/>
          <w:rFonts w:ascii="Arial" w:hAnsi="Arial" w:cs="Arial"/>
        </w:rPr>
        <w:t>Back</w:t>
      </w:r>
      <w:r w:rsidR="00F47BA0" w:rsidRPr="009E5E84">
        <w:rPr>
          <w:rFonts w:ascii="Arial" w:hAnsi="Arial" w:cs="Arial"/>
        </w:rPr>
        <w:t>.</w:t>
      </w:r>
    </w:p>
    <w:p w14:paraId="17A2E2C3" w14:textId="4FAD1B60" w:rsidR="00C04F02" w:rsidRPr="009E5E84" w:rsidRDefault="00BB7339">
      <w:pPr>
        <w:pStyle w:val="Steps"/>
        <w:rPr>
          <w:rFonts w:ascii="Arial" w:hAnsi="Arial" w:cs="Arial"/>
        </w:rPr>
      </w:pPr>
      <w:r w:rsidRPr="009E5E84">
        <w:rPr>
          <w:rFonts w:ascii="Arial" w:hAnsi="Arial" w:cs="Arial"/>
        </w:rPr>
        <w:t>C</w:t>
      </w:r>
      <w:r w:rsidR="00CC71B2" w:rsidRPr="009E5E84">
        <w:rPr>
          <w:rFonts w:ascii="Arial" w:hAnsi="Arial" w:cs="Arial"/>
        </w:rPr>
        <w:t>h</w:t>
      </w:r>
      <w:r w:rsidRPr="009E5E84">
        <w:rPr>
          <w:rFonts w:ascii="Arial" w:hAnsi="Arial" w:cs="Arial"/>
        </w:rPr>
        <w:t>eck the serv</w:t>
      </w:r>
      <w:r w:rsidR="00CC36E6" w:rsidRPr="009E5E84">
        <w:rPr>
          <w:rFonts w:ascii="Arial" w:hAnsi="Arial" w:cs="Arial"/>
        </w:rPr>
        <w:t>ice booking is correct and w</w:t>
      </w:r>
      <w:r w:rsidR="003265E8" w:rsidRPr="009E5E84">
        <w:rPr>
          <w:rFonts w:ascii="Arial" w:hAnsi="Arial" w:cs="Arial"/>
        </w:rPr>
        <w:t xml:space="preserve">hen you are confident that everything is correct, add comments to </w:t>
      </w:r>
      <w:r w:rsidR="00681C3B" w:rsidRPr="009E5E84">
        <w:rPr>
          <w:rFonts w:ascii="Arial" w:hAnsi="Arial" w:cs="Arial"/>
        </w:rPr>
        <w:t xml:space="preserve">the ‘Comments’ field to </w:t>
      </w:r>
      <w:r w:rsidR="003265E8" w:rsidRPr="009E5E84">
        <w:rPr>
          <w:rFonts w:ascii="Arial" w:hAnsi="Arial" w:cs="Arial"/>
        </w:rPr>
        <w:t>explain the booking</w:t>
      </w:r>
      <w:r w:rsidR="00DD2EE2" w:rsidRPr="009E5E84">
        <w:rPr>
          <w:rFonts w:ascii="Arial" w:hAnsi="Arial" w:cs="Arial"/>
        </w:rPr>
        <w:t>.</w:t>
      </w:r>
    </w:p>
    <w:p w14:paraId="4C861A55" w14:textId="7FE53C1D" w:rsidR="0070354C" w:rsidRPr="009E5E84" w:rsidRDefault="00C04F02" w:rsidP="00C04F02">
      <w:pPr>
        <w:spacing w:after="200" w:line="276" w:lineRule="auto"/>
        <w:rPr>
          <w:rFonts w:ascii="Arial" w:hAnsi="Arial" w:cs="Arial"/>
          <w:lang w:eastAsia="en-AU"/>
        </w:rPr>
      </w:pPr>
      <w:r w:rsidRPr="009E5E84">
        <w:rPr>
          <w:rFonts w:ascii="Arial" w:hAnsi="Arial" w:cs="Arial"/>
        </w:rPr>
        <w:br w:type="page"/>
      </w:r>
    </w:p>
    <w:p w14:paraId="2DB80BD5" w14:textId="77777777" w:rsidR="00C04F02" w:rsidRPr="009E5E84" w:rsidRDefault="00493A06" w:rsidP="00C04F02">
      <w:pPr>
        <w:pStyle w:val="Steps"/>
        <w:rPr>
          <w:rFonts w:ascii="Arial" w:hAnsi="Arial" w:cs="Arial"/>
        </w:rPr>
      </w:pPr>
      <w:r w:rsidRPr="009E5E84">
        <w:rPr>
          <w:rFonts w:ascii="Arial" w:hAnsi="Arial" w:cs="Arial"/>
        </w:rPr>
        <w:lastRenderedPageBreak/>
        <w:t xml:space="preserve">Ensure the </w:t>
      </w:r>
      <w:r w:rsidR="002B2CD5" w:rsidRPr="009E5E84">
        <w:rPr>
          <w:rFonts w:ascii="Arial" w:hAnsi="Arial" w:cs="Arial"/>
        </w:rPr>
        <w:t>s</w:t>
      </w:r>
      <w:r w:rsidRPr="009E5E84">
        <w:rPr>
          <w:rFonts w:ascii="Arial" w:hAnsi="Arial" w:cs="Arial"/>
        </w:rPr>
        <w:t xml:space="preserve">ervice </w:t>
      </w:r>
      <w:r w:rsidR="002B2CD5" w:rsidRPr="009E5E84">
        <w:rPr>
          <w:rFonts w:ascii="Arial" w:hAnsi="Arial" w:cs="Arial"/>
        </w:rPr>
        <w:t>b</w:t>
      </w:r>
      <w:r w:rsidRPr="009E5E84">
        <w:rPr>
          <w:rFonts w:ascii="Arial" w:hAnsi="Arial" w:cs="Arial"/>
        </w:rPr>
        <w:t xml:space="preserve">ooking </w:t>
      </w:r>
      <w:r w:rsidR="00F5611F" w:rsidRPr="009E5E84">
        <w:rPr>
          <w:rFonts w:ascii="Arial" w:hAnsi="Arial" w:cs="Arial"/>
        </w:rPr>
        <w:t>is as</w:t>
      </w:r>
      <w:r w:rsidRPr="009E5E84">
        <w:rPr>
          <w:rFonts w:ascii="Arial" w:hAnsi="Arial" w:cs="Arial"/>
        </w:rPr>
        <w:t xml:space="preserve"> </w:t>
      </w:r>
      <w:r w:rsidR="00F5611F" w:rsidRPr="009E5E84">
        <w:rPr>
          <w:rFonts w:ascii="Arial" w:hAnsi="Arial" w:cs="Arial"/>
        </w:rPr>
        <w:t>agreed</w:t>
      </w:r>
      <w:r w:rsidRPr="009E5E84">
        <w:rPr>
          <w:rFonts w:ascii="Arial" w:hAnsi="Arial" w:cs="Arial"/>
        </w:rPr>
        <w:t xml:space="preserve"> with the participant, then tick th</w:t>
      </w:r>
      <w:r w:rsidR="00F5611F" w:rsidRPr="009E5E84">
        <w:rPr>
          <w:rFonts w:ascii="Arial" w:hAnsi="Arial" w:cs="Arial"/>
        </w:rPr>
        <w:t>e</w:t>
      </w:r>
      <w:r w:rsidRPr="009E5E84">
        <w:rPr>
          <w:rFonts w:ascii="Arial" w:hAnsi="Arial" w:cs="Arial"/>
        </w:rPr>
        <w:t xml:space="preserve"> </w:t>
      </w:r>
      <w:r w:rsidRPr="009E5E84">
        <w:rPr>
          <w:rFonts w:ascii="Arial" w:hAnsi="Arial" w:cs="Arial"/>
          <w:bCs/>
        </w:rPr>
        <w:t>mandatory</w:t>
      </w:r>
      <w:r w:rsidRPr="009E5E84">
        <w:rPr>
          <w:rFonts w:ascii="Arial" w:hAnsi="Arial" w:cs="Arial"/>
        </w:rPr>
        <w:t xml:space="preserve"> </w:t>
      </w:r>
      <w:r w:rsidRPr="009E5E84">
        <w:rPr>
          <w:rFonts w:ascii="Arial" w:hAnsi="Arial" w:cs="Arial"/>
          <w:bCs/>
        </w:rPr>
        <w:t>declaration</w:t>
      </w:r>
      <w:r w:rsidR="00C04F02" w:rsidRPr="009E5E84">
        <w:rPr>
          <w:rFonts w:ascii="Arial" w:hAnsi="Arial" w:cs="Arial"/>
        </w:rPr>
        <w:t xml:space="preserve"> and select </w:t>
      </w:r>
      <w:r w:rsidR="00C04F02" w:rsidRPr="009E5E84">
        <w:rPr>
          <w:rStyle w:val="Strong"/>
          <w:rFonts w:ascii="Arial" w:hAnsi="Arial" w:cs="Arial"/>
        </w:rPr>
        <w:t>Submit</w:t>
      </w:r>
      <w:r w:rsidR="00C04F02" w:rsidRPr="009E5E84">
        <w:rPr>
          <w:rFonts w:ascii="Arial" w:hAnsi="Arial" w:cs="Arial"/>
        </w:rPr>
        <w:t>.</w:t>
      </w:r>
    </w:p>
    <w:p w14:paraId="5EE20869" w14:textId="2E1BFFF8" w:rsidR="00493A06" w:rsidRPr="009E5E84" w:rsidRDefault="005D3E77" w:rsidP="00C04F02">
      <w:pPr>
        <w:pStyle w:val="Steps"/>
        <w:numPr>
          <w:ilvl w:val="0"/>
          <w:numId w:val="0"/>
        </w:numPr>
        <w:rPr>
          <w:rFonts w:ascii="Arial" w:hAnsi="Arial" w:cs="Arial"/>
        </w:rPr>
      </w:pPr>
      <w:r w:rsidRPr="009E5E84">
        <w:rPr>
          <w:rFonts w:ascii="Arial" w:hAnsi="Arial" w:cs="Arial"/>
          <w:noProof/>
        </w:rPr>
        <w:drawing>
          <wp:inline distT="0" distB="0" distL="0" distR="0" wp14:anchorId="03379029" wp14:editId="5B0B8E05">
            <wp:extent cx="5682343" cy="3739887"/>
            <wp:effectExtent l="25400" t="25400" r="33020" b="19685"/>
            <wp:docPr id="5666" name="Picture 5666" descr="Screenshot of Add a service booking" title="Screenshot of Add a service bo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 name="61a.jpg"/>
                    <pic:cNvPicPr/>
                  </pic:nvPicPr>
                  <pic:blipFill>
                    <a:blip r:embed="rId115">
                      <a:extLst>
                        <a:ext uri="{28A0092B-C50C-407E-A947-70E740481C1C}">
                          <a14:useLocalDpi xmlns:a14="http://schemas.microsoft.com/office/drawing/2010/main" val="0"/>
                        </a:ext>
                      </a:extLst>
                    </a:blip>
                    <a:stretch>
                      <a:fillRect/>
                    </a:stretch>
                  </pic:blipFill>
                  <pic:spPr>
                    <a:xfrm>
                      <a:off x="0" y="0"/>
                      <a:ext cx="5698247" cy="375035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B9D9C29" w14:textId="1650F6E5" w:rsidR="003265E8" w:rsidRPr="009E5E84" w:rsidRDefault="00C04F02" w:rsidP="00C04F02">
      <w:pPr>
        <w:pStyle w:val="BodyText1"/>
        <w:ind w:left="360"/>
        <w:rPr>
          <w:rFonts w:ascii="Arial" w:hAnsi="Arial" w:cs="Arial"/>
        </w:rPr>
      </w:pPr>
      <w:r w:rsidRPr="009E5E84">
        <w:rPr>
          <w:rFonts w:ascii="Arial" w:hAnsi="Arial" w:cs="Arial"/>
          <w:b/>
        </w:rPr>
        <w:t>Note</w:t>
      </w:r>
      <w:r w:rsidRPr="009E5E84">
        <w:rPr>
          <w:rFonts w:ascii="Arial" w:hAnsi="Arial" w:cs="Arial"/>
        </w:rPr>
        <w:t xml:space="preserve">: </w:t>
      </w:r>
      <w:r w:rsidR="0070354C" w:rsidRPr="009E5E84">
        <w:rPr>
          <w:rFonts w:ascii="Arial" w:hAnsi="Arial" w:cs="Arial"/>
        </w:rPr>
        <w:t xml:space="preserve">The </w:t>
      </w:r>
      <w:r w:rsidR="002B2CD5" w:rsidRPr="009E5E84">
        <w:rPr>
          <w:rFonts w:ascii="Arial" w:hAnsi="Arial" w:cs="Arial"/>
        </w:rPr>
        <w:t>s</w:t>
      </w:r>
      <w:r w:rsidR="0070354C" w:rsidRPr="009E5E84">
        <w:rPr>
          <w:rFonts w:ascii="Arial" w:hAnsi="Arial" w:cs="Arial"/>
        </w:rPr>
        <w:t xml:space="preserve">ervice </w:t>
      </w:r>
      <w:r w:rsidR="002B2CD5" w:rsidRPr="009E5E84">
        <w:rPr>
          <w:rFonts w:ascii="Arial" w:hAnsi="Arial" w:cs="Arial"/>
        </w:rPr>
        <w:t>b</w:t>
      </w:r>
      <w:r w:rsidR="0070354C" w:rsidRPr="009E5E84">
        <w:rPr>
          <w:rFonts w:ascii="Arial" w:hAnsi="Arial" w:cs="Arial"/>
        </w:rPr>
        <w:t xml:space="preserve">ooking is automatically approved for the </w:t>
      </w:r>
      <w:r w:rsidR="002B2CD5" w:rsidRPr="009E5E84">
        <w:rPr>
          <w:rFonts w:ascii="Arial" w:hAnsi="Arial" w:cs="Arial"/>
        </w:rPr>
        <w:t>p</w:t>
      </w:r>
      <w:r w:rsidR="0070354C" w:rsidRPr="009E5E84">
        <w:rPr>
          <w:rFonts w:ascii="Arial" w:hAnsi="Arial" w:cs="Arial"/>
        </w:rPr>
        <w:t>articipant</w:t>
      </w:r>
      <w:r w:rsidR="00EE0718" w:rsidRPr="009E5E84">
        <w:rPr>
          <w:rFonts w:ascii="Arial" w:hAnsi="Arial" w:cs="Arial"/>
        </w:rPr>
        <w:t xml:space="preserve"> when it is created</w:t>
      </w:r>
      <w:r w:rsidR="0070354C" w:rsidRPr="009E5E84">
        <w:rPr>
          <w:rFonts w:ascii="Arial" w:hAnsi="Arial" w:cs="Arial"/>
        </w:rPr>
        <w:t>.</w:t>
      </w:r>
      <w:r w:rsidR="00DD2EE2" w:rsidRPr="009E5E84">
        <w:rPr>
          <w:rFonts w:ascii="Arial" w:hAnsi="Arial" w:cs="Arial"/>
        </w:rPr>
        <w:t xml:space="preserve"> </w:t>
      </w:r>
      <w:r w:rsidR="003265E8" w:rsidRPr="009E5E84">
        <w:rPr>
          <w:rFonts w:ascii="Arial" w:hAnsi="Arial" w:cs="Arial"/>
        </w:rPr>
        <w:t>The booking confirmation page displays.</w:t>
      </w:r>
    </w:p>
    <w:p w14:paraId="48AC5B85" w14:textId="77777777" w:rsidR="006C11FA" w:rsidRPr="009E5E84" w:rsidRDefault="003265E8">
      <w:pPr>
        <w:pStyle w:val="Steps"/>
        <w:rPr>
          <w:rFonts w:ascii="Arial" w:hAnsi="Arial" w:cs="Arial"/>
        </w:rPr>
      </w:pPr>
      <w:r w:rsidRPr="009E5E84">
        <w:rPr>
          <w:rFonts w:ascii="Arial" w:hAnsi="Arial" w:cs="Arial"/>
        </w:rPr>
        <w:t xml:space="preserve">Select </w:t>
      </w:r>
      <w:r w:rsidRPr="009E5E84">
        <w:rPr>
          <w:rStyle w:val="Strong"/>
          <w:rFonts w:ascii="Arial" w:hAnsi="Arial" w:cs="Arial"/>
        </w:rPr>
        <w:t>View Service Bookings</w:t>
      </w:r>
      <w:r w:rsidRPr="009E5E84">
        <w:rPr>
          <w:rFonts w:ascii="Arial" w:hAnsi="Arial" w:cs="Arial"/>
        </w:rPr>
        <w:t xml:space="preserve"> to go directly to </w:t>
      </w:r>
      <w:r w:rsidR="001B71F5" w:rsidRPr="009E5E84">
        <w:rPr>
          <w:rFonts w:ascii="Arial" w:hAnsi="Arial" w:cs="Arial"/>
        </w:rPr>
        <w:t xml:space="preserve">the </w:t>
      </w:r>
      <w:r w:rsidR="001B71F5" w:rsidRPr="009E5E84">
        <w:rPr>
          <w:rStyle w:val="Strong"/>
          <w:rFonts w:ascii="Arial" w:hAnsi="Arial" w:cs="Arial"/>
        </w:rPr>
        <w:t>View Service Bookings</w:t>
      </w:r>
      <w:r w:rsidR="001B71F5" w:rsidRPr="009E5E84">
        <w:rPr>
          <w:rFonts w:ascii="Arial" w:hAnsi="Arial" w:cs="Arial"/>
        </w:rPr>
        <w:t xml:space="preserve"> page</w:t>
      </w:r>
      <w:r w:rsidRPr="009E5E84">
        <w:rPr>
          <w:rFonts w:ascii="Arial" w:hAnsi="Arial" w:cs="Arial"/>
        </w:rPr>
        <w:t xml:space="preserve">, which is described in the steps below or select </w:t>
      </w:r>
      <w:r w:rsidR="004B6766" w:rsidRPr="009E5E84">
        <w:rPr>
          <w:rStyle w:val="Strong"/>
          <w:rFonts w:ascii="Arial" w:hAnsi="Arial" w:cs="Arial"/>
        </w:rPr>
        <w:t xml:space="preserve">myplace </w:t>
      </w:r>
      <w:r w:rsidR="004B6766" w:rsidRPr="009E5E84">
        <w:rPr>
          <w:rStyle w:val="Strong"/>
          <w:rFonts w:ascii="Arial" w:hAnsi="Arial" w:cs="Arial"/>
          <w:b w:val="0"/>
          <w:color w:val="auto"/>
        </w:rPr>
        <w:t>logo</w:t>
      </w:r>
      <w:r w:rsidRPr="009E5E84">
        <w:rPr>
          <w:rFonts w:ascii="Arial" w:hAnsi="Arial" w:cs="Arial"/>
        </w:rPr>
        <w:t xml:space="preserve"> to return to the home</w:t>
      </w:r>
      <w:r w:rsidR="00F5611F" w:rsidRPr="009E5E84">
        <w:rPr>
          <w:rFonts w:ascii="Arial" w:hAnsi="Arial" w:cs="Arial"/>
        </w:rPr>
        <w:t xml:space="preserve"> </w:t>
      </w:r>
      <w:r w:rsidRPr="009E5E84">
        <w:rPr>
          <w:rFonts w:ascii="Arial" w:hAnsi="Arial" w:cs="Arial"/>
        </w:rPr>
        <w:t>page</w:t>
      </w:r>
      <w:r w:rsidR="006C11FA" w:rsidRPr="009E5E84">
        <w:rPr>
          <w:rFonts w:ascii="Arial" w:hAnsi="Arial" w:cs="Arial"/>
        </w:rPr>
        <w:t>.</w:t>
      </w:r>
    </w:p>
    <w:p w14:paraId="4D45066A" w14:textId="52A2260D" w:rsidR="006C11FA" w:rsidRPr="009E5E84" w:rsidRDefault="006C11FA">
      <w:pPr>
        <w:spacing w:after="200" w:line="276" w:lineRule="auto"/>
        <w:rPr>
          <w:rFonts w:ascii="Arial" w:hAnsi="Arial" w:cs="Arial"/>
          <w:b/>
          <w:color w:val="6A2875"/>
          <w:sz w:val="30"/>
          <w:szCs w:val="30"/>
        </w:rPr>
      </w:pPr>
      <w:bookmarkStart w:id="92" w:name="_View_Service_Bookings"/>
      <w:bookmarkStart w:id="93" w:name="_Toc454969198"/>
      <w:bookmarkStart w:id="94" w:name="_Toc510526955"/>
      <w:bookmarkEnd w:id="92"/>
      <w:r w:rsidRPr="009E5E84">
        <w:rPr>
          <w:rFonts w:ascii="Arial" w:hAnsi="Arial" w:cs="Arial"/>
          <w:noProof/>
          <w:lang w:eastAsia="en-AU"/>
        </w:rPr>
        <w:drawing>
          <wp:inline distT="0" distB="0" distL="0" distR="0" wp14:anchorId="319A9877" wp14:editId="1247FFBC">
            <wp:extent cx="5744664" cy="1794658"/>
            <wp:effectExtent l="25400" t="25400" r="21590" b="34290"/>
            <wp:docPr id="5667" name="Picture 5667" descr="Screenshot of Add a service booking" title="Screenshot of Add a service bo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 name="61b.jpg"/>
                    <pic:cNvPicPr/>
                  </pic:nvPicPr>
                  <pic:blipFill>
                    <a:blip r:embed="rId116">
                      <a:extLst>
                        <a:ext uri="{28A0092B-C50C-407E-A947-70E740481C1C}">
                          <a14:useLocalDpi xmlns:a14="http://schemas.microsoft.com/office/drawing/2010/main" val="0"/>
                        </a:ext>
                      </a:extLst>
                    </a:blip>
                    <a:stretch>
                      <a:fillRect/>
                    </a:stretch>
                  </pic:blipFill>
                  <pic:spPr>
                    <a:xfrm>
                      <a:off x="0" y="0"/>
                      <a:ext cx="5766199" cy="1801386"/>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r w:rsidRPr="009E5E84">
        <w:rPr>
          <w:rFonts w:ascii="Arial" w:hAnsi="Arial" w:cs="Arial"/>
        </w:rPr>
        <w:br w:type="page"/>
      </w:r>
    </w:p>
    <w:p w14:paraId="39A49AF9" w14:textId="01E87109" w:rsidR="003265E8" w:rsidRPr="009E5E84" w:rsidRDefault="003265E8">
      <w:pPr>
        <w:pStyle w:val="Heading3"/>
        <w:rPr>
          <w:rFonts w:ascii="Arial" w:hAnsi="Arial" w:cs="Arial"/>
        </w:rPr>
      </w:pPr>
      <w:bookmarkStart w:id="95" w:name="_Toc529344326"/>
      <w:r w:rsidRPr="009E5E84">
        <w:rPr>
          <w:rFonts w:ascii="Arial" w:hAnsi="Arial" w:cs="Arial"/>
        </w:rPr>
        <w:lastRenderedPageBreak/>
        <w:t xml:space="preserve">View </w:t>
      </w:r>
      <w:r w:rsidR="002B2CD5" w:rsidRPr="009E5E84">
        <w:rPr>
          <w:rFonts w:ascii="Arial" w:hAnsi="Arial" w:cs="Arial"/>
        </w:rPr>
        <w:t>s</w:t>
      </w:r>
      <w:r w:rsidRPr="009E5E84">
        <w:rPr>
          <w:rFonts w:ascii="Arial" w:hAnsi="Arial" w:cs="Arial"/>
        </w:rPr>
        <w:t xml:space="preserve">ervice </w:t>
      </w:r>
      <w:r w:rsidR="002B2CD5" w:rsidRPr="009E5E84">
        <w:rPr>
          <w:rFonts w:ascii="Arial" w:hAnsi="Arial" w:cs="Arial"/>
        </w:rPr>
        <w:t>b</w:t>
      </w:r>
      <w:r w:rsidRPr="009E5E84">
        <w:rPr>
          <w:rFonts w:ascii="Arial" w:hAnsi="Arial" w:cs="Arial"/>
        </w:rPr>
        <w:t>ookings</w:t>
      </w:r>
      <w:bookmarkEnd w:id="93"/>
      <w:bookmarkEnd w:id="94"/>
      <w:bookmarkEnd w:id="95"/>
    </w:p>
    <w:p w14:paraId="7D550EBA" w14:textId="77777777" w:rsidR="00F1531C" w:rsidRPr="009E5E84" w:rsidRDefault="00F1531C" w:rsidP="00F1531C">
      <w:pPr>
        <w:pStyle w:val="BodyText1"/>
        <w:rPr>
          <w:rFonts w:ascii="Arial" w:hAnsi="Arial" w:cs="Arial"/>
        </w:rPr>
      </w:pPr>
      <w:r w:rsidRPr="009E5E84">
        <w:rPr>
          <w:rFonts w:ascii="Arial" w:hAnsi="Arial" w:cs="Arial"/>
        </w:rPr>
        <w:t xml:space="preserve">Service bookings can also be created by participants, their nominee, an Agency representative or their plan manager. All your service bookings can be accessed through </w:t>
      </w:r>
      <w:r w:rsidRPr="009E5E84">
        <w:rPr>
          <w:rStyle w:val="Strong"/>
          <w:rFonts w:ascii="Arial" w:hAnsi="Arial" w:cs="Arial"/>
        </w:rPr>
        <w:t>View Service Bookings</w:t>
      </w:r>
      <w:r w:rsidRPr="009E5E84">
        <w:rPr>
          <w:rFonts w:ascii="Arial" w:hAnsi="Arial" w:cs="Arial"/>
        </w:rPr>
        <w:t>.</w:t>
      </w:r>
    </w:p>
    <w:p w14:paraId="2DF6AD5E" w14:textId="1DE491E2" w:rsidR="00F1531C" w:rsidRPr="009E5E84" w:rsidRDefault="00F1531C" w:rsidP="00822E6E">
      <w:pPr>
        <w:pStyle w:val="Steps"/>
        <w:numPr>
          <w:ilvl w:val="0"/>
          <w:numId w:val="37"/>
        </w:numPr>
        <w:ind w:left="284" w:hanging="284"/>
        <w:rPr>
          <w:rFonts w:ascii="Arial" w:hAnsi="Arial" w:cs="Arial"/>
        </w:rPr>
      </w:pPr>
      <w:r w:rsidRPr="009E5E84">
        <w:rPr>
          <w:rFonts w:ascii="Arial" w:hAnsi="Arial" w:cs="Arial"/>
        </w:rPr>
        <w:t xml:space="preserve">Select </w:t>
      </w:r>
      <w:r w:rsidRPr="009E5E84">
        <w:rPr>
          <w:rStyle w:val="Strong"/>
          <w:rFonts w:ascii="Arial" w:hAnsi="Arial" w:cs="Arial"/>
        </w:rPr>
        <w:t>View Service Bookings</w:t>
      </w:r>
      <w:r w:rsidRPr="009E5E84">
        <w:rPr>
          <w:rFonts w:ascii="Arial" w:hAnsi="Arial" w:cs="Arial"/>
        </w:rPr>
        <w:t xml:space="preserve"> on the </w:t>
      </w:r>
      <w:r w:rsidRPr="009E5E84">
        <w:rPr>
          <w:rFonts w:ascii="Arial" w:hAnsi="Arial" w:cs="Arial"/>
          <w:b/>
          <w:color w:val="6B2976"/>
        </w:rPr>
        <w:t>Service Booking</w:t>
      </w:r>
      <w:r w:rsidRPr="009E5E84">
        <w:rPr>
          <w:rFonts w:ascii="Arial" w:hAnsi="Arial" w:cs="Arial"/>
          <w:color w:val="6B2976"/>
        </w:rPr>
        <w:t xml:space="preserve"> </w:t>
      </w:r>
      <w:r w:rsidRPr="009E5E84">
        <w:rPr>
          <w:rFonts w:ascii="Arial" w:hAnsi="Arial" w:cs="Arial"/>
        </w:rPr>
        <w:t xml:space="preserve">page. A list of your </w:t>
      </w:r>
      <w:r w:rsidRPr="009E5E84">
        <w:rPr>
          <w:rStyle w:val="Strong"/>
          <w:rFonts w:ascii="Arial" w:hAnsi="Arial" w:cs="Arial"/>
          <w:b w:val="0"/>
          <w:color w:val="auto"/>
        </w:rPr>
        <w:t>service bookings</w:t>
      </w:r>
      <w:r w:rsidRPr="009E5E84">
        <w:rPr>
          <w:rFonts w:ascii="Arial" w:hAnsi="Arial" w:cs="Arial"/>
        </w:rPr>
        <w:t xml:space="preserve"> will be displayed. </w:t>
      </w:r>
      <w:r w:rsidRPr="009E5E84">
        <w:rPr>
          <w:rStyle w:val="Strong"/>
          <w:rFonts w:ascii="Arial" w:hAnsi="Arial" w:cs="Arial"/>
          <w:b w:val="0"/>
          <w:color w:val="auto"/>
        </w:rPr>
        <w:t>The service bookings are sorted by service booking number, with the most recent booking first.</w:t>
      </w:r>
      <w:r w:rsidRPr="009E5E84">
        <w:rPr>
          <w:rStyle w:val="Strong"/>
          <w:rFonts w:ascii="Arial" w:hAnsi="Arial" w:cs="Arial"/>
          <w:color w:val="auto"/>
        </w:rPr>
        <w:t xml:space="preserve"> </w:t>
      </w:r>
      <w:r w:rsidRPr="009E5E84">
        <w:rPr>
          <w:rStyle w:val="Strong"/>
          <w:rFonts w:ascii="Arial" w:hAnsi="Arial" w:cs="Arial"/>
          <w:b w:val="0"/>
          <w:color w:val="auto"/>
        </w:rPr>
        <w:t xml:space="preserve"> </w:t>
      </w:r>
    </w:p>
    <w:p w14:paraId="6EC3283E" w14:textId="64BD476B" w:rsidR="009E28EE" w:rsidRPr="009E5E84" w:rsidRDefault="00535498" w:rsidP="00F1531C">
      <w:pPr>
        <w:pStyle w:val="BodyText1"/>
        <w:rPr>
          <w:rFonts w:ascii="Arial" w:hAnsi="Arial" w:cs="Arial"/>
        </w:rPr>
      </w:pPr>
      <w:r w:rsidRPr="009E5E84">
        <w:rPr>
          <w:rFonts w:ascii="Arial" w:hAnsi="Arial" w:cs="Arial"/>
          <w:noProof/>
          <w:lang w:eastAsia="en-AU"/>
        </w:rPr>
        <w:drawing>
          <wp:inline distT="0" distB="0" distL="0" distR="0" wp14:anchorId="3D1436C9" wp14:editId="4B8697AF">
            <wp:extent cx="5671458" cy="2623209"/>
            <wp:effectExtent l="25400" t="25400" r="18415" b="18415"/>
            <wp:docPr id="5669" name="Picture 5669" descr="Screenshot of Service booking tile" title="Screenshot of Service booking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snips%20enhanced/54a.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8408" cy="263567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6C8B99A" w14:textId="77777777" w:rsidR="00535498" w:rsidRPr="009E5E84" w:rsidRDefault="00F1531C" w:rsidP="00822E6E">
      <w:pPr>
        <w:pStyle w:val="Steps"/>
        <w:numPr>
          <w:ilvl w:val="0"/>
          <w:numId w:val="37"/>
        </w:numPr>
        <w:rPr>
          <w:rFonts w:ascii="Arial" w:eastAsia="MS Mincho" w:hAnsi="Arial" w:cs="Arial"/>
          <w:spacing w:val="-2"/>
          <w:lang w:eastAsia="en-US"/>
        </w:rPr>
      </w:pPr>
      <w:r w:rsidRPr="009E5E84">
        <w:rPr>
          <w:rFonts w:ascii="Arial" w:hAnsi="Arial" w:cs="Arial"/>
        </w:rPr>
        <w:t xml:space="preserve">Select a </w:t>
      </w:r>
      <w:r w:rsidRPr="009E5E84">
        <w:rPr>
          <w:rStyle w:val="Strong"/>
          <w:rFonts w:ascii="Arial" w:hAnsi="Arial" w:cs="Arial"/>
        </w:rPr>
        <w:t>Service Booking Number</w:t>
      </w:r>
      <w:r w:rsidRPr="009E5E84">
        <w:rPr>
          <w:rFonts w:ascii="Arial" w:hAnsi="Arial" w:cs="Arial"/>
        </w:rPr>
        <w:t xml:space="preserve"> to view details of that booking.</w:t>
      </w:r>
    </w:p>
    <w:p w14:paraId="6B65B56E" w14:textId="00391272" w:rsidR="00F1531C" w:rsidRPr="009E5E84" w:rsidRDefault="001F7492" w:rsidP="00AC28DB">
      <w:pPr>
        <w:pStyle w:val="BodyText"/>
        <w:rPr>
          <w:rStyle w:val="Strong"/>
          <w:rFonts w:ascii="Arial" w:eastAsia="MS Mincho" w:hAnsi="Arial" w:cs="Arial"/>
          <w:b w:val="0"/>
          <w:bCs w:val="0"/>
          <w:color w:val="auto"/>
          <w:spacing w:val="-2"/>
          <w:lang w:eastAsia="en-US"/>
        </w:rPr>
      </w:pPr>
      <w:r w:rsidRPr="009E5E84">
        <w:rPr>
          <w:rFonts w:ascii="Arial" w:hAnsi="Arial" w:cs="Arial"/>
          <w:noProof/>
        </w:rPr>
        <w:drawing>
          <wp:inline distT="0" distB="0" distL="0" distR="0" wp14:anchorId="6A50AB09" wp14:editId="7DA00DA9">
            <wp:extent cx="5564478" cy="3279321"/>
            <wp:effectExtent l="25400" t="25400" r="24130" b="22860"/>
            <wp:docPr id="5673" name="Picture 5673"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snips%20enhanced/62b.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75692" cy="328593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7EE2556" w14:textId="2885513E" w:rsidR="00F1531C" w:rsidRPr="009E5E84" w:rsidRDefault="00F1531C" w:rsidP="00E67DA2">
      <w:pPr>
        <w:pStyle w:val="Steps"/>
        <w:numPr>
          <w:ilvl w:val="0"/>
          <w:numId w:val="0"/>
        </w:numPr>
        <w:ind w:left="437"/>
        <w:rPr>
          <w:rStyle w:val="Strong"/>
          <w:rFonts w:ascii="Arial" w:hAnsi="Arial" w:cs="Arial"/>
          <w:b w:val="0"/>
          <w:color w:val="auto"/>
        </w:rPr>
      </w:pPr>
      <w:r w:rsidRPr="009E5E84">
        <w:rPr>
          <w:rStyle w:val="Strong"/>
          <w:rFonts w:ascii="Arial" w:hAnsi="Arial" w:cs="Arial"/>
          <w:color w:val="auto"/>
        </w:rPr>
        <w:lastRenderedPageBreak/>
        <w:t>Note</w:t>
      </w:r>
      <w:r w:rsidRPr="009E5E84">
        <w:rPr>
          <w:rStyle w:val="Strong"/>
          <w:rFonts w:ascii="Arial" w:hAnsi="Arial" w:cs="Arial"/>
          <w:b w:val="0"/>
          <w:color w:val="auto"/>
        </w:rPr>
        <w:t>: Only 10 results are listed on screen together. Use the ‘Next’ and ‘Previous’ buttons</w:t>
      </w:r>
      <w:r w:rsidR="001F7492" w:rsidRPr="009E5E84">
        <w:rPr>
          <w:rStyle w:val="Strong"/>
          <w:rFonts w:ascii="Arial" w:hAnsi="Arial" w:cs="Arial"/>
          <w:b w:val="0"/>
          <w:color w:val="auto"/>
        </w:rPr>
        <w:t xml:space="preserve"> at the bottom of the screen</w:t>
      </w:r>
      <w:r w:rsidRPr="009E5E84">
        <w:rPr>
          <w:rStyle w:val="Strong"/>
          <w:rFonts w:ascii="Arial" w:hAnsi="Arial" w:cs="Arial"/>
          <w:b w:val="0"/>
          <w:color w:val="auto"/>
        </w:rPr>
        <w:t xml:space="preserve"> to navigate forwards and backwards through lists that have more than 10 entries.</w:t>
      </w:r>
    </w:p>
    <w:p w14:paraId="0A0D0C8C" w14:textId="77777777" w:rsidR="009E28EE" w:rsidRPr="009E5E84" w:rsidRDefault="009E28EE" w:rsidP="00E67DA2">
      <w:pPr>
        <w:pStyle w:val="Steps"/>
        <w:numPr>
          <w:ilvl w:val="0"/>
          <w:numId w:val="0"/>
        </w:numPr>
        <w:ind w:left="437"/>
        <w:rPr>
          <w:rStyle w:val="Strong"/>
          <w:rFonts w:ascii="Arial" w:hAnsi="Arial" w:cs="Arial"/>
          <w:color w:val="auto"/>
        </w:rPr>
      </w:pPr>
    </w:p>
    <w:p w14:paraId="50D15914" w14:textId="641162ED" w:rsidR="00B04C48" w:rsidRPr="009E5E84" w:rsidRDefault="00B04C48" w:rsidP="00E67DA2">
      <w:pPr>
        <w:pStyle w:val="Steps"/>
        <w:numPr>
          <w:ilvl w:val="0"/>
          <w:numId w:val="0"/>
        </w:numPr>
        <w:ind w:left="437"/>
        <w:rPr>
          <w:rStyle w:val="Strong"/>
          <w:rFonts w:ascii="Arial" w:hAnsi="Arial" w:cs="Arial"/>
          <w:b w:val="0"/>
          <w:bCs w:val="0"/>
          <w:color w:val="auto"/>
        </w:rPr>
      </w:pPr>
      <w:r w:rsidRPr="009E5E84">
        <w:rPr>
          <w:rStyle w:val="Strong"/>
          <w:rFonts w:ascii="Arial" w:hAnsi="Arial" w:cs="Arial"/>
          <w:color w:val="auto"/>
        </w:rPr>
        <w:t>Tip</w:t>
      </w:r>
      <w:r w:rsidRPr="009E5E84">
        <w:rPr>
          <w:rStyle w:val="Strong"/>
          <w:rFonts w:ascii="Arial" w:hAnsi="Arial" w:cs="Arial"/>
          <w:b w:val="0"/>
          <w:bCs w:val="0"/>
          <w:color w:val="auto"/>
        </w:rPr>
        <w:t xml:space="preserve">: You may need whenever you make a new selection to re-select </w:t>
      </w:r>
      <w:r w:rsidRPr="009E5E84">
        <w:rPr>
          <w:rStyle w:val="Strong"/>
          <w:rFonts w:ascii="Arial" w:hAnsi="Arial" w:cs="Arial"/>
        </w:rPr>
        <w:t>Refine Search</w:t>
      </w:r>
      <w:r w:rsidRPr="009E5E84">
        <w:rPr>
          <w:rStyle w:val="Strong"/>
          <w:rFonts w:ascii="Arial" w:hAnsi="Arial" w:cs="Arial"/>
          <w:b w:val="0"/>
          <w:bCs w:val="0"/>
          <w:color w:val="auto"/>
        </w:rPr>
        <w:t xml:space="preserve">  (besides the </w:t>
      </w:r>
      <w:r w:rsidRPr="009E5E84">
        <w:rPr>
          <w:rStyle w:val="Strong"/>
          <w:rFonts w:ascii="Arial" w:hAnsi="Arial" w:cs="Arial"/>
        </w:rPr>
        <w:t>Search</w:t>
      </w:r>
      <w:r w:rsidRPr="009E5E84">
        <w:rPr>
          <w:rStyle w:val="Strong"/>
          <w:rFonts w:ascii="Arial" w:hAnsi="Arial" w:cs="Arial"/>
          <w:b w:val="0"/>
          <w:bCs w:val="0"/>
          <w:color w:val="auto"/>
        </w:rPr>
        <w:t xml:space="preserve"> button) to expand and view the sorting options available on screen.</w:t>
      </w:r>
    </w:p>
    <w:p w14:paraId="59CA0D48" w14:textId="5BE45280" w:rsidR="00DC0909" w:rsidRPr="009E5E84" w:rsidRDefault="00F1531C" w:rsidP="00822E6E">
      <w:pPr>
        <w:pStyle w:val="Steps"/>
        <w:numPr>
          <w:ilvl w:val="0"/>
          <w:numId w:val="37"/>
        </w:numPr>
        <w:rPr>
          <w:rStyle w:val="Strong"/>
          <w:rFonts w:ascii="Arial" w:hAnsi="Arial" w:cs="Arial"/>
          <w:b w:val="0"/>
          <w:bCs w:val="0"/>
          <w:color w:val="auto"/>
        </w:rPr>
      </w:pPr>
      <w:r w:rsidRPr="009E5E84">
        <w:rPr>
          <w:rStyle w:val="Strong"/>
          <w:rFonts w:ascii="Arial" w:hAnsi="Arial" w:cs="Arial"/>
          <w:b w:val="0"/>
          <w:color w:val="auto"/>
        </w:rPr>
        <w:t xml:space="preserve">You can search the list of service bookings </w:t>
      </w:r>
      <w:r w:rsidR="00DC0909" w:rsidRPr="009E5E84">
        <w:rPr>
          <w:rStyle w:val="Strong"/>
          <w:rFonts w:ascii="Arial" w:hAnsi="Arial" w:cs="Arial"/>
          <w:b w:val="0"/>
          <w:color w:val="auto"/>
        </w:rPr>
        <w:t>two ways:</w:t>
      </w:r>
    </w:p>
    <w:p w14:paraId="4F61A6C7" w14:textId="2DC3B8F5" w:rsidR="00DC0909" w:rsidRPr="009E5E84" w:rsidRDefault="00DC0909" w:rsidP="00822E6E">
      <w:pPr>
        <w:pStyle w:val="Steps"/>
        <w:numPr>
          <w:ilvl w:val="1"/>
          <w:numId w:val="37"/>
        </w:numPr>
        <w:ind w:hanging="590"/>
        <w:rPr>
          <w:rStyle w:val="Strong"/>
          <w:rFonts w:ascii="Arial" w:hAnsi="Arial" w:cs="Arial"/>
          <w:b w:val="0"/>
          <w:bCs w:val="0"/>
          <w:color w:val="auto"/>
        </w:rPr>
      </w:pPr>
      <w:r w:rsidRPr="009E5E84">
        <w:rPr>
          <w:rStyle w:val="Strong"/>
          <w:rFonts w:ascii="Arial" w:hAnsi="Arial" w:cs="Arial"/>
          <w:b w:val="0"/>
          <w:color w:val="auto"/>
        </w:rPr>
        <w:t>By entering a</w:t>
      </w:r>
      <w:r w:rsidR="00F1531C" w:rsidRPr="009E5E84">
        <w:rPr>
          <w:rStyle w:val="Strong"/>
          <w:rFonts w:ascii="Arial" w:hAnsi="Arial" w:cs="Arial"/>
          <w:b w:val="0"/>
          <w:color w:val="auto"/>
        </w:rPr>
        <w:t xml:space="preserve"> participant’s name or NDIS number, </w:t>
      </w:r>
      <w:r w:rsidR="002C7157" w:rsidRPr="009E5E84">
        <w:rPr>
          <w:rStyle w:val="Strong"/>
          <w:rFonts w:ascii="Arial" w:hAnsi="Arial" w:cs="Arial"/>
          <w:b w:val="0"/>
          <w:color w:val="auto"/>
        </w:rPr>
        <w:t xml:space="preserve">or </w:t>
      </w:r>
      <w:r w:rsidR="00F1531C" w:rsidRPr="009E5E84">
        <w:rPr>
          <w:rStyle w:val="Strong"/>
          <w:rFonts w:ascii="Arial" w:hAnsi="Arial" w:cs="Arial"/>
          <w:b w:val="0"/>
          <w:color w:val="auto"/>
        </w:rPr>
        <w:t>service booking number</w:t>
      </w:r>
      <w:r w:rsidR="00B04C48" w:rsidRPr="009E5E84">
        <w:rPr>
          <w:rStyle w:val="Strong"/>
          <w:rFonts w:ascii="Arial" w:hAnsi="Arial" w:cs="Arial"/>
          <w:b w:val="0"/>
          <w:color w:val="auto"/>
        </w:rPr>
        <w:t xml:space="preserve">; </w:t>
      </w:r>
      <w:r w:rsidR="00F1531C" w:rsidRPr="009E5E84">
        <w:rPr>
          <w:rStyle w:val="Strong"/>
          <w:rFonts w:ascii="Arial" w:hAnsi="Arial" w:cs="Arial"/>
          <w:color w:val="auto"/>
        </w:rPr>
        <w:t xml:space="preserve"> </w:t>
      </w:r>
      <w:r w:rsidR="00B04C48" w:rsidRPr="009E5E84">
        <w:rPr>
          <w:rStyle w:val="Strong"/>
          <w:rFonts w:ascii="Arial" w:hAnsi="Arial" w:cs="Arial"/>
          <w:b w:val="0"/>
          <w:color w:val="auto"/>
        </w:rPr>
        <w:t>t</w:t>
      </w:r>
      <w:r w:rsidRPr="009E5E84">
        <w:rPr>
          <w:rStyle w:val="Strong"/>
          <w:rFonts w:ascii="Arial" w:hAnsi="Arial" w:cs="Arial"/>
          <w:b w:val="0"/>
          <w:color w:val="auto"/>
        </w:rPr>
        <w:t xml:space="preserve">hen click the </w:t>
      </w:r>
      <w:r w:rsidRPr="009E5E84">
        <w:rPr>
          <w:rStyle w:val="Strong"/>
          <w:rFonts w:ascii="Arial" w:hAnsi="Arial" w:cs="Arial"/>
          <w:color w:val="7030A0"/>
        </w:rPr>
        <w:t>Search</w:t>
      </w:r>
      <w:r w:rsidRPr="009E5E84">
        <w:rPr>
          <w:rStyle w:val="Strong"/>
          <w:rFonts w:ascii="Arial" w:hAnsi="Arial" w:cs="Arial"/>
          <w:b w:val="0"/>
          <w:color w:val="7030A0"/>
        </w:rPr>
        <w:t xml:space="preserve"> </w:t>
      </w:r>
      <w:r w:rsidRPr="009E5E84">
        <w:rPr>
          <w:rStyle w:val="Strong"/>
          <w:rFonts w:ascii="Arial" w:hAnsi="Arial" w:cs="Arial"/>
          <w:b w:val="0"/>
          <w:color w:val="auto"/>
        </w:rPr>
        <w:t>button.</w:t>
      </w:r>
      <w:r w:rsidRPr="009E5E84">
        <w:rPr>
          <w:rStyle w:val="Strong"/>
          <w:rFonts w:ascii="Arial" w:hAnsi="Arial" w:cs="Arial"/>
          <w:color w:val="auto"/>
        </w:rPr>
        <w:t xml:space="preserve"> </w:t>
      </w:r>
    </w:p>
    <w:p w14:paraId="1BEBEB7E" w14:textId="59BD4D85" w:rsidR="00F1531C" w:rsidRPr="009E5E84" w:rsidRDefault="00DC0909" w:rsidP="00822E6E">
      <w:pPr>
        <w:pStyle w:val="Steps"/>
        <w:numPr>
          <w:ilvl w:val="1"/>
          <w:numId w:val="37"/>
        </w:numPr>
        <w:ind w:hanging="590"/>
        <w:rPr>
          <w:rStyle w:val="Strong"/>
          <w:rFonts w:ascii="Arial" w:hAnsi="Arial" w:cs="Arial"/>
          <w:b w:val="0"/>
          <w:bCs w:val="0"/>
          <w:color w:val="auto"/>
        </w:rPr>
      </w:pPr>
      <w:r w:rsidRPr="009E5E84">
        <w:rPr>
          <w:rStyle w:val="Strong"/>
          <w:rFonts w:ascii="Arial" w:hAnsi="Arial" w:cs="Arial"/>
          <w:b w:val="0"/>
          <w:color w:val="auto"/>
        </w:rPr>
        <w:t>By</w:t>
      </w:r>
      <w:r w:rsidR="002C7157" w:rsidRPr="009E5E84">
        <w:rPr>
          <w:rStyle w:val="Strong"/>
          <w:rFonts w:ascii="Arial" w:hAnsi="Arial" w:cs="Arial"/>
          <w:b w:val="0"/>
          <w:color w:val="auto"/>
        </w:rPr>
        <w:t xml:space="preserve"> </w:t>
      </w:r>
      <w:r w:rsidR="00B04C48" w:rsidRPr="009E5E84">
        <w:rPr>
          <w:rStyle w:val="Strong"/>
          <w:rFonts w:ascii="Arial" w:hAnsi="Arial" w:cs="Arial"/>
          <w:b w:val="0"/>
          <w:color w:val="auto"/>
        </w:rPr>
        <w:t>selecting from</w:t>
      </w:r>
      <w:r w:rsidRPr="009E5E84">
        <w:rPr>
          <w:rStyle w:val="Strong"/>
          <w:rFonts w:ascii="Arial" w:hAnsi="Arial" w:cs="Arial"/>
          <w:b w:val="0"/>
          <w:color w:val="auto"/>
        </w:rPr>
        <w:t xml:space="preserve"> the </w:t>
      </w:r>
      <w:r w:rsidR="00F1531C" w:rsidRPr="009E5E84">
        <w:rPr>
          <w:rStyle w:val="Strong"/>
          <w:rFonts w:ascii="Arial" w:hAnsi="Arial" w:cs="Arial"/>
          <w:b w:val="0"/>
          <w:color w:val="auto"/>
        </w:rPr>
        <w:t>‘Initiated By’</w:t>
      </w:r>
      <w:r w:rsidRPr="009E5E84">
        <w:rPr>
          <w:rStyle w:val="Strong"/>
          <w:rFonts w:ascii="Arial" w:hAnsi="Arial" w:cs="Arial"/>
          <w:b w:val="0"/>
          <w:color w:val="auto"/>
        </w:rPr>
        <w:t xml:space="preserve"> or ‘Status’ dropdowns</w:t>
      </w:r>
      <w:r w:rsidR="00B04C48" w:rsidRPr="009E5E84">
        <w:rPr>
          <w:rStyle w:val="Strong"/>
          <w:rFonts w:ascii="Arial" w:hAnsi="Arial" w:cs="Arial"/>
          <w:b w:val="0"/>
          <w:color w:val="auto"/>
        </w:rPr>
        <w:t>; t</w:t>
      </w:r>
      <w:r w:rsidRPr="009E5E84">
        <w:rPr>
          <w:rStyle w:val="Strong"/>
          <w:rFonts w:ascii="Arial" w:hAnsi="Arial" w:cs="Arial"/>
          <w:b w:val="0"/>
          <w:color w:val="auto"/>
        </w:rPr>
        <w:t xml:space="preserve">hen click the </w:t>
      </w:r>
      <w:r w:rsidRPr="009E5E84">
        <w:rPr>
          <w:rStyle w:val="Strong"/>
          <w:rFonts w:ascii="Arial" w:hAnsi="Arial" w:cs="Arial"/>
          <w:color w:val="7030A0"/>
        </w:rPr>
        <w:t>Search</w:t>
      </w:r>
      <w:r w:rsidRPr="009E5E84">
        <w:rPr>
          <w:rStyle w:val="Strong"/>
          <w:rFonts w:ascii="Arial" w:hAnsi="Arial" w:cs="Arial"/>
          <w:b w:val="0"/>
          <w:color w:val="7030A0"/>
        </w:rPr>
        <w:t xml:space="preserve"> </w:t>
      </w:r>
      <w:r w:rsidRPr="009E5E84">
        <w:rPr>
          <w:rStyle w:val="Strong"/>
          <w:rFonts w:ascii="Arial" w:hAnsi="Arial" w:cs="Arial"/>
          <w:b w:val="0"/>
          <w:color w:val="auto"/>
        </w:rPr>
        <w:t>button.</w:t>
      </w:r>
    </w:p>
    <w:p w14:paraId="4E8059BE" w14:textId="7A1EF8E8" w:rsidR="00DC0909" w:rsidRPr="009E5E84" w:rsidRDefault="00DC0909" w:rsidP="00822E6E">
      <w:pPr>
        <w:pStyle w:val="Steps"/>
        <w:numPr>
          <w:ilvl w:val="0"/>
          <w:numId w:val="48"/>
        </w:numPr>
        <w:ind w:left="1517" w:hanging="241"/>
        <w:rPr>
          <w:rStyle w:val="Strong"/>
          <w:rFonts w:ascii="Arial" w:hAnsi="Arial" w:cs="Arial"/>
          <w:b w:val="0"/>
          <w:color w:val="auto"/>
        </w:rPr>
      </w:pPr>
      <w:r w:rsidRPr="009E5E84">
        <w:rPr>
          <w:rStyle w:val="Strong"/>
          <w:rFonts w:ascii="Arial" w:hAnsi="Arial" w:cs="Arial"/>
          <w:b w:val="0"/>
          <w:color w:val="auto"/>
        </w:rPr>
        <w:t>‘Initiated By’ allows you to view and sort the service bookings by the party that initiated the booking  —</w:t>
      </w:r>
      <w:r w:rsidR="003912AB" w:rsidRPr="009E5E84">
        <w:rPr>
          <w:rStyle w:val="Strong"/>
          <w:rFonts w:ascii="Arial" w:hAnsi="Arial" w:cs="Arial"/>
          <w:b w:val="0"/>
          <w:color w:val="auto"/>
        </w:rPr>
        <w:t xml:space="preserve"> by All, </w:t>
      </w:r>
      <w:r w:rsidR="00553B4C" w:rsidRPr="009E5E84">
        <w:rPr>
          <w:rStyle w:val="Strong"/>
          <w:rFonts w:ascii="Arial" w:hAnsi="Arial" w:cs="Arial"/>
          <w:b w:val="0"/>
          <w:color w:val="auto"/>
        </w:rPr>
        <w:t xml:space="preserve">Participant, Provider </w:t>
      </w:r>
      <w:r w:rsidRPr="009E5E84">
        <w:rPr>
          <w:rStyle w:val="Strong"/>
          <w:rFonts w:ascii="Arial" w:hAnsi="Arial" w:cs="Arial"/>
          <w:b w:val="0"/>
          <w:color w:val="auto"/>
        </w:rPr>
        <w:t xml:space="preserve">or </w:t>
      </w:r>
      <w:r w:rsidR="00553B4C" w:rsidRPr="009E5E84">
        <w:rPr>
          <w:rStyle w:val="Strong"/>
          <w:rFonts w:ascii="Arial" w:hAnsi="Arial" w:cs="Arial"/>
          <w:b w:val="0"/>
          <w:color w:val="auto"/>
        </w:rPr>
        <w:t>Staff</w:t>
      </w:r>
      <w:r w:rsidRPr="009E5E84">
        <w:rPr>
          <w:rStyle w:val="Strong"/>
          <w:rFonts w:ascii="Arial" w:hAnsi="Arial" w:cs="Arial"/>
          <w:b w:val="0"/>
          <w:color w:val="auto"/>
        </w:rPr>
        <w:t>.</w:t>
      </w:r>
    </w:p>
    <w:p w14:paraId="6EC13E50" w14:textId="187A5F9C" w:rsidR="008513EC" w:rsidRPr="009E5E84" w:rsidRDefault="00F1531C" w:rsidP="00822E6E">
      <w:pPr>
        <w:pStyle w:val="Steps"/>
        <w:numPr>
          <w:ilvl w:val="0"/>
          <w:numId w:val="38"/>
        </w:numPr>
        <w:ind w:left="1517" w:hanging="241"/>
        <w:rPr>
          <w:rStyle w:val="Strong"/>
          <w:rFonts w:ascii="Arial" w:hAnsi="Arial" w:cs="Arial"/>
          <w:b w:val="0"/>
          <w:color w:val="auto"/>
        </w:rPr>
      </w:pPr>
      <w:r w:rsidRPr="009E5E84">
        <w:rPr>
          <w:rStyle w:val="Strong"/>
          <w:rFonts w:ascii="Arial" w:hAnsi="Arial" w:cs="Arial"/>
          <w:b w:val="0"/>
          <w:color w:val="auto"/>
        </w:rPr>
        <w:t xml:space="preserve"> ‘Status’ allows you to view and sort the service bookings by</w:t>
      </w:r>
      <w:r w:rsidR="008513EC" w:rsidRPr="009E5E84">
        <w:rPr>
          <w:rStyle w:val="Strong"/>
          <w:rFonts w:ascii="Arial" w:hAnsi="Arial" w:cs="Arial"/>
          <w:b w:val="0"/>
          <w:color w:val="auto"/>
        </w:rPr>
        <w:t>:</w:t>
      </w:r>
    </w:p>
    <w:p w14:paraId="391821D1" w14:textId="3E9146C6" w:rsidR="008513EC" w:rsidRPr="009E5E84" w:rsidRDefault="008513EC" w:rsidP="00822E6E">
      <w:pPr>
        <w:pStyle w:val="Steps"/>
        <w:numPr>
          <w:ilvl w:val="2"/>
          <w:numId w:val="47"/>
        </w:numPr>
        <w:ind w:left="2127" w:hanging="567"/>
        <w:rPr>
          <w:rStyle w:val="Strong"/>
          <w:rFonts w:ascii="Arial" w:hAnsi="Arial" w:cs="Arial"/>
          <w:b w:val="0"/>
          <w:color w:val="auto"/>
        </w:rPr>
      </w:pPr>
      <w:r w:rsidRPr="009E5E84">
        <w:rPr>
          <w:rStyle w:val="Strong"/>
          <w:rFonts w:ascii="Arial" w:hAnsi="Arial" w:cs="Arial"/>
          <w:b w:val="0"/>
          <w:color w:val="auto"/>
        </w:rPr>
        <w:t>Active / Inactive</w:t>
      </w:r>
      <w:r w:rsidR="00EA6DC9" w:rsidRPr="009E5E84">
        <w:rPr>
          <w:rStyle w:val="Strong"/>
          <w:rFonts w:ascii="Arial" w:hAnsi="Arial" w:cs="Arial"/>
          <w:b w:val="0"/>
          <w:color w:val="auto"/>
        </w:rPr>
        <w:t xml:space="preserve"> (these are listed in the results separately)</w:t>
      </w:r>
    </w:p>
    <w:p w14:paraId="6C6E7D55" w14:textId="77777777" w:rsidR="009E28EE" w:rsidRPr="009E5E84" w:rsidRDefault="009E28EE" w:rsidP="00822E6E">
      <w:pPr>
        <w:pStyle w:val="Steps"/>
        <w:numPr>
          <w:ilvl w:val="2"/>
          <w:numId w:val="47"/>
        </w:numPr>
        <w:ind w:left="2127" w:hanging="567"/>
        <w:rPr>
          <w:rStyle w:val="Strong"/>
          <w:rFonts w:ascii="Arial" w:hAnsi="Arial" w:cs="Arial"/>
          <w:b w:val="0"/>
          <w:color w:val="auto"/>
        </w:rPr>
      </w:pPr>
      <w:r w:rsidRPr="009E5E84">
        <w:rPr>
          <w:rStyle w:val="Strong"/>
          <w:rFonts w:ascii="Arial" w:hAnsi="Arial" w:cs="Arial"/>
          <w:b w:val="0"/>
          <w:color w:val="auto"/>
        </w:rPr>
        <w:t>Awaiting Participant Review</w:t>
      </w:r>
    </w:p>
    <w:p w14:paraId="2BCAF3E9" w14:textId="125DF1F6" w:rsidR="008513EC" w:rsidRPr="009E5E84" w:rsidRDefault="008513EC" w:rsidP="00822E6E">
      <w:pPr>
        <w:pStyle w:val="Steps"/>
        <w:numPr>
          <w:ilvl w:val="2"/>
          <w:numId w:val="47"/>
        </w:numPr>
        <w:ind w:left="2127" w:hanging="567"/>
        <w:rPr>
          <w:rStyle w:val="Strong"/>
          <w:rFonts w:ascii="Arial" w:hAnsi="Arial" w:cs="Arial"/>
          <w:b w:val="0"/>
          <w:color w:val="auto"/>
        </w:rPr>
      </w:pPr>
      <w:r w:rsidRPr="009E5E84">
        <w:rPr>
          <w:rStyle w:val="Strong"/>
          <w:rFonts w:ascii="Arial" w:hAnsi="Arial" w:cs="Arial"/>
          <w:b w:val="0"/>
          <w:color w:val="auto"/>
        </w:rPr>
        <w:t>Awaiting Review</w:t>
      </w:r>
    </w:p>
    <w:p w14:paraId="70715C9F" w14:textId="058B3A19" w:rsidR="008513EC" w:rsidRPr="009E5E84" w:rsidRDefault="008513EC" w:rsidP="00822E6E">
      <w:pPr>
        <w:pStyle w:val="Steps"/>
        <w:numPr>
          <w:ilvl w:val="2"/>
          <w:numId w:val="47"/>
        </w:numPr>
        <w:ind w:left="2127" w:hanging="567"/>
        <w:rPr>
          <w:rStyle w:val="Strong"/>
          <w:rFonts w:ascii="Arial" w:hAnsi="Arial" w:cs="Arial"/>
          <w:b w:val="0"/>
          <w:color w:val="auto"/>
        </w:rPr>
      </w:pPr>
      <w:r w:rsidRPr="009E5E84">
        <w:rPr>
          <w:rStyle w:val="Strong"/>
          <w:rFonts w:ascii="Arial" w:hAnsi="Arial" w:cs="Arial"/>
          <w:b w:val="0"/>
          <w:color w:val="auto"/>
        </w:rPr>
        <w:t>Change Awaiting Participant Review</w:t>
      </w:r>
    </w:p>
    <w:p w14:paraId="34C22A2F" w14:textId="28E37BD6" w:rsidR="008513EC" w:rsidRPr="009E5E84" w:rsidRDefault="008513EC" w:rsidP="00822E6E">
      <w:pPr>
        <w:pStyle w:val="Steps"/>
        <w:numPr>
          <w:ilvl w:val="2"/>
          <w:numId w:val="47"/>
        </w:numPr>
        <w:ind w:left="2127" w:hanging="567"/>
        <w:rPr>
          <w:rStyle w:val="Strong"/>
          <w:rFonts w:ascii="Arial" w:hAnsi="Arial" w:cs="Arial"/>
          <w:b w:val="0"/>
          <w:color w:val="auto"/>
        </w:rPr>
      </w:pPr>
      <w:r w:rsidRPr="009E5E84">
        <w:rPr>
          <w:rStyle w:val="Strong"/>
          <w:rFonts w:ascii="Arial" w:hAnsi="Arial" w:cs="Arial"/>
          <w:b w:val="0"/>
          <w:color w:val="auto"/>
        </w:rPr>
        <w:t>Review Change</w:t>
      </w:r>
    </w:p>
    <w:p w14:paraId="35F7D6F7" w14:textId="16421AB5" w:rsidR="00DC0909" w:rsidRPr="009E5E84" w:rsidRDefault="008513EC" w:rsidP="00822E6E">
      <w:pPr>
        <w:pStyle w:val="Steps"/>
        <w:numPr>
          <w:ilvl w:val="2"/>
          <w:numId w:val="47"/>
        </w:numPr>
        <w:ind w:left="2127" w:hanging="567"/>
        <w:rPr>
          <w:rStyle w:val="Strong"/>
          <w:rFonts w:ascii="Arial" w:eastAsia="MS Mincho" w:hAnsi="Arial" w:cs="Arial"/>
          <w:b w:val="0"/>
          <w:bCs w:val="0"/>
          <w:color w:val="000000" w:themeColor="text1"/>
          <w:szCs w:val="18"/>
        </w:rPr>
      </w:pPr>
      <w:r w:rsidRPr="009E5E84">
        <w:rPr>
          <w:rStyle w:val="Strong"/>
          <w:rFonts w:ascii="Arial" w:hAnsi="Arial" w:cs="Arial"/>
          <w:b w:val="0"/>
          <w:color w:val="000000" w:themeColor="text1"/>
        </w:rPr>
        <w:t>Rejected</w:t>
      </w:r>
    </w:p>
    <w:p w14:paraId="01074502" w14:textId="2690ABE5" w:rsidR="00DC0909" w:rsidRPr="009E5E84" w:rsidRDefault="00DC0909" w:rsidP="00E67DA2">
      <w:pPr>
        <w:pStyle w:val="Steps"/>
        <w:numPr>
          <w:ilvl w:val="0"/>
          <w:numId w:val="0"/>
        </w:numPr>
        <w:ind w:left="1440" w:hanging="306"/>
        <w:rPr>
          <w:rStyle w:val="BodyTextChar"/>
          <w:rFonts w:eastAsia="MS Mincho" w:cs="Arial"/>
          <w:color w:val="000000" w:themeColor="text1"/>
        </w:rPr>
      </w:pPr>
      <w:r w:rsidRPr="009E5E84">
        <w:rPr>
          <w:rStyle w:val="Strong"/>
          <w:rFonts w:ascii="Arial" w:eastAsia="MS Mincho" w:hAnsi="Arial" w:cs="Arial"/>
          <w:color w:val="000000" w:themeColor="text1"/>
        </w:rPr>
        <w:t xml:space="preserve">Note: </w:t>
      </w:r>
      <w:r w:rsidRPr="009E5E84">
        <w:rPr>
          <w:rStyle w:val="Strong"/>
          <w:rFonts w:ascii="Arial" w:eastAsia="MS Mincho" w:hAnsi="Arial" w:cs="Arial"/>
          <w:b w:val="0"/>
          <w:color w:val="000000" w:themeColor="text1"/>
        </w:rPr>
        <w:t>These are explained below.</w:t>
      </w:r>
    </w:p>
    <w:tbl>
      <w:tblPr>
        <w:tblW w:w="85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6285"/>
      </w:tblGrid>
      <w:tr w:rsidR="001F7492" w:rsidRPr="009E5E84" w14:paraId="63D3595E" w14:textId="77777777" w:rsidTr="001F7492">
        <w:trPr>
          <w:tblHeader/>
        </w:trPr>
        <w:tc>
          <w:tcPr>
            <w:tcW w:w="2270" w:type="dxa"/>
            <w:shd w:val="clear" w:color="auto" w:fill="7030A0"/>
          </w:tcPr>
          <w:p w14:paraId="6E5AB111" w14:textId="77777777" w:rsidR="00D0567E" w:rsidRPr="009E5E84" w:rsidRDefault="00D0567E" w:rsidP="00882780">
            <w:pPr>
              <w:pStyle w:val="BodyText1"/>
              <w:keepLines/>
              <w:ind w:left="113" w:right="113"/>
              <w:rPr>
                <w:rFonts w:ascii="Arial" w:hAnsi="Arial" w:cs="Arial"/>
                <w:b/>
                <w:bCs/>
                <w:color w:val="FFFFFF" w:themeColor="background1"/>
                <w:lang w:eastAsia="ja-JP"/>
              </w:rPr>
            </w:pPr>
            <w:r w:rsidRPr="009E5E84">
              <w:rPr>
                <w:rFonts w:ascii="Arial" w:hAnsi="Arial" w:cs="Arial"/>
                <w:color w:val="FFFFFF" w:themeColor="background1"/>
              </w:rPr>
              <w:t xml:space="preserve">Service Booking Status </w:t>
            </w:r>
          </w:p>
        </w:tc>
        <w:tc>
          <w:tcPr>
            <w:tcW w:w="6285" w:type="dxa"/>
            <w:shd w:val="clear" w:color="auto" w:fill="7030A0"/>
          </w:tcPr>
          <w:p w14:paraId="2847C167" w14:textId="77777777" w:rsidR="00D0567E" w:rsidRPr="009E5E84" w:rsidRDefault="00D0567E" w:rsidP="00882780">
            <w:pPr>
              <w:pStyle w:val="BodyText1"/>
              <w:keepLines/>
              <w:ind w:left="113" w:right="113"/>
              <w:rPr>
                <w:rFonts w:ascii="Arial" w:hAnsi="Arial" w:cs="Arial"/>
                <w:b/>
                <w:bCs/>
                <w:color w:val="FFFFFF" w:themeColor="background1"/>
                <w:lang w:eastAsia="ja-JP"/>
              </w:rPr>
            </w:pPr>
            <w:r w:rsidRPr="009E5E84">
              <w:rPr>
                <w:rFonts w:ascii="Arial" w:hAnsi="Arial" w:cs="Arial"/>
                <w:color w:val="FFFFFF" w:themeColor="background1"/>
              </w:rPr>
              <w:t xml:space="preserve">Definition </w:t>
            </w:r>
          </w:p>
        </w:tc>
      </w:tr>
      <w:tr w:rsidR="001F7492" w:rsidRPr="009E5E84" w14:paraId="1A51E804" w14:textId="77777777" w:rsidTr="001F7492">
        <w:tc>
          <w:tcPr>
            <w:tcW w:w="2270" w:type="dxa"/>
            <w:shd w:val="clear" w:color="auto" w:fill="auto"/>
          </w:tcPr>
          <w:p w14:paraId="3E1859E5" w14:textId="77777777" w:rsidR="00D0567E" w:rsidRPr="009E5E84" w:rsidRDefault="00D0567E" w:rsidP="00882780">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Active</w:t>
            </w:r>
          </w:p>
        </w:tc>
        <w:tc>
          <w:tcPr>
            <w:tcW w:w="6285" w:type="dxa"/>
            <w:shd w:val="clear" w:color="auto" w:fill="auto"/>
          </w:tcPr>
          <w:p w14:paraId="473D6B80" w14:textId="77777777" w:rsidR="00D0567E" w:rsidRPr="009E5E84" w:rsidRDefault="00D0567E" w:rsidP="00882780">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The service booking has passed validation and been accepted</w:t>
            </w:r>
            <w:r w:rsidRPr="009E5E84">
              <w:rPr>
                <w:rFonts w:ascii="Arial" w:hAnsi="Arial" w:cs="Arial"/>
                <w:lang w:val="en-US" w:eastAsia="ja-JP"/>
              </w:rPr>
              <w:t xml:space="preserve"> </w:t>
            </w:r>
            <w:r w:rsidRPr="009E5E84">
              <w:rPr>
                <w:rFonts w:ascii="Arial" w:hAnsi="Arial" w:cs="Arial"/>
                <w:sz w:val="22"/>
                <w:szCs w:val="22"/>
                <w:lang w:val="en-US" w:eastAsia="ja-JP"/>
              </w:rPr>
              <w:t>by</w:t>
            </w:r>
            <w:r w:rsidRPr="009E5E84">
              <w:rPr>
                <w:rFonts w:ascii="Arial" w:hAnsi="Arial" w:cs="Arial"/>
                <w:lang w:val="en-US" w:eastAsia="ja-JP"/>
              </w:rPr>
              <w:t xml:space="preserve"> </w:t>
            </w:r>
            <w:r w:rsidRPr="009E5E84">
              <w:rPr>
                <w:rFonts w:ascii="Arial" w:hAnsi="Arial" w:cs="Arial"/>
                <w:sz w:val="22"/>
                <w:szCs w:val="22"/>
                <w:lang w:eastAsia="ja-JP"/>
              </w:rPr>
              <w:t xml:space="preserve">the participant and provider. It is currently within the dates where service delivery may occur and can have payment requests made against it. </w:t>
            </w:r>
          </w:p>
        </w:tc>
      </w:tr>
      <w:tr w:rsidR="001F7492" w:rsidRPr="009E5E84" w14:paraId="0B4DC00D" w14:textId="77777777" w:rsidTr="001F7492">
        <w:tc>
          <w:tcPr>
            <w:tcW w:w="2270" w:type="dxa"/>
            <w:shd w:val="clear" w:color="auto" w:fill="auto"/>
          </w:tcPr>
          <w:p w14:paraId="533EA51D" w14:textId="77777777" w:rsidR="00D0567E" w:rsidRPr="009E5E84" w:rsidRDefault="00D0567E" w:rsidP="00882780">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Inactive</w:t>
            </w:r>
          </w:p>
        </w:tc>
        <w:tc>
          <w:tcPr>
            <w:tcW w:w="6285" w:type="dxa"/>
            <w:shd w:val="clear" w:color="auto" w:fill="auto"/>
          </w:tcPr>
          <w:p w14:paraId="25512433" w14:textId="77777777" w:rsidR="00D0567E" w:rsidRPr="009E5E84" w:rsidRDefault="00D0567E" w:rsidP="00882780">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The service booking passed validation and was accepted by both participant and provider, but it has now expired (past the date of service delivery).</w:t>
            </w:r>
          </w:p>
          <w:p w14:paraId="34E68A20" w14:textId="77777777" w:rsidR="00D0567E" w:rsidRPr="009E5E84" w:rsidRDefault="00D0567E" w:rsidP="00882780">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 xml:space="preserve">It can have payment requests made against it if the date of service delivery falls within the original service booking dates. </w:t>
            </w:r>
          </w:p>
        </w:tc>
      </w:tr>
      <w:tr w:rsidR="001F7492" w:rsidRPr="009E5E84" w14:paraId="2B57213A" w14:textId="77777777" w:rsidTr="001F7492">
        <w:tc>
          <w:tcPr>
            <w:tcW w:w="2270" w:type="dxa"/>
            <w:shd w:val="clear" w:color="auto" w:fill="auto"/>
          </w:tcPr>
          <w:p w14:paraId="0F82AAD9" w14:textId="77777777" w:rsidR="009E28EE" w:rsidRPr="009E5E84" w:rsidRDefault="009E28EE" w:rsidP="005E2178">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Awaiting participant review</w:t>
            </w:r>
          </w:p>
        </w:tc>
        <w:tc>
          <w:tcPr>
            <w:tcW w:w="6285" w:type="dxa"/>
            <w:shd w:val="clear" w:color="auto" w:fill="auto"/>
          </w:tcPr>
          <w:p w14:paraId="22E0F657" w14:textId="77777777" w:rsidR="009E28EE" w:rsidRPr="009E5E84" w:rsidRDefault="009E28EE" w:rsidP="005E2178">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 xml:space="preserve">The participant needs to review the new service booking. </w:t>
            </w:r>
            <w:r w:rsidRPr="009E5E84">
              <w:rPr>
                <w:rFonts w:ascii="Arial" w:hAnsi="Arial" w:cs="Arial"/>
                <w:sz w:val="22"/>
                <w:szCs w:val="22"/>
                <w:lang w:eastAsia="ja-JP"/>
              </w:rPr>
              <w:br/>
            </w:r>
            <w:r w:rsidRPr="009E5E84">
              <w:rPr>
                <w:rFonts w:ascii="Arial" w:hAnsi="Arial" w:cs="Arial"/>
                <w:b/>
                <w:sz w:val="22"/>
                <w:szCs w:val="22"/>
                <w:lang w:eastAsia="ja-JP"/>
              </w:rPr>
              <w:t>Please note</w:t>
            </w:r>
            <w:r w:rsidRPr="009E5E84">
              <w:rPr>
                <w:rFonts w:ascii="Arial" w:hAnsi="Arial" w:cs="Arial"/>
                <w:sz w:val="22"/>
                <w:szCs w:val="22"/>
                <w:lang w:eastAsia="ja-JP"/>
              </w:rPr>
              <w:t>: If the participant does not have access to their myplace portal to review the service booking, you should contact the Agency.</w:t>
            </w:r>
          </w:p>
        </w:tc>
      </w:tr>
      <w:tr w:rsidR="001F7492" w:rsidRPr="009E5E84" w14:paraId="26555AB0" w14:textId="77777777" w:rsidTr="001F7492">
        <w:tc>
          <w:tcPr>
            <w:tcW w:w="2270" w:type="dxa"/>
            <w:shd w:val="clear" w:color="auto" w:fill="auto"/>
          </w:tcPr>
          <w:p w14:paraId="5B2EFA86" w14:textId="77777777" w:rsidR="009E28EE" w:rsidRPr="009E5E84" w:rsidRDefault="009E28EE" w:rsidP="005E2178">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lastRenderedPageBreak/>
              <w:t>Awaiting review</w:t>
            </w:r>
          </w:p>
        </w:tc>
        <w:tc>
          <w:tcPr>
            <w:tcW w:w="6285" w:type="dxa"/>
            <w:shd w:val="clear" w:color="auto" w:fill="auto"/>
          </w:tcPr>
          <w:p w14:paraId="344DC398" w14:textId="1275804F" w:rsidR="009E28EE" w:rsidRPr="009E5E84" w:rsidRDefault="009E28EE" w:rsidP="005E2178">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 xml:space="preserve">The provider needs to review the service booking and either accept or reject it (refer to </w:t>
            </w:r>
            <w:hyperlink w:anchor="_Accept_or_reject" w:history="1">
              <w:r w:rsidRPr="009E5E84">
                <w:rPr>
                  <w:rStyle w:val="Hyperlink"/>
                  <w:rFonts w:ascii="Arial" w:hAnsi="Arial" w:cs="Arial"/>
                </w:rPr>
                <w:t>Accept or reject a new service booking for further details</w:t>
              </w:r>
            </w:hyperlink>
            <w:r w:rsidRPr="009E5E84">
              <w:rPr>
                <w:rFonts w:ascii="Arial" w:hAnsi="Arial" w:cs="Arial"/>
                <w:sz w:val="22"/>
                <w:szCs w:val="22"/>
                <w:lang w:eastAsia="ja-JP"/>
              </w:rPr>
              <w:t>).</w:t>
            </w:r>
          </w:p>
        </w:tc>
      </w:tr>
      <w:tr w:rsidR="001F7492" w:rsidRPr="009E5E84" w14:paraId="6289617B" w14:textId="77777777" w:rsidTr="001F7492">
        <w:tc>
          <w:tcPr>
            <w:tcW w:w="2270" w:type="dxa"/>
            <w:shd w:val="clear" w:color="auto" w:fill="auto"/>
          </w:tcPr>
          <w:p w14:paraId="41ECCDF5" w14:textId="77777777" w:rsidR="009E28EE" w:rsidRPr="009E5E84" w:rsidRDefault="009E28EE" w:rsidP="005E2178">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Review change</w:t>
            </w:r>
          </w:p>
        </w:tc>
        <w:tc>
          <w:tcPr>
            <w:tcW w:w="6285" w:type="dxa"/>
            <w:shd w:val="clear" w:color="auto" w:fill="auto"/>
          </w:tcPr>
          <w:p w14:paraId="34A6153C" w14:textId="76CA1F6B" w:rsidR="009E28EE" w:rsidRPr="009E5E84" w:rsidRDefault="009E28EE" w:rsidP="005E2178">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 xml:space="preserve">The service booking has been modified by the participant or Agency. You need to accept the change to make the service booking active or reject the change to keep the service booking as it was (refer to </w:t>
            </w:r>
            <w:hyperlink w:anchor="_Accept_or_reject" w:history="1">
              <w:r w:rsidR="0022553B" w:rsidRPr="009E5E84">
                <w:rPr>
                  <w:rStyle w:val="Hyperlink"/>
                  <w:rFonts w:ascii="Arial" w:hAnsi="Arial" w:cs="Arial"/>
                </w:rPr>
                <w:t>Accept or reject a new service booking for further details</w:t>
              </w:r>
            </w:hyperlink>
            <w:r w:rsidR="0022553B" w:rsidRPr="009E5E84">
              <w:rPr>
                <w:rFonts w:ascii="Arial" w:hAnsi="Arial" w:cs="Arial"/>
                <w:sz w:val="22"/>
                <w:szCs w:val="22"/>
                <w:lang w:eastAsia="ja-JP"/>
              </w:rPr>
              <w:t>).</w:t>
            </w:r>
          </w:p>
        </w:tc>
      </w:tr>
      <w:tr w:rsidR="001F7492" w:rsidRPr="009E5E84" w14:paraId="071914DB" w14:textId="77777777" w:rsidTr="001F7492">
        <w:tc>
          <w:tcPr>
            <w:tcW w:w="2270" w:type="dxa"/>
            <w:shd w:val="clear" w:color="auto" w:fill="auto"/>
          </w:tcPr>
          <w:p w14:paraId="40CD5EB5" w14:textId="77777777" w:rsidR="00D0567E" w:rsidRPr="009E5E84" w:rsidRDefault="00D0567E" w:rsidP="00882780">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Rejected</w:t>
            </w:r>
          </w:p>
        </w:tc>
        <w:tc>
          <w:tcPr>
            <w:tcW w:w="6285" w:type="dxa"/>
            <w:shd w:val="clear" w:color="auto" w:fill="auto"/>
          </w:tcPr>
          <w:p w14:paraId="21B71122" w14:textId="77777777" w:rsidR="00D0567E" w:rsidRPr="009E5E84" w:rsidRDefault="00D0567E" w:rsidP="00882780">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Either the participant or provider did not accept updates to the service booking. No payment requests can be made against it.</w:t>
            </w:r>
          </w:p>
        </w:tc>
      </w:tr>
      <w:tr w:rsidR="001F7492" w:rsidRPr="009E5E84" w14:paraId="1D3C1331" w14:textId="77777777" w:rsidTr="001F7492">
        <w:tc>
          <w:tcPr>
            <w:tcW w:w="2270" w:type="dxa"/>
            <w:shd w:val="clear" w:color="auto" w:fill="auto"/>
          </w:tcPr>
          <w:p w14:paraId="0C42EE4B" w14:textId="77777777" w:rsidR="00D0567E" w:rsidRPr="009E5E84" w:rsidRDefault="00D0567E" w:rsidP="00882780">
            <w:pPr>
              <w:pStyle w:val="tablelistbullet"/>
              <w:keepLines/>
              <w:numPr>
                <w:ilvl w:val="0"/>
                <w:numId w:val="0"/>
              </w:numPr>
              <w:ind w:left="100" w:right="113"/>
              <w:rPr>
                <w:rFonts w:ascii="Arial" w:hAnsi="Arial" w:cs="Arial"/>
                <w:b/>
                <w:bCs/>
                <w:sz w:val="22"/>
                <w:szCs w:val="22"/>
                <w:lang w:eastAsia="ja-JP"/>
              </w:rPr>
            </w:pPr>
            <w:r w:rsidRPr="009E5E84">
              <w:rPr>
                <w:rFonts w:ascii="Arial" w:hAnsi="Arial" w:cs="Arial"/>
                <w:b/>
                <w:bCs/>
                <w:sz w:val="22"/>
                <w:szCs w:val="22"/>
                <w:lang w:eastAsia="ja-JP"/>
              </w:rPr>
              <w:t>Change awaiting participant review</w:t>
            </w:r>
          </w:p>
        </w:tc>
        <w:tc>
          <w:tcPr>
            <w:tcW w:w="6285" w:type="dxa"/>
            <w:shd w:val="clear" w:color="auto" w:fill="auto"/>
          </w:tcPr>
          <w:p w14:paraId="7EBC6A04" w14:textId="77777777" w:rsidR="00D0567E" w:rsidRPr="009E5E84" w:rsidRDefault="00D0567E" w:rsidP="00882780">
            <w:pPr>
              <w:pStyle w:val="tablelistbullet"/>
              <w:keepLines/>
              <w:numPr>
                <w:ilvl w:val="0"/>
                <w:numId w:val="0"/>
              </w:numPr>
              <w:ind w:right="113"/>
              <w:rPr>
                <w:rFonts w:ascii="Arial" w:hAnsi="Arial" w:cs="Arial"/>
                <w:sz w:val="22"/>
                <w:szCs w:val="22"/>
                <w:lang w:eastAsia="ja-JP"/>
              </w:rPr>
            </w:pPr>
            <w:r w:rsidRPr="009E5E84">
              <w:rPr>
                <w:rFonts w:ascii="Arial" w:hAnsi="Arial" w:cs="Arial"/>
                <w:sz w:val="22"/>
                <w:szCs w:val="22"/>
                <w:lang w:eastAsia="ja-JP"/>
              </w:rPr>
              <w:t xml:space="preserve">The participant needs to review the updated service booking. </w:t>
            </w:r>
            <w:r w:rsidRPr="009E5E84">
              <w:rPr>
                <w:rFonts w:ascii="Arial" w:hAnsi="Arial" w:cs="Arial"/>
                <w:sz w:val="22"/>
                <w:szCs w:val="22"/>
                <w:lang w:eastAsia="ja-JP"/>
              </w:rPr>
              <w:br/>
            </w:r>
            <w:r w:rsidRPr="009E5E84">
              <w:rPr>
                <w:rFonts w:ascii="Arial" w:hAnsi="Arial" w:cs="Arial"/>
                <w:b/>
                <w:sz w:val="22"/>
                <w:szCs w:val="22"/>
                <w:lang w:eastAsia="ja-JP"/>
              </w:rPr>
              <w:t>Please note</w:t>
            </w:r>
            <w:r w:rsidRPr="009E5E84">
              <w:rPr>
                <w:rFonts w:ascii="Arial" w:hAnsi="Arial" w:cs="Arial"/>
                <w:sz w:val="22"/>
                <w:szCs w:val="22"/>
                <w:lang w:eastAsia="ja-JP"/>
              </w:rPr>
              <w:t>: if the participant does not have access to their myplace portal to review the service booking, please contact the Agency.</w:t>
            </w:r>
          </w:p>
        </w:tc>
      </w:tr>
    </w:tbl>
    <w:p w14:paraId="573AB323" w14:textId="50F637E3" w:rsidR="00F1531C" w:rsidRPr="009E5E84" w:rsidRDefault="00F1531C" w:rsidP="00822E6E">
      <w:pPr>
        <w:pStyle w:val="Steps"/>
        <w:numPr>
          <w:ilvl w:val="0"/>
          <w:numId w:val="37"/>
        </w:numPr>
        <w:rPr>
          <w:rStyle w:val="Strong"/>
          <w:rFonts w:ascii="Arial" w:hAnsi="Arial" w:cs="Arial"/>
          <w:b w:val="0"/>
          <w:color w:val="auto"/>
        </w:rPr>
      </w:pPr>
      <w:r w:rsidRPr="009E5E84">
        <w:rPr>
          <w:rStyle w:val="Strong"/>
          <w:rFonts w:ascii="Arial" w:hAnsi="Arial" w:cs="Arial"/>
          <w:b w:val="0"/>
          <w:color w:val="auto"/>
        </w:rPr>
        <w:t>You can then sort the</w:t>
      </w:r>
      <w:r w:rsidR="00B04C48" w:rsidRPr="009E5E84">
        <w:rPr>
          <w:rStyle w:val="Strong"/>
          <w:rFonts w:ascii="Arial" w:hAnsi="Arial" w:cs="Arial"/>
          <w:b w:val="0"/>
          <w:color w:val="auto"/>
        </w:rPr>
        <w:t xml:space="preserve"> list of</w:t>
      </w:r>
      <w:r w:rsidRPr="009E5E84">
        <w:rPr>
          <w:rStyle w:val="Strong"/>
          <w:rFonts w:ascii="Arial" w:hAnsi="Arial" w:cs="Arial"/>
          <w:b w:val="0"/>
          <w:color w:val="auto"/>
        </w:rPr>
        <w:t xml:space="preserve"> </w:t>
      </w:r>
      <w:r w:rsidR="00B04C48" w:rsidRPr="009E5E84">
        <w:rPr>
          <w:rStyle w:val="Strong"/>
          <w:rFonts w:ascii="Arial" w:hAnsi="Arial" w:cs="Arial"/>
          <w:color w:val="7030A0"/>
        </w:rPr>
        <w:t xml:space="preserve">Search Results </w:t>
      </w:r>
      <w:r w:rsidRPr="009E5E84">
        <w:rPr>
          <w:rStyle w:val="Strong"/>
          <w:rFonts w:ascii="Arial" w:hAnsi="Arial" w:cs="Arial"/>
          <w:b w:val="0"/>
          <w:color w:val="auto"/>
        </w:rPr>
        <w:t>by the column titles</w:t>
      </w:r>
      <w:r w:rsidR="00B04C48" w:rsidRPr="009E5E84">
        <w:rPr>
          <w:rStyle w:val="Strong"/>
          <w:rFonts w:ascii="Arial" w:hAnsi="Arial" w:cs="Arial"/>
          <w:b w:val="0"/>
          <w:color w:val="auto"/>
        </w:rPr>
        <w:t>; just make your selection from the options in the</w:t>
      </w:r>
      <w:r w:rsidRPr="009E5E84">
        <w:rPr>
          <w:rStyle w:val="Strong"/>
          <w:rFonts w:ascii="Arial" w:hAnsi="Arial" w:cs="Arial"/>
          <w:b w:val="0"/>
          <w:color w:val="auto"/>
        </w:rPr>
        <w:t xml:space="preserve"> ‘Sort By’ </w:t>
      </w:r>
      <w:r w:rsidR="00B04C48" w:rsidRPr="009E5E84">
        <w:rPr>
          <w:rStyle w:val="Strong"/>
          <w:rFonts w:ascii="Arial" w:hAnsi="Arial" w:cs="Arial"/>
          <w:b w:val="0"/>
          <w:color w:val="auto"/>
        </w:rPr>
        <w:t xml:space="preserve">dropdown </w:t>
      </w:r>
      <w:r w:rsidRPr="009E5E84">
        <w:rPr>
          <w:rStyle w:val="Strong"/>
          <w:rFonts w:ascii="Arial" w:hAnsi="Arial" w:cs="Arial"/>
          <w:b w:val="0"/>
          <w:color w:val="auto"/>
        </w:rPr>
        <w:t>to view all service bookings by</w:t>
      </w:r>
      <w:r w:rsidR="00B04C48" w:rsidRPr="009E5E84">
        <w:rPr>
          <w:rStyle w:val="Strong"/>
          <w:rFonts w:ascii="Arial" w:hAnsi="Arial" w:cs="Arial"/>
          <w:b w:val="0"/>
          <w:color w:val="auto"/>
        </w:rPr>
        <w:t>:</w:t>
      </w:r>
    </w:p>
    <w:p w14:paraId="01F71A76" w14:textId="77777777" w:rsidR="00F1531C" w:rsidRPr="009E5E84" w:rsidRDefault="00F1531C" w:rsidP="00822E6E">
      <w:pPr>
        <w:pStyle w:val="Steps"/>
        <w:numPr>
          <w:ilvl w:val="0"/>
          <w:numId w:val="36"/>
        </w:numPr>
        <w:rPr>
          <w:rStyle w:val="Strong"/>
          <w:rFonts w:ascii="Arial" w:hAnsi="Arial" w:cs="Arial"/>
          <w:b w:val="0"/>
          <w:color w:val="auto"/>
        </w:rPr>
      </w:pPr>
      <w:r w:rsidRPr="009E5E84">
        <w:rPr>
          <w:rStyle w:val="Strong"/>
          <w:rFonts w:ascii="Arial" w:hAnsi="Arial" w:cs="Arial"/>
          <w:b w:val="0"/>
          <w:color w:val="auto"/>
        </w:rPr>
        <w:t>Service Booking Number</w:t>
      </w:r>
    </w:p>
    <w:p w14:paraId="7FBEE50C" w14:textId="77777777" w:rsidR="00F1531C" w:rsidRPr="009E5E84" w:rsidRDefault="00F1531C" w:rsidP="00822E6E">
      <w:pPr>
        <w:pStyle w:val="Steps"/>
        <w:numPr>
          <w:ilvl w:val="0"/>
          <w:numId w:val="36"/>
        </w:numPr>
        <w:rPr>
          <w:rStyle w:val="Strong"/>
          <w:rFonts w:ascii="Arial" w:hAnsi="Arial" w:cs="Arial"/>
          <w:b w:val="0"/>
          <w:color w:val="auto"/>
        </w:rPr>
      </w:pPr>
      <w:r w:rsidRPr="009E5E84">
        <w:rPr>
          <w:rStyle w:val="Strong"/>
          <w:rFonts w:ascii="Arial" w:hAnsi="Arial" w:cs="Arial"/>
          <w:b w:val="0"/>
          <w:color w:val="auto"/>
        </w:rPr>
        <w:t>Service Booking Start Date</w:t>
      </w:r>
    </w:p>
    <w:p w14:paraId="596608CD" w14:textId="77777777" w:rsidR="00F1531C" w:rsidRPr="009E5E84" w:rsidRDefault="00F1531C" w:rsidP="00822E6E">
      <w:pPr>
        <w:pStyle w:val="Steps"/>
        <w:numPr>
          <w:ilvl w:val="0"/>
          <w:numId w:val="36"/>
        </w:numPr>
        <w:rPr>
          <w:rStyle w:val="Strong"/>
          <w:rFonts w:ascii="Arial" w:hAnsi="Arial" w:cs="Arial"/>
          <w:b w:val="0"/>
          <w:color w:val="auto"/>
        </w:rPr>
      </w:pPr>
      <w:r w:rsidRPr="009E5E84">
        <w:rPr>
          <w:rStyle w:val="Strong"/>
          <w:rFonts w:ascii="Arial" w:hAnsi="Arial" w:cs="Arial"/>
          <w:b w:val="0"/>
          <w:color w:val="auto"/>
        </w:rPr>
        <w:t>Service Booking End Date</w:t>
      </w:r>
    </w:p>
    <w:p w14:paraId="3A6C9297" w14:textId="77777777" w:rsidR="00F1531C" w:rsidRPr="009E5E84" w:rsidRDefault="00F1531C" w:rsidP="00822E6E">
      <w:pPr>
        <w:pStyle w:val="Steps"/>
        <w:numPr>
          <w:ilvl w:val="0"/>
          <w:numId w:val="36"/>
        </w:numPr>
        <w:rPr>
          <w:rStyle w:val="Strong"/>
          <w:rFonts w:ascii="Arial" w:hAnsi="Arial" w:cs="Arial"/>
          <w:b w:val="0"/>
          <w:color w:val="auto"/>
        </w:rPr>
      </w:pPr>
      <w:r w:rsidRPr="009E5E84">
        <w:rPr>
          <w:rStyle w:val="Strong"/>
          <w:rFonts w:ascii="Arial" w:hAnsi="Arial" w:cs="Arial"/>
          <w:b w:val="0"/>
          <w:color w:val="auto"/>
        </w:rPr>
        <w:t>Submitted Date</w:t>
      </w:r>
    </w:p>
    <w:p w14:paraId="724076D4" w14:textId="77777777" w:rsidR="00F1531C" w:rsidRPr="009E5E84" w:rsidRDefault="00F1531C" w:rsidP="00822E6E">
      <w:pPr>
        <w:pStyle w:val="Steps"/>
        <w:numPr>
          <w:ilvl w:val="0"/>
          <w:numId w:val="36"/>
        </w:numPr>
        <w:rPr>
          <w:rStyle w:val="Strong"/>
          <w:rFonts w:ascii="Arial" w:hAnsi="Arial" w:cs="Arial"/>
          <w:b w:val="0"/>
          <w:color w:val="auto"/>
        </w:rPr>
      </w:pPr>
      <w:r w:rsidRPr="009E5E84">
        <w:rPr>
          <w:rStyle w:val="Strong"/>
          <w:rFonts w:ascii="Arial" w:hAnsi="Arial" w:cs="Arial"/>
          <w:b w:val="0"/>
          <w:color w:val="auto"/>
        </w:rPr>
        <w:t>Service Booking Status</w:t>
      </w:r>
    </w:p>
    <w:p w14:paraId="5CC60315" w14:textId="1464A917" w:rsidR="00F1531C" w:rsidRPr="009E5E84" w:rsidRDefault="00F1531C" w:rsidP="00822E6E">
      <w:pPr>
        <w:pStyle w:val="Steps"/>
        <w:numPr>
          <w:ilvl w:val="0"/>
          <w:numId w:val="36"/>
        </w:numPr>
        <w:rPr>
          <w:rFonts w:ascii="Arial" w:hAnsi="Arial" w:cs="Arial"/>
        </w:rPr>
      </w:pPr>
      <w:r w:rsidRPr="009E5E84">
        <w:rPr>
          <w:rStyle w:val="Strong"/>
          <w:rFonts w:ascii="Arial" w:hAnsi="Arial" w:cs="Arial"/>
          <w:b w:val="0"/>
          <w:color w:val="auto"/>
        </w:rPr>
        <w:t>Initiated By.</w:t>
      </w:r>
    </w:p>
    <w:p w14:paraId="5313E208" w14:textId="23A36967" w:rsidR="00BB0605" w:rsidRPr="009E5E84" w:rsidRDefault="001F7492" w:rsidP="001F7492">
      <w:pPr>
        <w:pStyle w:val="Steps"/>
        <w:numPr>
          <w:ilvl w:val="0"/>
          <w:numId w:val="0"/>
        </w:numPr>
        <w:ind w:left="142"/>
        <w:rPr>
          <w:rStyle w:val="Strong"/>
          <w:rFonts w:ascii="Arial" w:hAnsi="Arial" w:cs="Arial"/>
          <w:b w:val="0"/>
          <w:color w:val="auto"/>
        </w:rPr>
      </w:pPr>
      <w:r w:rsidRPr="009E5E84">
        <w:rPr>
          <w:rStyle w:val="Strong"/>
          <w:rFonts w:ascii="Arial" w:hAnsi="Arial" w:cs="Arial"/>
          <w:b w:val="0"/>
          <w:noProof/>
          <w:color w:val="auto"/>
        </w:rPr>
        <w:lastRenderedPageBreak/>
        <w:drawing>
          <wp:inline distT="0" distB="0" distL="0" distR="0" wp14:anchorId="050EFCC4" wp14:editId="6AB756E7">
            <wp:extent cx="5657578" cy="3377481"/>
            <wp:effectExtent l="25400" t="25400" r="32385" b="26670"/>
            <wp:docPr id="5679" name="Picture 5679" descr="Screenshot of Find service booking screen" title="Screenshot of Find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snips%20enhanced/64a.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73112" cy="338675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A0BEB51" w14:textId="77777777" w:rsidR="003265E8" w:rsidRPr="009E5E84" w:rsidRDefault="003265E8" w:rsidP="00822E6E">
      <w:pPr>
        <w:pStyle w:val="Steps"/>
        <w:numPr>
          <w:ilvl w:val="0"/>
          <w:numId w:val="37"/>
        </w:numPr>
        <w:ind w:left="567" w:hanging="425"/>
        <w:rPr>
          <w:rFonts w:ascii="Arial" w:hAnsi="Arial" w:cs="Arial"/>
        </w:rPr>
      </w:pPr>
      <w:r w:rsidRPr="009E5E84">
        <w:rPr>
          <w:rFonts w:ascii="Arial" w:hAnsi="Arial" w:cs="Arial"/>
        </w:rPr>
        <w:t xml:space="preserve">Select a </w:t>
      </w:r>
      <w:r w:rsidRPr="009E5E84">
        <w:rPr>
          <w:rStyle w:val="Strong"/>
          <w:rFonts w:ascii="Arial" w:hAnsi="Arial" w:cs="Arial"/>
        </w:rPr>
        <w:t>Service Booking Number</w:t>
      </w:r>
      <w:r w:rsidRPr="009E5E84">
        <w:rPr>
          <w:rFonts w:ascii="Arial" w:hAnsi="Arial" w:cs="Arial"/>
        </w:rPr>
        <w:t xml:space="preserve"> to view details of that booking.</w:t>
      </w:r>
    </w:p>
    <w:p w14:paraId="464F6DA6" w14:textId="43703394" w:rsidR="003265E8" w:rsidRPr="009E5E84" w:rsidRDefault="00C06F87" w:rsidP="003955EA">
      <w:pPr>
        <w:pStyle w:val="BodyText"/>
        <w:ind w:left="142"/>
        <w:rPr>
          <w:rFonts w:ascii="Arial" w:hAnsi="Arial" w:cs="Arial"/>
        </w:rPr>
      </w:pPr>
      <w:r w:rsidRPr="009E5E84">
        <w:rPr>
          <w:rFonts w:ascii="Arial" w:hAnsi="Arial" w:cs="Arial"/>
          <w:noProof/>
        </w:rPr>
        <w:drawing>
          <wp:inline distT="0" distB="0" distL="0" distR="0" wp14:anchorId="77BDF475" wp14:editId="6B47885B">
            <wp:extent cx="5633884" cy="2752899"/>
            <wp:effectExtent l="25400" t="25400" r="30480" b="15875"/>
            <wp:docPr id="5682" name="Picture 5682" descr="Screenshot of Find service booking screen" title="Screenshot of Find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snips%20enhanced/65a.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44490" cy="2758081"/>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1BBE12FE" w14:textId="77777777" w:rsidR="00356E37" w:rsidRPr="009E5E84" w:rsidRDefault="00356E37">
      <w:pPr>
        <w:spacing w:after="200" w:line="276" w:lineRule="auto"/>
        <w:rPr>
          <w:rFonts w:ascii="Arial" w:hAnsi="Arial" w:cs="Arial"/>
          <w:lang w:eastAsia="en-AU"/>
        </w:rPr>
      </w:pPr>
      <w:r w:rsidRPr="009E5E84">
        <w:rPr>
          <w:rFonts w:ascii="Arial" w:hAnsi="Arial" w:cs="Arial"/>
        </w:rPr>
        <w:br w:type="page"/>
      </w:r>
    </w:p>
    <w:p w14:paraId="702E505E" w14:textId="75F6E50D" w:rsidR="003265E8" w:rsidRPr="009E5E84" w:rsidRDefault="003265E8" w:rsidP="00563F31">
      <w:pPr>
        <w:pStyle w:val="Steps"/>
        <w:numPr>
          <w:ilvl w:val="0"/>
          <w:numId w:val="0"/>
        </w:numPr>
        <w:ind w:left="360" w:hanging="218"/>
        <w:rPr>
          <w:rFonts w:ascii="Arial" w:hAnsi="Arial" w:cs="Arial"/>
        </w:rPr>
      </w:pPr>
      <w:r w:rsidRPr="009E5E84">
        <w:rPr>
          <w:rFonts w:ascii="Arial" w:hAnsi="Arial" w:cs="Arial"/>
        </w:rPr>
        <w:lastRenderedPageBreak/>
        <w:t xml:space="preserve">The details of the </w:t>
      </w:r>
      <w:r w:rsidR="00D12285" w:rsidRPr="009E5E84">
        <w:rPr>
          <w:rStyle w:val="Strong"/>
          <w:rFonts w:ascii="Arial" w:hAnsi="Arial" w:cs="Arial"/>
          <w:b w:val="0"/>
          <w:color w:val="auto"/>
        </w:rPr>
        <w:t>s</w:t>
      </w:r>
      <w:r w:rsidRPr="009E5E84">
        <w:rPr>
          <w:rStyle w:val="Strong"/>
          <w:rFonts w:ascii="Arial" w:hAnsi="Arial" w:cs="Arial"/>
          <w:b w:val="0"/>
          <w:color w:val="auto"/>
        </w:rPr>
        <w:t xml:space="preserve">ervice </w:t>
      </w:r>
      <w:r w:rsidR="00D12285" w:rsidRPr="009E5E84">
        <w:rPr>
          <w:rStyle w:val="Strong"/>
          <w:rFonts w:ascii="Arial" w:hAnsi="Arial" w:cs="Arial"/>
          <w:b w:val="0"/>
          <w:color w:val="auto"/>
        </w:rPr>
        <w:t>b</w:t>
      </w:r>
      <w:r w:rsidRPr="009E5E84">
        <w:rPr>
          <w:rStyle w:val="Strong"/>
          <w:rFonts w:ascii="Arial" w:hAnsi="Arial" w:cs="Arial"/>
          <w:b w:val="0"/>
          <w:color w:val="auto"/>
        </w:rPr>
        <w:t>ooking</w:t>
      </w:r>
      <w:r w:rsidRPr="009E5E84">
        <w:rPr>
          <w:rFonts w:ascii="Arial" w:hAnsi="Arial" w:cs="Arial"/>
        </w:rPr>
        <w:t xml:space="preserve"> display. </w:t>
      </w:r>
    </w:p>
    <w:p w14:paraId="6F03D80B" w14:textId="26F78BEC" w:rsidR="0063626A" w:rsidRPr="009E5E84" w:rsidRDefault="003265E8" w:rsidP="00822E6E">
      <w:pPr>
        <w:pStyle w:val="Steps"/>
        <w:numPr>
          <w:ilvl w:val="0"/>
          <w:numId w:val="37"/>
        </w:numPr>
        <w:ind w:left="567" w:hanging="425"/>
        <w:rPr>
          <w:rFonts w:ascii="Arial" w:hAnsi="Arial" w:cs="Arial"/>
        </w:rPr>
      </w:pPr>
      <w:r w:rsidRPr="009E5E84">
        <w:rPr>
          <w:rFonts w:ascii="Arial" w:hAnsi="Arial" w:cs="Arial"/>
        </w:rPr>
        <w:t xml:space="preserve">Select </w:t>
      </w:r>
      <w:r w:rsidRPr="009E5E84">
        <w:rPr>
          <w:rStyle w:val="Strong"/>
          <w:rFonts w:ascii="Arial" w:hAnsi="Arial" w:cs="Arial"/>
          <w:bCs w:val="0"/>
        </w:rPr>
        <w:t>Back</w:t>
      </w:r>
      <w:r w:rsidRPr="009E5E84">
        <w:rPr>
          <w:rFonts w:ascii="Arial" w:hAnsi="Arial" w:cs="Arial"/>
        </w:rPr>
        <w:t xml:space="preserve"> to return to the previous page.</w:t>
      </w:r>
    </w:p>
    <w:p w14:paraId="01840BB2" w14:textId="30246E60" w:rsidR="006B09F3" w:rsidRPr="009E5E84" w:rsidRDefault="00563F31" w:rsidP="00AC28DB">
      <w:pPr>
        <w:pStyle w:val="BodyText"/>
        <w:rPr>
          <w:rFonts w:ascii="Arial" w:hAnsi="Arial" w:cs="Arial"/>
        </w:rPr>
      </w:pPr>
      <w:bookmarkStart w:id="96" w:name="_Accept_or_reject"/>
      <w:bookmarkStart w:id="97" w:name="_Ref519004046"/>
      <w:bookmarkStart w:id="98" w:name="_Toc510526956"/>
      <w:bookmarkEnd w:id="96"/>
      <w:r w:rsidRPr="009E5E84">
        <w:rPr>
          <w:rFonts w:ascii="Arial" w:hAnsi="Arial" w:cs="Arial"/>
          <w:noProof/>
        </w:rPr>
        <w:drawing>
          <wp:inline distT="0" distB="0" distL="0" distR="0" wp14:anchorId="00AB1891" wp14:editId="7CA79C44">
            <wp:extent cx="5740798" cy="4162811"/>
            <wp:effectExtent l="25400" t="25400" r="25400" b="28575"/>
            <wp:docPr id="5684" name="Picture 5684"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 name="65b.jpg"/>
                    <pic:cNvPicPr/>
                  </pic:nvPicPr>
                  <pic:blipFill>
                    <a:blip r:embed="rId120">
                      <a:extLst>
                        <a:ext uri="{28A0092B-C50C-407E-A947-70E740481C1C}">
                          <a14:useLocalDpi xmlns:a14="http://schemas.microsoft.com/office/drawing/2010/main" val="0"/>
                        </a:ext>
                      </a:extLst>
                    </a:blip>
                    <a:stretch>
                      <a:fillRect/>
                    </a:stretch>
                  </pic:blipFill>
                  <pic:spPr>
                    <a:xfrm>
                      <a:off x="0" y="0"/>
                      <a:ext cx="5767108" cy="4181889"/>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r w:rsidR="00407C99" w:rsidRPr="009E5E84">
        <w:rPr>
          <w:rFonts w:ascii="Arial" w:hAnsi="Arial" w:cs="Arial"/>
        </w:rPr>
        <w:br w:type="page"/>
      </w:r>
      <w:r w:rsidR="002F6434" w:rsidRPr="009E5E84">
        <w:rPr>
          <w:rStyle w:val="Heading3Char"/>
          <w:rFonts w:cs="Arial"/>
        </w:rPr>
        <w:lastRenderedPageBreak/>
        <w:t>A</w:t>
      </w:r>
      <w:r w:rsidR="007A6E80" w:rsidRPr="009E5E84">
        <w:rPr>
          <w:rStyle w:val="Heading3Char"/>
          <w:rFonts w:cs="Arial"/>
        </w:rPr>
        <w:t>ccept or r</w:t>
      </w:r>
      <w:r w:rsidR="002F6434" w:rsidRPr="009E5E84">
        <w:rPr>
          <w:rStyle w:val="Heading3Char"/>
          <w:rFonts w:cs="Arial"/>
        </w:rPr>
        <w:t xml:space="preserve">eject a </w:t>
      </w:r>
      <w:r w:rsidR="00D12285" w:rsidRPr="009E5E84">
        <w:rPr>
          <w:rStyle w:val="Heading3Char"/>
          <w:rFonts w:cs="Arial"/>
        </w:rPr>
        <w:t>n</w:t>
      </w:r>
      <w:r w:rsidR="002F6434" w:rsidRPr="009E5E84">
        <w:rPr>
          <w:rStyle w:val="Heading3Char"/>
          <w:rFonts w:cs="Arial"/>
        </w:rPr>
        <w:t xml:space="preserve">ew </w:t>
      </w:r>
      <w:r w:rsidR="00D12285" w:rsidRPr="009E5E84">
        <w:rPr>
          <w:rStyle w:val="Heading3Char"/>
          <w:rFonts w:cs="Arial"/>
        </w:rPr>
        <w:t>s</w:t>
      </w:r>
      <w:r w:rsidR="002F6434" w:rsidRPr="009E5E84">
        <w:rPr>
          <w:rStyle w:val="Heading3Char"/>
          <w:rFonts w:cs="Arial"/>
        </w:rPr>
        <w:t xml:space="preserve">ervice </w:t>
      </w:r>
      <w:r w:rsidR="00D12285" w:rsidRPr="009E5E84">
        <w:rPr>
          <w:rStyle w:val="Heading3Char"/>
          <w:rFonts w:cs="Arial"/>
        </w:rPr>
        <w:t>b</w:t>
      </w:r>
      <w:r w:rsidR="002F6434" w:rsidRPr="009E5E84">
        <w:rPr>
          <w:rStyle w:val="Heading3Char"/>
          <w:rFonts w:cs="Arial"/>
        </w:rPr>
        <w:t>oo</w:t>
      </w:r>
      <w:bookmarkEnd w:id="97"/>
      <w:r w:rsidR="006B09F3" w:rsidRPr="009E5E84">
        <w:rPr>
          <w:rStyle w:val="Heading3Char"/>
          <w:rFonts w:cs="Arial"/>
        </w:rPr>
        <w:t>king</w:t>
      </w:r>
    </w:p>
    <w:p w14:paraId="41C15C25" w14:textId="125DF041" w:rsidR="006B09F3" w:rsidRPr="009E5E84" w:rsidRDefault="006B09F3" w:rsidP="00C05706">
      <w:pPr>
        <w:rPr>
          <w:rFonts w:ascii="Arial" w:hAnsi="Arial" w:cs="Arial"/>
        </w:rPr>
      </w:pPr>
      <w:r w:rsidRPr="009E5E84">
        <w:rPr>
          <w:rFonts w:ascii="Arial" w:hAnsi="Arial" w:cs="Arial"/>
        </w:rPr>
        <w:t xml:space="preserve">New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 xml:space="preserve">ookings will have a status of </w:t>
      </w:r>
      <w:r w:rsidR="00757E88" w:rsidRPr="009E5E84">
        <w:rPr>
          <w:rFonts w:ascii="Arial" w:hAnsi="Arial" w:cs="Arial"/>
        </w:rPr>
        <w:t>‘</w:t>
      </w:r>
      <w:r w:rsidRPr="009E5E84">
        <w:rPr>
          <w:rFonts w:ascii="Arial" w:hAnsi="Arial" w:cs="Arial"/>
        </w:rPr>
        <w:t xml:space="preserve">Awaiting </w:t>
      </w:r>
      <w:r w:rsidR="00757E88" w:rsidRPr="009E5E84">
        <w:rPr>
          <w:rFonts w:ascii="Arial" w:hAnsi="Arial" w:cs="Arial"/>
        </w:rPr>
        <w:t>R</w:t>
      </w:r>
      <w:r w:rsidRPr="009E5E84">
        <w:rPr>
          <w:rFonts w:ascii="Arial" w:hAnsi="Arial" w:cs="Arial"/>
        </w:rPr>
        <w:t>eview</w:t>
      </w:r>
      <w:r w:rsidR="00757E88" w:rsidRPr="009E5E84">
        <w:rPr>
          <w:rFonts w:ascii="Arial" w:hAnsi="Arial" w:cs="Arial"/>
        </w:rPr>
        <w:t xml:space="preserve">’ </w:t>
      </w:r>
      <w:r w:rsidRPr="009E5E84">
        <w:rPr>
          <w:rFonts w:ascii="Arial" w:hAnsi="Arial" w:cs="Arial"/>
        </w:rPr>
        <w:t xml:space="preserve">and will need to be accepted </w:t>
      </w:r>
      <w:r w:rsidR="00D73875" w:rsidRPr="009E5E84">
        <w:rPr>
          <w:rFonts w:ascii="Arial" w:hAnsi="Arial" w:cs="Arial"/>
        </w:rPr>
        <w:t>to become active and enable service delivery and payment</w:t>
      </w:r>
      <w:r w:rsidRPr="009E5E84">
        <w:rPr>
          <w:rFonts w:ascii="Arial" w:hAnsi="Arial" w:cs="Arial"/>
        </w:rPr>
        <w:t>.</w:t>
      </w:r>
    </w:p>
    <w:p w14:paraId="31F8BEED" w14:textId="1DA4E6AC" w:rsidR="009657E3" w:rsidRPr="009E5E84" w:rsidRDefault="00757E88" w:rsidP="00822E6E">
      <w:pPr>
        <w:pStyle w:val="Steps"/>
        <w:numPr>
          <w:ilvl w:val="0"/>
          <w:numId w:val="49"/>
        </w:numPr>
        <w:ind w:left="426" w:hanging="426"/>
        <w:rPr>
          <w:rFonts w:ascii="Arial" w:hAnsi="Arial" w:cs="Arial"/>
        </w:rPr>
      </w:pPr>
      <w:r w:rsidRPr="009E5E84">
        <w:rPr>
          <w:rFonts w:ascii="Arial" w:hAnsi="Arial" w:cs="Arial"/>
        </w:rPr>
        <w:t>Select the</w:t>
      </w:r>
      <w:r w:rsidRPr="009E5E84">
        <w:rPr>
          <w:rFonts w:ascii="Arial" w:hAnsi="Arial" w:cs="Arial"/>
          <w:b/>
        </w:rPr>
        <w:t xml:space="preserve"> </w:t>
      </w:r>
      <w:r w:rsidRPr="009E5E84">
        <w:rPr>
          <w:rStyle w:val="Hyperlink"/>
          <w:rFonts w:ascii="Arial" w:hAnsi="Arial" w:cs="Arial"/>
          <w:b/>
          <w:color w:val="6B2976"/>
          <w:u w:val="none"/>
        </w:rPr>
        <w:t>View Service Bookings</w:t>
      </w:r>
      <w:r w:rsidR="00E27CEF" w:rsidRPr="009E5E84">
        <w:rPr>
          <w:rFonts w:ascii="Arial" w:hAnsi="Arial" w:cs="Arial"/>
        </w:rPr>
        <w:t xml:space="preserve"> tile and expand the </w:t>
      </w:r>
      <w:r w:rsidR="00E27CEF" w:rsidRPr="009E5E84">
        <w:rPr>
          <w:rStyle w:val="Hyperlink"/>
          <w:rFonts w:ascii="Arial" w:hAnsi="Arial" w:cs="Arial"/>
          <w:b/>
          <w:color w:val="6B2976"/>
          <w:u w:val="none"/>
        </w:rPr>
        <w:t xml:space="preserve">Refine Search </w:t>
      </w:r>
      <w:r w:rsidR="00E27CEF" w:rsidRPr="009E5E84">
        <w:rPr>
          <w:rFonts w:ascii="Arial" w:hAnsi="Arial" w:cs="Arial"/>
        </w:rPr>
        <w:t xml:space="preserve">dropdown. </w:t>
      </w:r>
    </w:p>
    <w:p w14:paraId="5A320DA7" w14:textId="3ADEEB48" w:rsidR="00C05706" w:rsidRPr="009E5E84" w:rsidRDefault="00C05706" w:rsidP="00C05706">
      <w:pPr>
        <w:rPr>
          <w:rFonts w:ascii="Arial" w:hAnsi="Arial" w:cs="Arial"/>
        </w:rPr>
      </w:pPr>
      <w:r w:rsidRPr="009E5E84">
        <w:rPr>
          <w:rFonts w:ascii="Arial" w:hAnsi="Arial" w:cs="Arial"/>
          <w:noProof/>
          <w:lang w:eastAsia="en-AU"/>
        </w:rPr>
        <w:drawing>
          <wp:inline distT="0" distB="0" distL="0" distR="0" wp14:anchorId="577B892B" wp14:editId="034D454D">
            <wp:extent cx="5736938" cy="2753425"/>
            <wp:effectExtent l="25400" t="25400" r="29210" b="15240"/>
            <wp:docPr id="5686" name="Picture 5686"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6" name="66a.jpg"/>
                    <pic:cNvPicPr/>
                  </pic:nvPicPr>
                  <pic:blipFill>
                    <a:blip r:embed="rId121">
                      <a:extLst>
                        <a:ext uri="{28A0092B-C50C-407E-A947-70E740481C1C}">
                          <a14:useLocalDpi xmlns:a14="http://schemas.microsoft.com/office/drawing/2010/main" val="0"/>
                        </a:ext>
                      </a:extLst>
                    </a:blip>
                    <a:stretch>
                      <a:fillRect/>
                    </a:stretch>
                  </pic:blipFill>
                  <pic:spPr>
                    <a:xfrm>
                      <a:off x="0" y="0"/>
                      <a:ext cx="5743831" cy="2756733"/>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14F4F4C3" w14:textId="77777777" w:rsidR="00C05706" w:rsidRPr="009E5E84" w:rsidRDefault="00C05706" w:rsidP="00C05706">
      <w:pPr>
        <w:rPr>
          <w:rFonts w:ascii="Arial" w:hAnsi="Arial" w:cs="Arial"/>
        </w:rPr>
      </w:pPr>
    </w:p>
    <w:p w14:paraId="2CF0CB2E" w14:textId="77777777" w:rsidR="00C05706" w:rsidRPr="009E5E84" w:rsidRDefault="00C05706" w:rsidP="00822E6E">
      <w:pPr>
        <w:pStyle w:val="ListParagraph"/>
        <w:numPr>
          <w:ilvl w:val="0"/>
          <w:numId w:val="49"/>
        </w:numPr>
        <w:spacing w:after="200" w:line="276" w:lineRule="auto"/>
        <w:rPr>
          <w:rFonts w:ascii="Arial" w:hAnsi="Arial" w:cs="Arial"/>
          <w:lang w:eastAsia="en-AU"/>
        </w:rPr>
      </w:pPr>
      <w:r w:rsidRPr="009E5E84">
        <w:rPr>
          <w:rFonts w:ascii="Arial" w:hAnsi="Arial" w:cs="Arial"/>
        </w:rPr>
        <w:t xml:space="preserve">Click on the </w:t>
      </w:r>
      <w:r w:rsidRPr="009E5E84">
        <w:rPr>
          <w:rStyle w:val="Strong"/>
          <w:rFonts w:ascii="Arial" w:hAnsi="Arial" w:cs="Arial"/>
        </w:rPr>
        <w:t>Status</w:t>
      </w:r>
      <w:r w:rsidRPr="009E5E84">
        <w:rPr>
          <w:rFonts w:ascii="Arial" w:hAnsi="Arial" w:cs="Arial"/>
        </w:rPr>
        <w:t xml:space="preserve"> dropdown and select ‘Awaiting Review’; then click the </w:t>
      </w:r>
      <w:r w:rsidRPr="009E5E84">
        <w:rPr>
          <w:rStyle w:val="Hyperlink"/>
          <w:rFonts w:ascii="Arial" w:hAnsi="Arial" w:cs="Arial"/>
          <w:b/>
          <w:color w:val="6B2976"/>
          <w:u w:val="none"/>
        </w:rPr>
        <w:t xml:space="preserve">Search </w:t>
      </w:r>
      <w:r w:rsidRPr="009E5E84">
        <w:rPr>
          <w:rFonts w:ascii="Arial" w:hAnsi="Arial" w:cs="Arial"/>
        </w:rPr>
        <w:t>button to display new service bookings awaiting review.</w:t>
      </w:r>
    </w:p>
    <w:p w14:paraId="383863DC" w14:textId="541CA491" w:rsidR="00C05706" w:rsidRPr="009E5E84" w:rsidRDefault="00C05706" w:rsidP="00C05706">
      <w:pPr>
        <w:spacing w:after="200" w:line="276" w:lineRule="auto"/>
        <w:rPr>
          <w:rFonts w:ascii="Arial" w:hAnsi="Arial" w:cs="Arial"/>
          <w:lang w:eastAsia="en-AU"/>
        </w:rPr>
      </w:pPr>
      <w:r w:rsidRPr="009E5E84">
        <w:rPr>
          <w:rFonts w:ascii="Arial" w:hAnsi="Arial" w:cs="Arial"/>
          <w:noProof/>
          <w:lang w:eastAsia="en-AU"/>
        </w:rPr>
        <w:drawing>
          <wp:inline distT="0" distB="0" distL="0" distR="0" wp14:anchorId="69E227FD" wp14:editId="39DE649A">
            <wp:extent cx="5722620" cy="3401695"/>
            <wp:effectExtent l="25400" t="25400" r="17780" b="27305"/>
            <wp:docPr id="5687" name="Picture 5687" descr="Screenshot of Find service booking screen" title="Screenshot of Find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snips%20enhanced/66b.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22620" cy="340169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9BF7B68" w14:textId="16AA4723" w:rsidR="00DF50DA" w:rsidRPr="009E5E84" w:rsidRDefault="00DF50DA" w:rsidP="00822E6E">
      <w:pPr>
        <w:pStyle w:val="ListParagraph"/>
        <w:numPr>
          <w:ilvl w:val="0"/>
          <w:numId w:val="49"/>
        </w:numPr>
        <w:spacing w:after="200" w:line="276" w:lineRule="auto"/>
        <w:rPr>
          <w:rFonts w:ascii="Arial" w:hAnsi="Arial" w:cs="Arial"/>
          <w:lang w:eastAsia="en-AU"/>
        </w:rPr>
      </w:pPr>
      <w:r w:rsidRPr="009E5E84">
        <w:rPr>
          <w:rFonts w:ascii="Arial" w:hAnsi="Arial" w:cs="Arial"/>
        </w:rPr>
        <w:br w:type="page"/>
      </w:r>
    </w:p>
    <w:p w14:paraId="51EE1999" w14:textId="7F458342" w:rsidR="00AD1D8B" w:rsidRPr="009E5E84" w:rsidRDefault="00AD1D8B" w:rsidP="00AE510F">
      <w:pPr>
        <w:pStyle w:val="Steps"/>
        <w:numPr>
          <w:ilvl w:val="0"/>
          <w:numId w:val="61"/>
        </w:numPr>
        <w:ind w:left="426" w:hanging="426"/>
        <w:rPr>
          <w:rFonts w:ascii="Arial" w:hAnsi="Arial" w:cs="Arial"/>
        </w:rPr>
      </w:pPr>
      <w:r w:rsidRPr="009E5E84">
        <w:rPr>
          <w:rFonts w:ascii="Arial" w:hAnsi="Arial" w:cs="Arial"/>
        </w:rPr>
        <w:lastRenderedPageBreak/>
        <w:t xml:space="preserve">Select a </w:t>
      </w:r>
      <w:r w:rsidRPr="009E5E84">
        <w:rPr>
          <w:rStyle w:val="Strong"/>
          <w:rFonts w:ascii="Arial" w:hAnsi="Arial" w:cs="Arial"/>
        </w:rPr>
        <w:t>Service Booking Number</w:t>
      </w:r>
      <w:r w:rsidRPr="009E5E84">
        <w:rPr>
          <w:rFonts w:ascii="Arial" w:hAnsi="Arial" w:cs="Arial"/>
        </w:rPr>
        <w:t xml:space="preserve"> to view details of that booking.</w:t>
      </w:r>
    </w:p>
    <w:p w14:paraId="00549587" w14:textId="73032270" w:rsidR="00C05706" w:rsidRPr="009E5E84" w:rsidRDefault="00DC4466" w:rsidP="00C05706">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A4D2390" wp14:editId="07AE4F81">
            <wp:extent cx="5736938" cy="5791018"/>
            <wp:effectExtent l="25400" t="25400" r="29210" b="26035"/>
            <wp:docPr id="5689" name="Picture 5689" descr="Screenshot of Find service booking screen" title="Screenshot of Find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 name="67.jpg"/>
                    <pic:cNvPicPr/>
                  </pic:nvPicPr>
                  <pic:blipFill>
                    <a:blip r:embed="rId123">
                      <a:extLst>
                        <a:ext uri="{28A0092B-C50C-407E-A947-70E740481C1C}">
                          <a14:useLocalDpi xmlns:a14="http://schemas.microsoft.com/office/drawing/2010/main" val="0"/>
                        </a:ext>
                      </a:extLst>
                    </a:blip>
                    <a:stretch>
                      <a:fillRect/>
                    </a:stretch>
                  </pic:blipFill>
                  <pic:spPr>
                    <a:xfrm>
                      <a:off x="0" y="0"/>
                      <a:ext cx="5749647" cy="5803847"/>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D99440B" w14:textId="77777777" w:rsidR="00DF50DA" w:rsidRPr="009E5E84" w:rsidRDefault="00DF50DA">
      <w:pPr>
        <w:spacing w:after="200" w:line="276" w:lineRule="auto"/>
        <w:rPr>
          <w:rFonts w:ascii="Arial" w:hAnsi="Arial" w:cs="Arial"/>
          <w:lang w:eastAsia="en-AU"/>
        </w:rPr>
      </w:pPr>
      <w:r w:rsidRPr="009E5E84">
        <w:rPr>
          <w:rFonts w:ascii="Arial" w:hAnsi="Arial" w:cs="Arial"/>
        </w:rPr>
        <w:br w:type="page"/>
      </w:r>
    </w:p>
    <w:p w14:paraId="4BD40F1F" w14:textId="2E339B75" w:rsidR="001C5C78" w:rsidRPr="009E5E84" w:rsidRDefault="001C5C78" w:rsidP="00AE510F">
      <w:pPr>
        <w:pStyle w:val="Steps"/>
        <w:numPr>
          <w:ilvl w:val="0"/>
          <w:numId w:val="61"/>
        </w:numPr>
        <w:ind w:left="284" w:hanging="284"/>
        <w:rPr>
          <w:rFonts w:ascii="Arial" w:hAnsi="Arial" w:cs="Arial"/>
        </w:rPr>
      </w:pPr>
      <w:r w:rsidRPr="009E5E84">
        <w:rPr>
          <w:rFonts w:ascii="Arial" w:hAnsi="Arial" w:cs="Arial"/>
        </w:rPr>
        <w:lastRenderedPageBreak/>
        <w:t>Review the service booking</w:t>
      </w:r>
      <w:r w:rsidR="00FF369C" w:rsidRPr="009E5E84">
        <w:rPr>
          <w:rFonts w:ascii="Arial" w:hAnsi="Arial" w:cs="Arial"/>
        </w:rPr>
        <w:t xml:space="preserve">. If you decide to accept the </w:t>
      </w:r>
      <w:r w:rsidR="00D12285" w:rsidRPr="009E5E84">
        <w:rPr>
          <w:rFonts w:ascii="Arial" w:hAnsi="Arial" w:cs="Arial"/>
        </w:rPr>
        <w:t>s</w:t>
      </w:r>
      <w:r w:rsidR="00FF369C" w:rsidRPr="009E5E84">
        <w:rPr>
          <w:rFonts w:ascii="Arial" w:hAnsi="Arial" w:cs="Arial"/>
        </w:rPr>
        <w:t xml:space="preserve">ervice </w:t>
      </w:r>
      <w:r w:rsidR="00D12285" w:rsidRPr="009E5E84">
        <w:rPr>
          <w:rFonts w:ascii="Arial" w:hAnsi="Arial" w:cs="Arial"/>
        </w:rPr>
        <w:t>b</w:t>
      </w:r>
      <w:r w:rsidR="00FF369C" w:rsidRPr="009E5E84">
        <w:rPr>
          <w:rFonts w:ascii="Arial" w:hAnsi="Arial" w:cs="Arial"/>
        </w:rPr>
        <w:t xml:space="preserve">ooking, </w:t>
      </w:r>
      <w:r w:rsidRPr="009E5E84">
        <w:rPr>
          <w:rFonts w:ascii="Arial" w:hAnsi="Arial" w:cs="Arial"/>
        </w:rPr>
        <w:t>select</w:t>
      </w:r>
      <w:r w:rsidR="004B4086" w:rsidRPr="009E5E84">
        <w:rPr>
          <w:rFonts w:ascii="Arial" w:hAnsi="Arial" w:cs="Arial"/>
        </w:rPr>
        <w:t xml:space="preserve"> ‘Accept’</w:t>
      </w:r>
      <w:r w:rsidRPr="009E5E84">
        <w:rPr>
          <w:rFonts w:ascii="Arial" w:hAnsi="Arial" w:cs="Arial"/>
        </w:rPr>
        <w:t xml:space="preserve"> </w:t>
      </w:r>
      <w:r w:rsidR="004B4086" w:rsidRPr="009E5E84">
        <w:rPr>
          <w:rFonts w:ascii="Arial" w:hAnsi="Arial" w:cs="Arial"/>
        </w:rPr>
        <w:t xml:space="preserve">from the </w:t>
      </w:r>
      <w:r w:rsidR="004B4086" w:rsidRPr="009E5E84">
        <w:rPr>
          <w:rStyle w:val="Strong"/>
          <w:rFonts w:ascii="Arial" w:hAnsi="Arial" w:cs="Arial"/>
        </w:rPr>
        <w:t>Decision</w:t>
      </w:r>
      <w:r w:rsidR="004B4086" w:rsidRPr="009E5E84">
        <w:rPr>
          <w:rFonts w:ascii="Arial" w:hAnsi="Arial" w:cs="Arial"/>
        </w:rPr>
        <w:t xml:space="preserve"> dropdown under </w:t>
      </w:r>
      <w:r w:rsidR="004B4086" w:rsidRPr="009E5E84">
        <w:rPr>
          <w:rStyle w:val="Strong"/>
          <w:rFonts w:ascii="Arial" w:hAnsi="Arial" w:cs="Arial"/>
        </w:rPr>
        <w:t xml:space="preserve">Record Review Decision </w:t>
      </w:r>
      <w:r w:rsidR="004B4086" w:rsidRPr="009E5E84">
        <w:rPr>
          <w:rFonts w:ascii="Arial" w:hAnsi="Arial" w:cs="Arial"/>
        </w:rPr>
        <w:t>and se</w:t>
      </w:r>
      <w:r w:rsidR="00FF369C" w:rsidRPr="009E5E84">
        <w:rPr>
          <w:rFonts w:ascii="Arial" w:hAnsi="Arial" w:cs="Arial"/>
        </w:rPr>
        <w:t>lect</w:t>
      </w:r>
      <w:r w:rsidRPr="009E5E84">
        <w:rPr>
          <w:rFonts w:ascii="Arial" w:hAnsi="Arial" w:cs="Arial"/>
        </w:rPr>
        <w:t xml:space="preserve"> </w:t>
      </w:r>
      <w:r w:rsidR="00FF369C" w:rsidRPr="009E5E84">
        <w:rPr>
          <w:rStyle w:val="Strong"/>
          <w:rFonts w:ascii="Arial" w:hAnsi="Arial" w:cs="Arial"/>
        </w:rPr>
        <w:t>Submit</w:t>
      </w:r>
      <w:r w:rsidRPr="009E5E84">
        <w:rPr>
          <w:rFonts w:ascii="Arial" w:hAnsi="Arial" w:cs="Arial"/>
        </w:rPr>
        <w:t>.</w:t>
      </w:r>
    </w:p>
    <w:p w14:paraId="2154E9C9" w14:textId="37786706" w:rsidR="001C5C78" w:rsidRPr="009E5E84" w:rsidRDefault="002F09E9" w:rsidP="002F09E9">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21151EBC" wp14:editId="507C910C">
            <wp:extent cx="5736938" cy="5696663"/>
            <wp:effectExtent l="25400" t="25400" r="29210" b="18415"/>
            <wp:docPr id="5690" name="Picture 5690" descr="Screenshot of Find service booking screen" title="Screenshot of Find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 name="68a.jpg"/>
                    <pic:cNvPicPr/>
                  </pic:nvPicPr>
                  <pic:blipFill>
                    <a:blip r:embed="rId124">
                      <a:extLst>
                        <a:ext uri="{28A0092B-C50C-407E-A947-70E740481C1C}">
                          <a14:useLocalDpi xmlns:a14="http://schemas.microsoft.com/office/drawing/2010/main" val="0"/>
                        </a:ext>
                      </a:extLst>
                    </a:blip>
                    <a:stretch>
                      <a:fillRect/>
                    </a:stretch>
                  </pic:blipFill>
                  <pic:spPr>
                    <a:xfrm>
                      <a:off x="0" y="0"/>
                      <a:ext cx="5747304" cy="5706956"/>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1998F79" w14:textId="77777777" w:rsidR="00DF50DA" w:rsidRPr="009E5E84" w:rsidRDefault="00DF50DA">
      <w:pPr>
        <w:spacing w:after="200" w:line="276" w:lineRule="auto"/>
        <w:rPr>
          <w:rFonts w:ascii="Arial" w:hAnsi="Arial" w:cs="Arial"/>
          <w:lang w:eastAsia="en-AU"/>
        </w:rPr>
      </w:pPr>
      <w:r w:rsidRPr="009E5E84">
        <w:rPr>
          <w:rFonts w:ascii="Arial" w:hAnsi="Arial" w:cs="Arial"/>
        </w:rPr>
        <w:br w:type="page"/>
      </w:r>
    </w:p>
    <w:p w14:paraId="0B21EB6E" w14:textId="00E3D34F" w:rsidR="001C5C78" w:rsidRPr="009E5E84" w:rsidRDefault="00FF369C" w:rsidP="00AE510F">
      <w:pPr>
        <w:pStyle w:val="Steps"/>
        <w:numPr>
          <w:ilvl w:val="0"/>
          <w:numId w:val="61"/>
        </w:numPr>
        <w:ind w:left="426" w:hanging="426"/>
        <w:rPr>
          <w:rFonts w:ascii="Arial" w:hAnsi="Arial" w:cs="Arial"/>
        </w:rPr>
      </w:pPr>
      <w:r w:rsidRPr="009E5E84">
        <w:rPr>
          <w:rFonts w:ascii="Arial" w:hAnsi="Arial" w:cs="Arial"/>
        </w:rPr>
        <w:lastRenderedPageBreak/>
        <w:t xml:space="preserve">If you decide to reject the </w:t>
      </w:r>
      <w:r w:rsidR="00D12285" w:rsidRPr="009E5E84">
        <w:rPr>
          <w:rFonts w:ascii="Arial" w:hAnsi="Arial" w:cs="Arial"/>
        </w:rPr>
        <w:t>s</w:t>
      </w:r>
      <w:r w:rsidRPr="009E5E84">
        <w:rPr>
          <w:rFonts w:ascii="Arial" w:hAnsi="Arial" w:cs="Arial"/>
        </w:rPr>
        <w:t xml:space="preserve">ervice booking, select a </w:t>
      </w:r>
      <w:r w:rsidRPr="009E5E84">
        <w:rPr>
          <w:rStyle w:val="Strong"/>
          <w:rFonts w:ascii="Arial" w:hAnsi="Arial" w:cs="Arial"/>
        </w:rPr>
        <w:t xml:space="preserve">Reason for </w:t>
      </w:r>
      <w:r w:rsidR="004B4086" w:rsidRPr="009E5E84">
        <w:rPr>
          <w:rStyle w:val="Strong"/>
          <w:rFonts w:ascii="Arial" w:hAnsi="Arial" w:cs="Arial"/>
        </w:rPr>
        <w:t>Rejection</w:t>
      </w:r>
      <w:r w:rsidR="004B4086" w:rsidRPr="009E5E84">
        <w:rPr>
          <w:rFonts w:ascii="Arial" w:hAnsi="Arial" w:cs="Arial"/>
        </w:rPr>
        <w:t xml:space="preserve"> </w:t>
      </w:r>
      <w:r w:rsidRPr="009E5E84">
        <w:rPr>
          <w:rFonts w:ascii="Arial" w:hAnsi="Arial" w:cs="Arial"/>
        </w:rPr>
        <w:t xml:space="preserve">and select </w:t>
      </w:r>
      <w:r w:rsidRPr="009E5E84">
        <w:rPr>
          <w:rStyle w:val="Strong"/>
          <w:rFonts w:ascii="Arial" w:hAnsi="Arial" w:cs="Arial"/>
        </w:rPr>
        <w:t>Submit</w:t>
      </w:r>
      <w:r w:rsidRPr="009E5E84">
        <w:rPr>
          <w:rFonts w:ascii="Arial" w:hAnsi="Arial" w:cs="Arial"/>
        </w:rPr>
        <w:t>.</w:t>
      </w:r>
    </w:p>
    <w:p w14:paraId="2F517F9A" w14:textId="7112F8B0" w:rsidR="00AD1D8B" w:rsidRPr="009E5E84" w:rsidRDefault="009C4677" w:rsidP="003955EA">
      <w:pPr>
        <w:pStyle w:val="Steps"/>
        <w:numPr>
          <w:ilvl w:val="0"/>
          <w:numId w:val="0"/>
        </w:numPr>
        <w:rPr>
          <w:rFonts w:ascii="Arial" w:hAnsi="Arial" w:cs="Arial"/>
        </w:rPr>
      </w:pPr>
      <w:r w:rsidRPr="009E5E84">
        <w:rPr>
          <w:rFonts w:ascii="Arial" w:hAnsi="Arial" w:cs="Arial"/>
          <w:noProof/>
        </w:rPr>
        <w:drawing>
          <wp:inline distT="0" distB="0" distL="0" distR="0" wp14:anchorId="7FDB64F4" wp14:editId="355B8CD7">
            <wp:extent cx="5736938" cy="5459180"/>
            <wp:effectExtent l="25400" t="25400" r="29210" b="27305"/>
            <wp:docPr id="5691" name="Picture 5691"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 name="69a.jpg"/>
                    <pic:cNvPicPr/>
                  </pic:nvPicPr>
                  <pic:blipFill>
                    <a:blip r:embed="rId125">
                      <a:extLst>
                        <a:ext uri="{28A0092B-C50C-407E-A947-70E740481C1C}">
                          <a14:useLocalDpi xmlns:a14="http://schemas.microsoft.com/office/drawing/2010/main" val="0"/>
                        </a:ext>
                      </a:extLst>
                    </a:blip>
                    <a:stretch>
                      <a:fillRect/>
                    </a:stretch>
                  </pic:blipFill>
                  <pic:spPr>
                    <a:xfrm>
                      <a:off x="0" y="0"/>
                      <a:ext cx="5741318" cy="546334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649909F7" w14:textId="77777777" w:rsidR="00407C99" w:rsidRPr="009E5E84" w:rsidRDefault="00407C99">
      <w:pPr>
        <w:spacing w:after="200" w:line="276" w:lineRule="auto"/>
        <w:rPr>
          <w:rFonts w:ascii="Arial" w:hAnsi="Arial" w:cs="Arial"/>
          <w:b/>
          <w:color w:val="6A2875"/>
          <w:sz w:val="30"/>
          <w:szCs w:val="30"/>
        </w:rPr>
      </w:pPr>
      <w:bookmarkStart w:id="99" w:name="_Ref519004681"/>
      <w:r w:rsidRPr="009E5E84">
        <w:rPr>
          <w:rFonts w:ascii="Arial" w:hAnsi="Arial" w:cs="Arial"/>
        </w:rPr>
        <w:br w:type="page"/>
      </w:r>
    </w:p>
    <w:p w14:paraId="5E202C75" w14:textId="77777777" w:rsidR="002F6434" w:rsidRPr="009E5E84" w:rsidRDefault="002F6434" w:rsidP="002F6434">
      <w:pPr>
        <w:pStyle w:val="Heading3"/>
        <w:rPr>
          <w:rFonts w:ascii="Arial" w:hAnsi="Arial" w:cs="Arial"/>
        </w:rPr>
      </w:pPr>
      <w:bookmarkStart w:id="100" w:name="_Toc529344327"/>
      <w:r w:rsidRPr="009E5E84">
        <w:rPr>
          <w:rFonts w:ascii="Arial" w:hAnsi="Arial" w:cs="Arial"/>
        </w:rPr>
        <w:lastRenderedPageBreak/>
        <w:t>A</w:t>
      </w:r>
      <w:r w:rsidR="007A6E80" w:rsidRPr="009E5E84">
        <w:rPr>
          <w:rFonts w:ascii="Arial" w:hAnsi="Arial" w:cs="Arial"/>
        </w:rPr>
        <w:t>ccept or reject c</w:t>
      </w:r>
      <w:r w:rsidRPr="009E5E84">
        <w:rPr>
          <w:rFonts w:ascii="Arial" w:hAnsi="Arial" w:cs="Arial"/>
        </w:rPr>
        <w:t xml:space="preserve">hanges to a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ooking</w:t>
      </w:r>
      <w:bookmarkEnd w:id="99"/>
      <w:bookmarkEnd w:id="100"/>
    </w:p>
    <w:p w14:paraId="550CC48C" w14:textId="0C744442" w:rsidR="004B4086" w:rsidRPr="009E5E84" w:rsidRDefault="00CD37A3" w:rsidP="00FF369C">
      <w:pPr>
        <w:rPr>
          <w:rFonts w:ascii="Arial" w:hAnsi="Arial" w:cs="Arial"/>
        </w:rPr>
      </w:pPr>
      <w:r w:rsidRPr="009E5E84">
        <w:rPr>
          <w:rFonts w:ascii="Arial" w:hAnsi="Arial" w:cs="Arial"/>
        </w:rPr>
        <w:t xml:space="preserve">Service </w:t>
      </w:r>
      <w:r w:rsidR="00D12285" w:rsidRPr="009E5E84">
        <w:rPr>
          <w:rFonts w:ascii="Arial" w:hAnsi="Arial" w:cs="Arial"/>
        </w:rPr>
        <w:t>b</w:t>
      </w:r>
      <w:r w:rsidRPr="009E5E84">
        <w:rPr>
          <w:rFonts w:ascii="Arial" w:hAnsi="Arial" w:cs="Arial"/>
        </w:rPr>
        <w:t xml:space="preserve">ookings that have been modified by the </w:t>
      </w:r>
      <w:r w:rsidR="00D12285" w:rsidRPr="009E5E84">
        <w:rPr>
          <w:rFonts w:ascii="Arial" w:hAnsi="Arial" w:cs="Arial"/>
        </w:rPr>
        <w:t>p</w:t>
      </w:r>
      <w:r w:rsidRPr="009E5E84">
        <w:rPr>
          <w:rFonts w:ascii="Arial" w:hAnsi="Arial" w:cs="Arial"/>
        </w:rPr>
        <w:t xml:space="preserve">articipant or </w:t>
      </w:r>
      <w:r w:rsidR="00C33C3E" w:rsidRPr="009E5E84">
        <w:rPr>
          <w:rFonts w:ascii="Arial" w:hAnsi="Arial" w:cs="Arial"/>
        </w:rPr>
        <w:t>Agency</w:t>
      </w:r>
      <w:r w:rsidRPr="009E5E84">
        <w:rPr>
          <w:rFonts w:ascii="Arial" w:hAnsi="Arial" w:cs="Arial"/>
        </w:rPr>
        <w:t xml:space="preserve"> will have a </w:t>
      </w:r>
      <w:r w:rsidR="00D12285" w:rsidRPr="009E5E84">
        <w:rPr>
          <w:rFonts w:ascii="Arial" w:hAnsi="Arial" w:cs="Arial"/>
        </w:rPr>
        <w:t>s</w:t>
      </w:r>
      <w:r w:rsidRPr="009E5E84">
        <w:rPr>
          <w:rFonts w:ascii="Arial" w:hAnsi="Arial" w:cs="Arial"/>
        </w:rPr>
        <w:t xml:space="preserve">tatus of </w:t>
      </w:r>
      <w:r w:rsidR="004B4086" w:rsidRPr="009E5E84">
        <w:rPr>
          <w:rFonts w:ascii="Arial" w:hAnsi="Arial" w:cs="Arial"/>
        </w:rPr>
        <w:t>‘</w:t>
      </w:r>
      <w:r w:rsidRPr="009E5E84">
        <w:rPr>
          <w:rFonts w:ascii="Arial" w:hAnsi="Arial" w:cs="Arial"/>
        </w:rPr>
        <w:t xml:space="preserve">Review </w:t>
      </w:r>
      <w:r w:rsidR="004B4086" w:rsidRPr="009E5E84">
        <w:rPr>
          <w:rFonts w:ascii="Arial" w:hAnsi="Arial" w:cs="Arial"/>
        </w:rPr>
        <w:t>Change’</w:t>
      </w:r>
      <w:r w:rsidRPr="009E5E84">
        <w:rPr>
          <w:rFonts w:ascii="Arial" w:hAnsi="Arial" w:cs="Arial"/>
        </w:rPr>
        <w:t xml:space="preserve">. You </w:t>
      </w:r>
      <w:r w:rsidR="004B4086" w:rsidRPr="009E5E84">
        <w:rPr>
          <w:rFonts w:ascii="Arial" w:hAnsi="Arial" w:cs="Arial"/>
        </w:rPr>
        <w:t xml:space="preserve">can </w:t>
      </w:r>
      <w:r w:rsidRPr="009E5E84">
        <w:rPr>
          <w:rFonts w:ascii="Arial" w:hAnsi="Arial" w:cs="Arial"/>
        </w:rPr>
        <w:t>accept the change</w:t>
      </w:r>
      <w:r w:rsidR="00D73875" w:rsidRPr="009E5E84">
        <w:rPr>
          <w:rFonts w:ascii="Arial" w:hAnsi="Arial" w:cs="Arial"/>
        </w:rPr>
        <w:t>s</w:t>
      </w:r>
      <w:r w:rsidRPr="009E5E84">
        <w:rPr>
          <w:rFonts w:ascii="Arial" w:hAnsi="Arial" w:cs="Arial"/>
        </w:rPr>
        <w:t xml:space="preserve"> </w:t>
      </w:r>
      <w:r w:rsidR="00D73875" w:rsidRPr="009E5E84">
        <w:rPr>
          <w:rFonts w:ascii="Arial" w:hAnsi="Arial" w:cs="Arial"/>
        </w:rPr>
        <w:t xml:space="preserve">to update the </w:t>
      </w:r>
      <w:r w:rsidR="00D12285" w:rsidRPr="009E5E84">
        <w:rPr>
          <w:rFonts w:ascii="Arial" w:hAnsi="Arial" w:cs="Arial"/>
        </w:rPr>
        <w:t>s</w:t>
      </w:r>
      <w:r w:rsidR="00D73875" w:rsidRPr="009E5E84">
        <w:rPr>
          <w:rFonts w:ascii="Arial" w:hAnsi="Arial" w:cs="Arial"/>
        </w:rPr>
        <w:t xml:space="preserve">ervice </w:t>
      </w:r>
      <w:r w:rsidR="00EB1604" w:rsidRPr="009E5E84">
        <w:rPr>
          <w:rFonts w:ascii="Arial" w:hAnsi="Arial" w:cs="Arial"/>
        </w:rPr>
        <w:t>booking or</w:t>
      </w:r>
      <w:r w:rsidRPr="009E5E84">
        <w:rPr>
          <w:rFonts w:ascii="Arial" w:hAnsi="Arial" w:cs="Arial"/>
        </w:rPr>
        <w:t xml:space="preserve"> reject the change to keep the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ooking as it was</w:t>
      </w:r>
      <w:r w:rsidR="00D73875" w:rsidRPr="009E5E84">
        <w:rPr>
          <w:rFonts w:ascii="Arial" w:hAnsi="Arial" w:cs="Arial"/>
        </w:rPr>
        <w:t xml:space="preserve"> previously</w:t>
      </w:r>
      <w:r w:rsidRPr="009E5E84">
        <w:rPr>
          <w:rFonts w:ascii="Arial" w:hAnsi="Arial" w:cs="Arial"/>
        </w:rPr>
        <w:t>.</w:t>
      </w:r>
    </w:p>
    <w:p w14:paraId="3380F542" w14:textId="77777777" w:rsidR="00EF4313" w:rsidRPr="009E5E84" w:rsidRDefault="00C57EE7" w:rsidP="00822E6E">
      <w:pPr>
        <w:pStyle w:val="Steps"/>
        <w:numPr>
          <w:ilvl w:val="0"/>
          <w:numId w:val="54"/>
        </w:numPr>
        <w:rPr>
          <w:rFonts w:ascii="Arial" w:hAnsi="Arial" w:cs="Arial"/>
        </w:rPr>
      </w:pPr>
      <w:r w:rsidRPr="009E5E84">
        <w:rPr>
          <w:rFonts w:ascii="Arial" w:hAnsi="Arial" w:cs="Arial"/>
        </w:rPr>
        <w:t>Select the</w:t>
      </w:r>
      <w:r w:rsidRPr="009E5E84">
        <w:rPr>
          <w:rFonts w:ascii="Arial" w:hAnsi="Arial" w:cs="Arial"/>
          <w:b/>
        </w:rPr>
        <w:t xml:space="preserve"> </w:t>
      </w:r>
      <w:r w:rsidRPr="009E5E84">
        <w:rPr>
          <w:rStyle w:val="Hyperlink"/>
          <w:rFonts w:ascii="Arial" w:hAnsi="Arial" w:cs="Arial"/>
          <w:b/>
          <w:color w:val="6B2976"/>
          <w:u w:val="none"/>
        </w:rPr>
        <w:t>View Service Bookings</w:t>
      </w:r>
      <w:r w:rsidRPr="009E5E84">
        <w:rPr>
          <w:rFonts w:ascii="Arial" w:hAnsi="Arial" w:cs="Arial"/>
        </w:rPr>
        <w:t xml:space="preserve"> tile and expand the </w:t>
      </w:r>
      <w:r w:rsidRPr="009E5E84">
        <w:rPr>
          <w:rStyle w:val="Hyperlink"/>
          <w:rFonts w:ascii="Arial" w:hAnsi="Arial" w:cs="Arial"/>
          <w:b/>
          <w:color w:val="6B2976"/>
          <w:u w:val="none"/>
        </w:rPr>
        <w:t xml:space="preserve">Refine Search </w:t>
      </w:r>
      <w:r w:rsidRPr="009E5E84">
        <w:rPr>
          <w:rFonts w:ascii="Arial" w:hAnsi="Arial" w:cs="Arial"/>
        </w:rPr>
        <w:t xml:space="preserve">dropdown. </w:t>
      </w:r>
    </w:p>
    <w:p w14:paraId="09FF7567" w14:textId="37959E0D" w:rsidR="00EF4313" w:rsidRPr="009E5E84" w:rsidRDefault="00EF4313" w:rsidP="00EF4313">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3B655BA6" wp14:editId="65EED35D">
            <wp:extent cx="5731510" cy="2750922"/>
            <wp:effectExtent l="25400" t="25400" r="34290" b="17780"/>
            <wp:docPr id="256" name="Picture 256"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6" name="66a.jpg"/>
                    <pic:cNvPicPr/>
                  </pic:nvPicPr>
                  <pic:blipFill>
                    <a:blip r:embed="rId121">
                      <a:extLst>
                        <a:ext uri="{28A0092B-C50C-407E-A947-70E740481C1C}">
                          <a14:useLocalDpi xmlns:a14="http://schemas.microsoft.com/office/drawing/2010/main" val="0"/>
                        </a:ext>
                      </a:extLst>
                    </a:blip>
                    <a:stretch>
                      <a:fillRect/>
                    </a:stretch>
                  </pic:blipFill>
                  <pic:spPr>
                    <a:xfrm>
                      <a:off x="0" y="0"/>
                      <a:ext cx="5731510" cy="2750922"/>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17F5337" w14:textId="0AF2B5E4" w:rsidR="001E1278" w:rsidRPr="009E5E84" w:rsidRDefault="00C57EE7" w:rsidP="00822E6E">
      <w:pPr>
        <w:pStyle w:val="Steps"/>
        <w:numPr>
          <w:ilvl w:val="0"/>
          <w:numId w:val="54"/>
        </w:numPr>
        <w:rPr>
          <w:rFonts w:ascii="Arial" w:hAnsi="Arial" w:cs="Arial"/>
        </w:rPr>
      </w:pPr>
      <w:r w:rsidRPr="009E5E84">
        <w:rPr>
          <w:rFonts w:ascii="Arial" w:hAnsi="Arial" w:cs="Arial"/>
        </w:rPr>
        <w:t xml:space="preserve">Click on the </w:t>
      </w:r>
      <w:r w:rsidRPr="009E5E84">
        <w:rPr>
          <w:rStyle w:val="Strong"/>
          <w:rFonts w:ascii="Arial" w:hAnsi="Arial" w:cs="Arial"/>
        </w:rPr>
        <w:t>Status</w:t>
      </w:r>
      <w:r w:rsidRPr="009E5E84">
        <w:rPr>
          <w:rFonts w:ascii="Arial" w:hAnsi="Arial" w:cs="Arial"/>
        </w:rPr>
        <w:t xml:space="preserve"> dropdown and select ‘Review Change’; then click the </w:t>
      </w:r>
      <w:r w:rsidRPr="009E5E84">
        <w:rPr>
          <w:rStyle w:val="Hyperlink"/>
          <w:rFonts w:ascii="Arial" w:hAnsi="Arial" w:cs="Arial"/>
          <w:b/>
          <w:color w:val="6B2976"/>
          <w:u w:val="none"/>
        </w:rPr>
        <w:t xml:space="preserve">Search </w:t>
      </w:r>
      <w:r w:rsidRPr="009E5E84">
        <w:rPr>
          <w:rFonts w:ascii="Arial" w:hAnsi="Arial" w:cs="Arial"/>
        </w:rPr>
        <w:t xml:space="preserve">button to display new service bookings requiring review. </w:t>
      </w:r>
    </w:p>
    <w:p w14:paraId="7D2E23B0" w14:textId="0DCAF78E" w:rsidR="00EF4313" w:rsidRPr="009E5E84" w:rsidRDefault="00EF4313" w:rsidP="00EF4313">
      <w:pPr>
        <w:pStyle w:val="Steps"/>
        <w:numPr>
          <w:ilvl w:val="0"/>
          <w:numId w:val="0"/>
        </w:numPr>
        <w:rPr>
          <w:rFonts w:ascii="Arial" w:hAnsi="Arial" w:cs="Arial"/>
        </w:rPr>
      </w:pPr>
      <w:r w:rsidRPr="009E5E84">
        <w:rPr>
          <w:rFonts w:ascii="Arial" w:hAnsi="Arial" w:cs="Arial"/>
          <w:noProof/>
        </w:rPr>
        <w:lastRenderedPageBreak/>
        <w:drawing>
          <wp:inline distT="0" distB="0" distL="0" distR="0" wp14:anchorId="78A68803" wp14:editId="1F6CFE82">
            <wp:extent cx="5736854" cy="4272897"/>
            <wp:effectExtent l="25400" t="25400" r="29210" b="20320"/>
            <wp:docPr id="258" name="Picture 258" descr="Screenshot of View service booking screen" title="Screenshot of View service book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snips%20enhanced/70b.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8048" cy="4273786"/>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C533B3B" w14:textId="71D5EA31" w:rsidR="00AD4101" w:rsidRPr="009E5E84" w:rsidRDefault="00CD37A3" w:rsidP="00822E6E">
      <w:pPr>
        <w:pStyle w:val="Steps"/>
        <w:numPr>
          <w:ilvl w:val="0"/>
          <w:numId w:val="54"/>
        </w:numPr>
        <w:rPr>
          <w:rFonts w:ascii="Arial" w:hAnsi="Arial" w:cs="Arial"/>
        </w:rPr>
      </w:pPr>
      <w:r w:rsidRPr="009E5E84">
        <w:rPr>
          <w:rFonts w:ascii="Arial" w:hAnsi="Arial" w:cs="Arial"/>
        </w:rPr>
        <w:t xml:space="preserve">Select a </w:t>
      </w:r>
      <w:r w:rsidRPr="009E5E84">
        <w:rPr>
          <w:rFonts w:ascii="Arial" w:hAnsi="Arial" w:cs="Arial"/>
          <w:b/>
          <w:color w:val="6B2976"/>
        </w:rPr>
        <w:t>Service Booking Number</w:t>
      </w:r>
      <w:r w:rsidRPr="009E5E84">
        <w:rPr>
          <w:rFonts w:ascii="Arial" w:hAnsi="Arial" w:cs="Arial"/>
          <w:color w:val="6B2976"/>
        </w:rPr>
        <w:t xml:space="preserve"> </w:t>
      </w:r>
      <w:r w:rsidRPr="009E5E84">
        <w:rPr>
          <w:rFonts w:ascii="Arial" w:hAnsi="Arial" w:cs="Arial"/>
        </w:rPr>
        <w:t xml:space="preserve">to view details of that booking. The revised end date, </w:t>
      </w:r>
      <w:r w:rsidR="00AD4101" w:rsidRPr="009E5E84">
        <w:rPr>
          <w:rFonts w:ascii="Arial" w:hAnsi="Arial" w:cs="Arial"/>
        </w:rPr>
        <w:t>quantity and amount are shown.</w:t>
      </w:r>
    </w:p>
    <w:p w14:paraId="13511F8A" w14:textId="77777777" w:rsidR="00356E37" w:rsidRPr="009E5E84" w:rsidRDefault="00356E37">
      <w:pPr>
        <w:spacing w:after="200" w:line="276" w:lineRule="auto"/>
        <w:rPr>
          <w:rFonts w:ascii="Arial" w:hAnsi="Arial" w:cs="Arial"/>
          <w:lang w:eastAsia="en-AU"/>
        </w:rPr>
      </w:pPr>
      <w:r w:rsidRPr="009E5E84">
        <w:rPr>
          <w:rFonts w:ascii="Arial" w:hAnsi="Arial" w:cs="Arial"/>
        </w:rPr>
        <w:br w:type="page"/>
      </w:r>
    </w:p>
    <w:p w14:paraId="36865F40" w14:textId="4168BECD" w:rsidR="006D0C92" w:rsidRPr="009E5E84" w:rsidRDefault="00AD4101" w:rsidP="002C6CCD">
      <w:pPr>
        <w:pStyle w:val="Steps"/>
        <w:numPr>
          <w:ilvl w:val="0"/>
          <w:numId w:val="54"/>
        </w:numPr>
        <w:rPr>
          <w:rFonts w:ascii="Arial" w:hAnsi="Arial" w:cs="Arial"/>
        </w:rPr>
      </w:pPr>
      <w:r w:rsidRPr="009E5E84">
        <w:rPr>
          <w:rFonts w:ascii="Arial" w:hAnsi="Arial" w:cs="Arial"/>
        </w:rPr>
        <w:lastRenderedPageBreak/>
        <w:t>Review the changes and decide whether to accept or reject the change.</w:t>
      </w:r>
    </w:p>
    <w:p w14:paraId="341FEF54" w14:textId="1F3D57A7" w:rsidR="002C6CCD" w:rsidRPr="009E5E84" w:rsidRDefault="002C6CCD" w:rsidP="006D0C92">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14520BF" wp14:editId="064E602F">
            <wp:extent cx="5762625" cy="5412105"/>
            <wp:effectExtent l="0" t="0" r="9525" b="0"/>
            <wp:docPr id="27" name="Picture 27" descr="Screenshot showing the View Service Booking Details Screen. The following sections are circled in red; revised end date, revised quantity, revised allocated amount (unit price) and revised amou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ture1.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2625" cy="5412105"/>
                    </a:xfrm>
                    <a:prstGeom prst="rect">
                      <a:avLst/>
                    </a:prstGeom>
                    <a:noFill/>
                    <a:ln>
                      <a:noFill/>
                    </a:ln>
                  </pic:spPr>
                </pic:pic>
              </a:graphicData>
            </a:graphic>
          </wp:inline>
        </w:drawing>
      </w:r>
    </w:p>
    <w:p w14:paraId="482D2648" w14:textId="77777777" w:rsidR="002C6CCD" w:rsidRPr="009E5E84" w:rsidRDefault="002C6CCD" w:rsidP="006D0C92">
      <w:pPr>
        <w:pStyle w:val="Steps"/>
        <w:numPr>
          <w:ilvl w:val="0"/>
          <w:numId w:val="0"/>
        </w:numPr>
        <w:ind w:left="360" w:hanging="360"/>
        <w:rPr>
          <w:rFonts w:ascii="Arial" w:hAnsi="Arial" w:cs="Arial"/>
        </w:rPr>
      </w:pPr>
    </w:p>
    <w:p w14:paraId="232920EF" w14:textId="77777777" w:rsidR="00DF50DA" w:rsidRPr="009E5E84" w:rsidRDefault="00DF50DA">
      <w:pPr>
        <w:spacing w:after="200" w:line="276" w:lineRule="auto"/>
        <w:rPr>
          <w:rFonts w:ascii="Arial" w:hAnsi="Arial" w:cs="Arial"/>
          <w:lang w:eastAsia="en-AU"/>
        </w:rPr>
      </w:pPr>
      <w:r w:rsidRPr="009E5E84">
        <w:rPr>
          <w:rFonts w:ascii="Arial" w:hAnsi="Arial" w:cs="Arial"/>
        </w:rPr>
        <w:br w:type="page"/>
      </w:r>
    </w:p>
    <w:p w14:paraId="0AE672FF" w14:textId="44669BE9" w:rsidR="00AD4101" w:rsidRPr="009E5E84" w:rsidRDefault="00AD4101" w:rsidP="002C6CCD">
      <w:pPr>
        <w:pStyle w:val="Steps"/>
        <w:numPr>
          <w:ilvl w:val="0"/>
          <w:numId w:val="54"/>
        </w:numPr>
        <w:rPr>
          <w:rFonts w:ascii="Arial" w:hAnsi="Arial" w:cs="Arial"/>
        </w:rPr>
      </w:pPr>
      <w:r w:rsidRPr="009E5E84">
        <w:rPr>
          <w:rFonts w:ascii="Arial" w:hAnsi="Arial" w:cs="Arial"/>
        </w:rPr>
        <w:lastRenderedPageBreak/>
        <w:t xml:space="preserve">If you decide to accept the changes to the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 xml:space="preserve">ooking, select </w:t>
      </w:r>
      <w:r w:rsidRPr="009E5E84">
        <w:rPr>
          <w:rStyle w:val="Strong"/>
          <w:rFonts w:ascii="Arial" w:hAnsi="Arial" w:cs="Arial"/>
        </w:rPr>
        <w:t>Accept</w:t>
      </w:r>
      <w:r w:rsidR="004B4086" w:rsidRPr="009E5E84">
        <w:rPr>
          <w:rStyle w:val="Strong"/>
          <w:rFonts w:ascii="Arial" w:hAnsi="Arial" w:cs="Arial"/>
        </w:rPr>
        <w:t xml:space="preserve"> </w:t>
      </w:r>
      <w:r w:rsidR="004B4086" w:rsidRPr="009E5E84">
        <w:rPr>
          <w:rFonts w:ascii="Arial" w:hAnsi="Arial" w:cs="Arial"/>
          <w:bCs/>
        </w:rPr>
        <w:t>and</w:t>
      </w:r>
      <w:r w:rsidR="004B4086" w:rsidRPr="009E5E84">
        <w:rPr>
          <w:rFonts w:ascii="Arial" w:hAnsi="Arial" w:cs="Arial"/>
          <w:b/>
          <w:bCs/>
        </w:rPr>
        <w:t xml:space="preserve"> </w:t>
      </w:r>
      <w:r w:rsidR="004B4086" w:rsidRPr="009E5E84">
        <w:rPr>
          <w:rFonts w:ascii="Arial" w:hAnsi="Arial" w:cs="Arial"/>
        </w:rPr>
        <w:t xml:space="preserve">select </w:t>
      </w:r>
      <w:r w:rsidR="004B4086" w:rsidRPr="009E5E84">
        <w:rPr>
          <w:rStyle w:val="Strong"/>
          <w:rFonts w:ascii="Arial" w:hAnsi="Arial" w:cs="Arial"/>
        </w:rPr>
        <w:t>Submit</w:t>
      </w:r>
      <w:r w:rsidRPr="009E5E84">
        <w:rPr>
          <w:rFonts w:ascii="Arial" w:hAnsi="Arial" w:cs="Arial"/>
        </w:rPr>
        <w:t>.</w:t>
      </w:r>
    </w:p>
    <w:p w14:paraId="45D6511E" w14:textId="2A4897F2" w:rsidR="002957A3" w:rsidRPr="009E5E84" w:rsidRDefault="002C6CCD">
      <w:pPr>
        <w:spacing w:after="200" w:line="276" w:lineRule="auto"/>
        <w:rPr>
          <w:rFonts w:ascii="Arial" w:hAnsi="Arial" w:cs="Arial"/>
          <w:lang w:eastAsia="en-AU"/>
        </w:rPr>
      </w:pPr>
      <w:r w:rsidRPr="009E5E84">
        <w:rPr>
          <w:rFonts w:ascii="Arial" w:hAnsi="Arial" w:cs="Arial"/>
          <w:noProof/>
          <w:lang w:eastAsia="en-AU"/>
        </w:rPr>
        <w:drawing>
          <wp:inline distT="0" distB="0" distL="0" distR="0" wp14:anchorId="3DF9F6CE" wp14:editId="5A3020BC">
            <wp:extent cx="5731510" cy="5445536"/>
            <wp:effectExtent l="0" t="0" r="8890" b="0"/>
            <wp:docPr id="30" name="Picture 30" descr="Screenshot of View service booking details" title="Screenshot of View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ure1.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31510" cy="5445536"/>
                    </a:xfrm>
                    <a:prstGeom prst="rect">
                      <a:avLst/>
                    </a:prstGeom>
                    <a:noFill/>
                    <a:ln>
                      <a:noFill/>
                    </a:ln>
                  </pic:spPr>
                </pic:pic>
              </a:graphicData>
            </a:graphic>
          </wp:inline>
        </w:drawing>
      </w:r>
      <w:r w:rsidR="002957A3" w:rsidRPr="009E5E84">
        <w:rPr>
          <w:rFonts w:ascii="Arial" w:hAnsi="Arial" w:cs="Arial"/>
        </w:rPr>
        <w:br w:type="page"/>
      </w:r>
    </w:p>
    <w:p w14:paraId="49F2B361" w14:textId="5D40FF84" w:rsidR="00AD4101" w:rsidRPr="009E5E84" w:rsidRDefault="00AD4101" w:rsidP="00822E6E">
      <w:pPr>
        <w:pStyle w:val="Steps"/>
        <w:numPr>
          <w:ilvl w:val="0"/>
          <w:numId w:val="54"/>
        </w:numPr>
        <w:rPr>
          <w:rFonts w:ascii="Arial" w:hAnsi="Arial" w:cs="Arial"/>
        </w:rPr>
      </w:pPr>
      <w:r w:rsidRPr="009E5E84">
        <w:rPr>
          <w:rFonts w:ascii="Arial" w:hAnsi="Arial" w:cs="Arial"/>
        </w:rPr>
        <w:lastRenderedPageBreak/>
        <w:t xml:space="preserve">If you decide to reject the changes to </w:t>
      </w:r>
      <w:r w:rsidR="00D12285" w:rsidRPr="009E5E84">
        <w:rPr>
          <w:rFonts w:ascii="Arial" w:hAnsi="Arial" w:cs="Arial"/>
        </w:rPr>
        <w:t>s</w:t>
      </w:r>
      <w:r w:rsidRPr="009E5E84">
        <w:rPr>
          <w:rFonts w:ascii="Arial" w:hAnsi="Arial" w:cs="Arial"/>
        </w:rPr>
        <w:t xml:space="preserve">ervice booking, select a </w:t>
      </w:r>
      <w:r w:rsidRPr="009E5E84">
        <w:rPr>
          <w:rStyle w:val="Strong"/>
          <w:rFonts w:ascii="Arial" w:hAnsi="Arial" w:cs="Arial"/>
        </w:rPr>
        <w:t xml:space="preserve">Reason for </w:t>
      </w:r>
      <w:r w:rsidR="004B4086" w:rsidRPr="009E5E84">
        <w:rPr>
          <w:rStyle w:val="Strong"/>
          <w:rFonts w:ascii="Arial" w:hAnsi="Arial" w:cs="Arial"/>
        </w:rPr>
        <w:t xml:space="preserve">Rejection </w:t>
      </w:r>
      <w:r w:rsidR="004B4086" w:rsidRPr="009E5E84">
        <w:rPr>
          <w:rFonts w:ascii="Arial" w:hAnsi="Arial" w:cs="Arial"/>
          <w:bCs/>
        </w:rPr>
        <w:t>and</w:t>
      </w:r>
      <w:r w:rsidR="004B4086" w:rsidRPr="009E5E84">
        <w:rPr>
          <w:rFonts w:ascii="Arial" w:hAnsi="Arial" w:cs="Arial"/>
          <w:b/>
          <w:bCs/>
        </w:rPr>
        <w:t xml:space="preserve"> </w:t>
      </w:r>
      <w:r w:rsidR="004B4086" w:rsidRPr="009E5E84">
        <w:rPr>
          <w:rFonts w:ascii="Arial" w:hAnsi="Arial" w:cs="Arial"/>
        </w:rPr>
        <w:t xml:space="preserve">select </w:t>
      </w:r>
      <w:r w:rsidR="004B4086" w:rsidRPr="009E5E84">
        <w:rPr>
          <w:rStyle w:val="Strong"/>
          <w:rFonts w:ascii="Arial" w:hAnsi="Arial" w:cs="Arial"/>
        </w:rPr>
        <w:t>Submit</w:t>
      </w:r>
      <w:r w:rsidRPr="009E5E84">
        <w:rPr>
          <w:rFonts w:ascii="Arial" w:hAnsi="Arial" w:cs="Arial"/>
        </w:rPr>
        <w:t>.</w:t>
      </w:r>
    </w:p>
    <w:p w14:paraId="2241EEA6" w14:textId="0183E9DD" w:rsidR="00AA678F" w:rsidRPr="009E5E84" w:rsidRDefault="00AA678F" w:rsidP="00AA678F">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2D788411" wp14:editId="4370D696">
            <wp:extent cx="5752465" cy="5667375"/>
            <wp:effectExtent l="0" t="0" r="0" b="0"/>
            <wp:docPr id="37" name="Picture 37" descr="Screenshot of View service booking details" title="Screenshot of View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2465" cy="5667375"/>
                    </a:xfrm>
                    <a:prstGeom prst="rect">
                      <a:avLst/>
                    </a:prstGeom>
                    <a:noFill/>
                    <a:ln>
                      <a:noFill/>
                    </a:ln>
                  </pic:spPr>
                </pic:pic>
              </a:graphicData>
            </a:graphic>
          </wp:inline>
        </w:drawing>
      </w:r>
    </w:p>
    <w:p w14:paraId="7ED87503" w14:textId="3CAF7809" w:rsidR="00AD4101" w:rsidRPr="009E5E84" w:rsidRDefault="00AD4101" w:rsidP="000B3319">
      <w:pPr>
        <w:pStyle w:val="Steps"/>
        <w:numPr>
          <w:ilvl w:val="0"/>
          <w:numId w:val="0"/>
        </w:numPr>
        <w:rPr>
          <w:rFonts w:ascii="Arial" w:hAnsi="Arial" w:cs="Arial"/>
        </w:rPr>
      </w:pPr>
    </w:p>
    <w:p w14:paraId="510E000E"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2348AB99" w14:textId="71E4B4A7" w:rsidR="00CD37A3" w:rsidRPr="009E5E84" w:rsidRDefault="00AD4101" w:rsidP="000B3319">
      <w:pPr>
        <w:pStyle w:val="Steps"/>
        <w:numPr>
          <w:ilvl w:val="0"/>
          <w:numId w:val="54"/>
        </w:numPr>
        <w:rPr>
          <w:rFonts w:ascii="Arial" w:hAnsi="Arial" w:cs="Arial"/>
        </w:rPr>
      </w:pPr>
      <w:r w:rsidRPr="009E5E84">
        <w:rPr>
          <w:rFonts w:ascii="Arial" w:hAnsi="Arial" w:cs="Arial"/>
        </w:rPr>
        <w:lastRenderedPageBreak/>
        <w:t xml:space="preserve">If you select </w:t>
      </w:r>
      <w:r w:rsidRPr="009E5E84">
        <w:rPr>
          <w:rFonts w:ascii="Arial" w:hAnsi="Arial" w:cs="Arial"/>
          <w:b/>
          <w:color w:val="6B2976"/>
        </w:rPr>
        <w:t>Other</w:t>
      </w:r>
      <w:r w:rsidRPr="009E5E84">
        <w:rPr>
          <w:rFonts w:ascii="Arial" w:hAnsi="Arial" w:cs="Arial"/>
        </w:rPr>
        <w:t xml:space="preserve"> as the reason, you will need to provide a </w:t>
      </w:r>
      <w:r w:rsidRPr="009E5E84">
        <w:rPr>
          <w:rStyle w:val="Strong"/>
          <w:rFonts w:ascii="Arial" w:hAnsi="Arial" w:cs="Arial"/>
        </w:rPr>
        <w:t>Rejection Explanation</w:t>
      </w:r>
      <w:r w:rsidR="001C46AE" w:rsidRPr="009E5E84">
        <w:rPr>
          <w:rFonts w:ascii="Arial" w:hAnsi="Arial" w:cs="Arial"/>
          <w:b/>
          <w:bCs/>
        </w:rPr>
        <w:t xml:space="preserve"> </w:t>
      </w:r>
      <w:r w:rsidR="001C46AE" w:rsidRPr="009E5E84">
        <w:rPr>
          <w:rFonts w:ascii="Arial" w:hAnsi="Arial" w:cs="Arial"/>
          <w:bCs/>
        </w:rPr>
        <w:t>and</w:t>
      </w:r>
      <w:r w:rsidR="001C46AE" w:rsidRPr="009E5E84">
        <w:rPr>
          <w:rFonts w:ascii="Arial" w:hAnsi="Arial" w:cs="Arial"/>
          <w:b/>
          <w:bCs/>
        </w:rPr>
        <w:t xml:space="preserve"> </w:t>
      </w:r>
      <w:r w:rsidR="001C46AE" w:rsidRPr="009E5E84">
        <w:rPr>
          <w:rFonts w:ascii="Arial" w:hAnsi="Arial" w:cs="Arial"/>
        </w:rPr>
        <w:t>s</w:t>
      </w:r>
      <w:r w:rsidRPr="009E5E84">
        <w:rPr>
          <w:rFonts w:ascii="Arial" w:hAnsi="Arial" w:cs="Arial"/>
        </w:rPr>
        <w:t xml:space="preserve">elect </w:t>
      </w:r>
      <w:r w:rsidRPr="009E5E84">
        <w:rPr>
          <w:rStyle w:val="Strong"/>
          <w:rFonts w:ascii="Arial" w:hAnsi="Arial" w:cs="Arial"/>
        </w:rPr>
        <w:t>Submit</w:t>
      </w:r>
      <w:r w:rsidRPr="009E5E84">
        <w:rPr>
          <w:rFonts w:ascii="Arial" w:hAnsi="Arial" w:cs="Arial"/>
        </w:rPr>
        <w:t>.</w:t>
      </w:r>
    </w:p>
    <w:p w14:paraId="35EBC8E6" w14:textId="11B41A66" w:rsidR="001518A6" w:rsidRPr="009E5E84" w:rsidRDefault="005F16B2" w:rsidP="00520C33">
      <w:pPr>
        <w:rPr>
          <w:rStyle w:val="Heading3Char"/>
          <w:rFonts w:cs="Arial"/>
        </w:rPr>
      </w:pPr>
      <w:r w:rsidRPr="009E5E84">
        <w:rPr>
          <w:rFonts w:ascii="Arial" w:eastAsiaTheme="minorEastAsia" w:hAnsi="Arial" w:cs="Arial"/>
          <w:noProof/>
          <w:lang w:eastAsia="en-AU"/>
        </w:rPr>
        <w:drawing>
          <wp:inline distT="0" distB="0" distL="0" distR="0" wp14:anchorId="6C8DB2C5" wp14:editId="29EB31B7">
            <wp:extent cx="5752465" cy="6411595"/>
            <wp:effectExtent l="0" t="0" r="0" b="0"/>
            <wp:docPr id="38" name="Picture 38" descr="Screenshot of View service booking details" title="Screenshot of View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ture1.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52465" cy="6411595"/>
                    </a:xfrm>
                    <a:prstGeom prst="rect">
                      <a:avLst/>
                    </a:prstGeom>
                    <a:noFill/>
                    <a:ln>
                      <a:noFill/>
                    </a:ln>
                  </pic:spPr>
                </pic:pic>
              </a:graphicData>
            </a:graphic>
          </wp:inline>
        </w:drawing>
      </w:r>
    </w:p>
    <w:p w14:paraId="3080C751" w14:textId="77777777" w:rsidR="004B4086" w:rsidRPr="009E5E84" w:rsidRDefault="004B4086" w:rsidP="00A23BF7">
      <w:pPr>
        <w:rPr>
          <w:rFonts w:ascii="Arial" w:eastAsiaTheme="minorEastAsia" w:hAnsi="Arial" w:cs="Arial"/>
          <w:sz w:val="24"/>
          <w:lang w:val="en-US" w:eastAsia="ja-JP"/>
        </w:rPr>
      </w:pPr>
      <w:r w:rsidRPr="009E5E84">
        <w:rPr>
          <w:rFonts w:ascii="Arial" w:eastAsiaTheme="minorEastAsia" w:hAnsi="Arial" w:cs="Arial"/>
          <w:lang w:val="en-US" w:eastAsia="ja-JP"/>
        </w:rPr>
        <w:br w:type="page"/>
      </w:r>
    </w:p>
    <w:p w14:paraId="318701DD" w14:textId="1BC35AD8" w:rsidR="00B50515" w:rsidRPr="009E5E84" w:rsidRDefault="00B50515" w:rsidP="00B50515">
      <w:pPr>
        <w:pStyle w:val="Heading4"/>
        <w:rPr>
          <w:rFonts w:ascii="Arial" w:eastAsiaTheme="minorEastAsia" w:hAnsi="Arial" w:cs="Arial"/>
          <w:lang w:val="en-US" w:eastAsia="ja-JP"/>
        </w:rPr>
      </w:pPr>
      <w:r w:rsidRPr="009E5E84">
        <w:rPr>
          <w:rFonts w:ascii="Arial" w:eastAsiaTheme="minorEastAsia" w:hAnsi="Arial" w:cs="Arial"/>
          <w:lang w:val="en-US" w:eastAsia="ja-JP"/>
        </w:rPr>
        <w:lastRenderedPageBreak/>
        <w:t xml:space="preserve">Service booking changes notification </w:t>
      </w:r>
    </w:p>
    <w:p w14:paraId="21FC9DDB" w14:textId="36FF47A3" w:rsidR="004A76CF" w:rsidRPr="009E5E84" w:rsidRDefault="004B4086">
      <w:pPr>
        <w:rPr>
          <w:rFonts w:ascii="Arial" w:eastAsiaTheme="minorEastAsia" w:hAnsi="Arial" w:cs="Arial"/>
        </w:rPr>
      </w:pPr>
      <w:r w:rsidRPr="009E5E84">
        <w:rPr>
          <w:rFonts w:ascii="Arial" w:eastAsiaTheme="minorEastAsia" w:hAnsi="Arial" w:cs="Arial"/>
        </w:rPr>
        <w:t xml:space="preserve">A </w:t>
      </w:r>
      <w:r w:rsidR="00B50515" w:rsidRPr="009E5E84">
        <w:rPr>
          <w:rFonts w:ascii="Arial" w:eastAsiaTheme="minorEastAsia" w:hAnsi="Arial" w:cs="Arial"/>
        </w:rPr>
        <w:t xml:space="preserve">daily summary of all changes that have been made </w:t>
      </w:r>
      <w:r w:rsidR="004A76CF" w:rsidRPr="009E5E84">
        <w:rPr>
          <w:rFonts w:ascii="Arial" w:eastAsiaTheme="minorEastAsia" w:hAnsi="Arial" w:cs="Arial"/>
        </w:rPr>
        <w:t xml:space="preserve">during the day is sent automatically to </w:t>
      </w:r>
      <w:r w:rsidRPr="009E5E84">
        <w:rPr>
          <w:rFonts w:ascii="Arial" w:eastAsiaTheme="minorEastAsia" w:hAnsi="Arial" w:cs="Arial"/>
        </w:rPr>
        <w:t xml:space="preserve">your </w:t>
      </w:r>
      <w:r w:rsidR="004A76CF" w:rsidRPr="009E5E84">
        <w:rPr>
          <w:rFonts w:ascii="Arial" w:hAnsi="Arial" w:cs="Arial"/>
          <w:b/>
          <w:color w:val="6B2976"/>
        </w:rPr>
        <w:t>Inbox</w:t>
      </w:r>
      <w:r w:rsidR="004A76CF" w:rsidRPr="009E5E84">
        <w:rPr>
          <w:rFonts w:ascii="Arial" w:eastAsiaTheme="minorEastAsia" w:hAnsi="Arial" w:cs="Arial"/>
        </w:rPr>
        <w:t xml:space="preserve"> overnight</w:t>
      </w:r>
      <w:r w:rsidRPr="009E5E84">
        <w:rPr>
          <w:rFonts w:ascii="Arial" w:eastAsiaTheme="minorEastAsia" w:hAnsi="Arial" w:cs="Arial"/>
        </w:rPr>
        <w:t xml:space="preserve"> to help alert you to changes that require attention</w:t>
      </w:r>
      <w:r w:rsidR="004A76CF" w:rsidRPr="009E5E84">
        <w:rPr>
          <w:rFonts w:ascii="Arial" w:eastAsiaTheme="minorEastAsia" w:hAnsi="Arial" w:cs="Arial"/>
        </w:rPr>
        <w:t>.</w:t>
      </w:r>
      <w:r w:rsidR="006B4992" w:rsidRPr="009E5E84">
        <w:rPr>
          <w:rFonts w:ascii="Arial" w:eastAsiaTheme="minorEastAsia" w:hAnsi="Arial" w:cs="Arial"/>
        </w:rPr>
        <w:t xml:space="preserve"> Just filter</w:t>
      </w:r>
      <w:r w:rsidR="004A76CF" w:rsidRPr="009E5E84">
        <w:rPr>
          <w:rFonts w:ascii="Arial" w:eastAsiaTheme="minorEastAsia" w:hAnsi="Arial" w:cs="Arial"/>
        </w:rPr>
        <w:t xml:space="preserve"> </w:t>
      </w:r>
      <w:r w:rsidR="006B4992" w:rsidRPr="009E5E84">
        <w:rPr>
          <w:rFonts w:ascii="Arial" w:eastAsiaTheme="minorEastAsia" w:hAnsi="Arial" w:cs="Arial"/>
        </w:rPr>
        <w:t xml:space="preserve">your </w:t>
      </w:r>
      <w:r w:rsidR="004A76CF" w:rsidRPr="009E5E84">
        <w:rPr>
          <w:rFonts w:ascii="Arial" w:hAnsi="Arial" w:cs="Arial"/>
          <w:b/>
          <w:color w:val="6B2976"/>
        </w:rPr>
        <w:t>Inbox</w:t>
      </w:r>
      <w:r w:rsidR="004A76CF" w:rsidRPr="009E5E84">
        <w:rPr>
          <w:rFonts w:ascii="Arial" w:eastAsiaTheme="minorEastAsia" w:hAnsi="Arial" w:cs="Arial"/>
        </w:rPr>
        <w:t xml:space="preserve"> by </w:t>
      </w:r>
      <w:r w:rsidR="006B4992" w:rsidRPr="009E5E84">
        <w:rPr>
          <w:rFonts w:ascii="Arial" w:eastAsiaTheme="minorEastAsia" w:hAnsi="Arial" w:cs="Arial"/>
        </w:rPr>
        <w:t>‘</w:t>
      </w:r>
      <w:r w:rsidR="001E1278" w:rsidRPr="009E5E84">
        <w:rPr>
          <w:rFonts w:ascii="Arial" w:eastAsiaTheme="minorEastAsia" w:hAnsi="Arial" w:cs="Arial"/>
        </w:rPr>
        <w:t>Changed Service Booking</w:t>
      </w:r>
      <w:r w:rsidR="006B4992" w:rsidRPr="009E5E84">
        <w:rPr>
          <w:rFonts w:ascii="Arial" w:eastAsiaTheme="minorEastAsia" w:hAnsi="Arial" w:cs="Arial"/>
        </w:rPr>
        <w:t xml:space="preserve">s’ and </w:t>
      </w:r>
      <w:r w:rsidR="004A76CF" w:rsidRPr="009E5E84">
        <w:rPr>
          <w:rFonts w:ascii="Arial" w:eastAsiaTheme="minorEastAsia" w:hAnsi="Arial" w:cs="Arial"/>
        </w:rPr>
        <w:t xml:space="preserve">select </w:t>
      </w:r>
      <w:r w:rsidR="006B4992" w:rsidRPr="009E5E84">
        <w:rPr>
          <w:rFonts w:ascii="Arial" w:eastAsiaTheme="minorEastAsia" w:hAnsi="Arial" w:cs="Arial"/>
        </w:rPr>
        <w:t>your preferred format (</w:t>
      </w:r>
      <w:r w:rsidR="004A76CF" w:rsidRPr="009E5E84">
        <w:rPr>
          <w:rFonts w:ascii="Arial" w:eastAsiaTheme="minorEastAsia" w:hAnsi="Arial" w:cs="Arial"/>
        </w:rPr>
        <w:t>HTML or PDF</w:t>
      </w:r>
      <w:r w:rsidR="006B4992" w:rsidRPr="009E5E84">
        <w:rPr>
          <w:rFonts w:ascii="Arial" w:eastAsiaTheme="minorEastAsia" w:hAnsi="Arial" w:cs="Arial"/>
        </w:rPr>
        <w:t xml:space="preserve">) to read the </w:t>
      </w:r>
      <w:r w:rsidR="004A76CF" w:rsidRPr="009E5E84">
        <w:rPr>
          <w:rFonts w:ascii="Arial" w:eastAsiaTheme="minorEastAsia" w:hAnsi="Arial" w:cs="Arial"/>
        </w:rPr>
        <w:t>notification</w:t>
      </w:r>
      <w:r w:rsidR="00FC78F4" w:rsidRPr="009E5E84">
        <w:rPr>
          <w:rFonts w:ascii="Arial" w:eastAsiaTheme="minorEastAsia" w:hAnsi="Arial" w:cs="Arial"/>
        </w:rPr>
        <w:t>.</w:t>
      </w:r>
    </w:p>
    <w:p w14:paraId="0324D4AB" w14:textId="77777777" w:rsidR="00FC78F4" w:rsidRPr="009E5E84" w:rsidRDefault="00FC78F4">
      <w:pPr>
        <w:rPr>
          <w:rFonts w:ascii="Arial" w:eastAsiaTheme="minorEastAsia" w:hAnsi="Arial" w:cs="Arial"/>
        </w:rPr>
      </w:pPr>
    </w:p>
    <w:p w14:paraId="73408BEF" w14:textId="04D1F0EC" w:rsidR="00B50515" w:rsidRPr="009E5E84" w:rsidRDefault="00FC78F4" w:rsidP="00DF50DA">
      <w:pPr>
        <w:rPr>
          <w:rFonts w:ascii="Arial" w:eastAsiaTheme="minorEastAsia" w:hAnsi="Arial" w:cs="Arial"/>
        </w:rPr>
      </w:pPr>
      <w:r w:rsidRPr="009E5E84">
        <w:rPr>
          <w:rFonts w:ascii="Arial" w:eastAsiaTheme="minorEastAsia" w:hAnsi="Arial" w:cs="Arial"/>
          <w:noProof/>
          <w:lang w:eastAsia="en-AU"/>
        </w:rPr>
        <w:drawing>
          <wp:inline distT="0" distB="0" distL="0" distR="0" wp14:anchorId="0514537F" wp14:editId="077998A6">
            <wp:extent cx="5731510" cy="2886075"/>
            <wp:effectExtent l="25400" t="25400" r="34290" b="34925"/>
            <wp:docPr id="263" name="Picture 263" descr="Screenshot of Inbox" title="Screenshot of Inbo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75a.jpg"/>
                    <pic:cNvPicPr/>
                  </pic:nvPicPr>
                  <pic:blipFill>
                    <a:blip r:embed="rId131">
                      <a:extLst>
                        <a:ext uri="{28A0092B-C50C-407E-A947-70E740481C1C}">
                          <a14:useLocalDpi xmlns:a14="http://schemas.microsoft.com/office/drawing/2010/main" val="0"/>
                        </a:ext>
                      </a:extLst>
                    </a:blip>
                    <a:stretch>
                      <a:fillRect/>
                    </a:stretch>
                  </pic:blipFill>
                  <pic:spPr>
                    <a:xfrm>
                      <a:off x="0" y="0"/>
                      <a:ext cx="5731510" cy="288607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23C4775A" w14:textId="77777777" w:rsidR="006B4992" w:rsidRPr="009E5E84" w:rsidRDefault="006B4992" w:rsidP="00DF50DA">
      <w:pPr>
        <w:rPr>
          <w:rFonts w:ascii="Arial" w:eastAsiaTheme="minorEastAsia" w:hAnsi="Arial" w:cs="Arial"/>
        </w:rPr>
      </w:pPr>
    </w:p>
    <w:p w14:paraId="267F03D7" w14:textId="6115BD98" w:rsidR="004A76CF" w:rsidRPr="009E5E84" w:rsidRDefault="004A76CF" w:rsidP="00E67DA2">
      <w:pPr>
        <w:spacing w:after="200" w:line="276" w:lineRule="auto"/>
        <w:rPr>
          <w:rFonts w:ascii="Arial" w:eastAsiaTheme="minorEastAsia" w:hAnsi="Arial" w:cs="Arial"/>
        </w:rPr>
      </w:pPr>
      <w:r w:rsidRPr="009E5E84">
        <w:rPr>
          <w:rFonts w:ascii="Arial" w:eastAsiaTheme="minorEastAsia" w:hAnsi="Arial" w:cs="Arial"/>
        </w:rPr>
        <w:t>The notification summary of all service booking changes for all participants will be displayed:</w:t>
      </w:r>
    </w:p>
    <w:p w14:paraId="66F55E5C" w14:textId="79C96208" w:rsidR="00B50515" w:rsidRPr="009E5E84" w:rsidRDefault="00B50515" w:rsidP="00B50515">
      <w:pPr>
        <w:rPr>
          <w:rStyle w:val="Heading3Char"/>
          <w:rFonts w:cs="Arial"/>
          <w:b w:val="0"/>
          <w:sz w:val="22"/>
          <w:szCs w:val="22"/>
        </w:rPr>
      </w:pPr>
    </w:p>
    <w:p w14:paraId="012B0598" w14:textId="457A547A" w:rsidR="009F10A0" w:rsidRPr="009E5E84" w:rsidRDefault="009F10A0" w:rsidP="00B50515">
      <w:pPr>
        <w:rPr>
          <w:rStyle w:val="Heading3Char"/>
          <w:rFonts w:cs="Arial"/>
          <w:b w:val="0"/>
          <w:sz w:val="22"/>
          <w:szCs w:val="22"/>
        </w:rPr>
      </w:pPr>
    </w:p>
    <w:p w14:paraId="6A8257C1" w14:textId="77777777" w:rsidR="009F10A0" w:rsidRPr="009E5E84" w:rsidRDefault="009F10A0" w:rsidP="00B50515">
      <w:pPr>
        <w:rPr>
          <w:rStyle w:val="Heading3Char"/>
          <w:rFonts w:cs="Arial"/>
          <w:b w:val="0"/>
          <w:sz w:val="22"/>
          <w:szCs w:val="22"/>
        </w:rPr>
      </w:pPr>
    </w:p>
    <w:p w14:paraId="1C722D00" w14:textId="4D4561E5" w:rsidR="00356E37" w:rsidRPr="009E5E84" w:rsidRDefault="00D676C5">
      <w:pPr>
        <w:spacing w:after="200" w:line="276" w:lineRule="auto"/>
        <w:rPr>
          <w:rFonts w:ascii="Arial" w:eastAsiaTheme="minorEastAsia" w:hAnsi="Arial" w:cs="Arial"/>
          <w:b/>
          <w:color w:val="6A2875"/>
          <w:sz w:val="30"/>
          <w:szCs w:val="30"/>
        </w:rPr>
      </w:pPr>
      <w:r w:rsidRPr="009E5E84">
        <w:rPr>
          <w:rFonts w:ascii="Arial" w:eastAsiaTheme="minorEastAsia" w:hAnsi="Arial" w:cs="Arial"/>
          <w:noProof/>
          <w:lang w:eastAsia="en-AU"/>
        </w:rPr>
        <w:lastRenderedPageBreak/>
        <w:drawing>
          <wp:inline distT="0" distB="0" distL="0" distR="0" wp14:anchorId="1C255417" wp14:editId="03349949">
            <wp:extent cx="5724656" cy="7652666"/>
            <wp:effectExtent l="0" t="0" r="0" b="0"/>
            <wp:docPr id="41" name="Picture 41" descr="Screenshot of Notification summary" title="Screenshot of Notification sum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1.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42412" cy="7676402"/>
                    </a:xfrm>
                    <a:prstGeom prst="rect">
                      <a:avLst/>
                    </a:prstGeom>
                    <a:noFill/>
                    <a:ln>
                      <a:noFill/>
                    </a:ln>
                  </pic:spPr>
                </pic:pic>
              </a:graphicData>
            </a:graphic>
          </wp:inline>
        </w:drawing>
      </w:r>
      <w:r w:rsidR="00356E37" w:rsidRPr="009E5E84">
        <w:rPr>
          <w:rFonts w:ascii="Arial" w:eastAsiaTheme="minorEastAsia" w:hAnsi="Arial" w:cs="Arial"/>
        </w:rPr>
        <w:br w:type="page"/>
      </w:r>
    </w:p>
    <w:p w14:paraId="259D0E35" w14:textId="2A33B34C" w:rsidR="00B2076B" w:rsidRPr="009E5E84" w:rsidRDefault="007A6E80" w:rsidP="00E1233B">
      <w:pPr>
        <w:pStyle w:val="Heading3"/>
        <w:rPr>
          <w:rFonts w:ascii="Arial" w:eastAsiaTheme="minorEastAsia" w:hAnsi="Arial" w:cs="Arial"/>
        </w:rPr>
      </w:pPr>
      <w:bookmarkStart w:id="101" w:name="_Toc529344328"/>
      <w:r w:rsidRPr="009E5E84">
        <w:rPr>
          <w:rFonts w:ascii="Arial" w:eastAsiaTheme="minorEastAsia" w:hAnsi="Arial" w:cs="Arial"/>
        </w:rPr>
        <w:lastRenderedPageBreak/>
        <w:t xml:space="preserve">Edit </w:t>
      </w:r>
      <w:r w:rsidR="00D12285" w:rsidRPr="009E5E84">
        <w:rPr>
          <w:rFonts w:ascii="Arial" w:eastAsiaTheme="minorEastAsia" w:hAnsi="Arial" w:cs="Arial"/>
        </w:rPr>
        <w:t>s</w:t>
      </w:r>
      <w:r w:rsidRPr="009E5E84">
        <w:rPr>
          <w:rFonts w:ascii="Arial" w:eastAsiaTheme="minorEastAsia" w:hAnsi="Arial" w:cs="Arial"/>
        </w:rPr>
        <w:t xml:space="preserve">upport </w:t>
      </w:r>
      <w:r w:rsidR="00D12285" w:rsidRPr="009E5E84">
        <w:rPr>
          <w:rFonts w:ascii="Arial" w:eastAsiaTheme="minorEastAsia" w:hAnsi="Arial" w:cs="Arial"/>
        </w:rPr>
        <w:t>d</w:t>
      </w:r>
      <w:r w:rsidRPr="009E5E84">
        <w:rPr>
          <w:rFonts w:ascii="Arial" w:eastAsiaTheme="minorEastAsia" w:hAnsi="Arial" w:cs="Arial"/>
        </w:rPr>
        <w:t xml:space="preserve">etails on a </w:t>
      </w:r>
      <w:r w:rsidR="00D12285" w:rsidRPr="009E5E84">
        <w:rPr>
          <w:rFonts w:ascii="Arial" w:eastAsiaTheme="minorEastAsia" w:hAnsi="Arial" w:cs="Arial"/>
        </w:rPr>
        <w:t>s</w:t>
      </w:r>
      <w:r w:rsidRPr="009E5E84">
        <w:rPr>
          <w:rFonts w:ascii="Arial" w:eastAsiaTheme="minorEastAsia" w:hAnsi="Arial" w:cs="Arial"/>
        </w:rPr>
        <w:t xml:space="preserve">ervice </w:t>
      </w:r>
      <w:r w:rsidR="00D12285" w:rsidRPr="009E5E84">
        <w:rPr>
          <w:rFonts w:ascii="Arial" w:eastAsiaTheme="minorEastAsia" w:hAnsi="Arial" w:cs="Arial"/>
        </w:rPr>
        <w:t>b</w:t>
      </w:r>
      <w:r w:rsidRPr="009E5E84">
        <w:rPr>
          <w:rFonts w:ascii="Arial" w:eastAsiaTheme="minorEastAsia" w:hAnsi="Arial" w:cs="Arial"/>
        </w:rPr>
        <w:t>ooking</w:t>
      </w:r>
      <w:bookmarkEnd w:id="101"/>
    </w:p>
    <w:p w14:paraId="1536C359" w14:textId="77777777" w:rsidR="00B2076B" w:rsidRPr="009E5E84" w:rsidRDefault="00B2076B" w:rsidP="001C46AE">
      <w:pPr>
        <w:rPr>
          <w:rFonts w:ascii="Arial" w:hAnsi="Arial" w:cs="Arial"/>
        </w:rPr>
      </w:pPr>
    </w:p>
    <w:p w14:paraId="70F0FABB" w14:textId="77777777" w:rsidR="001C46AE" w:rsidRPr="009E5E84" w:rsidRDefault="001C46AE" w:rsidP="001C46AE">
      <w:pPr>
        <w:rPr>
          <w:rFonts w:ascii="Arial" w:hAnsi="Arial" w:cs="Arial"/>
        </w:rPr>
      </w:pPr>
      <w:r w:rsidRPr="009E5E84">
        <w:rPr>
          <w:rFonts w:ascii="Arial" w:hAnsi="Arial" w:cs="Arial"/>
        </w:rPr>
        <w:t>You may need to amend some of the details on the service booking, such as quantity or allocated amount.</w:t>
      </w:r>
    </w:p>
    <w:p w14:paraId="67CFCA1F" w14:textId="10A5DDDA" w:rsidR="00A654B6" w:rsidRPr="009E5E84" w:rsidRDefault="001C46AE" w:rsidP="00822E6E">
      <w:pPr>
        <w:pStyle w:val="Steps"/>
        <w:numPr>
          <w:ilvl w:val="0"/>
          <w:numId w:val="44"/>
        </w:numPr>
        <w:rPr>
          <w:rFonts w:ascii="Arial" w:hAnsi="Arial" w:cs="Arial"/>
        </w:rPr>
      </w:pPr>
      <w:r w:rsidRPr="009E5E84">
        <w:rPr>
          <w:rFonts w:ascii="Arial" w:hAnsi="Arial" w:cs="Arial"/>
        </w:rPr>
        <w:t>Follow</w:t>
      </w:r>
      <w:r w:rsidR="00956CC9" w:rsidRPr="009E5E84">
        <w:rPr>
          <w:rFonts w:ascii="Arial" w:hAnsi="Arial" w:cs="Arial"/>
        </w:rPr>
        <w:t xml:space="preserve"> the steps outlined under</w:t>
      </w:r>
      <w:r w:rsidRPr="009E5E84">
        <w:rPr>
          <w:rFonts w:ascii="Arial" w:hAnsi="Arial" w:cs="Arial"/>
          <w:b/>
        </w:rPr>
        <w:t xml:space="preserve"> </w:t>
      </w:r>
      <w:hyperlink w:anchor="_View_Service_Bookings" w:history="1">
        <w:r w:rsidRPr="009E5E84">
          <w:rPr>
            <w:rStyle w:val="Hyperlink"/>
            <w:rFonts w:ascii="Arial" w:hAnsi="Arial" w:cs="Arial"/>
            <w:b/>
            <w:color w:val="6B2976"/>
            <w:u w:val="none"/>
          </w:rPr>
          <w:t>View Service Bookings</w:t>
        </w:r>
      </w:hyperlink>
      <w:r w:rsidR="00956CC9" w:rsidRPr="009E5E84">
        <w:rPr>
          <w:rFonts w:ascii="Arial" w:hAnsi="Arial" w:cs="Arial"/>
        </w:rPr>
        <w:t xml:space="preserve"> above.</w:t>
      </w:r>
    </w:p>
    <w:p w14:paraId="298A0093" w14:textId="77777777" w:rsidR="00DE1397" w:rsidRPr="009E5E84" w:rsidRDefault="00DE1397" w:rsidP="00822E6E">
      <w:pPr>
        <w:pStyle w:val="Steps"/>
        <w:numPr>
          <w:ilvl w:val="0"/>
          <w:numId w:val="24"/>
        </w:numPr>
        <w:rPr>
          <w:rFonts w:ascii="Arial" w:hAnsi="Arial" w:cs="Arial"/>
        </w:rPr>
      </w:pPr>
      <w:r w:rsidRPr="009E5E84">
        <w:rPr>
          <w:rFonts w:ascii="Arial" w:hAnsi="Arial" w:cs="Arial"/>
        </w:rPr>
        <w:t xml:space="preserve">Ensure that the </w:t>
      </w:r>
      <w:r w:rsidR="00D12285" w:rsidRPr="009E5E84">
        <w:rPr>
          <w:rFonts w:ascii="Arial" w:hAnsi="Arial" w:cs="Arial"/>
        </w:rPr>
        <w:t>s</w:t>
      </w:r>
      <w:r w:rsidRPr="009E5E84">
        <w:rPr>
          <w:rFonts w:ascii="Arial" w:hAnsi="Arial" w:cs="Arial"/>
        </w:rPr>
        <w:t xml:space="preserve">ervice booking to be edited has been </w:t>
      </w:r>
      <w:r w:rsidR="00117CF4" w:rsidRPr="009E5E84">
        <w:rPr>
          <w:rFonts w:ascii="Arial" w:hAnsi="Arial" w:cs="Arial"/>
        </w:rPr>
        <w:t xml:space="preserve">initiated </w:t>
      </w:r>
      <w:r w:rsidRPr="009E5E84">
        <w:rPr>
          <w:rFonts w:ascii="Arial" w:hAnsi="Arial" w:cs="Arial"/>
        </w:rPr>
        <w:t xml:space="preserve">by the </w:t>
      </w:r>
      <w:r w:rsidR="00D12285" w:rsidRPr="009E5E84">
        <w:rPr>
          <w:rFonts w:ascii="Arial" w:hAnsi="Arial" w:cs="Arial"/>
        </w:rPr>
        <w:t>p</w:t>
      </w:r>
      <w:r w:rsidRPr="009E5E84">
        <w:rPr>
          <w:rFonts w:ascii="Arial" w:hAnsi="Arial" w:cs="Arial"/>
        </w:rPr>
        <w:t>rovider.</w:t>
      </w:r>
    </w:p>
    <w:p w14:paraId="2E44BDCD" w14:textId="57AAD537" w:rsidR="00A654B6" w:rsidRPr="009E5E84" w:rsidRDefault="00A654B6" w:rsidP="00822E6E">
      <w:pPr>
        <w:pStyle w:val="Steps"/>
        <w:numPr>
          <w:ilvl w:val="0"/>
          <w:numId w:val="24"/>
        </w:numPr>
        <w:rPr>
          <w:rFonts w:ascii="Arial" w:hAnsi="Arial" w:cs="Arial"/>
        </w:rPr>
      </w:pPr>
      <w:r w:rsidRPr="009E5E84">
        <w:rPr>
          <w:rFonts w:ascii="Arial" w:hAnsi="Arial" w:cs="Arial"/>
        </w:rPr>
        <w:t xml:space="preserve">At </w:t>
      </w:r>
      <w:r w:rsidR="00D12285" w:rsidRPr="009E5E84">
        <w:rPr>
          <w:rFonts w:ascii="Arial" w:hAnsi="Arial" w:cs="Arial"/>
        </w:rPr>
        <w:t>s</w:t>
      </w:r>
      <w:r w:rsidRPr="009E5E84">
        <w:rPr>
          <w:rFonts w:ascii="Arial" w:hAnsi="Arial" w:cs="Arial"/>
        </w:rPr>
        <w:t xml:space="preserve">tep </w:t>
      </w:r>
      <w:r w:rsidR="0046784D" w:rsidRPr="009E5E84">
        <w:rPr>
          <w:rFonts w:ascii="Arial" w:hAnsi="Arial" w:cs="Arial"/>
        </w:rPr>
        <w:t>6,</w:t>
      </w:r>
      <w:r w:rsidRPr="009E5E84">
        <w:rPr>
          <w:rFonts w:ascii="Arial" w:hAnsi="Arial" w:cs="Arial"/>
        </w:rPr>
        <w:t xml:space="preserve"> select </w:t>
      </w:r>
      <w:r w:rsidRPr="009E5E84">
        <w:rPr>
          <w:rStyle w:val="Strong"/>
          <w:rFonts w:ascii="Arial" w:hAnsi="Arial" w:cs="Arial"/>
        </w:rPr>
        <w:t>Update Allocation</w:t>
      </w:r>
      <w:r w:rsidRPr="009E5E84">
        <w:rPr>
          <w:rFonts w:ascii="Arial" w:hAnsi="Arial" w:cs="Arial"/>
        </w:rPr>
        <w:t>.</w:t>
      </w:r>
    </w:p>
    <w:p w14:paraId="1E32365E" w14:textId="77777777" w:rsidR="001C46AE" w:rsidRPr="009E5E84" w:rsidRDefault="00A654B6" w:rsidP="00822E6E">
      <w:pPr>
        <w:pStyle w:val="Steps"/>
        <w:numPr>
          <w:ilvl w:val="0"/>
          <w:numId w:val="24"/>
        </w:numPr>
        <w:rPr>
          <w:rFonts w:ascii="Arial" w:hAnsi="Arial" w:cs="Arial"/>
        </w:rPr>
      </w:pPr>
      <w:r w:rsidRPr="009E5E84">
        <w:rPr>
          <w:rFonts w:ascii="Arial" w:hAnsi="Arial" w:cs="Arial"/>
        </w:rPr>
        <w:t xml:space="preserve">Enter the new </w:t>
      </w:r>
      <w:r w:rsidRPr="009E5E84">
        <w:rPr>
          <w:rStyle w:val="Strong"/>
          <w:rFonts w:ascii="Arial" w:hAnsi="Arial" w:cs="Arial"/>
        </w:rPr>
        <w:t>Quantity</w:t>
      </w:r>
      <w:r w:rsidRPr="009E5E84">
        <w:rPr>
          <w:rFonts w:ascii="Arial" w:hAnsi="Arial" w:cs="Arial"/>
        </w:rPr>
        <w:t xml:space="preserve">, </w:t>
      </w:r>
      <w:r w:rsidRPr="009E5E84">
        <w:rPr>
          <w:rStyle w:val="Strong"/>
          <w:rFonts w:ascii="Arial" w:hAnsi="Arial" w:cs="Arial"/>
        </w:rPr>
        <w:t>Allocated Amount</w:t>
      </w:r>
      <w:r w:rsidRPr="009E5E84">
        <w:rPr>
          <w:rFonts w:ascii="Arial" w:hAnsi="Arial" w:cs="Arial"/>
        </w:rPr>
        <w:t xml:space="preserve"> and check the </w:t>
      </w:r>
      <w:r w:rsidRPr="009E5E84">
        <w:rPr>
          <w:rStyle w:val="Strong"/>
          <w:rFonts w:ascii="Arial" w:hAnsi="Arial" w:cs="Arial"/>
        </w:rPr>
        <w:t>declaration</w:t>
      </w:r>
      <w:r w:rsidRPr="009E5E84">
        <w:rPr>
          <w:rFonts w:ascii="Arial" w:hAnsi="Arial" w:cs="Arial"/>
        </w:rPr>
        <w:t xml:space="preserve"> to confirm that the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 xml:space="preserve">ooking </w:t>
      </w:r>
      <w:r w:rsidR="00ED719F" w:rsidRPr="009E5E84">
        <w:rPr>
          <w:rFonts w:ascii="Arial" w:hAnsi="Arial" w:cs="Arial"/>
        </w:rPr>
        <w:t xml:space="preserve">reflects what you have </w:t>
      </w:r>
      <w:r w:rsidRPr="009E5E84">
        <w:rPr>
          <w:rFonts w:ascii="Arial" w:hAnsi="Arial" w:cs="Arial"/>
        </w:rPr>
        <w:t xml:space="preserve">discussed and agreed </w:t>
      </w:r>
      <w:r w:rsidR="00ED719F" w:rsidRPr="009E5E84">
        <w:rPr>
          <w:rFonts w:ascii="Arial" w:hAnsi="Arial" w:cs="Arial"/>
        </w:rPr>
        <w:t xml:space="preserve">with </w:t>
      </w:r>
      <w:r w:rsidRPr="009E5E84">
        <w:rPr>
          <w:rFonts w:ascii="Arial" w:hAnsi="Arial" w:cs="Arial"/>
        </w:rPr>
        <w:t>the participant.</w:t>
      </w:r>
    </w:p>
    <w:p w14:paraId="075C8646" w14:textId="65436259" w:rsidR="00A654B6" w:rsidRPr="009E5E84" w:rsidRDefault="005370A1" w:rsidP="00CB0600">
      <w:pPr>
        <w:pStyle w:val="ListParagraph"/>
        <w:ind w:left="0"/>
        <w:rPr>
          <w:rFonts w:ascii="Arial" w:hAnsi="Arial" w:cs="Arial"/>
        </w:rPr>
      </w:pPr>
      <w:r w:rsidRPr="009E5E84">
        <w:rPr>
          <w:rFonts w:ascii="Arial" w:hAnsi="Arial" w:cs="Arial"/>
          <w:noProof/>
          <w:lang w:eastAsia="en-AU"/>
        </w:rPr>
        <w:drawing>
          <wp:inline distT="0" distB="0" distL="0" distR="0" wp14:anchorId="6520D9FB" wp14:editId="1573DBB0">
            <wp:extent cx="5731510" cy="3768090"/>
            <wp:effectExtent l="25400" t="25400" r="34290" b="16510"/>
            <wp:docPr id="267" name="Picture 267" descr="Screenshot of View service bookings details" title="Screenshot of View service booking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76b.jpg"/>
                    <pic:cNvPicPr/>
                  </pic:nvPicPr>
                  <pic:blipFill>
                    <a:blip r:embed="rId133">
                      <a:extLst>
                        <a:ext uri="{28A0092B-C50C-407E-A947-70E740481C1C}">
                          <a14:useLocalDpi xmlns:a14="http://schemas.microsoft.com/office/drawing/2010/main" val="0"/>
                        </a:ext>
                      </a:extLst>
                    </a:blip>
                    <a:stretch>
                      <a:fillRect/>
                    </a:stretch>
                  </pic:blipFill>
                  <pic:spPr>
                    <a:xfrm>
                      <a:off x="0" y="0"/>
                      <a:ext cx="5731510" cy="376809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397E1E8" w14:textId="77777777" w:rsidR="001C46AE" w:rsidRPr="009E5E84" w:rsidRDefault="00A654B6" w:rsidP="00822E6E">
      <w:pPr>
        <w:pStyle w:val="Steps"/>
        <w:numPr>
          <w:ilvl w:val="0"/>
          <w:numId w:val="24"/>
        </w:numPr>
        <w:rPr>
          <w:rFonts w:ascii="Arial" w:hAnsi="Arial" w:cs="Arial"/>
        </w:rPr>
      </w:pPr>
      <w:r w:rsidRPr="009E5E84">
        <w:rPr>
          <w:rFonts w:ascii="Arial" w:hAnsi="Arial" w:cs="Arial"/>
        </w:rPr>
        <w:t xml:space="preserve">Select </w:t>
      </w:r>
      <w:r w:rsidRPr="009E5E84">
        <w:rPr>
          <w:rStyle w:val="Strong"/>
          <w:rFonts w:ascii="Arial" w:hAnsi="Arial" w:cs="Arial"/>
        </w:rPr>
        <w:t>Submit</w:t>
      </w:r>
      <w:r w:rsidRPr="009E5E84">
        <w:rPr>
          <w:rFonts w:ascii="Arial" w:hAnsi="Arial" w:cs="Arial"/>
        </w:rPr>
        <w:t>.</w:t>
      </w:r>
    </w:p>
    <w:p w14:paraId="04CABA65" w14:textId="77777777" w:rsidR="00356E37" w:rsidRPr="009E5E84" w:rsidRDefault="00356E37">
      <w:pPr>
        <w:spacing w:after="200" w:line="276" w:lineRule="auto"/>
        <w:rPr>
          <w:rFonts w:ascii="Arial" w:hAnsi="Arial" w:cs="Arial"/>
          <w:b/>
          <w:color w:val="6A2875"/>
          <w:sz w:val="30"/>
          <w:szCs w:val="30"/>
        </w:rPr>
      </w:pPr>
      <w:r w:rsidRPr="009E5E84">
        <w:rPr>
          <w:rFonts w:ascii="Arial" w:hAnsi="Arial" w:cs="Arial"/>
        </w:rPr>
        <w:br w:type="page"/>
      </w:r>
    </w:p>
    <w:p w14:paraId="74C236C7" w14:textId="633509ED" w:rsidR="0009735B" w:rsidRPr="009E5E84" w:rsidRDefault="0009735B" w:rsidP="00E67DA2">
      <w:pPr>
        <w:pStyle w:val="Heading3"/>
        <w:spacing w:after="240"/>
        <w:rPr>
          <w:rFonts w:ascii="Arial" w:hAnsi="Arial" w:cs="Arial"/>
        </w:rPr>
      </w:pPr>
      <w:bookmarkStart w:id="102" w:name="_Toc529344329"/>
      <w:r w:rsidRPr="009E5E84">
        <w:rPr>
          <w:rFonts w:ascii="Arial" w:hAnsi="Arial" w:cs="Arial"/>
        </w:rPr>
        <w:lastRenderedPageBreak/>
        <w:t xml:space="preserve">End a </w:t>
      </w:r>
      <w:r w:rsidR="00D12285" w:rsidRPr="009E5E84">
        <w:rPr>
          <w:rFonts w:ascii="Arial" w:hAnsi="Arial" w:cs="Arial"/>
        </w:rPr>
        <w:t>s</w:t>
      </w:r>
      <w:r w:rsidRPr="009E5E84">
        <w:rPr>
          <w:rFonts w:ascii="Arial" w:hAnsi="Arial" w:cs="Arial"/>
        </w:rPr>
        <w:t xml:space="preserve">ervice </w:t>
      </w:r>
      <w:r w:rsidR="00D12285" w:rsidRPr="009E5E84">
        <w:rPr>
          <w:rFonts w:ascii="Arial" w:hAnsi="Arial" w:cs="Arial"/>
        </w:rPr>
        <w:t>b</w:t>
      </w:r>
      <w:r w:rsidRPr="009E5E84">
        <w:rPr>
          <w:rFonts w:ascii="Arial" w:hAnsi="Arial" w:cs="Arial"/>
        </w:rPr>
        <w:t>ooking</w:t>
      </w:r>
      <w:bookmarkEnd w:id="98"/>
      <w:bookmarkEnd w:id="102"/>
    </w:p>
    <w:p w14:paraId="59BC64A8" w14:textId="756D81C4" w:rsidR="008E6BC2" w:rsidRPr="009E5E84" w:rsidRDefault="008E6BC2" w:rsidP="003B47A6">
      <w:pPr>
        <w:rPr>
          <w:rFonts w:ascii="Arial" w:hAnsi="Arial" w:cs="Arial"/>
        </w:rPr>
      </w:pPr>
      <w:r w:rsidRPr="009E5E84">
        <w:rPr>
          <w:rFonts w:ascii="Arial" w:hAnsi="Arial" w:cs="Arial"/>
        </w:rPr>
        <w:t xml:space="preserve">You </w:t>
      </w:r>
      <w:r w:rsidR="00721F9A" w:rsidRPr="009E5E84">
        <w:rPr>
          <w:rFonts w:ascii="Arial" w:hAnsi="Arial" w:cs="Arial"/>
        </w:rPr>
        <w:t xml:space="preserve">might </w:t>
      </w:r>
      <w:r w:rsidRPr="009E5E84">
        <w:rPr>
          <w:rFonts w:ascii="Arial" w:hAnsi="Arial" w:cs="Arial"/>
        </w:rPr>
        <w:t xml:space="preserve">need to end a service booking if you are unable to continue to deliver the service, or the </w:t>
      </w:r>
      <w:r w:rsidR="00D12285" w:rsidRPr="009E5E84">
        <w:rPr>
          <w:rFonts w:ascii="Arial" w:hAnsi="Arial" w:cs="Arial"/>
        </w:rPr>
        <w:t>p</w:t>
      </w:r>
      <w:r w:rsidRPr="009E5E84">
        <w:rPr>
          <w:rFonts w:ascii="Arial" w:hAnsi="Arial" w:cs="Arial"/>
        </w:rPr>
        <w:t>articipant asks you to stop delivering the service.</w:t>
      </w:r>
    </w:p>
    <w:p w14:paraId="0D615782" w14:textId="77777777" w:rsidR="005370A1" w:rsidRPr="009E5E84" w:rsidRDefault="005370A1" w:rsidP="00AE510F">
      <w:pPr>
        <w:pStyle w:val="Steps"/>
        <w:numPr>
          <w:ilvl w:val="0"/>
          <w:numId w:val="62"/>
        </w:numPr>
        <w:rPr>
          <w:rFonts w:ascii="Arial" w:hAnsi="Arial" w:cs="Arial"/>
        </w:rPr>
      </w:pPr>
      <w:r w:rsidRPr="009E5E84">
        <w:rPr>
          <w:rFonts w:ascii="Arial" w:hAnsi="Arial" w:cs="Arial"/>
        </w:rPr>
        <w:t>Follow the steps outlined under</w:t>
      </w:r>
      <w:r w:rsidRPr="009E5E84">
        <w:rPr>
          <w:rFonts w:ascii="Arial" w:hAnsi="Arial" w:cs="Arial"/>
          <w:b/>
        </w:rPr>
        <w:t xml:space="preserve"> </w:t>
      </w:r>
      <w:hyperlink w:anchor="_View_Service_Bookings" w:history="1">
        <w:r w:rsidRPr="009E5E84">
          <w:rPr>
            <w:rStyle w:val="Hyperlink"/>
            <w:rFonts w:ascii="Arial" w:hAnsi="Arial" w:cs="Arial"/>
            <w:b/>
            <w:color w:val="6B2976"/>
            <w:u w:val="none"/>
          </w:rPr>
          <w:t>View Service Bookings</w:t>
        </w:r>
      </w:hyperlink>
      <w:r w:rsidRPr="009E5E84">
        <w:rPr>
          <w:rFonts w:ascii="Arial" w:hAnsi="Arial" w:cs="Arial"/>
        </w:rPr>
        <w:t xml:space="preserve"> above.</w:t>
      </w:r>
    </w:p>
    <w:p w14:paraId="442528BC" w14:textId="148C37BA" w:rsidR="0009735B" w:rsidRPr="009E5E84" w:rsidRDefault="000B6C33" w:rsidP="00822E6E">
      <w:pPr>
        <w:pStyle w:val="Steps"/>
        <w:numPr>
          <w:ilvl w:val="0"/>
          <w:numId w:val="24"/>
        </w:numPr>
        <w:rPr>
          <w:rFonts w:ascii="Arial" w:hAnsi="Arial" w:cs="Arial"/>
        </w:rPr>
      </w:pPr>
      <w:r w:rsidRPr="009E5E84">
        <w:rPr>
          <w:rFonts w:ascii="Arial" w:hAnsi="Arial" w:cs="Arial"/>
        </w:rPr>
        <w:t xml:space="preserve">At </w:t>
      </w:r>
      <w:r w:rsidR="00D12285" w:rsidRPr="009E5E84">
        <w:rPr>
          <w:rFonts w:ascii="Arial" w:hAnsi="Arial" w:cs="Arial"/>
        </w:rPr>
        <w:t>s</w:t>
      </w:r>
      <w:r w:rsidRPr="009E5E84">
        <w:rPr>
          <w:rFonts w:ascii="Arial" w:hAnsi="Arial" w:cs="Arial"/>
        </w:rPr>
        <w:t xml:space="preserve">tep </w:t>
      </w:r>
      <w:r w:rsidR="005E2178" w:rsidRPr="009E5E84">
        <w:rPr>
          <w:rFonts w:ascii="Arial" w:hAnsi="Arial" w:cs="Arial"/>
        </w:rPr>
        <w:t>6</w:t>
      </w:r>
      <w:r w:rsidR="005370A1" w:rsidRPr="009E5E84">
        <w:rPr>
          <w:rFonts w:ascii="Arial" w:hAnsi="Arial" w:cs="Arial"/>
        </w:rPr>
        <w:t>,</w:t>
      </w:r>
      <w:r w:rsidR="005E2178" w:rsidRPr="009E5E84">
        <w:rPr>
          <w:rFonts w:ascii="Arial" w:hAnsi="Arial" w:cs="Arial"/>
        </w:rPr>
        <w:t xml:space="preserve"> </w:t>
      </w:r>
      <w:r w:rsidRPr="009E5E84">
        <w:rPr>
          <w:rFonts w:ascii="Arial" w:hAnsi="Arial" w:cs="Arial"/>
        </w:rPr>
        <w:t>s</w:t>
      </w:r>
      <w:r w:rsidR="0009735B" w:rsidRPr="009E5E84">
        <w:rPr>
          <w:rFonts w:ascii="Arial" w:hAnsi="Arial" w:cs="Arial"/>
        </w:rPr>
        <w:t xml:space="preserve">elect </w:t>
      </w:r>
      <w:r w:rsidR="0009735B" w:rsidRPr="009E5E84">
        <w:rPr>
          <w:rStyle w:val="Strong"/>
          <w:rFonts w:ascii="Arial" w:hAnsi="Arial" w:cs="Arial"/>
        </w:rPr>
        <w:t>End Service Booking</w:t>
      </w:r>
      <w:r w:rsidR="0009735B" w:rsidRPr="009E5E84">
        <w:rPr>
          <w:rFonts w:ascii="Arial" w:hAnsi="Arial" w:cs="Arial"/>
        </w:rPr>
        <w:t>.</w:t>
      </w:r>
    </w:p>
    <w:p w14:paraId="0C4E9971" w14:textId="6CB260EE" w:rsidR="00AB4587" w:rsidRPr="009E5E84" w:rsidRDefault="0009735B" w:rsidP="003B47A6">
      <w:pPr>
        <w:pStyle w:val="BodyText"/>
        <w:rPr>
          <w:rFonts w:ascii="Arial" w:hAnsi="Arial" w:cs="Arial"/>
        </w:rPr>
      </w:pPr>
      <w:r w:rsidRPr="009E5E84">
        <w:rPr>
          <w:rFonts w:ascii="Arial" w:hAnsi="Arial" w:cs="Arial"/>
        </w:rPr>
        <w:t xml:space="preserve">The </w:t>
      </w:r>
      <w:r w:rsidRPr="009E5E84">
        <w:rPr>
          <w:rFonts w:ascii="Arial" w:hAnsi="Arial" w:cs="Arial"/>
          <w:b/>
          <w:color w:val="6B2976"/>
        </w:rPr>
        <w:t>End Service Booking</w:t>
      </w:r>
      <w:r w:rsidRPr="009E5E84">
        <w:rPr>
          <w:rFonts w:ascii="Arial" w:hAnsi="Arial" w:cs="Arial"/>
          <w:color w:val="6B2976"/>
        </w:rPr>
        <w:t xml:space="preserve"> </w:t>
      </w:r>
      <w:r w:rsidRPr="009E5E84">
        <w:rPr>
          <w:rFonts w:ascii="Arial" w:hAnsi="Arial" w:cs="Arial"/>
        </w:rPr>
        <w:t>screen displays.</w:t>
      </w:r>
    </w:p>
    <w:p w14:paraId="57D6A348" w14:textId="77777777" w:rsidR="00FB450E" w:rsidRPr="009E5E84" w:rsidRDefault="00FB450E" w:rsidP="00822E6E">
      <w:pPr>
        <w:pStyle w:val="Steps"/>
        <w:numPr>
          <w:ilvl w:val="0"/>
          <w:numId w:val="24"/>
        </w:numPr>
        <w:ind w:left="426" w:hanging="426"/>
        <w:rPr>
          <w:rFonts w:ascii="Arial" w:hAnsi="Arial" w:cs="Arial"/>
        </w:rPr>
      </w:pPr>
      <w:r w:rsidRPr="009E5E84">
        <w:rPr>
          <w:rFonts w:ascii="Arial" w:hAnsi="Arial" w:cs="Arial"/>
        </w:rPr>
        <w:t>Complete the following fields:</w:t>
      </w:r>
    </w:p>
    <w:p w14:paraId="018A365C" w14:textId="13FAE69F" w:rsidR="00721F9A" w:rsidRPr="009E5E84" w:rsidRDefault="00FB450E" w:rsidP="00822E6E">
      <w:pPr>
        <w:pStyle w:val="ListParagraph"/>
        <w:numPr>
          <w:ilvl w:val="0"/>
          <w:numId w:val="52"/>
        </w:numPr>
        <w:ind w:left="709" w:hanging="283"/>
        <w:rPr>
          <w:rFonts w:ascii="Arial" w:hAnsi="Arial" w:cs="Arial"/>
        </w:rPr>
      </w:pPr>
      <w:r w:rsidRPr="009E5E84">
        <w:rPr>
          <w:rFonts w:ascii="Arial" w:hAnsi="Arial" w:cs="Arial"/>
        </w:rPr>
        <w:t xml:space="preserve">At </w:t>
      </w:r>
      <w:r w:rsidRPr="009E5E84">
        <w:rPr>
          <w:rStyle w:val="Strong"/>
          <w:rFonts w:ascii="Arial" w:hAnsi="Arial" w:cs="Arial"/>
        </w:rPr>
        <w:t>Service Booking End Date</w:t>
      </w:r>
      <w:r w:rsidRPr="009E5E84">
        <w:rPr>
          <w:rFonts w:ascii="Arial" w:hAnsi="Arial" w:cs="Arial"/>
        </w:rPr>
        <w:t>, enter the end date for the service booking</w:t>
      </w:r>
      <w:r w:rsidR="00C36713" w:rsidRPr="009E5E84">
        <w:rPr>
          <w:rFonts w:ascii="Arial" w:hAnsi="Arial" w:cs="Arial"/>
        </w:rPr>
        <w:t xml:space="preserve"> and the reason for the change (e.g. to support participant choice, some provider choice, and some both).</w:t>
      </w:r>
      <w:r w:rsidR="00721F9A" w:rsidRPr="009E5E84">
        <w:rPr>
          <w:rFonts w:ascii="Arial" w:hAnsi="Arial" w:cs="Arial"/>
        </w:rPr>
        <w:br/>
      </w:r>
    </w:p>
    <w:p w14:paraId="4A5A00F8" w14:textId="1CFEDBE2" w:rsidR="001A2090" w:rsidRPr="009E5E84" w:rsidRDefault="00721F9A" w:rsidP="00E67DA2">
      <w:pPr>
        <w:ind w:left="709"/>
        <w:rPr>
          <w:rFonts w:ascii="Arial" w:hAnsi="Arial" w:cs="Arial"/>
        </w:rPr>
      </w:pPr>
      <w:r w:rsidRPr="009E5E84">
        <w:rPr>
          <w:rFonts w:ascii="Arial" w:hAnsi="Arial" w:cs="Arial"/>
          <w:b/>
        </w:rPr>
        <w:t>Note</w:t>
      </w:r>
      <w:r w:rsidRPr="009E5E84">
        <w:rPr>
          <w:rFonts w:ascii="Arial" w:hAnsi="Arial" w:cs="Arial"/>
        </w:rPr>
        <w:t xml:space="preserve">: If you want to change a service booking end date to be later than its current end date, the participant is required to accept the change. </w:t>
      </w:r>
      <w:r w:rsidR="00801517" w:rsidRPr="009E5E84">
        <w:rPr>
          <w:rFonts w:ascii="Arial" w:hAnsi="Arial" w:cs="Arial"/>
        </w:rPr>
        <w:t xml:space="preserve">You must check the ‘declaration’ at the bottom of the screen </w:t>
      </w:r>
      <w:r w:rsidRPr="009E5E84">
        <w:rPr>
          <w:rFonts w:ascii="Arial" w:hAnsi="Arial" w:cs="Arial"/>
        </w:rPr>
        <w:t>to indicate that you have discussed the change with the participant and that you are authorised by them to confirm the new end date.</w:t>
      </w:r>
      <w:r w:rsidR="00801517" w:rsidRPr="009E5E84">
        <w:rPr>
          <w:rFonts w:ascii="Arial" w:hAnsi="Arial" w:cs="Arial"/>
        </w:rPr>
        <w:br/>
      </w:r>
    </w:p>
    <w:p w14:paraId="1B59852B" w14:textId="18FB9C51" w:rsidR="00381CB1" w:rsidRPr="009E5E84" w:rsidRDefault="00FB450E" w:rsidP="00822E6E">
      <w:pPr>
        <w:pStyle w:val="NDIABulletlvl1"/>
        <w:numPr>
          <w:ilvl w:val="0"/>
          <w:numId w:val="41"/>
        </w:numPr>
        <w:ind w:left="720"/>
        <w:rPr>
          <w:rFonts w:ascii="Arial" w:hAnsi="Arial" w:cs="Arial"/>
        </w:rPr>
      </w:pPr>
      <w:r w:rsidRPr="009E5E84">
        <w:rPr>
          <w:rFonts w:ascii="Arial" w:hAnsi="Arial" w:cs="Arial"/>
        </w:rPr>
        <w:t xml:space="preserve">At </w:t>
      </w:r>
      <w:r w:rsidRPr="009E5E84">
        <w:rPr>
          <w:rStyle w:val="Strong"/>
          <w:rFonts w:ascii="Arial" w:hAnsi="Arial" w:cs="Arial"/>
        </w:rPr>
        <w:t>Reason for Ending</w:t>
      </w:r>
      <w:r w:rsidRPr="009E5E84">
        <w:rPr>
          <w:rFonts w:ascii="Arial" w:hAnsi="Arial" w:cs="Arial"/>
        </w:rPr>
        <w:t xml:space="preserve">, select from the </w:t>
      </w:r>
      <w:r w:rsidR="00DF44C9" w:rsidRPr="009E5E84">
        <w:rPr>
          <w:rFonts w:ascii="Arial" w:hAnsi="Arial" w:cs="Arial"/>
        </w:rPr>
        <w:t>dropdown</w:t>
      </w:r>
      <w:r w:rsidRPr="009E5E84">
        <w:rPr>
          <w:rFonts w:ascii="Arial" w:hAnsi="Arial" w:cs="Arial"/>
        </w:rPr>
        <w:t xml:space="preserve"> list.</w:t>
      </w:r>
      <w:r w:rsidR="00721F9A" w:rsidRPr="009E5E84">
        <w:rPr>
          <w:rFonts w:ascii="Arial" w:hAnsi="Arial" w:cs="Arial"/>
        </w:rPr>
        <w:t xml:space="preserve"> </w:t>
      </w:r>
      <w:r w:rsidR="00381CB1" w:rsidRPr="009E5E84">
        <w:rPr>
          <w:rFonts w:ascii="Arial" w:hAnsi="Arial" w:cs="Arial"/>
        </w:rPr>
        <w:t xml:space="preserve">Some </w:t>
      </w:r>
      <w:r w:rsidR="00D12285" w:rsidRPr="009E5E84">
        <w:rPr>
          <w:rFonts w:ascii="Arial" w:hAnsi="Arial" w:cs="Arial"/>
        </w:rPr>
        <w:t>r</w:t>
      </w:r>
      <w:r w:rsidR="00381CB1" w:rsidRPr="009E5E84">
        <w:rPr>
          <w:rFonts w:ascii="Arial" w:hAnsi="Arial" w:cs="Arial"/>
        </w:rPr>
        <w:t xml:space="preserve">easons are there to support </w:t>
      </w:r>
      <w:r w:rsidR="00D12285" w:rsidRPr="009E5E84">
        <w:rPr>
          <w:rFonts w:ascii="Arial" w:hAnsi="Arial" w:cs="Arial"/>
        </w:rPr>
        <w:t>p</w:t>
      </w:r>
      <w:r w:rsidR="00381CB1" w:rsidRPr="009E5E84">
        <w:rPr>
          <w:rFonts w:ascii="Arial" w:hAnsi="Arial" w:cs="Arial"/>
        </w:rPr>
        <w:t xml:space="preserve">articipant choice, some </w:t>
      </w:r>
      <w:r w:rsidR="00D12285" w:rsidRPr="009E5E84">
        <w:rPr>
          <w:rFonts w:ascii="Arial" w:hAnsi="Arial" w:cs="Arial"/>
        </w:rPr>
        <w:t>p</w:t>
      </w:r>
      <w:r w:rsidR="00381CB1" w:rsidRPr="009E5E84">
        <w:rPr>
          <w:rFonts w:ascii="Arial" w:hAnsi="Arial" w:cs="Arial"/>
        </w:rPr>
        <w:t>rovider choice, and some both.</w:t>
      </w:r>
    </w:p>
    <w:p w14:paraId="13BB51BB" w14:textId="0B0FCDFD" w:rsidR="00381CB1" w:rsidRPr="009E5E84" w:rsidRDefault="00381CB1" w:rsidP="00822E6E">
      <w:pPr>
        <w:pStyle w:val="NDIABulletlvl1"/>
        <w:numPr>
          <w:ilvl w:val="0"/>
          <w:numId w:val="40"/>
        </w:numPr>
        <w:ind w:left="720"/>
        <w:rPr>
          <w:rFonts w:ascii="Arial" w:hAnsi="Arial" w:cs="Arial"/>
        </w:rPr>
      </w:pPr>
      <w:r w:rsidRPr="009E5E84">
        <w:rPr>
          <w:rFonts w:ascii="Arial" w:hAnsi="Arial" w:cs="Arial"/>
        </w:rPr>
        <w:t xml:space="preserve">Enter the value of services delivered where a payment request has not yet been submitted at </w:t>
      </w:r>
      <w:r w:rsidRPr="009E5E84">
        <w:rPr>
          <w:rFonts w:ascii="Arial" w:hAnsi="Arial" w:cs="Arial"/>
          <w:b/>
          <w:color w:val="6B2976"/>
        </w:rPr>
        <w:t xml:space="preserve">Accrual for </w:t>
      </w:r>
      <w:r w:rsidR="000C0E0F" w:rsidRPr="009E5E84">
        <w:rPr>
          <w:rFonts w:ascii="Arial" w:hAnsi="Arial" w:cs="Arial"/>
          <w:b/>
          <w:color w:val="6B2976"/>
        </w:rPr>
        <w:t>p</w:t>
      </w:r>
      <w:r w:rsidRPr="009E5E84">
        <w:rPr>
          <w:rFonts w:ascii="Arial" w:hAnsi="Arial" w:cs="Arial"/>
          <w:b/>
          <w:color w:val="6B2976"/>
        </w:rPr>
        <w:t xml:space="preserve">ending </w:t>
      </w:r>
      <w:r w:rsidR="000C0E0F" w:rsidRPr="009E5E84">
        <w:rPr>
          <w:rFonts w:ascii="Arial" w:hAnsi="Arial" w:cs="Arial"/>
          <w:b/>
          <w:color w:val="6B2976"/>
        </w:rPr>
        <w:t>p</w:t>
      </w:r>
      <w:r w:rsidRPr="009E5E84">
        <w:rPr>
          <w:rFonts w:ascii="Arial" w:hAnsi="Arial" w:cs="Arial"/>
          <w:b/>
          <w:color w:val="6B2976"/>
        </w:rPr>
        <w:t xml:space="preserve">ayment </w:t>
      </w:r>
      <w:r w:rsidR="000C0E0F" w:rsidRPr="009E5E84">
        <w:rPr>
          <w:rFonts w:ascii="Arial" w:hAnsi="Arial" w:cs="Arial"/>
          <w:b/>
          <w:color w:val="6B2976"/>
        </w:rPr>
        <w:t>r</w:t>
      </w:r>
      <w:r w:rsidRPr="009E5E84">
        <w:rPr>
          <w:rFonts w:ascii="Arial" w:hAnsi="Arial" w:cs="Arial"/>
          <w:b/>
          <w:color w:val="6B2976"/>
        </w:rPr>
        <w:t>equests</w:t>
      </w:r>
      <w:r w:rsidRPr="009E5E84">
        <w:rPr>
          <w:rFonts w:ascii="Arial" w:hAnsi="Arial" w:cs="Arial"/>
        </w:rPr>
        <w:t xml:space="preserve">. </w:t>
      </w:r>
      <w:r w:rsidR="00643DF4" w:rsidRPr="009E5E84">
        <w:rPr>
          <w:rFonts w:ascii="Arial" w:hAnsi="Arial" w:cs="Arial"/>
        </w:rPr>
        <w:t>T</w:t>
      </w:r>
      <w:r w:rsidRPr="009E5E84">
        <w:rPr>
          <w:rFonts w:ascii="Arial" w:hAnsi="Arial" w:cs="Arial"/>
        </w:rPr>
        <w:t>his is to ensure sufficient funds are retained against the service booking to pay for all services delivered.</w:t>
      </w:r>
    </w:p>
    <w:p w14:paraId="143B3805" w14:textId="77777777" w:rsidR="00FB450E" w:rsidRPr="009E5E84" w:rsidRDefault="00FB450E" w:rsidP="00822E6E">
      <w:pPr>
        <w:pStyle w:val="NDIABulletlvl1"/>
        <w:numPr>
          <w:ilvl w:val="0"/>
          <w:numId w:val="39"/>
        </w:numPr>
        <w:ind w:left="720"/>
        <w:rPr>
          <w:rFonts w:ascii="Arial" w:hAnsi="Arial" w:cs="Arial"/>
        </w:rPr>
      </w:pPr>
      <w:r w:rsidRPr="009E5E84">
        <w:rPr>
          <w:rFonts w:ascii="Arial" w:hAnsi="Arial" w:cs="Arial"/>
        </w:rPr>
        <w:t xml:space="preserve">Tick the box at the </w:t>
      </w:r>
      <w:r w:rsidRPr="009E5E84">
        <w:rPr>
          <w:rFonts w:ascii="Arial" w:hAnsi="Arial" w:cs="Arial"/>
          <w:b/>
          <w:color w:val="6B2976"/>
        </w:rPr>
        <w:t>Declaration</w:t>
      </w:r>
      <w:r w:rsidRPr="009E5E84">
        <w:rPr>
          <w:rFonts w:ascii="Arial" w:hAnsi="Arial" w:cs="Arial"/>
        </w:rPr>
        <w:t xml:space="preserve">. This is a compulsory field and the onus is on you, as the </w:t>
      </w:r>
      <w:r w:rsidR="00643DF4" w:rsidRPr="009E5E84">
        <w:rPr>
          <w:rFonts w:ascii="Arial" w:hAnsi="Arial" w:cs="Arial"/>
        </w:rPr>
        <w:t>p</w:t>
      </w:r>
      <w:r w:rsidRPr="009E5E84">
        <w:rPr>
          <w:rFonts w:ascii="Arial" w:hAnsi="Arial" w:cs="Arial"/>
        </w:rPr>
        <w:t xml:space="preserve">rovider, to have discussed and </w:t>
      </w:r>
      <w:r w:rsidR="00381CB1" w:rsidRPr="009E5E84">
        <w:rPr>
          <w:rFonts w:ascii="Arial" w:hAnsi="Arial" w:cs="Arial"/>
        </w:rPr>
        <w:t>gained</w:t>
      </w:r>
      <w:r w:rsidRPr="009E5E84">
        <w:rPr>
          <w:rFonts w:ascii="Arial" w:hAnsi="Arial" w:cs="Arial"/>
        </w:rPr>
        <w:t xml:space="preserve"> consent from the </w:t>
      </w:r>
      <w:r w:rsidR="00643DF4" w:rsidRPr="009E5E84">
        <w:rPr>
          <w:rFonts w:ascii="Arial" w:hAnsi="Arial" w:cs="Arial"/>
        </w:rPr>
        <w:t>p</w:t>
      </w:r>
      <w:r w:rsidRPr="009E5E84">
        <w:rPr>
          <w:rFonts w:ascii="Arial" w:hAnsi="Arial" w:cs="Arial"/>
        </w:rPr>
        <w:t>artici</w:t>
      </w:r>
      <w:r w:rsidR="00033C63" w:rsidRPr="009E5E84">
        <w:rPr>
          <w:rFonts w:ascii="Arial" w:hAnsi="Arial" w:cs="Arial"/>
        </w:rPr>
        <w:t>pant to end the service booking.</w:t>
      </w:r>
    </w:p>
    <w:p w14:paraId="3EE0DD6D" w14:textId="77777777" w:rsidR="00FB450E" w:rsidRPr="009E5E84" w:rsidRDefault="00FB450E" w:rsidP="00822E6E">
      <w:pPr>
        <w:pStyle w:val="Steps"/>
        <w:numPr>
          <w:ilvl w:val="0"/>
          <w:numId w:val="24"/>
        </w:numPr>
        <w:rPr>
          <w:rFonts w:ascii="Arial" w:hAnsi="Arial" w:cs="Arial"/>
        </w:rPr>
      </w:pPr>
      <w:r w:rsidRPr="009E5E84">
        <w:rPr>
          <w:rFonts w:ascii="Arial" w:hAnsi="Arial" w:cs="Arial"/>
        </w:rPr>
        <w:t xml:space="preserve">Select </w:t>
      </w:r>
      <w:r w:rsidRPr="009E5E84">
        <w:rPr>
          <w:rStyle w:val="Strong"/>
          <w:rFonts w:ascii="Arial" w:hAnsi="Arial" w:cs="Arial"/>
        </w:rPr>
        <w:t>Submit</w:t>
      </w:r>
      <w:r w:rsidRPr="009E5E84">
        <w:rPr>
          <w:rFonts w:ascii="Arial" w:hAnsi="Arial" w:cs="Arial"/>
        </w:rPr>
        <w:t>.</w:t>
      </w:r>
    </w:p>
    <w:p w14:paraId="539B6E9F" w14:textId="66D963BC" w:rsidR="00E0585F" w:rsidRPr="009E5E84" w:rsidRDefault="001F5C57" w:rsidP="008A31B7">
      <w:pPr>
        <w:rPr>
          <w:rFonts w:ascii="Arial" w:hAnsi="Arial" w:cs="Arial"/>
        </w:rPr>
      </w:pPr>
      <w:r w:rsidRPr="009E5E84">
        <w:rPr>
          <w:rFonts w:ascii="Arial" w:hAnsi="Arial" w:cs="Arial"/>
          <w:noProof/>
          <w:lang w:eastAsia="en-AU"/>
        </w:rPr>
        <w:lastRenderedPageBreak/>
        <w:drawing>
          <wp:inline distT="0" distB="0" distL="0" distR="0" wp14:anchorId="3CD41736" wp14:editId="4A381D8E">
            <wp:extent cx="5738660" cy="3777241"/>
            <wp:effectExtent l="25400" t="25400" r="27305" b="33020"/>
            <wp:docPr id="268" name="Picture 268" descr="Screenshot of Update service booking end date" title="Screenshot of Update service booking end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77a.jpg"/>
                    <pic:cNvPicPr/>
                  </pic:nvPicPr>
                  <pic:blipFill>
                    <a:blip r:embed="rId134">
                      <a:extLst>
                        <a:ext uri="{28A0092B-C50C-407E-A947-70E740481C1C}">
                          <a14:useLocalDpi xmlns:a14="http://schemas.microsoft.com/office/drawing/2010/main" val="0"/>
                        </a:ext>
                      </a:extLst>
                    </a:blip>
                    <a:stretch>
                      <a:fillRect/>
                    </a:stretch>
                  </pic:blipFill>
                  <pic:spPr>
                    <a:xfrm>
                      <a:off x="0" y="0"/>
                      <a:ext cx="5741000" cy="3778781"/>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CEFA34E" w14:textId="123D8007" w:rsidR="000C0E0F" w:rsidRPr="009E5E84" w:rsidRDefault="00E0585F" w:rsidP="00AB4587">
      <w:pPr>
        <w:pStyle w:val="Steps"/>
        <w:numPr>
          <w:ilvl w:val="0"/>
          <w:numId w:val="0"/>
        </w:numPr>
        <w:rPr>
          <w:rFonts w:ascii="Arial" w:hAnsi="Arial" w:cs="Arial"/>
        </w:rPr>
      </w:pPr>
      <w:r w:rsidRPr="009E5E84">
        <w:rPr>
          <w:rFonts w:ascii="Arial" w:hAnsi="Arial" w:cs="Arial"/>
        </w:rPr>
        <w:t xml:space="preserve">A warning will be displayed that following the update, Quantity, Allocated Amount (Unit Price) and End Date cannot be changed. </w:t>
      </w:r>
    </w:p>
    <w:p w14:paraId="42910B3A" w14:textId="77777777" w:rsidR="00E0585F" w:rsidRPr="009E5E84" w:rsidRDefault="00E0585F" w:rsidP="00822E6E">
      <w:pPr>
        <w:pStyle w:val="Steps"/>
        <w:numPr>
          <w:ilvl w:val="0"/>
          <w:numId w:val="24"/>
        </w:numPr>
        <w:rPr>
          <w:rFonts w:ascii="Arial" w:hAnsi="Arial" w:cs="Arial"/>
        </w:rPr>
      </w:pPr>
      <w:r w:rsidRPr="009E5E84">
        <w:rPr>
          <w:rFonts w:ascii="Arial" w:hAnsi="Arial" w:cs="Arial"/>
        </w:rPr>
        <w:t xml:space="preserve">Select </w:t>
      </w:r>
      <w:r w:rsidRPr="009E5E84">
        <w:rPr>
          <w:rStyle w:val="Strong"/>
          <w:rFonts w:ascii="Arial" w:hAnsi="Arial" w:cs="Arial"/>
        </w:rPr>
        <w:t>Yes</w:t>
      </w:r>
      <w:r w:rsidRPr="009E5E84">
        <w:rPr>
          <w:rFonts w:ascii="Arial" w:hAnsi="Arial" w:cs="Arial"/>
        </w:rPr>
        <w:t>.</w:t>
      </w:r>
    </w:p>
    <w:p w14:paraId="51687CCC" w14:textId="1B27097A" w:rsidR="00E0585F" w:rsidRPr="009E5E84" w:rsidRDefault="00AF2425" w:rsidP="000B3319">
      <w:pPr>
        <w:pStyle w:val="Steps"/>
        <w:numPr>
          <w:ilvl w:val="0"/>
          <w:numId w:val="0"/>
        </w:numPr>
        <w:rPr>
          <w:rFonts w:ascii="Arial" w:hAnsi="Arial" w:cs="Arial"/>
          <w:lang w:eastAsia="en-US"/>
        </w:rPr>
      </w:pPr>
      <w:r w:rsidRPr="009E5E84">
        <w:rPr>
          <w:rFonts w:ascii="Arial" w:hAnsi="Arial" w:cs="Arial"/>
          <w:noProof/>
        </w:rPr>
        <w:drawing>
          <wp:inline distT="0" distB="0" distL="0" distR="0" wp14:anchorId="21E449C7" wp14:editId="335011BF">
            <wp:extent cx="5725795" cy="2563495"/>
            <wp:effectExtent l="25400" t="25400" r="14605" b="27305"/>
            <wp:docPr id="269" name="Picture 269" descr="Screenshot of Update service booking end date" title="Screenshot of Update service booking end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snips%20enhanced/78a.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25795" cy="256349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8612317" w14:textId="77777777" w:rsidR="00356E37" w:rsidRPr="009E5E84" w:rsidRDefault="00356E37">
      <w:pPr>
        <w:spacing w:after="200" w:line="276" w:lineRule="auto"/>
        <w:rPr>
          <w:rFonts w:ascii="Arial" w:hAnsi="Arial" w:cs="Arial"/>
          <w:b/>
          <w:color w:val="6A2875"/>
          <w:sz w:val="30"/>
          <w:szCs w:val="30"/>
        </w:rPr>
      </w:pPr>
      <w:bookmarkStart w:id="103" w:name="_Toc510526957"/>
      <w:r w:rsidRPr="009E5E84">
        <w:rPr>
          <w:rFonts w:ascii="Arial" w:hAnsi="Arial" w:cs="Arial"/>
        </w:rPr>
        <w:br w:type="page"/>
      </w:r>
    </w:p>
    <w:p w14:paraId="308877F3" w14:textId="705D5A61" w:rsidR="00F23A35" w:rsidRPr="009E5E84" w:rsidRDefault="00F23A35" w:rsidP="00F23A35">
      <w:pPr>
        <w:pStyle w:val="Heading3"/>
        <w:rPr>
          <w:rFonts w:ascii="Arial" w:hAnsi="Arial" w:cs="Arial"/>
        </w:rPr>
      </w:pPr>
      <w:bookmarkStart w:id="104" w:name="_Toc529344330"/>
      <w:r w:rsidRPr="009E5E84">
        <w:rPr>
          <w:rFonts w:ascii="Arial" w:hAnsi="Arial" w:cs="Arial"/>
        </w:rPr>
        <w:lastRenderedPageBreak/>
        <w:t xml:space="preserve">Delete a </w:t>
      </w:r>
      <w:r w:rsidR="00577C7E" w:rsidRPr="009E5E84">
        <w:rPr>
          <w:rFonts w:ascii="Arial" w:hAnsi="Arial" w:cs="Arial"/>
        </w:rPr>
        <w:t>s</w:t>
      </w:r>
      <w:r w:rsidRPr="009E5E84">
        <w:rPr>
          <w:rFonts w:ascii="Arial" w:hAnsi="Arial" w:cs="Arial"/>
        </w:rPr>
        <w:t xml:space="preserve">ervice </w:t>
      </w:r>
      <w:r w:rsidR="00577C7E" w:rsidRPr="009E5E84">
        <w:rPr>
          <w:rFonts w:ascii="Arial" w:hAnsi="Arial" w:cs="Arial"/>
        </w:rPr>
        <w:t>b</w:t>
      </w:r>
      <w:r w:rsidRPr="009E5E84">
        <w:rPr>
          <w:rFonts w:ascii="Arial" w:hAnsi="Arial" w:cs="Arial"/>
        </w:rPr>
        <w:t>ooking</w:t>
      </w:r>
      <w:bookmarkEnd w:id="104"/>
    </w:p>
    <w:p w14:paraId="27D66B6C" w14:textId="5C190343" w:rsidR="004A76CF" w:rsidRPr="009E5E84" w:rsidRDefault="004A76CF" w:rsidP="00F23A35">
      <w:pPr>
        <w:rPr>
          <w:rFonts w:ascii="Arial" w:hAnsi="Arial" w:cs="Arial"/>
        </w:rPr>
      </w:pPr>
      <w:r w:rsidRPr="009E5E84">
        <w:rPr>
          <w:rFonts w:ascii="Arial" w:hAnsi="Arial" w:cs="Arial"/>
        </w:rPr>
        <w:t xml:space="preserve">If you have created a service booking in error, you may wish to delete it. Service bookings can be deleted </w:t>
      </w:r>
      <w:r w:rsidR="00A05C3D" w:rsidRPr="009E5E84">
        <w:rPr>
          <w:rFonts w:ascii="Arial" w:hAnsi="Arial" w:cs="Arial"/>
        </w:rPr>
        <w:t>only if</w:t>
      </w:r>
      <w:r w:rsidRPr="009E5E84">
        <w:rPr>
          <w:rFonts w:ascii="Arial" w:hAnsi="Arial" w:cs="Arial"/>
        </w:rPr>
        <w:t>:</w:t>
      </w:r>
    </w:p>
    <w:p w14:paraId="67E3E107" w14:textId="77777777" w:rsidR="004A76CF" w:rsidRPr="009E5E84" w:rsidRDefault="00A05C3D" w:rsidP="004A76CF">
      <w:pPr>
        <w:pStyle w:val="NDIABulletlvl1"/>
        <w:rPr>
          <w:rFonts w:ascii="Arial" w:hAnsi="Arial" w:cs="Arial"/>
        </w:rPr>
      </w:pPr>
      <w:r w:rsidRPr="009E5E84">
        <w:rPr>
          <w:rFonts w:ascii="Arial" w:hAnsi="Arial" w:cs="Arial"/>
        </w:rPr>
        <w:t xml:space="preserve">There </w:t>
      </w:r>
      <w:r w:rsidR="00EB1604" w:rsidRPr="009E5E84">
        <w:rPr>
          <w:rFonts w:ascii="Arial" w:hAnsi="Arial" w:cs="Arial"/>
        </w:rPr>
        <w:t>is</w:t>
      </w:r>
      <w:r w:rsidRPr="009E5E84">
        <w:rPr>
          <w:rFonts w:ascii="Arial" w:hAnsi="Arial" w:cs="Arial"/>
        </w:rPr>
        <w:t xml:space="preserve"> no payment requested created or saved against it</w:t>
      </w:r>
    </w:p>
    <w:p w14:paraId="2C3CBEBB" w14:textId="77777777" w:rsidR="00A05C3D" w:rsidRPr="009E5E84" w:rsidRDefault="00A05C3D" w:rsidP="004A76CF">
      <w:pPr>
        <w:pStyle w:val="NDIABulletlvl1"/>
        <w:rPr>
          <w:rFonts w:ascii="Arial" w:hAnsi="Arial" w:cs="Arial"/>
        </w:rPr>
      </w:pPr>
      <w:r w:rsidRPr="009E5E84">
        <w:rPr>
          <w:rFonts w:ascii="Arial" w:hAnsi="Arial" w:cs="Arial"/>
        </w:rPr>
        <w:t>There is no accrual against it, and</w:t>
      </w:r>
    </w:p>
    <w:p w14:paraId="6E286FE2" w14:textId="4A969C45" w:rsidR="003B7A15" w:rsidRPr="009E5E84" w:rsidRDefault="00A05C3D" w:rsidP="00E67DA2">
      <w:pPr>
        <w:pStyle w:val="NDIABulletlvl1"/>
        <w:rPr>
          <w:rFonts w:ascii="Arial" w:hAnsi="Arial" w:cs="Arial"/>
        </w:rPr>
      </w:pPr>
      <w:r w:rsidRPr="009E5E84">
        <w:rPr>
          <w:rFonts w:ascii="Arial" w:hAnsi="Arial" w:cs="Arial"/>
        </w:rPr>
        <w:t>No payments made.</w:t>
      </w:r>
    </w:p>
    <w:p w14:paraId="01E49396" w14:textId="53EA1B7A" w:rsidR="00A05C3D" w:rsidRPr="009E5E84" w:rsidRDefault="00A05C3D" w:rsidP="00F23A35">
      <w:pPr>
        <w:rPr>
          <w:rFonts w:ascii="Arial" w:hAnsi="Arial" w:cs="Arial"/>
        </w:rPr>
      </w:pPr>
    </w:p>
    <w:p w14:paraId="302BF75C" w14:textId="77777777" w:rsidR="003B7A15" w:rsidRPr="009E5E84" w:rsidRDefault="003B7A15" w:rsidP="00822E6E">
      <w:pPr>
        <w:pStyle w:val="Steps"/>
        <w:numPr>
          <w:ilvl w:val="0"/>
          <w:numId w:val="45"/>
        </w:numPr>
        <w:rPr>
          <w:rFonts w:ascii="Arial" w:hAnsi="Arial" w:cs="Arial"/>
        </w:rPr>
      </w:pPr>
      <w:r w:rsidRPr="009E5E84">
        <w:rPr>
          <w:rFonts w:ascii="Arial" w:hAnsi="Arial" w:cs="Arial"/>
        </w:rPr>
        <w:t xml:space="preserve">Find the service booking to delete and select the </w:t>
      </w:r>
      <w:r w:rsidRPr="009E5E84">
        <w:rPr>
          <w:rStyle w:val="Strong"/>
          <w:rFonts w:ascii="Arial" w:hAnsi="Arial" w:cs="Arial"/>
        </w:rPr>
        <w:t>Delete</w:t>
      </w:r>
      <w:r w:rsidRPr="009E5E84">
        <w:rPr>
          <w:rFonts w:ascii="Arial" w:hAnsi="Arial" w:cs="Arial"/>
        </w:rPr>
        <w:t xml:space="preserve"> button.</w:t>
      </w:r>
    </w:p>
    <w:p w14:paraId="38FE9532" w14:textId="3492B348" w:rsidR="00F23A35" w:rsidRPr="009E5E84" w:rsidRDefault="002D6396" w:rsidP="00F23A35">
      <w:pPr>
        <w:rPr>
          <w:rFonts w:ascii="Arial" w:hAnsi="Arial" w:cs="Arial"/>
        </w:rPr>
      </w:pPr>
      <w:r w:rsidRPr="009E5E84">
        <w:rPr>
          <w:rFonts w:ascii="Arial" w:hAnsi="Arial" w:cs="Arial"/>
          <w:noProof/>
          <w:lang w:eastAsia="en-AU"/>
        </w:rPr>
        <w:drawing>
          <wp:inline distT="0" distB="0" distL="0" distR="0" wp14:anchorId="7AF4A333" wp14:editId="086D1770">
            <wp:extent cx="5733346" cy="3409772"/>
            <wp:effectExtent l="25400" t="25400" r="33020" b="19685"/>
            <wp:docPr id="270" name="Picture 270" descr="Screenshot of View service booking details" title="Screenshot of View service booking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78b.jpg"/>
                    <pic:cNvPicPr/>
                  </pic:nvPicPr>
                  <pic:blipFill>
                    <a:blip r:embed="rId136">
                      <a:extLst>
                        <a:ext uri="{28A0092B-C50C-407E-A947-70E740481C1C}">
                          <a14:useLocalDpi xmlns:a14="http://schemas.microsoft.com/office/drawing/2010/main" val="0"/>
                        </a:ext>
                      </a:extLst>
                    </a:blip>
                    <a:stretch>
                      <a:fillRect/>
                    </a:stretch>
                  </pic:blipFill>
                  <pic:spPr>
                    <a:xfrm>
                      <a:off x="0" y="0"/>
                      <a:ext cx="5782868" cy="343922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82C9820" w14:textId="77777777" w:rsidR="00A45184" w:rsidRPr="009E5E84" w:rsidRDefault="00A45184" w:rsidP="00F23A35">
      <w:pPr>
        <w:rPr>
          <w:rFonts w:ascii="Arial" w:hAnsi="Arial" w:cs="Arial"/>
        </w:rPr>
      </w:pPr>
    </w:p>
    <w:p w14:paraId="518DF044" w14:textId="76A0B8AA" w:rsidR="00A05C3D" w:rsidRPr="009E5E84" w:rsidRDefault="00A05C3D" w:rsidP="00822E6E">
      <w:pPr>
        <w:pStyle w:val="Steps"/>
        <w:numPr>
          <w:ilvl w:val="0"/>
          <w:numId w:val="45"/>
        </w:numPr>
        <w:rPr>
          <w:rFonts w:ascii="Arial" w:hAnsi="Arial" w:cs="Arial"/>
        </w:rPr>
      </w:pPr>
      <w:r w:rsidRPr="009E5E84">
        <w:rPr>
          <w:rFonts w:ascii="Arial" w:hAnsi="Arial" w:cs="Arial"/>
        </w:rPr>
        <w:t>A warning will be displayed to confirm that once you delee it, the service booking will be removed from your list of services bookings permanently and you will not be able to provide services or request payment if you proceed.</w:t>
      </w:r>
    </w:p>
    <w:p w14:paraId="519BA209" w14:textId="77777777" w:rsidR="002D6396" w:rsidRPr="009E5E84" w:rsidRDefault="00A05C3D" w:rsidP="00822E6E">
      <w:pPr>
        <w:pStyle w:val="Steps"/>
        <w:numPr>
          <w:ilvl w:val="0"/>
          <w:numId w:val="45"/>
        </w:numPr>
        <w:rPr>
          <w:rFonts w:ascii="Arial" w:hAnsi="Arial" w:cs="Arial"/>
        </w:rPr>
      </w:pPr>
      <w:r w:rsidRPr="009E5E84">
        <w:rPr>
          <w:rFonts w:ascii="Arial" w:hAnsi="Arial" w:cs="Arial"/>
        </w:rPr>
        <w:t xml:space="preserve">Select </w:t>
      </w:r>
      <w:r w:rsidRPr="009E5E84">
        <w:rPr>
          <w:rStyle w:val="Strong"/>
          <w:rFonts w:ascii="Arial" w:hAnsi="Arial" w:cs="Arial"/>
        </w:rPr>
        <w:t>Yes</w:t>
      </w:r>
      <w:r w:rsidRPr="009E5E84">
        <w:rPr>
          <w:rFonts w:ascii="Arial" w:hAnsi="Arial" w:cs="Arial"/>
        </w:rPr>
        <w:t>.</w:t>
      </w:r>
    </w:p>
    <w:p w14:paraId="1CB8F592" w14:textId="5AA41FEA" w:rsidR="00F23A35" w:rsidRPr="009E5E84" w:rsidRDefault="002D6396" w:rsidP="002D6396">
      <w:pPr>
        <w:pStyle w:val="Steps"/>
        <w:numPr>
          <w:ilvl w:val="0"/>
          <w:numId w:val="0"/>
        </w:numPr>
        <w:rPr>
          <w:rFonts w:ascii="Arial" w:hAnsi="Arial" w:cs="Arial"/>
        </w:rPr>
      </w:pPr>
      <w:r w:rsidRPr="009E5E84">
        <w:rPr>
          <w:rFonts w:ascii="Arial" w:hAnsi="Arial" w:cs="Arial"/>
          <w:noProof/>
        </w:rPr>
        <w:lastRenderedPageBreak/>
        <w:drawing>
          <wp:inline distT="0" distB="0" distL="0" distR="0" wp14:anchorId="0F60265F" wp14:editId="7C70DC08">
            <wp:extent cx="5734228" cy="3705595"/>
            <wp:effectExtent l="25400" t="25400" r="31750" b="28575"/>
            <wp:docPr id="271" name="Picture 271" descr="Screenshot for Deleted service booking " title="Screenshot for Deleted service boo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snips%20enhanced/79a.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88427" cy="3740619"/>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41E47A9D" w14:textId="10333019" w:rsidR="003B7A15" w:rsidRPr="009E5E84" w:rsidRDefault="00A05C3D" w:rsidP="00E67DA2">
      <w:pPr>
        <w:pStyle w:val="BodyText1"/>
        <w:rPr>
          <w:rStyle w:val="Strong"/>
          <w:rFonts w:ascii="Arial" w:hAnsi="Arial" w:cs="Arial"/>
          <w:b w:val="0"/>
          <w:color w:val="auto"/>
        </w:rPr>
      </w:pPr>
      <w:r w:rsidRPr="009E5E84">
        <w:rPr>
          <w:rStyle w:val="Strong"/>
          <w:rFonts w:ascii="Arial" w:hAnsi="Arial" w:cs="Arial"/>
          <w:b w:val="0"/>
          <w:color w:val="auto"/>
        </w:rPr>
        <w:t>An information message confirms that the service booking has been deleted.</w:t>
      </w:r>
    </w:p>
    <w:p w14:paraId="4908D55B" w14:textId="4B7F135F" w:rsidR="00F23A35" w:rsidRPr="009E5E84" w:rsidRDefault="002D6396" w:rsidP="00E1233B">
      <w:pPr>
        <w:rPr>
          <w:rFonts w:ascii="Arial" w:hAnsi="Arial" w:cs="Arial"/>
        </w:rPr>
      </w:pPr>
      <w:r w:rsidRPr="009E5E84">
        <w:rPr>
          <w:rFonts w:ascii="Arial" w:hAnsi="Arial" w:cs="Arial"/>
          <w:noProof/>
          <w:lang w:eastAsia="en-AU"/>
        </w:rPr>
        <w:drawing>
          <wp:inline distT="0" distB="0" distL="0" distR="0" wp14:anchorId="25864933" wp14:editId="59BC4D8C">
            <wp:extent cx="5740499" cy="3349951"/>
            <wp:effectExtent l="25400" t="25400" r="25400" b="28575"/>
            <wp:docPr id="272" name="Picture 272" descr="Screenshot confirming deletion of service booking " title="Screenshot confirming deletion of service boo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snips%20enhanced/79b.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91588" cy="337976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1FEF6E0" w14:textId="77777777" w:rsidR="00356E37" w:rsidRPr="009E5E84" w:rsidRDefault="00356E37">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72EDD667" w14:textId="518BF9E7" w:rsidR="00C866B3" w:rsidRPr="009E5E84" w:rsidRDefault="00C866B3" w:rsidP="003B47A6">
      <w:pPr>
        <w:pStyle w:val="Heading2"/>
        <w:rPr>
          <w:rFonts w:ascii="Arial" w:hAnsi="Arial" w:cs="Arial"/>
        </w:rPr>
      </w:pPr>
      <w:bookmarkStart w:id="105" w:name="_Toc529344331"/>
      <w:r w:rsidRPr="009E5E84">
        <w:rPr>
          <w:rFonts w:ascii="Arial" w:hAnsi="Arial" w:cs="Arial"/>
        </w:rPr>
        <w:lastRenderedPageBreak/>
        <w:t xml:space="preserve">Payment </w:t>
      </w:r>
      <w:r w:rsidR="00643DF4" w:rsidRPr="009E5E84">
        <w:rPr>
          <w:rFonts w:ascii="Arial" w:hAnsi="Arial" w:cs="Arial"/>
        </w:rPr>
        <w:t>r</w:t>
      </w:r>
      <w:r w:rsidRPr="009E5E84">
        <w:rPr>
          <w:rFonts w:ascii="Arial" w:hAnsi="Arial" w:cs="Arial"/>
        </w:rPr>
        <w:t>equest</w:t>
      </w:r>
      <w:bookmarkEnd w:id="105"/>
    </w:p>
    <w:p w14:paraId="29471F29" w14:textId="77777777" w:rsidR="00C866B3" w:rsidRPr="009E5E84" w:rsidRDefault="00C866B3" w:rsidP="00C866B3">
      <w:pPr>
        <w:pStyle w:val="BodyText1"/>
        <w:rPr>
          <w:rFonts w:ascii="Arial" w:hAnsi="Arial" w:cs="Arial"/>
        </w:rPr>
      </w:pPr>
      <w:r w:rsidRPr="009E5E84">
        <w:rPr>
          <w:rStyle w:val="Strong"/>
          <w:rFonts w:ascii="Arial" w:hAnsi="Arial" w:cs="Arial"/>
          <w:b w:val="0"/>
          <w:color w:val="auto"/>
        </w:rPr>
        <w:t xml:space="preserve">Payment </w:t>
      </w:r>
      <w:r w:rsidR="00BA5C26" w:rsidRPr="009E5E84">
        <w:rPr>
          <w:rStyle w:val="Strong"/>
          <w:rFonts w:ascii="Arial" w:hAnsi="Arial" w:cs="Arial"/>
          <w:b w:val="0"/>
          <w:color w:val="auto"/>
        </w:rPr>
        <w:t>r</w:t>
      </w:r>
      <w:r w:rsidRPr="009E5E84">
        <w:rPr>
          <w:rStyle w:val="Strong"/>
          <w:rFonts w:ascii="Arial" w:hAnsi="Arial" w:cs="Arial"/>
          <w:b w:val="0"/>
          <w:color w:val="auto"/>
        </w:rPr>
        <w:t>equests</w:t>
      </w:r>
      <w:r w:rsidRPr="009E5E84">
        <w:rPr>
          <w:rFonts w:ascii="Arial" w:hAnsi="Arial" w:cs="Arial"/>
        </w:rPr>
        <w:t xml:space="preserve"> were previously known as claims. In this tile you can create and submit </w:t>
      </w:r>
      <w:r w:rsidR="00BA5C26" w:rsidRPr="009E5E84">
        <w:rPr>
          <w:rFonts w:ascii="Arial" w:hAnsi="Arial" w:cs="Arial"/>
        </w:rPr>
        <w:t>p</w:t>
      </w:r>
      <w:r w:rsidRPr="009E5E84">
        <w:rPr>
          <w:rFonts w:ascii="Arial" w:hAnsi="Arial" w:cs="Arial"/>
        </w:rPr>
        <w:t xml:space="preserve">ayment </w:t>
      </w:r>
      <w:r w:rsidR="00BA5C26" w:rsidRPr="009E5E84">
        <w:rPr>
          <w:rFonts w:ascii="Arial" w:hAnsi="Arial" w:cs="Arial"/>
        </w:rPr>
        <w:t>r</w:t>
      </w:r>
      <w:r w:rsidRPr="009E5E84">
        <w:rPr>
          <w:rFonts w:ascii="Arial" w:hAnsi="Arial" w:cs="Arial"/>
        </w:rPr>
        <w:t xml:space="preserve">equests to NDIS. You can also go here to view a history of submitted </w:t>
      </w:r>
      <w:r w:rsidR="00BA5C26" w:rsidRPr="009E5E84">
        <w:rPr>
          <w:rFonts w:ascii="Arial" w:hAnsi="Arial" w:cs="Arial"/>
        </w:rPr>
        <w:t>p</w:t>
      </w:r>
      <w:r w:rsidRPr="009E5E84">
        <w:rPr>
          <w:rFonts w:ascii="Arial" w:hAnsi="Arial" w:cs="Arial"/>
        </w:rPr>
        <w:t xml:space="preserve">ayment </w:t>
      </w:r>
      <w:r w:rsidR="00BA5C26" w:rsidRPr="009E5E84">
        <w:rPr>
          <w:rFonts w:ascii="Arial" w:hAnsi="Arial" w:cs="Arial"/>
        </w:rPr>
        <w:t>r</w:t>
      </w:r>
      <w:r w:rsidRPr="009E5E84">
        <w:rPr>
          <w:rFonts w:ascii="Arial" w:hAnsi="Arial" w:cs="Arial"/>
        </w:rPr>
        <w:t>equests.</w:t>
      </w:r>
    </w:p>
    <w:p w14:paraId="2883378C" w14:textId="77777777" w:rsidR="00C866B3" w:rsidRPr="009E5E84" w:rsidRDefault="00C866B3" w:rsidP="00C866B3">
      <w:pPr>
        <w:pStyle w:val="BodyText1"/>
        <w:rPr>
          <w:rFonts w:ascii="Arial" w:hAnsi="Arial" w:cs="Arial"/>
        </w:rPr>
      </w:pPr>
      <w:r w:rsidRPr="009E5E84">
        <w:rPr>
          <w:rFonts w:ascii="Arial" w:hAnsi="Arial" w:cs="Arial"/>
          <w:noProof/>
          <w:lang w:eastAsia="en-AU"/>
        </w:rPr>
        <w:drawing>
          <wp:inline distT="0" distB="0" distL="0" distR="0" wp14:anchorId="3FBC23DC" wp14:editId="560F6FF7">
            <wp:extent cx="274320" cy="274320"/>
            <wp:effectExtent l="0" t="0" r="5080" b="5080"/>
            <wp:docPr id="5636" name="Picture 5636" descr="Note icon" title="No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inline>
        </w:drawing>
      </w:r>
      <w:r w:rsidRPr="009E5E84">
        <w:rPr>
          <w:rFonts w:ascii="Arial" w:hAnsi="Arial" w:cs="Arial"/>
        </w:rPr>
        <w:t xml:space="preserve"> You will need to have provided your bank account details to NDIS before a </w:t>
      </w:r>
      <w:r w:rsidR="00BA5C26" w:rsidRPr="009E5E84">
        <w:rPr>
          <w:rFonts w:ascii="Arial" w:hAnsi="Arial" w:cs="Arial"/>
        </w:rPr>
        <w:t>p</w:t>
      </w:r>
      <w:r w:rsidRPr="009E5E84">
        <w:rPr>
          <w:rFonts w:ascii="Arial" w:hAnsi="Arial" w:cs="Arial"/>
        </w:rPr>
        <w:t xml:space="preserve">ayment </w:t>
      </w:r>
      <w:r w:rsidR="00BA5C26" w:rsidRPr="009E5E84">
        <w:rPr>
          <w:rFonts w:ascii="Arial" w:hAnsi="Arial" w:cs="Arial"/>
        </w:rPr>
        <w:t>r</w:t>
      </w:r>
      <w:r w:rsidRPr="009E5E84">
        <w:rPr>
          <w:rFonts w:ascii="Arial" w:hAnsi="Arial" w:cs="Arial"/>
        </w:rPr>
        <w:t xml:space="preserve">equest can be created. Usually, you would have recorded your bank account details in the </w:t>
      </w:r>
      <w:r w:rsidRPr="009E5E84">
        <w:rPr>
          <w:rFonts w:ascii="Arial" w:hAnsi="Arial" w:cs="Arial"/>
          <w:b/>
          <w:color w:val="6B2976"/>
        </w:rPr>
        <w:t>myplace</w:t>
      </w:r>
      <w:r w:rsidRPr="009E5E84">
        <w:rPr>
          <w:rFonts w:ascii="Arial" w:hAnsi="Arial" w:cs="Arial"/>
        </w:rPr>
        <w:t xml:space="preserve"> portal after registering with NDIS (please see </w:t>
      </w:r>
      <w:r w:rsidRPr="009E5E84">
        <w:rPr>
          <w:rStyle w:val="Strong"/>
          <w:rFonts w:ascii="Arial" w:hAnsi="Arial" w:cs="Arial"/>
        </w:rPr>
        <w:t>Bank Account Details</w:t>
      </w:r>
      <w:r w:rsidRPr="009E5E84">
        <w:rPr>
          <w:rFonts w:ascii="Arial" w:hAnsi="Arial" w:cs="Arial"/>
        </w:rPr>
        <w:t xml:space="preserve"> section). </w:t>
      </w:r>
    </w:p>
    <w:p w14:paraId="4CF6AC8E" w14:textId="3E6530FB" w:rsidR="00C866B3" w:rsidRPr="009E5E84" w:rsidRDefault="00C866B3" w:rsidP="003B47A6">
      <w:pPr>
        <w:pStyle w:val="Heading3"/>
        <w:rPr>
          <w:rFonts w:ascii="Arial" w:hAnsi="Arial" w:cs="Arial"/>
        </w:rPr>
      </w:pPr>
      <w:bookmarkStart w:id="106" w:name="_Toc529344332"/>
      <w:r w:rsidRPr="009E5E84">
        <w:rPr>
          <w:rFonts w:ascii="Arial" w:hAnsi="Arial" w:cs="Arial"/>
        </w:rPr>
        <w:t xml:space="preserve">Create a </w:t>
      </w:r>
      <w:r w:rsidR="00BA5C26" w:rsidRPr="009E5E84">
        <w:rPr>
          <w:rFonts w:ascii="Arial" w:hAnsi="Arial" w:cs="Arial"/>
        </w:rPr>
        <w:t>p</w:t>
      </w:r>
      <w:r w:rsidRPr="009E5E84">
        <w:rPr>
          <w:rFonts w:ascii="Arial" w:hAnsi="Arial" w:cs="Arial"/>
        </w:rPr>
        <w:t xml:space="preserve">ayment </w:t>
      </w:r>
      <w:r w:rsidR="00BA5C26" w:rsidRPr="009E5E84">
        <w:rPr>
          <w:rFonts w:ascii="Arial" w:hAnsi="Arial" w:cs="Arial"/>
        </w:rPr>
        <w:t>r</w:t>
      </w:r>
      <w:r w:rsidRPr="009E5E84">
        <w:rPr>
          <w:rFonts w:ascii="Arial" w:hAnsi="Arial" w:cs="Arial"/>
        </w:rPr>
        <w:t>equest</w:t>
      </w:r>
      <w:bookmarkEnd w:id="106"/>
    </w:p>
    <w:p w14:paraId="6356D81D" w14:textId="0A58EB79" w:rsidR="00FA7344" w:rsidRPr="009E5E84" w:rsidRDefault="00C866B3" w:rsidP="00DE7E25">
      <w:pPr>
        <w:pStyle w:val="Steps"/>
        <w:numPr>
          <w:ilvl w:val="0"/>
          <w:numId w:val="13"/>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Payment Request</w:t>
      </w:r>
      <w:r w:rsidRPr="009E5E84">
        <w:rPr>
          <w:rFonts w:ascii="Arial" w:hAnsi="Arial" w:cs="Arial"/>
        </w:rPr>
        <w:t xml:space="preserve"> tile on the </w:t>
      </w:r>
      <w:r w:rsidRPr="009E5E84">
        <w:rPr>
          <w:rStyle w:val="Strong"/>
          <w:rFonts w:ascii="Arial" w:hAnsi="Arial" w:cs="Arial"/>
        </w:rPr>
        <w:t>myplace</w:t>
      </w:r>
      <w:r w:rsidRPr="009E5E84">
        <w:rPr>
          <w:rFonts w:ascii="Arial" w:hAnsi="Arial" w:cs="Arial"/>
        </w:rPr>
        <w:t xml:space="preserve"> home</w:t>
      </w:r>
      <w:r w:rsidR="00FE0AED" w:rsidRPr="009E5E84">
        <w:rPr>
          <w:rFonts w:ascii="Arial" w:hAnsi="Arial" w:cs="Arial"/>
        </w:rPr>
        <w:t xml:space="preserve"> </w:t>
      </w:r>
      <w:r w:rsidRPr="009E5E84">
        <w:rPr>
          <w:rFonts w:ascii="Arial" w:hAnsi="Arial" w:cs="Arial"/>
        </w:rPr>
        <w:t>page</w:t>
      </w:r>
      <w:r w:rsidR="00FA7344" w:rsidRPr="009E5E84">
        <w:rPr>
          <w:rFonts w:ascii="Arial" w:hAnsi="Arial" w:cs="Arial"/>
        </w:rPr>
        <w:t>.</w:t>
      </w:r>
    </w:p>
    <w:p w14:paraId="2F640638" w14:textId="5EDC6B59" w:rsidR="00FA7344" w:rsidRPr="009E5E84" w:rsidRDefault="004D1A5A" w:rsidP="00E67DA2">
      <w:pPr>
        <w:pStyle w:val="Steps"/>
        <w:numPr>
          <w:ilvl w:val="0"/>
          <w:numId w:val="0"/>
        </w:numPr>
        <w:ind w:left="360" w:hanging="360"/>
        <w:rPr>
          <w:rFonts w:ascii="Arial" w:hAnsi="Arial" w:cs="Arial"/>
        </w:rPr>
      </w:pPr>
      <w:r w:rsidRPr="009E5E84">
        <w:rPr>
          <w:rFonts w:ascii="Arial" w:hAnsi="Arial" w:cs="Arial"/>
          <w:noProof/>
        </w:rPr>
        <w:drawing>
          <wp:inline distT="0" distB="0" distL="0" distR="0" wp14:anchorId="5642A59B" wp14:editId="7A683ABD">
            <wp:extent cx="1105200" cy="1148400"/>
            <wp:effectExtent l="25400" t="25400" r="12700" b="20320"/>
            <wp:docPr id="273" name="Picture 273" descr="Screenshot of Payment Request tile" title="Screenshot of Payment Request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nips%20enhanced/8l.PNG"/>
                    <pic:cNvPicPr>
                      <a:picLocks noChangeAspect="1" noChangeArrowheads="1"/>
                    </pic:cNvPicPr>
                  </pic:nvPicPr>
                  <pic:blipFill rotWithShape="1">
                    <a:blip r:embed="rId33">
                      <a:extLst>
                        <a:ext uri="{28A0092B-C50C-407E-A947-70E740481C1C}">
                          <a14:useLocalDpi xmlns:a14="http://schemas.microsoft.com/office/drawing/2010/main" val="0"/>
                        </a:ext>
                      </a:extLst>
                    </a:blip>
                    <a:srcRect l="3128" t="3820" r="5883" b="6181"/>
                    <a:stretch/>
                  </pic:blipFill>
                  <pic:spPr bwMode="auto">
                    <a:xfrm>
                      <a:off x="0" y="0"/>
                      <a:ext cx="1105200" cy="114840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69A54C7" w14:textId="64A9F0BD" w:rsidR="00C866B3" w:rsidRPr="009E5E84" w:rsidRDefault="00C866B3" w:rsidP="00DE7E25">
      <w:pPr>
        <w:pStyle w:val="Steps"/>
        <w:numPr>
          <w:ilvl w:val="0"/>
          <w:numId w:val="13"/>
        </w:numPr>
        <w:ind w:left="426" w:hanging="426"/>
        <w:rPr>
          <w:rFonts w:ascii="Arial" w:hAnsi="Arial" w:cs="Arial"/>
        </w:rPr>
      </w:pPr>
      <w:r w:rsidRPr="009E5E84">
        <w:rPr>
          <w:rFonts w:ascii="Arial" w:hAnsi="Arial" w:cs="Arial"/>
        </w:rPr>
        <w:t xml:space="preserve">Select </w:t>
      </w:r>
      <w:r w:rsidRPr="009E5E84">
        <w:rPr>
          <w:rStyle w:val="Strong"/>
          <w:rFonts w:ascii="Arial" w:hAnsi="Arial" w:cs="Arial"/>
        </w:rPr>
        <w:t>Create Payment Request</w:t>
      </w:r>
      <w:r w:rsidR="00303876" w:rsidRPr="009E5E84">
        <w:rPr>
          <w:rFonts w:ascii="Arial" w:hAnsi="Arial" w:cs="Arial"/>
        </w:rPr>
        <w:t>.</w:t>
      </w:r>
    </w:p>
    <w:p w14:paraId="59B31E99" w14:textId="0258727C" w:rsidR="00C866B3" w:rsidRPr="009E5E84" w:rsidRDefault="00102700" w:rsidP="003B47A6">
      <w:pPr>
        <w:pStyle w:val="BodyText"/>
        <w:rPr>
          <w:rFonts w:ascii="Arial" w:hAnsi="Arial" w:cs="Arial"/>
        </w:rPr>
      </w:pPr>
      <w:r w:rsidRPr="009E5E84">
        <w:rPr>
          <w:rFonts w:ascii="Arial" w:hAnsi="Arial" w:cs="Arial"/>
          <w:noProof/>
        </w:rPr>
        <w:drawing>
          <wp:inline distT="0" distB="0" distL="0" distR="0" wp14:anchorId="786C3ADD" wp14:editId="756CBE0D">
            <wp:extent cx="5731510" cy="2508885"/>
            <wp:effectExtent l="25400" t="25400" r="34290" b="31115"/>
            <wp:docPr id="274" name="Picture 274" descr="Screenshot of Payment request tiles" title="Screenshot of Payment request t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80a.jpg"/>
                    <pic:cNvPicPr/>
                  </pic:nvPicPr>
                  <pic:blipFill>
                    <a:blip r:embed="rId139">
                      <a:extLst>
                        <a:ext uri="{28A0092B-C50C-407E-A947-70E740481C1C}">
                          <a14:useLocalDpi xmlns:a14="http://schemas.microsoft.com/office/drawing/2010/main" val="0"/>
                        </a:ext>
                      </a:extLst>
                    </a:blip>
                    <a:stretch>
                      <a:fillRect/>
                    </a:stretch>
                  </pic:blipFill>
                  <pic:spPr>
                    <a:xfrm>
                      <a:off x="0" y="0"/>
                      <a:ext cx="5731510" cy="250888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r w:rsidRPr="009E5E84">
        <w:rPr>
          <w:rFonts w:ascii="Arial" w:hAnsi="Arial" w:cs="Arial"/>
        </w:rPr>
        <w:br/>
      </w:r>
    </w:p>
    <w:p w14:paraId="47A9B849" w14:textId="637C1685"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Search for the </w:t>
      </w:r>
      <w:r w:rsidR="00BA5C26" w:rsidRPr="009E5E84">
        <w:rPr>
          <w:rFonts w:ascii="Arial" w:hAnsi="Arial" w:cs="Arial"/>
        </w:rPr>
        <w:t>p</w:t>
      </w:r>
      <w:r w:rsidRPr="009E5E84">
        <w:rPr>
          <w:rFonts w:ascii="Arial" w:hAnsi="Arial" w:cs="Arial"/>
        </w:rPr>
        <w:t xml:space="preserve">articipant you have provided services for. You can search for the </w:t>
      </w:r>
      <w:r w:rsidR="00BA5C26" w:rsidRPr="009E5E84">
        <w:rPr>
          <w:rFonts w:ascii="Arial" w:hAnsi="Arial" w:cs="Arial"/>
        </w:rPr>
        <w:t>p</w:t>
      </w:r>
      <w:r w:rsidRPr="009E5E84">
        <w:rPr>
          <w:rFonts w:ascii="Arial" w:hAnsi="Arial" w:cs="Arial"/>
        </w:rPr>
        <w:t xml:space="preserve">articipant by their first or last </w:t>
      </w:r>
      <w:r w:rsidRPr="009E5E84">
        <w:rPr>
          <w:rStyle w:val="Strong"/>
          <w:rFonts w:ascii="Arial" w:hAnsi="Arial" w:cs="Arial"/>
        </w:rPr>
        <w:t>Name</w:t>
      </w:r>
      <w:r w:rsidRPr="009E5E84">
        <w:rPr>
          <w:rFonts w:ascii="Arial" w:hAnsi="Arial" w:cs="Arial"/>
        </w:rPr>
        <w:t xml:space="preserve"> or </w:t>
      </w:r>
      <w:r w:rsidRPr="009E5E84">
        <w:rPr>
          <w:rStyle w:val="Strong"/>
          <w:rFonts w:ascii="Arial" w:hAnsi="Arial" w:cs="Arial"/>
        </w:rPr>
        <w:t>NDIS Reference Number</w:t>
      </w:r>
      <w:r w:rsidRPr="009E5E84">
        <w:rPr>
          <w:rFonts w:ascii="Arial" w:hAnsi="Arial" w:cs="Arial"/>
        </w:rPr>
        <w:t xml:space="preserve">. Choose how you want to search by selecting the </w:t>
      </w:r>
      <w:r w:rsidR="00DF44C9" w:rsidRPr="009E5E84">
        <w:rPr>
          <w:rFonts w:ascii="Arial" w:hAnsi="Arial" w:cs="Arial"/>
        </w:rPr>
        <w:t>dropdown</w:t>
      </w:r>
      <w:r w:rsidRPr="009E5E84">
        <w:rPr>
          <w:rFonts w:ascii="Arial" w:hAnsi="Arial" w:cs="Arial"/>
        </w:rPr>
        <w:t xml:space="preserve"> menu.</w:t>
      </w:r>
    </w:p>
    <w:p w14:paraId="550FA727" w14:textId="731EDEDB" w:rsidR="00C866B3" w:rsidRPr="009E5E84" w:rsidRDefault="00102700" w:rsidP="003B47A6">
      <w:pPr>
        <w:pStyle w:val="BodyText"/>
        <w:rPr>
          <w:rFonts w:ascii="Arial" w:hAnsi="Arial" w:cs="Arial"/>
        </w:rPr>
      </w:pPr>
      <w:r w:rsidRPr="009E5E84">
        <w:rPr>
          <w:rFonts w:ascii="Arial" w:hAnsi="Arial" w:cs="Arial"/>
          <w:noProof/>
        </w:rPr>
        <w:lastRenderedPageBreak/>
        <w:drawing>
          <wp:inline distT="0" distB="0" distL="0" distR="0" wp14:anchorId="7DCBF04C" wp14:editId="49E7D95A">
            <wp:extent cx="5734228" cy="2156456"/>
            <wp:effectExtent l="25400" t="25400" r="31750" b="28575"/>
            <wp:docPr id="275" name="Picture 275" descr="Screenshot for Create Payment Request" title="Screenshot for Create Paymen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snips%20enhanced/80b.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43399" cy="215990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D19F553" w14:textId="77777777" w:rsidR="001E3C52" w:rsidRPr="009E5E84" w:rsidRDefault="00C866B3" w:rsidP="00DE7E25">
      <w:pPr>
        <w:pStyle w:val="Steps"/>
        <w:numPr>
          <w:ilvl w:val="0"/>
          <w:numId w:val="13"/>
        </w:numPr>
        <w:rPr>
          <w:rFonts w:ascii="Arial" w:hAnsi="Arial" w:cs="Arial"/>
        </w:rPr>
      </w:pPr>
      <w:r w:rsidRPr="009E5E84">
        <w:rPr>
          <w:rFonts w:ascii="Arial" w:hAnsi="Arial" w:cs="Arial"/>
        </w:rPr>
        <w:t xml:space="preserve">Enter the details of the </w:t>
      </w:r>
      <w:r w:rsidR="00BA5C26" w:rsidRPr="009E5E84">
        <w:rPr>
          <w:rFonts w:ascii="Arial" w:hAnsi="Arial" w:cs="Arial"/>
        </w:rPr>
        <w:t>p</w:t>
      </w:r>
      <w:r w:rsidRPr="009E5E84">
        <w:rPr>
          <w:rFonts w:ascii="Arial" w:hAnsi="Arial" w:cs="Arial"/>
        </w:rPr>
        <w:t xml:space="preserve">articipant for whom you need to submit a </w:t>
      </w:r>
      <w:r w:rsidR="00BA5C26" w:rsidRPr="009E5E84">
        <w:rPr>
          <w:rFonts w:ascii="Arial" w:hAnsi="Arial" w:cs="Arial"/>
        </w:rPr>
        <w:t>p</w:t>
      </w:r>
      <w:r w:rsidRPr="009E5E84">
        <w:rPr>
          <w:rFonts w:ascii="Arial" w:hAnsi="Arial" w:cs="Arial"/>
        </w:rPr>
        <w:t xml:space="preserve">ayment </w:t>
      </w:r>
      <w:r w:rsidR="00BA5C26" w:rsidRPr="009E5E84">
        <w:rPr>
          <w:rFonts w:ascii="Arial" w:hAnsi="Arial" w:cs="Arial"/>
        </w:rPr>
        <w:t>r</w:t>
      </w:r>
      <w:r w:rsidRPr="009E5E84">
        <w:rPr>
          <w:rFonts w:ascii="Arial" w:hAnsi="Arial" w:cs="Arial"/>
        </w:rPr>
        <w:t xml:space="preserve">equest and select </w:t>
      </w:r>
      <w:r w:rsidRPr="009E5E84">
        <w:rPr>
          <w:rStyle w:val="Strong"/>
          <w:rFonts w:ascii="Arial" w:hAnsi="Arial" w:cs="Arial"/>
        </w:rPr>
        <w:t>Search</w:t>
      </w:r>
      <w:r w:rsidRPr="009E5E84">
        <w:rPr>
          <w:rFonts w:ascii="Arial" w:hAnsi="Arial" w:cs="Arial"/>
        </w:rPr>
        <w:t xml:space="preserve">. In this example, the </w:t>
      </w:r>
      <w:r w:rsidR="00BA5C26" w:rsidRPr="009E5E84">
        <w:rPr>
          <w:rFonts w:ascii="Arial" w:hAnsi="Arial" w:cs="Arial"/>
        </w:rPr>
        <w:t>p</w:t>
      </w:r>
      <w:r w:rsidRPr="009E5E84">
        <w:rPr>
          <w:rFonts w:ascii="Arial" w:hAnsi="Arial" w:cs="Arial"/>
        </w:rPr>
        <w:t xml:space="preserve">articipant’s NDIS </w:t>
      </w:r>
      <w:r w:rsidR="00BA5C26" w:rsidRPr="009E5E84">
        <w:rPr>
          <w:rFonts w:ascii="Arial" w:hAnsi="Arial" w:cs="Arial"/>
        </w:rPr>
        <w:t>r</w:t>
      </w:r>
      <w:r w:rsidRPr="009E5E84">
        <w:rPr>
          <w:rFonts w:ascii="Arial" w:hAnsi="Arial" w:cs="Arial"/>
        </w:rPr>
        <w:t xml:space="preserve">eference </w:t>
      </w:r>
      <w:r w:rsidR="00BA5C26" w:rsidRPr="009E5E84">
        <w:rPr>
          <w:rFonts w:ascii="Arial" w:hAnsi="Arial" w:cs="Arial"/>
        </w:rPr>
        <w:t>n</w:t>
      </w:r>
      <w:r w:rsidRPr="009E5E84">
        <w:rPr>
          <w:rFonts w:ascii="Arial" w:hAnsi="Arial" w:cs="Arial"/>
        </w:rPr>
        <w:t>umber is selected as the search criteri</w:t>
      </w:r>
      <w:r w:rsidR="00BA5C26" w:rsidRPr="009E5E84">
        <w:rPr>
          <w:rFonts w:ascii="Arial" w:hAnsi="Arial" w:cs="Arial"/>
        </w:rPr>
        <w:t>a</w:t>
      </w:r>
      <w:r w:rsidRPr="009E5E84">
        <w:rPr>
          <w:rFonts w:ascii="Arial" w:hAnsi="Arial" w:cs="Arial"/>
        </w:rPr>
        <w:t xml:space="preserve">. </w:t>
      </w:r>
      <w:r w:rsidRPr="009E5E84">
        <w:rPr>
          <w:rFonts w:ascii="Arial" w:hAnsi="Arial" w:cs="Arial"/>
          <w:lang w:val="en-US"/>
        </w:rPr>
        <w:t xml:space="preserve">The NDIS number can be either the </w:t>
      </w:r>
      <w:r w:rsidR="00BA5C26" w:rsidRPr="009E5E84">
        <w:rPr>
          <w:rFonts w:ascii="Arial" w:hAnsi="Arial" w:cs="Arial"/>
          <w:lang w:val="en-US"/>
        </w:rPr>
        <w:t>p</w:t>
      </w:r>
      <w:r w:rsidRPr="009E5E84">
        <w:rPr>
          <w:rFonts w:ascii="Arial" w:hAnsi="Arial" w:cs="Arial"/>
          <w:lang w:val="en-US"/>
        </w:rPr>
        <w:t>articipants new NDIS number or the old Siebel NDIS number.</w:t>
      </w:r>
    </w:p>
    <w:p w14:paraId="2A376C1D" w14:textId="10CE6550" w:rsidR="00C866B3" w:rsidRPr="009E5E84" w:rsidRDefault="001E3C52" w:rsidP="001E3C52">
      <w:pPr>
        <w:pStyle w:val="Steps"/>
        <w:numPr>
          <w:ilvl w:val="0"/>
          <w:numId w:val="0"/>
        </w:numPr>
        <w:rPr>
          <w:rFonts w:ascii="Arial" w:hAnsi="Arial" w:cs="Arial"/>
        </w:rPr>
      </w:pPr>
      <w:r w:rsidRPr="009E5E84">
        <w:rPr>
          <w:rFonts w:ascii="Arial" w:hAnsi="Arial" w:cs="Arial"/>
          <w:noProof/>
        </w:rPr>
        <w:drawing>
          <wp:inline distT="0" distB="0" distL="0" distR="0" wp14:anchorId="775515EA" wp14:editId="2EF5F1EF">
            <wp:extent cx="5734050" cy="2461260"/>
            <wp:effectExtent l="25400" t="25400" r="31750" b="27940"/>
            <wp:docPr id="276" name="Picture 276" descr="Screenshot for Search participant" title="Screenshot for Search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snips%20enhanced/81a.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4050" cy="246126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3D16545" w14:textId="77777777" w:rsidR="001E3C52" w:rsidRPr="009E5E84" w:rsidRDefault="001E3C52">
      <w:pPr>
        <w:spacing w:after="200" w:line="276" w:lineRule="auto"/>
        <w:rPr>
          <w:rFonts w:ascii="Arial" w:hAnsi="Arial" w:cs="Arial"/>
        </w:rPr>
      </w:pPr>
      <w:r w:rsidRPr="009E5E84">
        <w:rPr>
          <w:rFonts w:ascii="Arial" w:hAnsi="Arial" w:cs="Arial"/>
        </w:rPr>
        <w:br w:type="page"/>
      </w:r>
    </w:p>
    <w:p w14:paraId="4839360F" w14:textId="77777777" w:rsidR="001E3C52" w:rsidRPr="009E5E84" w:rsidRDefault="001E3C52" w:rsidP="001E3C52">
      <w:pPr>
        <w:spacing w:after="200" w:line="276" w:lineRule="auto"/>
        <w:rPr>
          <w:rFonts w:ascii="Arial" w:hAnsi="Arial" w:cs="Arial"/>
        </w:rPr>
      </w:pPr>
      <w:r w:rsidRPr="009E5E84">
        <w:rPr>
          <w:rFonts w:ascii="Arial" w:hAnsi="Arial" w:cs="Arial"/>
        </w:rPr>
        <w:lastRenderedPageBreak/>
        <w:t xml:space="preserve">The </w:t>
      </w:r>
      <w:r w:rsidRPr="009E5E84">
        <w:rPr>
          <w:rStyle w:val="Strong"/>
          <w:rFonts w:ascii="Arial" w:hAnsi="Arial" w:cs="Arial"/>
        </w:rPr>
        <w:t>Search Results</w:t>
      </w:r>
      <w:r w:rsidRPr="009E5E84">
        <w:rPr>
          <w:rFonts w:ascii="Arial" w:hAnsi="Arial" w:cs="Arial"/>
        </w:rPr>
        <w:t xml:space="preserve"> display. </w:t>
      </w:r>
    </w:p>
    <w:p w14:paraId="2B3B5460" w14:textId="58FFD7F6" w:rsidR="00C866B3" w:rsidRPr="009E5E84" w:rsidRDefault="00C866B3" w:rsidP="001E3C52">
      <w:pPr>
        <w:pStyle w:val="Steps"/>
        <w:numPr>
          <w:ilvl w:val="0"/>
          <w:numId w:val="13"/>
        </w:numPr>
        <w:spacing w:after="200" w:line="276" w:lineRule="auto"/>
        <w:rPr>
          <w:rFonts w:ascii="Arial" w:hAnsi="Arial" w:cs="Arial"/>
        </w:rPr>
      </w:pPr>
      <w:r w:rsidRPr="009E5E84">
        <w:rPr>
          <w:rFonts w:ascii="Arial" w:hAnsi="Arial" w:cs="Arial"/>
        </w:rPr>
        <w:t xml:space="preserve">Select the relevant </w:t>
      </w:r>
      <w:r w:rsidRPr="009E5E84">
        <w:rPr>
          <w:rStyle w:val="Strong"/>
          <w:rFonts w:ascii="Arial" w:hAnsi="Arial" w:cs="Arial"/>
        </w:rPr>
        <w:t>Participant Name</w:t>
      </w:r>
      <w:r w:rsidRPr="009E5E84">
        <w:rPr>
          <w:rFonts w:ascii="Arial" w:hAnsi="Arial" w:cs="Arial"/>
        </w:rPr>
        <w:t>.</w:t>
      </w:r>
    </w:p>
    <w:p w14:paraId="1E20B76D" w14:textId="31B0FD9F" w:rsidR="00C866B3" w:rsidRPr="009E5E84" w:rsidRDefault="001E3C52" w:rsidP="003B47A6">
      <w:pPr>
        <w:pStyle w:val="BodyText"/>
        <w:rPr>
          <w:rFonts w:ascii="Arial" w:hAnsi="Arial" w:cs="Arial"/>
        </w:rPr>
      </w:pPr>
      <w:r w:rsidRPr="009E5E84">
        <w:rPr>
          <w:rFonts w:ascii="Arial" w:hAnsi="Arial" w:cs="Arial"/>
          <w:noProof/>
        </w:rPr>
        <w:drawing>
          <wp:inline distT="0" distB="0" distL="0" distR="0" wp14:anchorId="6DFE7B06" wp14:editId="7A0C3576">
            <wp:extent cx="5742774" cy="3494274"/>
            <wp:effectExtent l="25400" t="25400" r="23495" b="36830"/>
            <wp:docPr id="277" name="Picture 277" descr="Screenshot of Search participant page" title="Screenshot of Search participa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81b.jpg"/>
                    <pic:cNvPicPr/>
                  </pic:nvPicPr>
                  <pic:blipFill>
                    <a:blip r:embed="rId142">
                      <a:extLst>
                        <a:ext uri="{28A0092B-C50C-407E-A947-70E740481C1C}">
                          <a14:useLocalDpi xmlns:a14="http://schemas.microsoft.com/office/drawing/2010/main" val="0"/>
                        </a:ext>
                      </a:extLst>
                    </a:blip>
                    <a:stretch>
                      <a:fillRect/>
                    </a:stretch>
                  </pic:blipFill>
                  <pic:spPr>
                    <a:xfrm>
                      <a:off x="0" y="0"/>
                      <a:ext cx="5755344" cy="3501922"/>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A8ED8D8" w14:textId="77777777" w:rsidR="001E3C52" w:rsidRPr="009E5E84" w:rsidRDefault="00C866B3" w:rsidP="001E3C52">
      <w:pPr>
        <w:pStyle w:val="Steps"/>
        <w:numPr>
          <w:ilvl w:val="0"/>
          <w:numId w:val="0"/>
        </w:numPr>
        <w:rPr>
          <w:rFonts w:ascii="Arial" w:hAnsi="Arial" w:cs="Arial"/>
        </w:rPr>
      </w:pPr>
      <w:r w:rsidRPr="009E5E84">
        <w:rPr>
          <w:rFonts w:ascii="Arial" w:hAnsi="Arial" w:cs="Arial"/>
        </w:rPr>
        <w:t xml:space="preserve">The </w:t>
      </w:r>
      <w:r w:rsidRPr="009E5E84">
        <w:rPr>
          <w:rStyle w:val="Strong"/>
          <w:rFonts w:ascii="Arial" w:hAnsi="Arial" w:cs="Arial"/>
        </w:rPr>
        <w:t xml:space="preserve">New </w:t>
      </w:r>
      <w:r w:rsidR="002A1D66" w:rsidRPr="009E5E84">
        <w:rPr>
          <w:rStyle w:val="Strong"/>
          <w:rFonts w:ascii="Arial" w:hAnsi="Arial" w:cs="Arial"/>
        </w:rPr>
        <w:t>Payment Request</w:t>
      </w:r>
      <w:r w:rsidR="002A1D66" w:rsidRPr="009E5E84">
        <w:rPr>
          <w:rFonts w:ascii="Arial" w:hAnsi="Arial" w:cs="Arial"/>
          <w:color w:val="0070C0"/>
        </w:rPr>
        <w:t xml:space="preserve"> </w:t>
      </w:r>
      <w:r w:rsidRPr="009E5E84">
        <w:rPr>
          <w:rFonts w:ascii="Arial" w:hAnsi="Arial" w:cs="Arial"/>
        </w:rPr>
        <w:t xml:space="preserve">window opens. </w:t>
      </w:r>
    </w:p>
    <w:p w14:paraId="68298E30" w14:textId="1521B1F6" w:rsidR="00C866B3" w:rsidRPr="009E5E84" w:rsidRDefault="00C866B3" w:rsidP="00DE7E25">
      <w:pPr>
        <w:pStyle w:val="Steps"/>
        <w:numPr>
          <w:ilvl w:val="0"/>
          <w:numId w:val="13"/>
        </w:numPr>
        <w:rPr>
          <w:rFonts w:ascii="Arial" w:hAnsi="Arial" w:cs="Arial"/>
        </w:rPr>
      </w:pPr>
      <w:r w:rsidRPr="009E5E84">
        <w:rPr>
          <w:rFonts w:ascii="Arial" w:hAnsi="Arial" w:cs="Arial"/>
        </w:rPr>
        <w:t>Enter data in the required fields. These fields are marked with a red asterisk (</w:t>
      </w:r>
      <w:r w:rsidRPr="009E5E84">
        <w:rPr>
          <w:rFonts w:ascii="Arial" w:hAnsi="Arial" w:cs="Arial"/>
          <w:b/>
          <w:color w:val="FF0000"/>
          <w:sz w:val="28"/>
        </w:rPr>
        <w:t>*</w:t>
      </w:r>
      <w:r w:rsidRPr="009E5E84">
        <w:rPr>
          <w:rFonts w:ascii="Arial" w:hAnsi="Arial" w:cs="Arial"/>
        </w:rPr>
        <w:t xml:space="preserve">) and must be completed. The required fields are </w:t>
      </w:r>
      <w:r w:rsidRPr="009E5E84">
        <w:rPr>
          <w:rFonts w:ascii="Arial" w:hAnsi="Arial" w:cs="Arial"/>
          <w:b/>
          <w:color w:val="6B2976"/>
        </w:rPr>
        <w:t>Support Start</w:t>
      </w:r>
      <w:r w:rsidRPr="009E5E84">
        <w:rPr>
          <w:rFonts w:ascii="Arial" w:hAnsi="Arial" w:cs="Arial"/>
          <w:color w:val="6B2976"/>
        </w:rPr>
        <w:t xml:space="preserve"> </w:t>
      </w:r>
      <w:r w:rsidRPr="009E5E84">
        <w:rPr>
          <w:rFonts w:ascii="Arial" w:hAnsi="Arial" w:cs="Arial"/>
          <w:b/>
          <w:color w:val="6B2976"/>
        </w:rPr>
        <w:t>Date</w:t>
      </w:r>
      <w:r w:rsidRPr="009E5E84">
        <w:rPr>
          <w:rFonts w:ascii="Arial" w:hAnsi="Arial" w:cs="Arial"/>
        </w:rPr>
        <w:t xml:space="preserve">, </w:t>
      </w:r>
      <w:r w:rsidRPr="009E5E84">
        <w:rPr>
          <w:rFonts w:ascii="Arial" w:hAnsi="Arial" w:cs="Arial"/>
          <w:b/>
          <w:color w:val="6B2976"/>
        </w:rPr>
        <w:t>Support End Date</w:t>
      </w:r>
      <w:r w:rsidRPr="009E5E84">
        <w:rPr>
          <w:rFonts w:ascii="Arial" w:hAnsi="Arial" w:cs="Arial"/>
        </w:rPr>
        <w:t xml:space="preserve">, </w:t>
      </w:r>
      <w:r w:rsidRPr="009E5E84">
        <w:rPr>
          <w:rFonts w:ascii="Arial" w:hAnsi="Arial" w:cs="Arial"/>
          <w:b/>
          <w:color w:val="6B2976"/>
        </w:rPr>
        <w:t>Support Category</w:t>
      </w:r>
      <w:r w:rsidRPr="009E5E84">
        <w:rPr>
          <w:rFonts w:ascii="Arial" w:hAnsi="Arial" w:cs="Arial"/>
        </w:rPr>
        <w:t xml:space="preserve">, </w:t>
      </w:r>
      <w:r w:rsidRPr="009E5E84">
        <w:rPr>
          <w:rFonts w:ascii="Arial" w:hAnsi="Arial" w:cs="Arial"/>
          <w:b/>
          <w:color w:val="6B2976"/>
        </w:rPr>
        <w:t>Item Number</w:t>
      </w:r>
      <w:r w:rsidRPr="009E5E84">
        <w:rPr>
          <w:rFonts w:ascii="Arial" w:hAnsi="Arial" w:cs="Arial"/>
        </w:rPr>
        <w:t xml:space="preserve">, </w:t>
      </w:r>
      <w:r w:rsidRPr="009E5E84">
        <w:rPr>
          <w:rFonts w:ascii="Arial" w:hAnsi="Arial" w:cs="Arial"/>
          <w:b/>
          <w:color w:val="6B2976"/>
        </w:rPr>
        <w:t>Item Quantity</w:t>
      </w:r>
      <w:r w:rsidR="00126FD0" w:rsidRPr="009E5E84">
        <w:rPr>
          <w:rFonts w:ascii="Arial" w:hAnsi="Arial" w:cs="Arial"/>
        </w:rPr>
        <w:t xml:space="preserve">, </w:t>
      </w:r>
      <w:r w:rsidR="00126FD0" w:rsidRPr="009E5E84">
        <w:rPr>
          <w:rFonts w:ascii="Arial" w:hAnsi="Arial" w:cs="Arial"/>
          <w:b/>
          <w:color w:val="6B2976"/>
        </w:rPr>
        <w:t>Payment Amount</w:t>
      </w:r>
      <w:r w:rsidR="00126FD0" w:rsidRPr="009E5E84">
        <w:rPr>
          <w:rFonts w:ascii="Arial" w:hAnsi="Arial" w:cs="Arial"/>
        </w:rPr>
        <w:t xml:space="preserve">, </w:t>
      </w:r>
      <w:r w:rsidR="00126FD0" w:rsidRPr="009E5E84">
        <w:rPr>
          <w:rFonts w:ascii="Arial" w:hAnsi="Arial" w:cs="Arial"/>
          <w:b/>
          <w:color w:val="6B2976"/>
        </w:rPr>
        <w:t>Claim Type</w:t>
      </w:r>
      <w:r w:rsidRPr="009E5E84">
        <w:rPr>
          <w:rFonts w:ascii="Arial" w:hAnsi="Arial" w:cs="Arial"/>
          <w:color w:val="6B2976"/>
        </w:rPr>
        <w:t xml:space="preserve"> </w:t>
      </w:r>
      <w:r w:rsidRPr="009E5E84">
        <w:rPr>
          <w:rFonts w:ascii="Arial" w:hAnsi="Arial" w:cs="Arial"/>
        </w:rPr>
        <w:t xml:space="preserve">and </w:t>
      </w:r>
      <w:r w:rsidRPr="009E5E84">
        <w:rPr>
          <w:rFonts w:ascii="Arial" w:hAnsi="Arial" w:cs="Arial"/>
          <w:b/>
          <w:color w:val="6B2976"/>
        </w:rPr>
        <w:t>Invoice Number</w:t>
      </w:r>
      <w:r w:rsidRPr="009E5E84">
        <w:rPr>
          <w:rFonts w:ascii="Arial" w:hAnsi="Arial" w:cs="Arial"/>
        </w:rPr>
        <w:t>.</w:t>
      </w:r>
      <w:r w:rsidR="00126FD0" w:rsidRPr="009E5E84">
        <w:rPr>
          <w:rFonts w:ascii="Arial" w:hAnsi="Arial" w:cs="Arial"/>
        </w:rPr>
        <w:t xml:space="preserve"> If the </w:t>
      </w:r>
      <w:r w:rsidR="00126FD0" w:rsidRPr="009E5E84">
        <w:rPr>
          <w:rFonts w:ascii="Arial" w:hAnsi="Arial" w:cs="Arial"/>
          <w:b/>
          <w:color w:val="6B2976"/>
        </w:rPr>
        <w:t>Claim Type</w:t>
      </w:r>
      <w:r w:rsidR="00126FD0" w:rsidRPr="009E5E84">
        <w:rPr>
          <w:rFonts w:ascii="Arial" w:hAnsi="Arial" w:cs="Arial"/>
          <w:color w:val="6B2976"/>
        </w:rPr>
        <w:t xml:space="preserve"> </w:t>
      </w:r>
      <w:r w:rsidR="00126FD0" w:rsidRPr="009E5E84">
        <w:rPr>
          <w:rFonts w:ascii="Arial" w:hAnsi="Arial" w:cs="Arial"/>
        </w:rPr>
        <w:t xml:space="preserve">is cancellation, a </w:t>
      </w:r>
      <w:r w:rsidR="000C0E0F" w:rsidRPr="009E5E84">
        <w:rPr>
          <w:rFonts w:ascii="Arial" w:hAnsi="Arial" w:cs="Arial"/>
        </w:rPr>
        <w:t>c</w:t>
      </w:r>
      <w:r w:rsidR="00126FD0" w:rsidRPr="009E5E84">
        <w:rPr>
          <w:rFonts w:ascii="Arial" w:hAnsi="Arial" w:cs="Arial"/>
        </w:rPr>
        <w:t xml:space="preserve">ancellation </w:t>
      </w:r>
      <w:r w:rsidR="000C0E0F" w:rsidRPr="009E5E84">
        <w:rPr>
          <w:rFonts w:ascii="Arial" w:hAnsi="Arial" w:cs="Arial"/>
        </w:rPr>
        <w:t>r</w:t>
      </w:r>
      <w:r w:rsidR="00126FD0" w:rsidRPr="009E5E84">
        <w:rPr>
          <w:rFonts w:ascii="Arial" w:hAnsi="Arial" w:cs="Arial"/>
        </w:rPr>
        <w:t>eason is required.</w:t>
      </w:r>
    </w:p>
    <w:p w14:paraId="1D40AD1E" w14:textId="574AAE53" w:rsidR="00E0585F" w:rsidRPr="009E5E84" w:rsidRDefault="001E3C52" w:rsidP="001E3C52">
      <w:pPr>
        <w:pStyle w:val="Steps"/>
        <w:numPr>
          <w:ilvl w:val="0"/>
          <w:numId w:val="0"/>
        </w:numPr>
        <w:ind w:left="360" w:hanging="360"/>
        <w:rPr>
          <w:rFonts w:ascii="Arial" w:hAnsi="Arial" w:cs="Arial"/>
        </w:rPr>
      </w:pPr>
      <w:r w:rsidRPr="009E5E84">
        <w:rPr>
          <w:rFonts w:ascii="Arial" w:hAnsi="Arial" w:cs="Arial"/>
          <w:noProof/>
        </w:rPr>
        <w:lastRenderedPageBreak/>
        <w:drawing>
          <wp:inline distT="0" distB="0" distL="0" distR="0" wp14:anchorId="5F3F499A" wp14:editId="7EA6C770">
            <wp:extent cx="5734228" cy="3905371"/>
            <wp:effectExtent l="25400" t="25400" r="31750" b="31750"/>
            <wp:docPr id="278" name="Picture 278" descr="Screenshot for New payment request" title="Screenshot for New paymen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snips%20enhanced/82a.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6259" cy="390675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53E1E08" w14:textId="77777777" w:rsidR="00C866B3" w:rsidRPr="009E5E84" w:rsidRDefault="00C866B3" w:rsidP="00CE0689">
      <w:pPr>
        <w:pStyle w:val="NDIANote"/>
        <w:ind w:left="720" w:hanging="720"/>
        <w:rPr>
          <w:rFonts w:ascii="Arial" w:hAnsi="Arial" w:cs="Arial"/>
        </w:rPr>
      </w:pPr>
      <w:r w:rsidRPr="009E5E84">
        <w:rPr>
          <w:rFonts w:ascii="Arial" w:hAnsi="Arial" w:cs="Arial"/>
          <w:b/>
        </w:rPr>
        <w:t>Note</w:t>
      </w:r>
      <w:r w:rsidRPr="009E5E84">
        <w:rPr>
          <w:rFonts w:ascii="Arial" w:hAnsi="Arial" w:cs="Arial"/>
        </w:rPr>
        <w:t xml:space="preserve">: </w:t>
      </w:r>
      <w:r w:rsidRPr="009E5E84">
        <w:rPr>
          <w:rFonts w:ascii="Arial" w:hAnsi="Arial" w:cs="Arial"/>
        </w:rPr>
        <w:tab/>
        <w:t>The information entered for the payment request must align with the service booking (</w:t>
      </w:r>
      <w:r w:rsidR="00886A7F" w:rsidRPr="009E5E84">
        <w:rPr>
          <w:rFonts w:ascii="Arial" w:hAnsi="Arial" w:cs="Arial"/>
        </w:rPr>
        <w:t>i.</w:t>
      </w:r>
      <w:r w:rsidRPr="009E5E84">
        <w:rPr>
          <w:rFonts w:ascii="Arial" w:hAnsi="Arial" w:cs="Arial"/>
        </w:rPr>
        <w:t>e. you cannot enter a date that is outside the date range of the service booking).</w:t>
      </w:r>
    </w:p>
    <w:p w14:paraId="4B12F358"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Select the </w:t>
      </w:r>
      <w:r w:rsidRPr="009E5E84">
        <w:rPr>
          <w:rFonts w:ascii="Arial" w:hAnsi="Arial" w:cs="Arial"/>
          <w:b/>
          <w:color w:val="6B2976"/>
        </w:rPr>
        <w:t>Support Category</w:t>
      </w:r>
      <w:r w:rsidRPr="009E5E84">
        <w:rPr>
          <w:rFonts w:ascii="Arial" w:hAnsi="Arial" w:cs="Arial"/>
        </w:rPr>
        <w:t>.</w:t>
      </w:r>
    </w:p>
    <w:p w14:paraId="74A2C7C6" w14:textId="77777777" w:rsidR="00946F3E" w:rsidRPr="009E5E84" w:rsidRDefault="00946F3E" w:rsidP="00946F3E">
      <w:pPr>
        <w:pStyle w:val="Steps"/>
        <w:numPr>
          <w:ilvl w:val="0"/>
          <w:numId w:val="13"/>
        </w:numPr>
        <w:rPr>
          <w:rFonts w:ascii="Arial" w:hAnsi="Arial" w:cs="Arial"/>
        </w:rPr>
      </w:pPr>
      <w:r w:rsidRPr="009E5E84">
        <w:rPr>
          <w:rStyle w:val="Strong"/>
          <w:rFonts w:ascii="Arial" w:hAnsi="Arial" w:cs="Arial"/>
          <w:b w:val="0"/>
          <w:color w:val="auto"/>
        </w:rPr>
        <w:t>S</w:t>
      </w:r>
      <w:r w:rsidR="00C866B3" w:rsidRPr="009E5E84">
        <w:rPr>
          <w:rFonts w:ascii="Arial" w:hAnsi="Arial" w:cs="Arial"/>
        </w:rPr>
        <w:t xml:space="preserve">elect the </w:t>
      </w:r>
      <w:r w:rsidR="00C866B3" w:rsidRPr="009E5E84">
        <w:rPr>
          <w:rFonts w:ascii="Arial" w:hAnsi="Arial" w:cs="Arial"/>
          <w:b/>
          <w:color w:val="6B2976"/>
        </w:rPr>
        <w:t>Item Number</w:t>
      </w:r>
      <w:r w:rsidR="00C866B3" w:rsidRPr="009E5E84">
        <w:rPr>
          <w:rFonts w:ascii="Arial" w:hAnsi="Arial" w:cs="Arial"/>
          <w:color w:val="6B2976"/>
        </w:rPr>
        <w:t xml:space="preserve"> </w:t>
      </w:r>
      <w:r w:rsidR="00C866B3" w:rsidRPr="009E5E84">
        <w:rPr>
          <w:rFonts w:ascii="Arial" w:hAnsi="Arial" w:cs="Arial"/>
        </w:rPr>
        <w:t>magnifying glass icon</w:t>
      </w:r>
      <w:r w:rsidRPr="009E5E84">
        <w:rPr>
          <w:rFonts w:ascii="Arial" w:hAnsi="Arial" w:cs="Arial"/>
        </w:rPr>
        <w:t xml:space="preserve"> to search for the </w:t>
      </w:r>
      <w:r w:rsidRPr="009E5E84">
        <w:rPr>
          <w:rStyle w:val="Strong"/>
          <w:rFonts w:ascii="Arial" w:hAnsi="Arial" w:cs="Arial"/>
        </w:rPr>
        <w:t>Item Number</w:t>
      </w:r>
      <w:r w:rsidR="00C866B3" w:rsidRPr="009E5E84">
        <w:rPr>
          <w:rFonts w:ascii="Arial" w:hAnsi="Arial" w:cs="Arial"/>
        </w:rPr>
        <w:t xml:space="preserve">. </w:t>
      </w:r>
    </w:p>
    <w:p w14:paraId="50EFF054" w14:textId="77777777" w:rsidR="00E21568" w:rsidRPr="009E5E84" w:rsidRDefault="00E21568">
      <w:pPr>
        <w:spacing w:after="200" w:line="276" w:lineRule="auto"/>
        <w:rPr>
          <w:rFonts w:ascii="Arial" w:hAnsi="Arial" w:cs="Arial"/>
          <w:lang w:eastAsia="en-AU"/>
        </w:rPr>
      </w:pPr>
      <w:r w:rsidRPr="009E5E84">
        <w:rPr>
          <w:rFonts w:ascii="Arial" w:hAnsi="Arial" w:cs="Arial"/>
        </w:rPr>
        <w:br w:type="page"/>
      </w:r>
    </w:p>
    <w:p w14:paraId="02798057" w14:textId="456F111A" w:rsidR="00946F3E" w:rsidRPr="009E5E84" w:rsidRDefault="00C866B3" w:rsidP="00946F3E">
      <w:pPr>
        <w:pStyle w:val="Steps"/>
        <w:numPr>
          <w:ilvl w:val="0"/>
          <w:numId w:val="0"/>
        </w:numPr>
        <w:rPr>
          <w:rFonts w:ascii="Arial" w:hAnsi="Arial" w:cs="Arial"/>
        </w:rPr>
      </w:pPr>
      <w:r w:rsidRPr="009E5E84">
        <w:rPr>
          <w:rFonts w:ascii="Arial" w:hAnsi="Arial" w:cs="Arial"/>
        </w:rPr>
        <w:lastRenderedPageBreak/>
        <w:t xml:space="preserve">A list of the items </w:t>
      </w:r>
      <w:r w:rsidR="00946F3E" w:rsidRPr="009E5E84">
        <w:rPr>
          <w:rFonts w:ascii="Arial" w:hAnsi="Arial" w:cs="Arial"/>
        </w:rPr>
        <w:t xml:space="preserve">displays that are </w:t>
      </w:r>
      <w:r w:rsidRPr="009E5E84">
        <w:rPr>
          <w:rFonts w:ascii="Arial" w:hAnsi="Arial" w:cs="Arial"/>
        </w:rPr>
        <w:t>av</w:t>
      </w:r>
      <w:r w:rsidR="00946F3E" w:rsidRPr="009E5E84">
        <w:rPr>
          <w:rFonts w:ascii="Arial" w:hAnsi="Arial" w:cs="Arial"/>
        </w:rPr>
        <w:t>ailable to claim.</w:t>
      </w:r>
    </w:p>
    <w:p w14:paraId="3D00B2F4" w14:textId="34113E22" w:rsidR="00C866B3" w:rsidRPr="009E5E84" w:rsidRDefault="00C866B3" w:rsidP="00946F3E">
      <w:pPr>
        <w:pStyle w:val="Steps"/>
        <w:numPr>
          <w:ilvl w:val="0"/>
          <w:numId w:val="13"/>
        </w:numPr>
        <w:rPr>
          <w:rFonts w:ascii="Arial" w:hAnsi="Arial" w:cs="Arial"/>
        </w:rPr>
      </w:pPr>
      <w:r w:rsidRPr="009E5E84">
        <w:rPr>
          <w:rFonts w:ascii="Arial" w:hAnsi="Arial" w:cs="Arial"/>
        </w:rPr>
        <w:t xml:space="preserve">Select the </w:t>
      </w:r>
      <w:r w:rsidR="00221D8F" w:rsidRPr="009E5E84">
        <w:rPr>
          <w:rFonts w:ascii="Arial" w:hAnsi="Arial" w:cs="Arial"/>
        </w:rPr>
        <w:t>‘Support i</w:t>
      </w:r>
      <w:r w:rsidRPr="009E5E84">
        <w:rPr>
          <w:rFonts w:ascii="Arial" w:hAnsi="Arial" w:cs="Arial"/>
        </w:rPr>
        <w:t xml:space="preserve">tem </w:t>
      </w:r>
      <w:r w:rsidR="00221D8F" w:rsidRPr="009E5E84">
        <w:rPr>
          <w:rFonts w:ascii="Arial" w:hAnsi="Arial" w:cs="Arial"/>
        </w:rPr>
        <w:t xml:space="preserve">number’ for the item </w:t>
      </w:r>
      <w:r w:rsidRPr="009E5E84">
        <w:rPr>
          <w:rFonts w:ascii="Arial" w:hAnsi="Arial" w:cs="Arial"/>
        </w:rPr>
        <w:t xml:space="preserve">you wish to submit a </w:t>
      </w:r>
      <w:r w:rsidR="00996E55" w:rsidRPr="009E5E84">
        <w:rPr>
          <w:rFonts w:ascii="Arial" w:hAnsi="Arial" w:cs="Arial"/>
        </w:rPr>
        <w:t>p</w:t>
      </w:r>
      <w:r w:rsidRPr="009E5E84">
        <w:rPr>
          <w:rFonts w:ascii="Arial" w:hAnsi="Arial" w:cs="Arial"/>
        </w:rPr>
        <w:t xml:space="preserve">ayment </w:t>
      </w:r>
      <w:r w:rsidR="00996E55" w:rsidRPr="009E5E84">
        <w:rPr>
          <w:rFonts w:ascii="Arial" w:hAnsi="Arial" w:cs="Arial"/>
        </w:rPr>
        <w:t>r</w:t>
      </w:r>
      <w:r w:rsidRPr="009E5E84">
        <w:rPr>
          <w:rFonts w:ascii="Arial" w:hAnsi="Arial" w:cs="Arial"/>
        </w:rPr>
        <w:t>equest for.</w:t>
      </w:r>
    </w:p>
    <w:p w14:paraId="5EDE1095" w14:textId="5FE50820" w:rsidR="00C866B3" w:rsidRPr="009E5E84" w:rsidRDefault="00E21568" w:rsidP="003B47A6">
      <w:pPr>
        <w:pStyle w:val="BodyText"/>
        <w:rPr>
          <w:rFonts w:ascii="Arial" w:hAnsi="Arial" w:cs="Arial"/>
        </w:rPr>
      </w:pPr>
      <w:r w:rsidRPr="009E5E84">
        <w:rPr>
          <w:rFonts w:ascii="Arial" w:hAnsi="Arial" w:cs="Arial"/>
          <w:noProof/>
        </w:rPr>
        <w:drawing>
          <wp:inline distT="0" distB="0" distL="0" distR="0" wp14:anchorId="7075999A" wp14:editId="76276247">
            <wp:extent cx="5740872" cy="4272898"/>
            <wp:effectExtent l="25400" t="25400" r="25400" b="20320"/>
            <wp:docPr id="279" name="Picture 279" descr="Screenshot for New payment request" title="Screenshot for New paymen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82c.jpg"/>
                    <pic:cNvPicPr/>
                  </pic:nvPicPr>
                  <pic:blipFill>
                    <a:blip r:embed="rId144">
                      <a:extLst>
                        <a:ext uri="{28A0092B-C50C-407E-A947-70E740481C1C}">
                          <a14:useLocalDpi xmlns:a14="http://schemas.microsoft.com/office/drawing/2010/main" val="0"/>
                        </a:ext>
                      </a:extLst>
                    </a:blip>
                    <a:stretch>
                      <a:fillRect/>
                    </a:stretch>
                  </pic:blipFill>
                  <pic:spPr>
                    <a:xfrm>
                      <a:off x="0" y="0"/>
                      <a:ext cx="5755711" cy="4283943"/>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82F0B16"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You will also need to enter your </w:t>
      </w:r>
      <w:r w:rsidRPr="009E5E84">
        <w:rPr>
          <w:rFonts w:ascii="Arial" w:hAnsi="Arial" w:cs="Arial"/>
          <w:b/>
          <w:color w:val="6B2976"/>
        </w:rPr>
        <w:t>Invoice Number</w:t>
      </w:r>
      <w:r w:rsidRPr="009E5E84">
        <w:rPr>
          <w:rFonts w:ascii="Arial" w:hAnsi="Arial" w:cs="Arial"/>
          <w:color w:val="6B2976"/>
        </w:rPr>
        <w:t xml:space="preserve"> </w:t>
      </w:r>
      <w:r w:rsidRPr="009E5E84">
        <w:rPr>
          <w:rFonts w:ascii="Arial" w:hAnsi="Arial" w:cs="Arial"/>
        </w:rPr>
        <w:t xml:space="preserve">as a reference for </w:t>
      </w:r>
      <w:r w:rsidR="004E79CE" w:rsidRPr="009E5E84">
        <w:rPr>
          <w:rFonts w:ascii="Arial" w:hAnsi="Arial" w:cs="Arial"/>
        </w:rPr>
        <w:t>your payment request</w:t>
      </w:r>
      <w:r w:rsidRPr="009E5E84">
        <w:rPr>
          <w:rFonts w:ascii="Arial" w:hAnsi="Arial" w:cs="Arial"/>
        </w:rPr>
        <w:t xml:space="preserve">. This invoice number is specific to </w:t>
      </w:r>
      <w:r w:rsidR="00EB1604" w:rsidRPr="009E5E84">
        <w:rPr>
          <w:rFonts w:ascii="Arial" w:hAnsi="Arial" w:cs="Arial"/>
        </w:rPr>
        <w:t>your</w:t>
      </w:r>
      <w:r w:rsidRPr="009E5E84">
        <w:rPr>
          <w:rFonts w:ascii="Arial" w:hAnsi="Arial" w:cs="Arial"/>
        </w:rPr>
        <w:t xml:space="preserve"> invoicing process and is not generated by NDIA.</w:t>
      </w:r>
    </w:p>
    <w:p w14:paraId="0FC8EE23" w14:textId="77777777" w:rsidR="00C866B3" w:rsidRPr="009E5E84" w:rsidRDefault="00C866B3" w:rsidP="00E67DA2">
      <w:pPr>
        <w:pStyle w:val="NDIANote"/>
        <w:ind w:left="360"/>
        <w:rPr>
          <w:rFonts w:ascii="Arial" w:hAnsi="Arial" w:cs="Arial"/>
        </w:rPr>
      </w:pPr>
      <w:r w:rsidRPr="009E5E84">
        <w:rPr>
          <w:rFonts w:ascii="Arial" w:hAnsi="Arial" w:cs="Arial"/>
          <w:b/>
        </w:rPr>
        <w:t>Important</w:t>
      </w:r>
      <w:r w:rsidRPr="009E5E84">
        <w:rPr>
          <w:rFonts w:ascii="Arial" w:hAnsi="Arial" w:cs="Arial"/>
        </w:rPr>
        <w:t xml:space="preserve">: The </w:t>
      </w:r>
      <w:r w:rsidRPr="009E5E84">
        <w:rPr>
          <w:rStyle w:val="Strong"/>
          <w:rFonts w:ascii="Arial" w:hAnsi="Arial" w:cs="Arial"/>
        </w:rPr>
        <w:t>Payment Amount</w:t>
      </w:r>
      <w:r w:rsidRPr="009E5E84">
        <w:rPr>
          <w:rFonts w:ascii="Arial" w:hAnsi="Arial" w:cs="Arial"/>
        </w:rPr>
        <w:t xml:space="preserve"> is the total amount being requested; it is not the unit price amount.</w:t>
      </w:r>
    </w:p>
    <w:p w14:paraId="2A646F76" w14:textId="79141EA5" w:rsidR="00126FD0" w:rsidRPr="009E5E84" w:rsidRDefault="00126FD0" w:rsidP="00DE7E25">
      <w:pPr>
        <w:pStyle w:val="Steps"/>
        <w:numPr>
          <w:ilvl w:val="0"/>
          <w:numId w:val="13"/>
        </w:numPr>
        <w:rPr>
          <w:rFonts w:ascii="Arial" w:hAnsi="Arial" w:cs="Arial"/>
        </w:rPr>
      </w:pPr>
      <w:r w:rsidRPr="009E5E84">
        <w:rPr>
          <w:rFonts w:ascii="Arial" w:hAnsi="Arial" w:cs="Arial"/>
        </w:rPr>
        <w:t xml:space="preserve">You will also be required to enter the </w:t>
      </w:r>
      <w:r w:rsidRPr="009E5E84">
        <w:rPr>
          <w:rStyle w:val="Strong"/>
          <w:rFonts w:ascii="Arial" w:hAnsi="Arial" w:cs="Arial"/>
        </w:rPr>
        <w:t>Claim Type</w:t>
      </w:r>
      <w:r w:rsidRPr="009E5E84">
        <w:rPr>
          <w:rStyle w:val="Strong"/>
          <w:rFonts w:ascii="Arial" w:hAnsi="Arial" w:cs="Arial"/>
          <w:b w:val="0"/>
        </w:rPr>
        <w:t xml:space="preserve">. </w:t>
      </w:r>
      <w:r w:rsidRPr="009E5E84">
        <w:rPr>
          <w:rFonts w:ascii="Arial" w:hAnsi="Arial" w:cs="Arial"/>
        </w:rPr>
        <w:t xml:space="preserve">This field has a </w:t>
      </w:r>
      <w:r w:rsidR="00DF44C9" w:rsidRPr="009E5E84">
        <w:rPr>
          <w:rFonts w:ascii="Arial" w:hAnsi="Arial" w:cs="Arial"/>
        </w:rPr>
        <w:t>dropdown</w:t>
      </w:r>
      <w:r w:rsidRPr="009E5E84">
        <w:rPr>
          <w:rFonts w:ascii="Arial" w:hAnsi="Arial" w:cs="Arial"/>
        </w:rPr>
        <w:t xml:space="preserve"> menu that is used to claim for </w:t>
      </w:r>
      <w:r w:rsidR="00D814C1" w:rsidRPr="009E5E84">
        <w:rPr>
          <w:rFonts w:ascii="Arial" w:hAnsi="Arial" w:cs="Arial"/>
          <w:color w:val="000000" w:themeColor="text1"/>
        </w:rPr>
        <w:t>t</w:t>
      </w:r>
      <w:r w:rsidRPr="009E5E84">
        <w:rPr>
          <w:rFonts w:ascii="Arial" w:hAnsi="Arial" w:cs="Arial"/>
          <w:color w:val="000000" w:themeColor="text1"/>
        </w:rPr>
        <w:t xml:space="preserve">ravel, </w:t>
      </w:r>
      <w:r w:rsidR="00D814C1" w:rsidRPr="009E5E84">
        <w:rPr>
          <w:rFonts w:ascii="Arial" w:hAnsi="Arial" w:cs="Arial"/>
          <w:color w:val="000000" w:themeColor="text1"/>
        </w:rPr>
        <w:t>c</w:t>
      </w:r>
      <w:r w:rsidRPr="009E5E84">
        <w:rPr>
          <w:rFonts w:ascii="Arial" w:hAnsi="Arial" w:cs="Arial"/>
          <w:color w:val="000000" w:themeColor="text1"/>
        </w:rPr>
        <w:t xml:space="preserve">ancellation or </w:t>
      </w:r>
      <w:r w:rsidR="00D814C1" w:rsidRPr="009E5E84">
        <w:rPr>
          <w:rFonts w:ascii="Arial" w:hAnsi="Arial" w:cs="Arial"/>
          <w:color w:val="000000" w:themeColor="text1"/>
        </w:rPr>
        <w:t>r</w:t>
      </w:r>
      <w:r w:rsidRPr="009E5E84">
        <w:rPr>
          <w:rFonts w:ascii="Arial" w:hAnsi="Arial" w:cs="Arial"/>
          <w:color w:val="000000" w:themeColor="text1"/>
        </w:rPr>
        <w:t xml:space="preserve">eport </w:t>
      </w:r>
      <w:r w:rsidR="00D814C1" w:rsidRPr="009E5E84">
        <w:rPr>
          <w:rFonts w:ascii="Arial" w:hAnsi="Arial" w:cs="Arial"/>
          <w:color w:val="000000" w:themeColor="text1"/>
        </w:rPr>
        <w:t>w</w:t>
      </w:r>
      <w:r w:rsidRPr="009E5E84">
        <w:rPr>
          <w:rFonts w:ascii="Arial" w:hAnsi="Arial" w:cs="Arial"/>
          <w:color w:val="000000" w:themeColor="text1"/>
        </w:rPr>
        <w:t>riting</w:t>
      </w:r>
      <w:r w:rsidRPr="009E5E84">
        <w:rPr>
          <w:rFonts w:ascii="Arial" w:hAnsi="Arial" w:cs="Arial"/>
        </w:rPr>
        <w:t xml:space="preserve">. For all other claim types, the default value is </w:t>
      </w:r>
      <w:r w:rsidR="00996E55" w:rsidRPr="009E5E84">
        <w:rPr>
          <w:rFonts w:ascii="Arial" w:hAnsi="Arial" w:cs="Arial"/>
        </w:rPr>
        <w:t>s</w:t>
      </w:r>
      <w:r w:rsidRPr="009E5E84">
        <w:rPr>
          <w:rFonts w:ascii="Arial" w:hAnsi="Arial" w:cs="Arial"/>
        </w:rPr>
        <w:t>tandard.</w:t>
      </w:r>
    </w:p>
    <w:p w14:paraId="6CF60C7D" w14:textId="77777777" w:rsidR="00FA7344" w:rsidRPr="009E5E84" w:rsidRDefault="00126FD0" w:rsidP="00DE7E25">
      <w:pPr>
        <w:pStyle w:val="Steps"/>
        <w:numPr>
          <w:ilvl w:val="0"/>
          <w:numId w:val="13"/>
        </w:numPr>
        <w:rPr>
          <w:rFonts w:ascii="Arial" w:hAnsi="Arial" w:cs="Arial"/>
        </w:rPr>
      </w:pPr>
      <w:r w:rsidRPr="009E5E84">
        <w:rPr>
          <w:rStyle w:val="Strong"/>
          <w:rFonts w:ascii="Arial" w:hAnsi="Arial" w:cs="Arial"/>
          <w:b w:val="0"/>
          <w:bCs w:val="0"/>
          <w:color w:val="auto"/>
        </w:rPr>
        <w:t xml:space="preserve">If the </w:t>
      </w:r>
      <w:r w:rsidRPr="009E5E84">
        <w:rPr>
          <w:rStyle w:val="Strong"/>
          <w:rFonts w:ascii="Arial" w:hAnsi="Arial" w:cs="Arial"/>
          <w:bCs w:val="0"/>
        </w:rPr>
        <w:t>Claim Type</w:t>
      </w:r>
      <w:r w:rsidRPr="009E5E84">
        <w:rPr>
          <w:rStyle w:val="Strong"/>
          <w:rFonts w:ascii="Arial" w:hAnsi="Arial" w:cs="Arial"/>
          <w:b w:val="0"/>
          <w:bCs w:val="0"/>
        </w:rPr>
        <w:t xml:space="preserve"> </w:t>
      </w:r>
      <w:r w:rsidRPr="009E5E84">
        <w:rPr>
          <w:rStyle w:val="Strong"/>
          <w:rFonts w:ascii="Arial" w:hAnsi="Arial" w:cs="Arial"/>
          <w:b w:val="0"/>
          <w:bCs w:val="0"/>
          <w:color w:val="auto"/>
        </w:rPr>
        <w:t xml:space="preserve">selected is </w:t>
      </w:r>
      <w:r w:rsidR="00D814C1" w:rsidRPr="009E5E84">
        <w:rPr>
          <w:rStyle w:val="Strong"/>
          <w:rFonts w:ascii="Arial" w:hAnsi="Arial" w:cs="Arial"/>
          <w:b w:val="0"/>
          <w:bCs w:val="0"/>
          <w:color w:val="000000" w:themeColor="text1"/>
        </w:rPr>
        <w:t>c</w:t>
      </w:r>
      <w:r w:rsidRPr="009E5E84">
        <w:rPr>
          <w:rStyle w:val="Strong"/>
          <w:rFonts w:ascii="Arial" w:hAnsi="Arial" w:cs="Arial"/>
          <w:b w:val="0"/>
          <w:bCs w:val="0"/>
          <w:color w:val="000000" w:themeColor="text1"/>
        </w:rPr>
        <w:t>ancellation</w:t>
      </w:r>
      <w:r w:rsidRPr="009E5E84">
        <w:rPr>
          <w:rStyle w:val="Strong"/>
          <w:rFonts w:ascii="Arial" w:hAnsi="Arial" w:cs="Arial"/>
          <w:b w:val="0"/>
          <w:bCs w:val="0"/>
          <w:color w:val="auto"/>
        </w:rPr>
        <w:t xml:space="preserve">, then a </w:t>
      </w:r>
      <w:r w:rsidRPr="009E5E84">
        <w:rPr>
          <w:rStyle w:val="Strong"/>
          <w:rFonts w:ascii="Arial" w:hAnsi="Arial" w:cs="Arial"/>
        </w:rPr>
        <w:t>Cancellation Reason</w:t>
      </w:r>
      <w:r w:rsidRPr="009E5E84">
        <w:rPr>
          <w:rStyle w:val="Strong"/>
          <w:rFonts w:ascii="Arial" w:hAnsi="Arial" w:cs="Arial"/>
          <w:b w:val="0"/>
          <w:bCs w:val="0"/>
        </w:rPr>
        <w:t xml:space="preserve"> </w:t>
      </w:r>
      <w:r w:rsidRPr="009E5E84">
        <w:rPr>
          <w:rStyle w:val="Strong"/>
          <w:rFonts w:ascii="Arial" w:hAnsi="Arial" w:cs="Arial"/>
          <w:b w:val="0"/>
          <w:bCs w:val="0"/>
          <w:color w:val="auto"/>
        </w:rPr>
        <w:t>will be required from a list for the most appropriate reason.</w:t>
      </w:r>
      <w:r w:rsidR="00FA7344" w:rsidRPr="009E5E84">
        <w:rPr>
          <w:rFonts w:ascii="Arial" w:hAnsi="Arial" w:cs="Arial"/>
        </w:rPr>
        <w:t xml:space="preserve"> </w:t>
      </w:r>
    </w:p>
    <w:p w14:paraId="524397B6" w14:textId="64780F76" w:rsidR="00FA7344" w:rsidRPr="009E5E84" w:rsidRDefault="00FA7344" w:rsidP="00DE7E25">
      <w:pPr>
        <w:pStyle w:val="Steps"/>
        <w:numPr>
          <w:ilvl w:val="0"/>
          <w:numId w:val="13"/>
        </w:numPr>
        <w:rPr>
          <w:rFonts w:ascii="Arial" w:hAnsi="Arial" w:cs="Arial"/>
        </w:rPr>
      </w:pPr>
      <w:r w:rsidRPr="009E5E84">
        <w:rPr>
          <w:rFonts w:ascii="Arial" w:hAnsi="Arial" w:cs="Arial"/>
        </w:rPr>
        <w:t xml:space="preserve">If you need to add more items for this participant, select </w:t>
      </w:r>
      <w:r w:rsidRPr="009E5E84">
        <w:rPr>
          <w:rStyle w:val="Strong"/>
          <w:rFonts w:ascii="Arial" w:hAnsi="Arial" w:cs="Arial"/>
        </w:rPr>
        <w:t>Add</w:t>
      </w:r>
      <w:r w:rsidRPr="009E5E84">
        <w:rPr>
          <w:rFonts w:ascii="Arial" w:hAnsi="Arial" w:cs="Arial"/>
        </w:rPr>
        <w:t xml:space="preserve"> to enter them. Select </w:t>
      </w:r>
      <w:r w:rsidRPr="009E5E84">
        <w:rPr>
          <w:rStyle w:val="Strong"/>
          <w:rFonts w:ascii="Arial" w:hAnsi="Arial" w:cs="Arial"/>
        </w:rPr>
        <w:t>Next</w:t>
      </w:r>
      <w:r w:rsidRPr="009E5E84">
        <w:rPr>
          <w:rFonts w:ascii="Arial" w:hAnsi="Arial" w:cs="Arial"/>
        </w:rPr>
        <w:t xml:space="preserve"> to continue to the next stage.</w:t>
      </w:r>
    </w:p>
    <w:p w14:paraId="79F1AD7F" w14:textId="77777777" w:rsidR="00B949F6" w:rsidRPr="009E5E84" w:rsidRDefault="00B949F6" w:rsidP="00CE0689">
      <w:pPr>
        <w:pStyle w:val="NDIANote"/>
        <w:ind w:left="0"/>
        <w:rPr>
          <w:rFonts w:ascii="Arial" w:hAnsi="Arial" w:cs="Arial"/>
          <w:b/>
        </w:rPr>
      </w:pPr>
      <w:r w:rsidRPr="009E5E84">
        <w:rPr>
          <w:rFonts w:ascii="Arial" w:hAnsi="Arial" w:cs="Arial"/>
          <w:b/>
          <w:noProof/>
          <w:lang w:eastAsia="en-AU"/>
        </w:rPr>
        <w:lastRenderedPageBreak/>
        <w:drawing>
          <wp:inline distT="0" distB="0" distL="0" distR="0" wp14:anchorId="08ACEC72" wp14:editId="299CF90D">
            <wp:extent cx="5740616" cy="6298251"/>
            <wp:effectExtent l="25400" t="25400" r="25400" b="26670"/>
            <wp:docPr id="280" name="Picture 280" descr="Screenshot for New payment request" title="Screenshot for New paymen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83a.jpg"/>
                    <pic:cNvPicPr/>
                  </pic:nvPicPr>
                  <pic:blipFill>
                    <a:blip r:embed="rId145">
                      <a:extLst>
                        <a:ext uri="{28A0092B-C50C-407E-A947-70E740481C1C}">
                          <a14:useLocalDpi xmlns:a14="http://schemas.microsoft.com/office/drawing/2010/main" val="0"/>
                        </a:ext>
                      </a:extLst>
                    </a:blip>
                    <a:stretch>
                      <a:fillRect/>
                    </a:stretch>
                  </pic:blipFill>
                  <pic:spPr>
                    <a:xfrm>
                      <a:off x="0" y="0"/>
                      <a:ext cx="5748411" cy="6306803"/>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49AD404" w14:textId="4799E1A3" w:rsidR="00C866B3" w:rsidRPr="009E5E84" w:rsidRDefault="00C866B3" w:rsidP="00CE0689">
      <w:pPr>
        <w:pStyle w:val="NDIANote"/>
        <w:ind w:left="0"/>
        <w:rPr>
          <w:rFonts w:ascii="Arial" w:hAnsi="Arial" w:cs="Arial"/>
        </w:rPr>
      </w:pPr>
      <w:r w:rsidRPr="009E5E84">
        <w:rPr>
          <w:rFonts w:ascii="Arial" w:hAnsi="Arial" w:cs="Arial"/>
          <w:b/>
        </w:rPr>
        <w:t>Note</w:t>
      </w:r>
      <w:r w:rsidRPr="009E5E84">
        <w:rPr>
          <w:rFonts w:ascii="Arial" w:hAnsi="Arial" w:cs="Arial"/>
        </w:rPr>
        <w:t xml:space="preserve">: </w:t>
      </w:r>
      <w:r w:rsidRPr="009E5E84">
        <w:rPr>
          <w:rFonts w:ascii="Arial" w:hAnsi="Arial" w:cs="Arial"/>
        </w:rPr>
        <w:tab/>
        <w:t xml:space="preserve">To delete a line in a payment request, select </w:t>
      </w:r>
      <w:r w:rsidR="00B949F6" w:rsidRPr="009E5E84">
        <w:rPr>
          <w:rStyle w:val="Strong"/>
          <w:rFonts w:ascii="Arial" w:hAnsi="Arial" w:cs="Arial"/>
        </w:rPr>
        <w:t>Delete</w:t>
      </w:r>
      <w:r w:rsidRPr="009E5E84">
        <w:rPr>
          <w:rFonts w:ascii="Arial" w:hAnsi="Arial" w:cs="Arial"/>
        </w:rPr>
        <w:t xml:space="preserve">. </w:t>
      </w:r>
    </w:p>
    <w:p w14:paraId="46E03522" w14:textId="77777777" w:rsidR="00C951C5" w:rsidRPr="009E5E84" w:rsidRDefault="00C866B3" w:rsidP="00C951C5">
      <w:pPr>
        <w:pStyle w:val="Steps"/>
        <w:numPr>
          <w:ilvl w:val="0"/>
          <w:numId w:val="0"/>
        </w:numPr>
        <w:ind w:left="360" w:hanging="360"/>
        <w:rPr>
          <w:rFonts w:ascii="Arial" w:hAnsi="Arial" w:cs="Arial"/>
        </w:rPr>
      </w:pPr>
      <w:r w:rsidRPr="009E5E84">
        <w:rPr>
          <w:rFonts w:ascii="Arial" w:hAnsi="Arial" w:cs="Arial"/>
        </w:rPr>
        <w:t xml:space="preserve">The </w:t>
      </w:r>
      <w:r w:rsidRPr="009E5E84">
        <w:rPr>
          <w:rStyle w:val="Strong"/>
          <w:rFonts w:ascii="Arial" w:hAnsi="Arial" w:cs="Arial"/>
        </w:rPr>
        <w:t xml:space="preserve">Review </w:t>
      </w:r>
      <w:r w:rsidR="002A1D66" w:rsidRPr="009E5E84">
        <w:rPr>
          <w:rStyle w:val="Strong"/>
          <w:rFonts w:ascii="Arial" w:hAnsi="Arial" w:cs="Arial"/>
        </w:rPr>
        <w:t>Payment Request</w:t>
      </w:r>
      <w:r w:rsidR="002A1D66" w:rsidRPr="009E5E84">
        <w:rPr>
          <w:rFonts w:ascii="Arial" w:hAnsi="Arial" w:cs="Arial"/>
        </w:rPr>
        <w:t xml:space="preserve"> </w:t>
      </w:r>
      <w:r w:rsidRPr="009E5E84">
        <w:rPr>
          <w:rFonts w:ascii="Arial" w:hAnsi="Arial" w:cs="Arial"/>
        </w:rPr>
        <w:t xml:space="preserve">page opens. </w:t>
      </w:r>
    </w:p>
    <w:p w14:paraId="3255B5A2" w14:textId="1D267B35" w:rsidR="00C866B3" w:rsidRPr="009E5E84" w:rsidRDefault="00C951C5" w:rsidP="00DE7E25">
      <w:pPr>
        <w:pStyle w:val="Steps"/>
        <w:numPr>
          <w:ilvl w:val="0"/>
          <w:numId w:val="13"/>
        </w:numPr>
        <w:rPr>
          <w:rFonts w:ascii="Arial" w:hAnsi="Arial" w:cs="Arial"/>
        </w:rPr>
      </w:pPr>
      <w:r w:rsidRPr="009E5E84">
        <w:rPr>
          <w:rFonts w:ascii="Arial" w:hAnsi="Arial" w:cs="Arial"/>
        </w:rPr>
        <w:t>R</w:t>
      </w:r>
      <w:r w:rsidR="00C866B3" w:rsidRPr="009E5E84">
        <w:rPr>
          <w:rFonts w:ascii="Arial" w:hAnsi="Arial" w:cs="Arial"/>
        </w:rPr>
        <w:t>eview the following details</w:t>
      </w:r>
      <w:r w:rsidRPr="009E5E84">
        <w:rPr>
          <w:rFonts w:ascii="Arial" w:hAnsi="Arial" w:cs="Arial"/>
        </w:rPr>
        <w:t xml:space="preserve"> and select the relevant action</w:t>
      </w:r>
      <w:r w:rsidR="00C866B3" w:rsidRPr="009E5E84">
        <w:rPr>
          <w:rFonts w:ascii="Arial" w:hAnsi="Arial" w:cs="Arial"/>
        </w:rPr>
        <w:t>:</w:t>
      </w:r>
    </w:p>
    <w:p w14:paraId="1D25C6B8" w14:textId="77777777" w:rsidR="00C866B3" w:rsidRPr="009E5E84" w:rsidRDefault="00C866B3" w:rsidP="00AE510F">
      <w:pPr>
        <w:pStyle w:val="Steps"/>
        <w:numPr>
          <w:ilvl w:val="0"/>
          <w:numId w:val="63"/>
        </w:numPr>
        <w:rPr>
          <w:rFonts w:ascii="Arial" w:hAnsi="Arial" w:cs="Arial"/>
          <w:color w:val="000000" w:themeColor="text1"/>
        </w:rPr>
      </w:pPr>
      <w:r w:rsidRPr="009E5E84">
        <w:rPr>
          <w:rFonts w:ascii="Arial" w:hAnsi="Arial" w:cs="Arial"/>
          <w:color w:val="000000" w:themeColor="text1"/>
        </w:rPr>
        <w:t xml:space="preserve">If the payment request details are correct, select </w:t>
      </w:r>
      <w:r w:rsidRPr="009E5E84">
        <w:rPr>
          <w:rStyle w:val="Strong"/>
          <w:rFonts w:ascii="Arial" w:hAnsi="Arial" w:cs="Arial"/>
        </w:rPr>
        <w:t>Submit</w:t>
      </w:r>
      <w:r w:rsidRPr="009E5E84">
        <w:rPr>
          <w:rStyle w:val="Strong"/>
          <w:rFonts w:ascii="Arial" w:hAnsi="Arial" w:cs="Arial"/>
          <w:color w:val="000000" w:themeColor="text1"/>
        </w:rPr>
        <w:t>.</w:t>
      </w:r>
    </w:p>
    <w:p w14:paraId="1AB7B0C6" w14:textId="77777777" w:rsidR="00822E6E" w:rsidRPr="009E5E84" w:rsidRDefault="00C866B3" w:rsidP="00AE510F">
      <w:pPr>
        <w:pStyle w:val="Steps"/>
        <w:numPr>
          <w:ilvl w:val="0"/>
          <w:numId w:val="63"/>
        </w:numPr>
        <w:rPr>
          <w:rStyle w:val="Strong"/>
          <w:rFonts w:ascii="Arial" w:hAnsi="Arial" w:cs="Arial"/>
          <w:b w:val="0"/>
          <w:bCs w:val="0"/>
          <w:color w:val="000000" w:themeColor="text1"/>
        </w:rPr>
      </w:pPr>
      <w:r w:rsidRPr="009E5E84">
        <w:rPr>
          <w:rFonts w:ascii="Arial" w:hAnsi="Arial" w:cs="Arial"/>
          <w:color w:val="000000" w:themeColor="text1"/>
        </w:rPr>
        <w:t xml:space="preserve">If you need to change any of the payment request details, select </w:t>
      </w:r>
      <w:r w:rsidRPr="009E5E84">
        <w:rPr>
          <w:rStyle w:val="Strong"/>
          <w:rFonts w:ascii="Arial" w:hAnsi="Arial" w:cs="Arial"/>
          <w:bCs w:val="0"/>
        </w:rPr>
        <w:t>Back</w:t>
      </w:r>
      <w:r w:rsidRPr="009E5E84">
        <w:rPr>
          <w:rStyle w:val="Strong"/>
          <w:rFonts w:ascii="Arial" w:hAnsi="Arial" w:cs="Arial"/>
          <w:color w:val="000000" w:themeColor="text1"/>
        </w:rPr>
        <w:t>.</w:t>
      </w:r>
    </w:p>
    <w:p w14:paraId="2DCF2310" w14:textId="09C609F8" w:rsidR="00C866B3" w:rsidRPr="009E5E84" w:rsidRDefault="00C866B3" w:rsidP="00AE510F">
      <w:pPr>
        <w:pStyle w:val="Steps"/>
        <w:numPr>
          <w:ilvl w:val="0"/>
          <w:numId w:val="63"/>
        </w:numPr>
        <w:rPr>
          <w:rStyle w:val="Strong"/>
          <w:rFonts w:ascii="Arial" w:hAnsi="Arial" w:cs="Arial"/>
          <w:b w:val="0"/>
          <w:bCs w:val="0"/>
          <w:color w:val="000000" w:themeColor="text1"/>
        </w:rPr>
      </w:pPr>
      <w:r w:rsidRPr="009E5E84">
        <w:rPr>
          <w:rFonts w:ascii="Arial" w:hAnsi="Arial" w:cs="Arial"/>
          <w:color w:val="000000" w:themeColor="text1"/>
        </w:rPr>
        <w:t xml:space="preserve">If you do not wish to continue with this payment request, select </w:t>
      </w:r>
      <w:r w:rsidRPr="009E5E84">
        <w:rPr>
          <w:rStyle w:val="Strong"/>
          <w:rFonts w:ascii="Arial" w:hAnsi="Arial" w:cs="Arial"/>
          <w:bCs w:val="0"/>
        </w:rPr>
        <w:t>Cancel</w:t>
      </w:r>
      <w:r w:rsidRPr="009E5E84">
        <w:rPr>
          <w:rStyle w:val="Strong"/>
          <w:rFonts w:ascii="Arial" w:hAnsi="Arial" w:cs="Arial"/>
          <w:color w:val="000000" w:themeColor="text1"/>
        </w:rPr>
        <w:t>.</w:t>
      </w:r>
    </w:p>
    <w:p w14:paraId="0D7922CC" w14:textId="28FB2C53" w:rsidR="00822E6E" w:rsidRPr="009E5E84" w:rsidRDefault="00C951C5" w:rsidP="00822E6E">
      <w:pPr>
        <w:pStyle w:val="Steps"/>
        <w:numPr>
          <w:ilvl w:val="0"/>
          <w:numId w:val="0"/>
        </w:numPr>
        <w:ind w:left="360" w:hanging="360"/>
        <w:rPr>
          <w:rStyle w:val="Strong"/>
          <w:rFonts w:ascii="Arial" w:hAnsi="Arial" w:cs="Arial"/>
          <w:color w:val="000000" w:themeColor="text1"/>
        </w:rPr>
      </w:pPr>
      <w:r w:rsidRPr="009E5E84">
        <w:rPr>
          <w:rStyle w:val="Strong"/>
          <w:rFonts w:ascii="Arial" w:hAnsi="Arial" w:cs="Arial"/>
          <w:noProof/>
          <w:color w:val="000000" w:themeColor="text1"/>
        </w:rPr>
        <w:lastRenderedPageBreak/>
        <w:drawing>
          <wp:inline distT="0" distB="0" distL="0" distR="0" wp14:anchorId="577B864B" wp14:editId="01A96967">
            <wp:extent cx="5746980" cy="4513634"/>
            <wp:effectExtent l="25400" t="25400" r="19050" b="33020"/>
            <wp:docPr id="282" name="Picture 282" descr="Screenshot for Review payment request" title="Screenshot for Review paymen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snips%20enhanced/84a.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8841" cy="452295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CC3B765" w14:textId="77777777" w:rsidR="00822E6E" w:rsidRPr="009E5E84" w:rsidRDefault="00C866B3" w:rsidP="00822E6E">
      <w:pPr>
        <w:pStyle w:val="BodyText1"/>
        <w:rPr>
          <w:rFonts w:ascii="Arial" w:hAnsi="Arial" w:cs="Arial"/>
          <w:color w:val="000000" w:themeColor="text1"/>
        </w:rPr>
      </w:pPr>
      <w:r w:rsidRPr="009E5E84">
        <w:rPr>
          <w:rFonts w:ascii="Arial" w:hAnsi="Arial" w:cs="Arial"/>
          <w:color w:val="000000" w:themeColor="text1"/>
        </w:rPr>
        <w:t xml:space="preserve">You will receive a confirmation once your </w:t>
      </w:r>
      <w:r w:rsidR="00996E55" w:rsidRPr="009E5E84">
        <w:rPr>
          <w:rFonts w:ascii="Arial" w:hAnsi="Arial" w:cs="Arial"/>
          <w:color w:val="000000" w:themeColor="text1"/>
        </w:rPr>
        <w:t>p</w:t>
      </w:r>
      <w:r w:rsidRPr="009E5E84">
        <w:rPr>
          <w:rFonts w:ascii="Arial" w:hAnsi="Arial" w:cs="Arial"/>
          <w:color w:val="000000" w:themeColor="text1"/>
        </w:rPr>
        <w:t xml:space="preserve">ayment </w:t>
      </w:r>
      <w:r w:rsidR="00996E55" w:rsidRPr="009E5E84">
        <w:rPr>
          <w:rFonts w:ascii="Arial" w:hAnsi="Arial" w:cs="Arial"/>
          <w:color w:val="000000" w:themeColor="text1"/>
        </w:rPr>
        <w:t>r</w:t>
      </w:r>
      <w:r w:rsidRPr="009E5E84">
        <w:rPr>
          <w:rFonts w:ascii="Arial" w:hAnsi="Arial" w:cs="Arial"/>
          <w:color w:val="000000" w:themeColor="text1"/>
        </w:rPr>
        <w:t xml:space="preserve">equest has been submitted. </w:t>
      </w:r>
    </w:p>
    <w:p w14:paraId="32ABCB8D" w14:textId="1BC0A0CA" w:rsidR="00C866B3" w:rsidRPr="009E5E84" w:rsidRDefault="00822E6E" w:rsidP="00822E6E">
      <w:pPr>
        <w:pStyle w:val="BodyText1"/>
        <w:rPr>
          <w:rFonts w:ascii="Arial" w:hAnsi="Arial" w:cs="Arial"/>
          <w:color w:val="000000" w:themeColor="text1"/>
        </w:rPr>
      </w:pPr>
      <w:r w:rsidRPr="009E5E84">
        <w:rPr>
          <w:rFonts w:ascii="Arial" w:hAnsi="Arial" w:cs="Arial"/>
          <w:noProof/>
          <w:color w:val="000000" w:themeColor="text1"/>
          <w:lang w:eastAsia="en-AU"/>
        </w:rPr>
        <w:drawing>
          <wp:inline distT="0" distB="0" distL="0" distR="0" wp14:anchorId="1CC7E910" wp14:editId="487F98C1">
            <wp:extent cx="5749047" cy="3163689"/>
            <wp:effectExtent l="25400" t="25400" r="17145" b="36830"/>
            <wp:docPr id="281" name="Picture 281" descr="Screenshot of Payment request confirmation" title="Screenshot of Payment request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snips%20enhanced/84b.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74557" cy="3177727"/>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122BE35A" w14:textId="77777777" w:rsidR="00C866B3" w:rsidRPr="009E5E84" w:rsidRDefault="00C866B3">
      <w:pPr>
        <w:pStyle w:val="Heading3"/>
        <w:rPr>
          <w:rFonts w:ascii="Arial" w:hAnsi="Arial" w:cs="Arial"/>
        </w:rPr>
      </w:pPr>
      <w:bookmarkStart w:id="107" w:name="_Toc529344333"/>
      <w:r w:rsidRPr="009E5E84">
        <w:rPr>
          <w:rFonts w:ascii="Arial" w:hAnsi="Arial" w:cs="Arial"/>
        </w:rPr>
        <w:t xml:space="preserve">View </w:t>
      </w:r>
      <w:r w:rsidR="00996E55" w:rsidRPr="009E5E84">
        <w:rPr>
          <w:rFonts w:ascii="Arial" w:hAnsi="Arial" w:cs="Arial"/>
        </w:rPr>
        <w:t>p</w:t>
      </w:r>
      <w:r w:rsidRPr="009E5E84">
        <w:rPr>
          <w:rFonts w:ascii="Arial" w:hAnsi="Arial" w:cs="Arial"/>
        </w:rPr>
        <w:t xml:space="preserve">ayment </w:t>
      </w:r>
      <w:r w:rsidR="00996E55" w:rsidRPr="009E5E84">
        <w:rPr>
          <w:rFonts w:ascii="Arial" w:hAnsi="Arial" w:cs="Arial"/>
        </w:rPr>
        <w:t>r</w:t>
      </w:r>
      <w:r w:rsidRPr="009E5E84">
        <w:rPr>
          <w:rFonts w:ascii="Arial" w:hAnsi="Arial" w:cs="Arial"/>
        </w:rPr>
        <w:t>equest</w:t>
      </w:r>
      <w:bookmarkEnd w:id="107"/>
    </w:p>
    <w:p w14:paraId="38BDB94E" w14:textId="77777777" w:rsidR="00C866B3" w:rsidRPr="009E5E84" w:rsidRDefault="00C866B3" w:rsidP="00C866B3">
      <w:pPr>
        <w:pStyle w:val="BodyText1"/>
        <w:rPr>
          <w:rFonts w:ascii="Arial" w:hAnsi="Arial" w:cs="Arial"/>
        </w:rPr>
      </w:pPr>
      <w:r w:rsidRPr="009E5E84">
        <w:rPr>
          <w:rFonts w:ascii="Arial" w:hAnsi="Arial" w:cs="Arial"/>
        </w:rPr>
        <w:lastRenderedPageBreak/>
        <w:t xml:space="preserve">You can view a history of submitted </w:t>
      </w:r>
      <w:r w:rsidR="00996E55" w:rsidRPr="009E5E84">
        <w:rPr>
          <w:rFonts w:ascii="Arial" w:hAnsi="Arial" w:cs="Arial"/>
        </w:rPr>
        <w:t>p</w:t>
      </w:r>
      <w:r w:rsidRPr="009E5E84">
        <w:rPr>
          <w:rFonts w:ascii="Arial" w:hAnsi="Arial" w:cs="Arial"/>
        </w:rPr>
        <w:t xml:space="preserve">ayment </w:t>
      </w:r>
      <w:r w:rsidR="00996E55" w:rsidRPr="009E5E84">
        <w:rPr>
          <w:rFonts w:ascii="Arial" w:hAnsi="Arial" w:cs="Arial"/>
        </w:rPr>
        <w:t>r</w:t>
      </w:r>
      <w:r w:rsidRPr="009E5E84">
        <w:rPr>
          <w:rFonts w:ascii="Arial" w:hAnsi="Arial" w:cs="Arial"/>
        </w:rPr>
        <w:t xml:space="preserve">equests. You can view by submitted payment requests or bulk upload files. </w:t>
      </w:r>
    </w:p>
    <w:p w14:paraId="617AB55C" w14:textId="77777777" w:rsidR="00C866B3" w:rsidRPr="009E5E84" w:rsidRDefault="00C866B3">
      <w:pPr>
        <w:pStyle w:val="Heading4"/>
        <w:rPr>
          <w:rFonts w:ascii="Arial" w:hAnsi="Arial" w:cs="Arial"/>
        </w:rPr>
      </w:pPr>
      <w:r w:rsidRPr="009E5E84">
        <w:rPr>
          <w:rFonts w:ascii="Arial" w:hAnsi="Arial" w:cs="Arial"/>
        </w:rPr>
        <w:t xml:space="preserve">Submitted </w:t>
      </w:r>
      <w:r w:rsidR="00996E55" w:rsidRPr="009E5E84">
        <w:rPr>
          <w:rFonts w:ascii="Arial" w:hAnsi="Arial" w:cs="Arial"/>
        </w:rPr>
        <w:t>p</w:t>
      </w:r>
      <w:r w:rsidRPr="009E5E84">
        <w:rPr>
          <w:rFonts w:ascii="Arial" w:hAnsi="Arial" w:cs="Arial"/>
        </w:rPr>
        <w:t xml:space="preserve">ayment </w:t>
      </w:r>
      <w:r w:rsidR="00996E55" w:rsidRPr="009E5E84">
        <w:rPr>
          <w:rFonts w:ascii="Arial" w:hAnsi="Arial" w:cs="Arial"/>
        </w:rPr>
        <w:t>r</w:t>
      </w:r>
      <w:r w:rsidRPr="009E5E84">
        <w:rPr>
          <w:rFonts w:ascii="Arial" w:hAnsi="Arial" w:cs="Arial"/>
        </w:rPr>
        <w:t>equests</w:t>
      </w:r>
    </w:p>
    <w:p w14:paraId="3B8C63F6" w14:textId="77777777" w:rsidR="00C866B3" w:rsidRPr="009E5E84" w:rsidRDefault="00C866B3" w:rsidP="00AE510F">
      <w:pPr>
        <w:pStyle w:val="Steps"/>
        <w:numPr>
          <w:ilvl w:val="0"/>
          <w:numId w:val="64"/>
        </w:numPr>
        <w:rPr>
          <w:rFonts w:ascii="Arial" w:hAnsi="Arial" w:cs="Arial"/>
        </w:rPr>
      </w:pPr>
      <w:r w:rsidRPr="009E5E84">
        <w:rPr>
          <w:rFonts w:ascii="Arial" w:hAnsi="Arial" w:cs="Arial"/>
        </w:rPr>
        <w:t xml:space="preserve">Select </w:t>
      </w:r>
      <w:r w:rsidRPr="009E5E84">
        <w:rPr>
          <w:rStyle w:val="Strong"/>
          <w:rFonts w:ascii="Arial" w:hAnsi="Arial" w:cs="Arial"/>
        </w:rPr>
        <w:t>View Payment Request</w:t>
      </w:r>
      <w:r w:rsidRPr="009E5E84">
        <w:rPr>
          <w:rStyle w:val="Strong"/>
          <w:rFonts w:ascii="Arial" w:hAnsi="Arial" w:cs="Arial"/>
          <w:color w:val="auto"/>
        </w:rPr>
        <w:t xml:space="preserve"> </w:t>
      </w:r>
      <w:r w:rsidRPr="009E5E84">
        <w:rPr>
          <w:rFonts w:ascii="Arial" w:hAnsi="Arial" w:cs="Arial"/>
        </w:rPr>
        <w:t xml:space="preserve">on the </w:t>
      </w:r>
      <w:r w:rsidRPr="009E5E84">
        <w:rPr>
          <w:rStyle w:val="Strong"/>
          <w:rFonts w:ascii="Arial" w:hAnsi="Arial" w:cs="Arial"/>
        </w:rPr>
        <w:t>Payment Request</w:t>
      </w:r>
      <w:r w:rsidRPr="009E5E84">
        <w:rPr>
          <w:rFonts w:ascii="Arial" w:hAnsi="Arial" w:cs="Arial"/>
        </w:rPr>
        <w:t xml:space="preserve"> page.</w:t>
      </w:r>
    </w:p>
    <w:p w14:paraId="13E3B088" w14:textId="4BF06EB6" w:rsidR="00C866B3" w:rsidRPr="009E5E84" w:rsidRDefault="00AC3224" w:rsidP="00C866B3">
      <w:pPr>
        <w:pStyle w:val="BodyText1"/>
        <w:rPr>
          <w:rFonts w:ascii="Arial" w:hAnsi="Arial" w:cs="Arial"/>
        </w:rPr>
      </w:pPr>
      <w:r w:rsidRPr="009E5E84">
        <w:rPr>
          <w:rFonts w:ascii="Arial" w:hAnsi="Arial" w:cs="Arial"/>
          <w:noProof/>
          <w:lang w:eastAsia="en-AU"/>
        </w:rPr>
        <w:drawing>
          <wp:inline distT="0" distB="0" distL="0" distR="0" wp14:anchorId="61D41FEC" wp14:editId="047D564F">
            <wp:extent cx="5733126" cy="2587557"/>
            <wp:effectExtent l="25400" t="25400" r="33020" b="29210"/>
            <wp:docPr id="283" name="Picture 283" descr="Screenshot of View payment request tile" title="Screenshot of View payment request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85a.jpg"/>
                    <pic:cNvPicPr/>
                  </pic:nvPicPr>
                  <pic:blipFill>
                    <a:blip r:embed="rId148">
                      <a:extLst>
                        <a:ext uri="{28A0092B-C50C-407E-A947-70E740481C1C}">
                          <a14:useLocalDpi xmlns:a14="http://schemas.microsoft.com/office/drawing/2010/main" val="0"/>
                        </a:ext>
                      </a:extLst>
                    </a:blip>
                    <a:stretch>
                      <a:fillRect/>
                    </a:stretch>
                  </pic:blipFill>
                  <pic:spPr>
                    <a:xfrm>
                      <a:off x="0" y="0"/>
                      <a:ext cx="5788680" cy="261263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20F814EB" w14:textId="5D0CCBEE" w:rsidR="00C866B3" w:rsidRPr="009E5E84" w:rsidRDefault="00C866B3" w:rsidP="00DE7E25">
      <w:pPr>
        <w:pStyle w:val="Steps"/>
        <w:numPr>
          <w:ilvl w:val="0"/>
          <w:numId w:val="13"/>
        </w:numPr>
        <w:rPr>
          <w:rFonts w:ascii="Arial" w:hAnsi="Arial" w:cs="Arial"/>
        </w:rPr>
      </w:pPr>
      <w:r w:rsidRPr="009E5E84">
        <w:rPr>
          <w:rFonts w:ascii="Arial" w:hAnsi="Arial" w:cs="Arial"/>
        </w:rPr>
        <w:t xml:space="preserve">At </w:t>
      </w:r>
      <w:r w:rsidRPr="009E5E84">
        <w:rPr>
          <w:rStyle w:val="Strong"/>
          <w:rFonts w:ascii="Arial" w:hAnsi="Arial" w:cs="Arial"/>
        </w:rPr>
        <w:t>View By</w:t>
      </w:r>
      <w:r w:rsidRPr="009E5E84">
        <w:rPr>
          <w:rFonts w:ascii="Arial" w:hAnsi="Arial" w:cs="Arial"/>
        </w:rPr>
        <w:t xml:space="preserve">, select </w:t>
      </w:r>
      <w:r w:rsidRPr="009E5E84">
        <w:rPr>
          <w:rStyle w:val="Strong"/>
          <w:rFonts w:ascii="Arial" w:hAnsi="Arial" w:cs="Arial"/>
        </w:rPr>
        <w:t>Submitted Payments Request</w:t>
      </w:r>
      <w:r w:rsidRPr="009E5E84">
        <w:rPr>
          <w:rFonts w:ascii="Arial" w:hAnsi="Arial" w:cs="Arial"/>
        </w:rPr>
        <w:t xml:space="preserve"> from the </w:t>
      </w:r>
      <w:r w:rsidR="00DF44C9" w:rsidRPr="009E5E84">
        <w:rPr>
          <w:rFonts w:ascii="Arial" w:hAnsi="Arial" w:cs="Arial"/>
        </w:rPr>
        <w:t>dropdown</w:t>
      </w:r>
      <w:r w:rsidRPr="009E5E84">
        <w:rPr>
          <w:rFonts w:ascii="Arial" w:hAnsi="Arial" w:cs="Arial"/>
        </w:rPr>
        <w:t xml:space="preserve"> list.</w:t>
      </w:r>
    </w:p>
    <w:p w14:paraId="68474818" w14:textId="098C1666" w:rsidR="00C866B3" w:rsidRPr="009E5E84" w:rsidRDefault="00312DBA" w:rsidP="00C866B3">
      <w:pPr>
        <w:pStyle w:val="BodyText1"/>
        <w:rPr>
          <w:rFonts w:ascii="Arial" w:hAnsi="Arial" w:cs="Arial"/>
        </w:rPr>
      </w:pPr>
      <w:r w:rsidRPr="009E5E84">
        <w:rPr>
          <w:rFonts w:ascii="Arial" w:hAnsi="Arial" w:cs="Arial"/>
          <w:noProof/>
          <w:lang w:eastAsia="en-AU"/>
        </w:rPr>
        <w:drawing>
          <wp:inline distT="0" distB="0" distL="0" distR="0" wp14:anchorId="06FBB397" wp14:editId="79335D86">
            <wp:extent cx="5747295" cy="3365770"/>
            <wp:effectExtent l="25400" t="25400" r="19050" b="12700"/>
            <wp:docPr id="284" name="Picture 284" descr="Screenshot of View payment requests" title="Screenshot of View payment 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snips%20enhanced/85b.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71209" cy="337977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11A5C0ED" w14:textId="77777777" w:rsidR="002957A3" w:rsidRPr="009E5E84" w:rsidRDefault="002957A3">
      <w:pPr>
        <w:spacing w:after="200" w:line="276" w:lineRule="auto"/>
        <w:rPr>
          <w:rFonts w:ascii="Arial" w:hAnsi="Arial" w:cs="Arial"/>
          <w:lang w:eastAsia="en-AU"/>
        </w:rPr>
      </w:pPr>
      <w:r w:rsidRPr="009E5E84">
        <w:rPr>
          <w:rFonts w:ascii="Arial" w:hAnsi="Arial" w:cs="Arial"/>
        </w:rPr>
        <w:br w:type="page"/>
      </w:r>
    </w:p>
    <w:p w14:paraId="1EE6EF69" w14:textId="77777777" w:rsidR="00C866B3" w:rsidRPr="009E5E84" w:rsidRDefault="00C866B3" w:rsidP="00DE7E25">
      <w:pPr>
        <w:pStyle w:val="Steps"/>
        <w:numPr>
          <w:ilvl w:val="0"/>
          <w:numId w:val="13"/>
        </w:numPr>
        <w:rPr>
          <w:rFonts w:ascii="Arial" w:hAnsi="Arial" w:cs="Arial"/>
        </w:rPr>
      </w:pPr>
      <w:r w:rsidRPr="009E5E84">
        <w:rPr>
          <w:rFonts w:ascii="Arial" w:hAnsi="Arial" w:cs="Arial"/>
        </w:rPr>
        <w:lastRenderedPageBreak/>
        <w:t xml:space="preserve">Select the </w:t>
      </w:r>
      <w:r w:rsidRPr="009E5E84">
        <w:rPr>
          <w:rStyle w:val="Strong"/>
          <w:rFonts w:ascii="Arial" w:hAnsi="Arial" w:cs="Arial"/>
        </w:rPr>
        <w:t>Search by</w:t>
      </w:r>
      <w:r w:rsidRPr="009E5E84">
        <w:rPr>
          <w:rFonts w:ascii="Arial" w:hAnsi="Arial" w:cs="Arial"/>
        </w:rPr>
        <w:t xml:space="preserve"> drop down and select the desired search criterion.</w:t>
      </w:r>
    </w:p>
    <w:p w14:paraId="1C7B422C" w14:textId="7F448447" w:rsidR="00C866B3" w:rsidRPr="009E5E84" w:rsidRDefault="008D23CB" w:rsidP="003B47A6">
      <w:pPr>
        <w:pStyle w:val="BodyText"/>
        <w:rPr>
          <w:rFonts w:ascii="Arial" w:hAnsi="Arial" w:cs="Arial"/>
        </w:rPr>
      </w:pPr>
      <w:r w:rsidRPr="009E5E84">
        <w:rPr>
          <w:rFonts w:ascii="Arial" w:hAnsi="Arial" w:cs="Arial"/>
          <w:noProof/>
        </w:rPr>
        <w:drawing>
          <wp:inline distT="0" distB="0" distL="0" distR="0" wp14:anchorId="1B1EE071" wp14:editId="528439DB">
            <wp:extent cx="5729591" cy="3656164"/>
            <wp:effectExtent l="25400" t="25400" r="36830" b="27305"/>
            <wp:docPr id="285" name="Picture 285" descr="Screenshot of View payment requests" title="Screenshot of View payment 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snips%20enhanced/86a.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48008" cy="3667917"/>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FA66036"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Enter your search criterion and select </w:t>
      </w:r>
      <w:r w:rsidRPr="009E5E84">
        <w:rPr>
          <w:rStyle w:val="Strong"/>
          <w:rFonts w:ascii="Arial" w:hAnsi="Arial" w:cs="Arial"/>
        </w:rPr>
        <w:t>Add to Criteria</w:t>
      </w:r>
      <w:r w:rsidRPr="009E5E84">
        <w:rPr>
          <w:rFonts w:ascii="Arial" w:hAnsi="Arial" w:cs="Arial"/>
        </w:rPr>
        <w:t>. You can add multiple search criteria.</w:t>
      </w:r>
    </w:p>
    <w:p w14:paraId="6CC5C35E" w14:textId="2F9AE9BC" w:rsidR="00C866B3" w:rsidRPr="009E5E84" w:rsidRDefault="005010F5" w:rsidP="003B47A6">
      <w:pPr>
        <w:pStyle w:val="BodyText"/>
        <w:rPr>
          <w:rFonts w:ascii="Arial" w:hAnsi="Arial" w:cs="Arial"/>
        </w:rPr>
      </w:pPr>
      <w:r w:rsidRPr="009E5E84">
        <w:rPr>
          <w:rFonts w:ascii="Arial" w:hAnsi="Arial" w:cs="Arial"/>
          <w:noProof/>
        </w:rPr>
        <w:lastRenderedPageBreak/>
        <w:drawing>
          <wp:inline distT="0" distB="0" distL="0" distR="0" wp14:anchorId="6505A07F" wp14:editId="074FB272">
            <wp:extent cx="5749047" cy="3895677"/>
            <wp:effectExtent l="25400" t="25400" r="17145" b="16510"/>
            <wp:docPr id="286" name="Picture 286" descr="Screenshot of Search for payment requests" title="Screenshot of Search for payment 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86b.jpg"/>
                    <pic:cNvPicPr/>
                  </pic:nvPicPr>
                  <pic:blipFill>
                    <a:blip r:embed="rId151">
                      <a:extLst>
                        <a:ext uri="{28A0092B-C50C-407E-A947-70E740481C1C}">
                          <a14:useLocalDpi xmlns:a14="http://schemas.microsoft.com/office/drawing/2010/main" val="0"/>
                        </a:ext>
                      </a:extLst>
                    </a:blip>
                    <a:stretch>
                      <a:fillRect/>
                    </a:stretch>
                  </pic:blipFill>
                  <pic:spPr>
                    <a:xfrm>
                      <a:off x="0" y="0"/>
                      <a:ext cx="5762453" cy="3904761"/>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9E4DF7C" w14:textId="78A1B7B7" w:rsidR="00C866B3" w:rsidRPr="009E5E84" w:rsidRDefault="00774168" w:rsidP="00DE7E25">
      <w:pPr>
        <w:pStyle w:val="Steps"/>
        <w:numPr>
          <w:ilvl w:val="0"/>
          <w:numId w:val="13"/>
        </w:numPr>
        <w:rPr>
          <w:rFonts w:ascii="Arial" w:hAnsi="Arial" w:cs="Arial"/>
        </w:rPr>
      </w:pPr>
      <w:r w:rsidRPr="009E5E84">
        <w:rPr>
          <w:rFonts w:ascii="Arial" w:hAnsi="Arial" w:cs="Arial"/>
        </w:rPr>
        <w:t xml:space="preserve">You can </w:t>
      </w:r>
      <w:r w:rsidR="004B3105" w:rsidRPr="009E5E84">
        <w:rPr>
          <w:rFonts w:ascii="Arial" w:hAnsi="Arial" w:cs="Arial"/>
        </w:rPr>
        <w:t>search by various criteria</w:t>
      </w:r>
      <w:r w:rsidR="00C866B3" w:rsidRPr="009E5E84">
        <w:rPr>
          <w:rFonts w:ascii="Arial" w:hAnsi="Arial" w:cs="Arial"/>
        </w:rPr>
        <w:t xml:space="preserve"> </w:t>
      </w:r>
      <w:r w:rsidR="004B3105" w:rsidRPr="009E5E84">
        <w:rPr>
          <w:rFonts w:ascii="Arial" w:hAnsi="Arial" w:cs="Arial"/>
        </w:rPr>
        <w:t>—</w:t>
      </w:r>
      <w:r w:rsidRPr="009E5E84">
        <w:rPr>
          <w:rFonts w:ascii="Arial" w:hAnsi="Arial" w:cs="Arial"/>
        </w:rPr>
        <w:t xml:space="preserve"> </w:t>
      </w:r>
      <w:r w:rsidR="00C866B3" w:rsidRPr="009E5E84">
        <w:rPr>
          <w:rFonts w:ascii="Arial" w:hAnsi="Arial" w:cs="Arial"/>
        </w:rPr>
        <w:t xml:space="preserve">rejected, </w:t>
      </w:r>
      <w:r w:rsidRPr="009E5E84">
        <w:rPr>
          <w:rFonts w:ascii="Arial" w:hAnsi="Arial" w:cs="Arial"/>
        </w:rPr>
        <w:t xml:space="preserve">incomplete, </w:t>
      </w:r>
      <w:r w:rsidR="00C866B3" w:rsidRPr="009E5E84">
        <w:rPr>
          <w:rFonts w:ascii="Arial" w:hAnsi="Arial" w:cs="Arial"/>
        </w:rPr>
        <w:t>pending</w:t>
      </w:r>
      <w:r w:rsidRPr="009E5E84">
        <w:rPr>
          <w:rFonts w:ascii="Arial" w:hAnsi="Arial" w:cs="Arial"/>
        </w:rPr>
        <w:t xml:space="preserve"> payment, paid, cancelled </w:t>
      </w:r>
      <w:r w:rsidR="00C866B3" w:rsidRPr="009E5E84">
        <w:rPr>
          <w:rFonts w:ascii="Arial" w:hAnsi="Arial" w:cs="Arial"/>
        </w:rPr>
        <w:t xml:space="preserve">or awaiting approval. </w:t>
      </w:r>
      <w:r w:rsidR="004B3105" w:rsidRPr="009E5E84">
        <w:rPr>
          <w:rFonts w:ascii="Arial" w:hAnsi="Arial" w:cs="Arial"/>
        </w:rPr>
        <w:t xml:space="preserve">Select </w:t>
      </w:r>
      <w:r w:rsidR="004B3105" w:rsidRPr="009E5E84">
        <w:rPr>
          <w:rStyle w:val="Strong"/>
          <w:rFonts w:ascii="Arial" w:hAnsi="Arial" w:cs="Arial"/>
        </w:rPr>
        <w:t xml:space="preserve">Add to Criteria </w:t>
      </w:r>
      <w:r w:rsidR="004B3105" w:rsidRPr="009E5E84">
        <w:rPr>
          <w:rFonts w:ascii="Arial" w:hAnsi="Arial" w:cs="Arial"/>
        </w:rPr>
        <w:t>to add more criteria to your search.</w:t>
      </w:r>
    </w:p>
    <w:p w14:paraId="5C5E9F71" w14:textId="6F11D925" w:rsidR="00C866B3" w:rsidRPr="009E5E84" w:rsidRDefault="00C866B3" w:rsidP="00DE7E25">
      <w:pPr>
        <w:pStyle w:val="Steps"/>
        <w:numPr>
          <w:ilvl w:val="0"/>
          <w:numId w:val="13"/>
        </w:numPr>
        <w:rPr>
          <w:rFonts w:ascii="Arial" w:hAnsi="Arial" w:cs="Arial"/>
        </w:rPr>
      </w:pPr>
      <w:r w:rsidRPr="009E5E84">
        <w:rPr>
          <w:rFonts w:ascii="Arial" w:hAnsi="Arial" w:cs="Arial"/>
        </w:rPr>
        <w:t xml:space="preserve">Once you have entered all </w:t>
      </w:r>
      <w:r w:rsidR="004B3105" w:rsidRPr="009E5E84">
        <w:rPr>
          <w:rFonts w:ascii="Arial" w:hAnsi="Arial" w:cs="Arial"/>
        </w:rPr>
        <w:t>your</w:t>
      </w:r>
      <w:r w:rsidRPr="009E5E84">
        <w:rPr>
          <w:rFonts w:ascii="Arial" w:hAnsi="Arial" w:cs="Arial"/>
        </w:rPr>
        <w:t xml:space="preserve"> criteria, select </w:t>
      </w:r>
      <w:r w:rsidRPr="009E5E84">
        <w:rPr>
          <w:rStyle w:val="Strong"/>
          <w:rFonts w:ascii="Arial" w:hAnsi="Arial" w:cs="Arial"/>
        </w:rPr>
        <w:t>Search.</w:t>
      </w:r>
    </w:p>
    <w:p w14:paraId="79C4DAAA" w14:textId="77777777" w:rsidR="004B3105" w:rsidRPr="009E5E84" w:rsidRDefault="00C866B3" w:rsidP="004B3105">
      <w:pPr>
        <w:pStyle w:val="Steps"/>
        <w:numPr>
          <w:ilvl w:val="0"/>
          <w:numId w:val="0"/>
        </w:numPr>
        <w:rPr>
          <w:rFonts w:ascii="Arial" w:hAnsi="Arial" w:cs="Arial"/>
        </w:rPr>
      </w:pPr>
      <w:r w:rsidRPr="009E5E84">
        <w:rPr>
          <w:rFonts w:ascii="Arial" w:hAnsi="Arial" w:cs="Arial"/>
        </w:rPr>
        <w:t xml:space="preserve">Your search results display. </w:t>
      </w:r>
    </w:p>
    <w:p w14:paraId="35179495" w14:textId="1005B4E1"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Select the </w:t>
      </w:r>
      <w:r w:rsidRPr="009E5E84">
        <w:rPr>
          <w:rStyle w:val="Strong"/>
          <w:rFonts w:ascii="Arial" w:hAnsi="Arial" w:cs="Arial"/>
        </w:rPr>
        <w:t>Payment Request Number</w:t>
      </w:r>
      <w:r w:rsidRPr="009E5E84">
        <w:rPr>
          <w:rFonts w:ascii="Arial" w:hAnsi="Arial" w:cs="Arial"/>
        </w:rPr>
        <w:t xml:space="preserve"> to open details of that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equest.</w:t>
      </w:r>
    </w:p>
    <w:p w14:paraId="64ABEC7F" w14:textId="25C1197E" w:rsidR="00C866B3" w:rsidRPr="009E5E84" w:rsidRDefault="009C6F98" w:rsidP="003B47A6">
      <w:pPr>
        <w:pStyle w:val="BodyText"/>
        <w:rPr>
          <w:rFonts w:ascii="Arial" w:hAnsi="Arial" w:cs="Arial"/>
        </w:rPr>
      </w:pPr>
      <w:r w:rsidRPr="009E5E84">
        <w:rPr>
          <w:rFonts w:ascii="Arial" w:hAnsi="Arial" w:cs="Arial"/>
          <w:noProof/>
        </w:rPr>
        <w:drawing>
          <wp:inline distT="0" distB="0" distL="0" distR="0" wp14:anchorId="7BFBC8D1" wp14:editId="6B3E9FC3">
            <wp:extent cx="5749047" cy="2551168"/>
            <wp:effectExtent l="25400" t="25400" r="17145" b="14605"/>
            <wp:docPr id="287" name="Picture 287" descr="Screenshot of payment requests search results" title="Screenshot of payment requests search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87a.jpg"/>
                    <pic:cNvPicPr/>
                  </pic:nvPicPr>
                  <pic:blipFill>
                    <a:blip r:embed="rId152">
                      <a:extLst>
                        <a:ext uri="{28A0092B-C50C-407E-A947-70E740481C1C}">
                          <a14:useLocalDpi xmlns:a14="http://schemas.microsoft.com/office/drawing/2010/main" val="0"/>
                        </a:ext>
                      </a:extLst>
                    </a:blip>
                    <a:stretch>
                      <a:fillRect/>
                    </a:stretch>
                  </pic:blipFill>
                  <pic:spPr>
                    <a:xfrm>
                      <a:off x="0" y="0"/>
                      <a:ext cx="5769631" cy="2560302"/>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29CB235" w14:textId="3408F1BE" w:rsidR="00C866B3" w:rsidRPr="009E5E84" w:rsidRDefault="009C6F98" w:rsidP="009C6F98">
      <w:pPr>
        <w:pStyle w:val="Steps"/>
        <w:numPr>
          <w:ilvl w:val="0"/>
          <w:numId w:val="0"/>
        </w:numPr>
        <w:ind w:left="360" w:hanging="304"/>
        <w:rPr>
          <w:rFonts w:ascii="Arial" w:hAnsi="Arial" w:cs="Arial"/>
        </w:rPr>
      </w:pPr>
      <w:r w:rsidRPr="009E5E84">
        <w:rPr>
          <w:rFonts w:ascii="Arial" w:hAnsi="Arial" w:cs="Arial"/>
        </w:rPr>
        <w:t>The table below explains what the different status criteria mean.</w:t>
      </w:r>
      <w:r w:rsidR="004B3105" w:rsidRPr="009E5E84">
        <w:rPr>
          <w:rFonts w:ascii="Arial" w:hAnsi="Arial" w:cs="Arial"/>
        </w:rPr>
        <w:t xml:space="preserve"> </w:t>
      </w:r>
    </w:p>
    <w:tbl>
      <w:tblPr>
        <w:tblStyle w:val="LightShading-Accent4"/>
        <w:tblW w:w="9314"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payment request status definitions"/>
      </w:tblPr>
      <w:tblGrid>
        <w:gridCol w:w="2733"/>
        <w:gridCol w:w="6581"/>
      </w:tblGrid>
      <w:tr w:rsidR="009C6F98" w:rsidRPr="009E5E84" w14:paraId="1632383C" w14:textId="77777777" w:rsidTr="009C6F9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733" w:type="dxa"/>
          </w:tcPr>
          <w:p w14:paraId="406D6E93" w14:textId="77777777" w:rsidR="00C866B3" w:rsidRPr="009E5E84" w:rsidRDefault="00C866B3" w:rsidP="00DA4C62">
            <w:pPr>
              <w:pStyle w:val="NDIATableHeading"/>
              <w:rPr>
                <w:rFonts w:ascii="Arial" w:hAnsi="Arial" w:cs="Arial"/>
                <w:lang w:val="en-AU" w:eastAsia="en-US"/>
              </w:rPr>
            </w:pPr>
            <w:r w:rsidRPr="009E5E84">
              <w:rPr>
                <w:rFonts w:ascii="Arial" w:hAnsi="Arial" w:cs="Arial"/>
                <w:b/>
                <w:lang w:val="en-AU" w:eastAsia="en-US"/>
              </w:rPr>
              <w:lastRenderedPageBreak/>
              <w:t>Payment Request Status</w:t>
            </w:r>
          </w:p>
        </w:tc>
        <w:tc>
          <w:tcPr>
            <w:tcW w:w="6581" w:type="dxa"/>
          </w:tcPr>
          <w:p w14:paraId="4137D6A4" w14:textId="77777777" w:rsidR="00C866B3" w:rsidRPr="009E5E84" w:rsidRDefault="00C866B3" w:rsidP="00DA4C62">
            <w:pPr>
              <w:pStyle w:val="NDIATableHeading"/>
              <w:cnfStyle w:val="100000000000" w:firstRow="1" w:lastRow="0" w:firstColumn="0" w:lastColumn="0" w:oddVBand="0" w:evenVBand="0" w:oddHBand="0" w:evenHBand="0" w:firstRowFirstColumn="0" w:firstRowLastColumn="0" w:lastRowFirstColumn="0" w:lastRowLastColumn="0"/>
              <w:rPr>
                <w:rFonts w:ascii="Arial" w:hAnsi="Arial" w:cs="Arial"/>
                <w:lang w:val="en-AU" w:eastAsia="en-US"/>
              </w:rPr>
            </w:pPr>
            <w:r w:rsidRPr="009E5E84">
              <w:rPr>
                <w:rFonts w:ascii="Arial" w:hAnsi="Arial" w:cs="Arial"/>
                <w:b/>
                <w:lang w:val="en-AU" w:eastAsia="en-US"/>
              </w:rPr>
              <w:t>Definition</w:t>
            </w:r>
          </w:p>
        </w:tc>
      </w:tr>
      <w:tr w:rsidR="009C6F98" w:rsidRPr="009E5E84" w14:paraId="783E3F5C" w14:textId="77777777" w:rsidTr="009C6F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1FA4036E" w14:textId="77777777" w:rsidR="00C866B3" w:rsidRPr="009E5E84" w:rsidRDefault="00C866B3" w:rsidP="00DA4C62">
            <w:pPr>
              <w:pStyle w:val="NDIATableText"/>
              <w:rPr>
                <w:rFonts w:ascii="Arial" w:hAnsi="Arial" w:cs="Arial"/>
                <w:b w:val="0"/>
                <w:lang w:val="en-AU" w:eastAsia="en-US"/>
              </w:rPr>
            </w:pPr>
            <w:r w:rsidRPr="009E5E84">
              <w:rPr>
                <w:rFonts w:ascii="Arial" w:hAnsi="Arial" w:cs="Arial"/>
                <w:bCs/>
                <w:lang w:val="en-AU" w:eastAsia="en-US"/>
              </w:rPr>
              <w:t>Paid</w:t>
            </w:r>
          </w:p>
        </w:tc>
        <w:tc>
          <w:tcPr>
            <w:tcW w:w="6581" w:type="dxa"/>
            <w:shd w:val="clear" w:color="auto" w:fill="auto"/>
          </w:tcPr>
          <w:p w14:paraId="72245E30" w14:textId="77777777" w:rsidR="00C866B3" w:rsidRPr="009E5E84" w:rsidRDefault="00C866B3" w:rsidP="00DA4C62">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eastAsia="en-US"/>
              </w:rPr>
            </w:pPr>
            <w:r w:rsidRPr="009E5E84">
              <w:rPr>
                <w:rFonts w:ascii="Arial" w:hAnsi="Arial" w:cs="Arial"/>
                <w:lang w:val="en-AU" w:eastAsia="en-US"/>
              </w:rPr>
              <w:t>Payment has been approved and payment issued.</w:t>
            </w:r>
          </w:p>
        </w:tc>
      </w:tr>
      <w:tr w:rsidR="009C6F98" w:rsidRPr="009E5E84" w14:paraId="11BCD9DF" w14:textId="77777777" w:rsidTr="009C6F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0711AA3B" w14:textId="77777777" w:rsidR="00774168" w:rsidRPr="009E5E84" w:rsidRDefault="00774168" w:rsidP="00DA4C62">
            <w:pPr>
              <w:pStyle w:val="NDIATableText"/>
              <w:rPr>
                <w:rFonts w:ascii="Arial" w:hAnsi="Arial" w:cs="Arial"/>
                <w:bCs/>
                <w:lang w:val="en-AU" w:eastAsia="en-US"/>
              </w:rPr>
            </w:pPr>
            <w:r w:rsidRPr="009E5E84">
              <w:rPr>
                <w:rFonts w:ascii="Arial" w:hAnsi="Arial" w:cs="Arial"/>
                <w:bCs/>
                <w:lang w:val="en-AU" w:eastAsia="en-US"/>
              </w:rPr>
              <w:t>Incomplete</w:t>
            </w:r>
          </w:p>
        </w:tc>
        <w:tc>
          <w:tcPr>
            <w:tcW w:w="6581" w:type="dxa"/>
            <w:shd w:val="clear" w:color="auto" w:fill="auto"/>
          </w:tcPr>
          <w:p w14:paraId="4BBC4C03" w14:textId="77777777" w:rsidR="00774168" w:rsidRPr="009E5E84" w:rsidRDefault="00774168" w:rsidP="00774168">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eastAsia="en-US"/>
              </w:rPr>
            </w:pPr>
            <w:r w:rsidRPr="009E5E84">
              <w:rPr>
                <w:rFonts w:ascii="Arial" w:hAnsi="Arial" w:cs="Arial"/>
                <w:lang w:val="en-AU" w:eastAsia="en-US"/>
              </w:rPr>
              <w:t>The payment request needs to be updated as it is incomplete.</w:t>
            </w:r>
          </w:p>
        </w:tc>
      </w:tr>
      <w:tr w:rsidR="009C6F98" w:rsidRPr="009E5E84" w14:paraId="5216BF7E" w14:textId="77777777" w:rsidTr="009C6F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14FEFE21" w14:textId="77777777" w:rsidR="00C866B3" w:rsidRPr="009E5E84" w:rsidRDefault="00C866B3" w:rsidP="00DA4C62">
            <w:pPr>
              <w:pStyle w:val="NDIATableText"/>
              <w:rPr>
                <w:rFonts w:ascii="Arial" w:hAnsi="Arial" w:cs="Arial"/>
                <w:b w:val="0"/>
                <w:lang w:val="en-AU" w:eastAsia="en-US"/>
              </w:rPr>
            </w:pPr>
            <w:r w:rsidRPr="009E5E84">
              <w:rPr>
                <w:rFonts w:ascii="Arial" w:hAnsi="Arial" w:cs="Arial"/>
                <w:bCs/>
                <w:lang w:val="en-AU" w:eastAsia="en-US"/>
              </w:rPr>
              <w:t xml:space="preserve">Pending </w:t>
            </w:r>
            <w:r w:rsidR="00CE0689" w:rsidRPr="009E5E84">
              <w:rPr>
                <w:rFonts w:ascii="Arial" w:hAnsi="Arial" w:cs="Arial"/>
                <w:bCs/>
                <w:lang w:val="en-AU" w:eastAsia="en-US"/>
              </w:rPr>
              <w:t>Payment</w:t>
            </w:r>
          </w:p>
        </w:tc>
        <w:tc>
          <w:tcPr>
            <w:tcW w:w="6581" w:type="dxa"/>
            <w:shd w:val="clear" w:color="auto" w:fill="auto"/>
          </w:tcPr>
          <w:p w14:paraId="156801B8" w14:textId="77777777" w:rsidR="00C866B3" w:rsidRPr="009E5E84" w:rsidRDefault="00C866B3" w:rsidP="00774168">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eastAsia="en-US"/>
              </w:rPr>
            </w:pPr>
            <w:r w:rsidRPr="009E5E84">
              <w:rPr>
                <w:rFonts w:ascii="Arial" w:hAnsi="Arial" w:cs="Arial"/>
                <w:lang w:val="en-AU" w:eastAsia="en-US"/>
              </w:rPr>
              <w:t xml:space="preserve">Payment </w:t>
            </w:r>
            <w:r w:rsidR="009473FD" w:rsidRPr="009E5E84">
              <w:rPr>
                <w:rFonts w:ascii="Arial" w:hAnsi="Arial" w:cs="Arial"/>
                <w:lang w:val="en-AU" w:eastAsia="en-US"/>
              </w:rPr>
              <w:t>is yet to be finalised.</w:t>
            </w:r>
          </w:p>
        </w:tc>
      </w:tr>
      <w:tr w:rsidR="009C6F98" w:rsidRPr="009E5E84" w14:paraId="6CE24871" w14:textId="77777777" w:rsidTr="009C6F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4DBD21D5" w14:textId="77777777" w:rsidR="00C866B3" w:rsidRPr="009E5E84" w:rsidRDefault="00C866B3" w:rsidP="00DA4C62">
            <w:pPr>
              <w:pStyle w:val="NDIATableText"/>
              <w:rPr>
                <w:rFonts w:ascii="Arial" w:hAnsi="Arial" w:cs="Arial"/>
                <w:b w:val="0"/>
                <w:lang w:val="en-AU" w:eastAsia="en-US"/>
              </w:rPr>
            </w:pPr>
            <w:r w:rsidRPr="009E5E84">
              <w:rPr>
                <w:rFonts w:ascii="Arial" w:hAnsi="Arial" w:cs="Arial"/>
                <w:bCs/>
                <w:lang w:val="en-AU" w:eastAsia="en-US"/>
              </w:rPr>
              <w:t>Cancelled</w:t>
            </w:r>
          </w:p>
        </w:tc>
        <w:tc>
          <w:tcPr>
            <w:tcW w:w="6581" w:type="dxa"/>
            <w:shd w:val="clear" w:color="auto" w:fill="auto"/>
          </w:tcPr>
          <w:p w14:paraId="6BC7D925" w14:textId="77777777" w:rsidR="00C866B3" w:rsidRPr="009E5E84" w:rsidRDefault="00C866B3" w:rsidP="00DA4C62">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eastAsia="en-US"/>
              </w:rPr>
            </w:pPr>
            <w:r w:rsidRPr="009E5E84">
              <w:rPr>
                <w:rFonts w:ascii="Arial" w:hAnsi="Arial" w:cs="Arial"/>
              </w:rPr>
              <w:t>The request has been cancelled.</w:t>
            </w:r>
          </w:p>
        </w:tc>
      </w:tr>
      <w:tr w:rsidR="009C6F98" w:rsidRPr="009E5E84" w14:paraId="0CD2B534" w14:textId="77777777" w:rsidTr="009C6F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4001F563" w14:textId="77777777" w:rsidR="00C866B3" w:rsidRPr="009E5E84" w:rsidRDefault="00C866B3" w:rsidP="00DA4C62">
            <w:pPr>
              <w:pStyle w:val="NDIATableText"/>
              <w:rPr>
                <w:rFonts w:ascii="Arial" w:hAnsi="Arial" w:cs="Arial"/>
                <w:b w:val="0"/>
                <w:lang w:val="en-AU" w:eastAsia="en-US"/>
              </w:rPr>
            </w:pPr>
            <w:r w:rsidRPr="009E5E84">
              <w:rPr>
                <w:rFonts w:ascii="Arial" w:hAnsi="Arial" w:cs="Arial"/>
                <w:bCs/>
                <w:lang w:val="en-AU" w:eastAsia="en-US"/>
              </w:rPr>
              <w:t>Deleted</w:t>
            </w:r>
          </w:p>
        </w:tc>
        <w:tc>
          <w:tcPr>
            <w:tcW w:w="6581" w:type="dxa"/>
            <w:shd w:val="clear" w:color="auto" w:fill="auto"/>
          </w:tcPr>
          <w:p w14:paraId="262FA4D1" w14:textId="77777777" w:rsidR="00C866B3" w:rsidRPr="009E5E84" w:rsidRDefault="00C866B3" w:rsidP="00DA4C62">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rPr>
            </w:pPr>
            <w:r w:rsidRPr="009E5E84">
              <w:rPr>
                <w:rFonts w:ascii="Arial" w:hAnsi="Arial" w:cs="Arial"/>
              </w:rPr>
              <w:t>The request has been deleted.</w:t>
            </w:r>
          </w:p>
        </w:tc>
      </w:tr>
      <w:tr w:rsidR="009C6F98" w:rsidRPr="009E5E84" w14:paraId="299FEDD7" w14:textId="77777777" w:rsidTr="009C6F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0A7E461D" w14:textId="0ADA51CA" w:rsidR="00C866B3" w:rsidRPr="009E5E84" w:rsidRDefault="00C866B3" w:rsidP="009C6F98">
            <w:pPr>
              <w:pStyle w:val="NDIATableText"/>
              <w:rPr>
                <w:rFonts w:ascii="Arial" w:hAnsi="Arial" w:cs="Arial"/>
                <w:b w:val="0"/>
                <w:lang w:val="en-AU" w:eastAsia="en-US"/>
              </w:rPr>
            </w:pPr>
            <w:r w:rsidRPr="009E5E84">
              <w:rPr>
                <w:rFonts w:ascii="Arial" w:hAnsi="Arial" w:cs="Arial"/>
                <w:bCs/>
                <w:lang w:val="en-AU" w:eastAsia="en-US"/>
              </w:rPr>
              <w:t xml:space="preserve">Awaiting </w:t>
            </w:r>
            <w:r w:rsidR="009C6F98" w:rsidRPr="009E5E84">
              <w:rPr>
                <w:rFonts w:ascii="Arial" w:hAnsi="Arial" w:cs="Arial"/>
                <w:bCs/>
                <w:lang w:val="en-AU" w:eastAsia="en-US"/>
              </w:rPr>
              <w:t>A</w:t>
            </w:r>
            <w:r w:rsidRPr="009E5E84">
              <w:rPr>
                <w:rFonts w:ascii="Arial" w:hAnsi="Arial" w:cs="Arial"/>
                <w:bCs/>
                <w:lang w:val="en-AU" w:eastAsia="en-US"/>
              </w:rPr>
              <w:t>pproval</w:t>
            </w:r>
          </w:p>
        </w:tc>
        <w:tc>
          <w:tcPr>
            <w:tcW w:w="6581" w:type="dxa"/>
            <w:shd w:val="clear" w:color="auto" w:fill="auto"/>
          </w:tcPr>
          <w:p w14:paraId="29547F2F" w14:textId="77777777" w:rsidR="00C866B3" w:rsidRPr="009E5E84" w:rsidRDefault="00C866B3" w:rsidP="00DA4C62">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rPr>
            </w:pPr>
            <w:r w:rsidRPr="009E5E84">
              <w:rPr>
                <w:rFonts w:ascii="Arial" w:hAnsi="Arial" w:cs="Arial"/>
              </w:rPr>
              <w:t>Approval required from the Agency.</w:t>
            </w:r>
          </w:p>
        </w:tc>
      </w:tr>
      <w:tr w:rsidR="009C6F98" w:rsidRPr="009E5E84" w14:paraId="2E9D2CAF" w14:textId="77777777" w:rsidTr="009C6F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3" w:type="dxa"/>
            <w:shd w:val="clear" w:color="auto" w:fill="auto"/>
          </w:tcPr>
          <w:p w14:paraId="77741AAF" w14:textId="77777777" w:rsidR="00C866B3" w:rsidRPr="009E5E84" w:rsidRDefault="00C866B3" w:rsidP="00DA4C62">
            <w:pPr>
              <w:pStyle w:val="NDIATableText"/>
              <w:rPr>
                <w:rFonts w:ascii="Arial" w:hAnsi="Arial" w:cs="Arial"/>
                <w:b w:val="0"/>
                <w:lang w:val="en-AU" w:eastAsia="en-US"/>
              </w:rPr>
            </w:pPr>
            <w:r w:rsidRPr="009E5E84">
              <w:rPr>
                <w:rFonts w:ascii="Arial" w:hAnsi="Arial" w:cs="Arial"/>
                <w:bCs/>
                <w:lang w:val="en-AU" w:eastAsia="en-US"/>
              </w:rPr>
              <w:t>Rejected</w:t>
            </w:r>
          </w:p>
        </w:tc>
        <w:tc>
          <w:tcPr>
            <w:tcW w:w="6581" w:type="dxa"/>
            <w:shd w:val="clear" w:color="auto" w:fill="auto"/>
          </w:tcPr>
          <w:p w14:paraId="3C3093A6" w14:textId="77777777" w:rsidR="00C866B3" w:rsidRPr="009E5E84" w:rsidRDefault="00C866B3" w:rsidP="00DA4C62">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rPr>
            </w:pPr>
            <w:r w:rsidRPr="009E5E84">
              <w:rPr>
                <w:rFonts w:ascii="Arial" w:hAnsi="Arial" w:cs="Arial"/>
              </w:rPr>
              <w:t>The payment was not processed and will not be visible to the user.</w:t>
            </w:r>
          </w:p>
        </w:tc>
      </w:tr>
    </w:tbl>
    <w:p w14:paraId="02E21B57" w14:textId="33CACA67" w:rsidR="009C6F98" w:rsidRPr="009E5E84" w:rsidRDefault="002957A3" w:rsidP="009C6F98">
      <w:pPr>
        <w:spacing w:after="200" w:line="276" w:lineRule="auto"/>
        <w:rPr>
          <w:rFonts w:ascii="Arial" w:hAnsi="Arial" w:cs="Arial"/>
          <w:lang w:eastAsia="en-AU"/>
        </w:rPr>
      </w:pPr>
      <w:r w:rsidRPr="009E5E84">
        <w:rPr>
          <w:rFonts w:ascii="Arial" w:hAnsi="Arial" w:cs="Arial"/>
        </w:rPr>
        <w:br w:type="page"/>
      </w:r>
    </w:p>
    <w:p w14:paraId="0A8B088D" w14:textId="28D61216" w:rsidR="00C866B3" w:rsidRPr="009E5E84" w:rsidRDefault="009C6F98" w:rsidP="00DE7E25">
      <w:pPr>
        <w:pStyle w:val="Steps"/>
        <w:numPr>
          <w:ilvl w:val="0"/>
          <w:numId w:val="13"/>
        </w:numPr>
        <w:rPr>
          <w:rFonts w:ascii="Arial" w:hAnsi="Arial" w:cs="Arial"/>
        </w:rPr>
      </w:pPr>
      <w:r w:rsidRPr="009E5E84">
        <w:rPr>
          <w:rFonts w:ascii="Arial" w:hAnsi="Arial" w:cs="Arial"/>
        </w:rPr>
        <w:lastRenderedPageBreak/>
        <w:t>When the details of the payment request display, s</w:t>
      </w:r>
      <w:r w:rsidR="00C866B3" w:rsidRPr="009E5E84">
        <w:rPr>
          <w:rFonts w:ascii="Arial" w:hAnsi="Arial" w:cs="Arial"/>
        </w:rPr>
        <w:t xml:space="preserve">elect </w:t>
      </w:r>
      <w:r w:rsidR="00C866B3" w:rsidRPr="009E5E84">
        <w:rPr>
          <w:rStyle w:val="Strong"/>
          <w:rFonts w:ascii="Arial" w:hAnsi="Arial" w:cs="Arial"/>
        </w:rPr>
        <w:t>Back</w:t>
      </w:r>
      <w:r w:rsidR="00C866B3" w:rsidRPr="009E5E84">
        <w:rPr>
          <w:rFonts w:ascii="Arial" w:hAnsi="Arial" w:cs="Arial"/>
        </w:rPr>
        <w:t xml:space="preserve"> to return to the previous page</w:t>
      </w:r>
      <w:r w:rsidRPr="009E5E84">
        <w:rPr>
          <w:rFonts w:ascii="Arial" w:hAnsi="Arial" w:cs="Arial"/>
        </w:rPr>
        <w:t>.</w:t>
      </w:r>
    </w:p>
    <w:p w14:paraId="12D3CFBC" w14:textId="7140BD7C" w:rsidR="00C866B3" w:rsidRPr="009E5E84" w:rsidRDefault="009C6F98" w:rsidP="003B47A6">
      <w:pPr>
        <w:pStyle w:val="BodyText"/>
        <w:rPr>
          <w:rFonts w:ascii="Arial" w:hAnsi="Arial" w:cs="Arial"/>
        </w:rPr>
      </w:pPr>
      <w:r w:rsidRPr="009E5E84">
        <w:rPr>
          <w:rFonts w:ascii="Arial" w:hAnsi="Arial" w:cs="Arial"/>
          <w:noProof/>
        </w:rPr>
        <w:drawing>
          <wp:inline distT="0" distB="0" distL="0" distR="0" wp14:anchorId="1FBC4042" wp14:editId="3F2B37A6">
            <wp:extent cx="5751781" cy="4591456"/>
            <wp:effectExtent l="25400" t="25400" r="14605" b="31750"/>
            <wp:docPr id="288" name="Picture 288" descr="Screenshot of payment requests details" title="Screenshot of payment request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snips%20enhanced/88a.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4838" cy="4601879"/>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62D50FD9" w14:textId="77777777" w:rsidR="00A649CB" w:rsidRPr="009E5E84" w:rsidRDefault="00A649CB" w:rsidP="003B47A6">
      <w:pPr>
        <w:pStyle w:val="Heading4"/>
        <w:rPr>
          <w:rFonts w:ascii="Arial" w:hAnsi="Arial" w:cs="Arial"/>
        </w:rPr>
      </w:pPr>
      <w:r w:rsidRPr="009E5E84">
        <w:rPr>
          <w:rFonts w:ascii="Arial" w:hAnsi="Arial" w:cs="Arial"/>
        </w:rPr>
        <w:t xml:space="preserve">Uploaded </w:t>
      </w:r>
      <w:r w:rsidR="00D814C1" w:rsidRPr="009E5E84">
        <w:rPr>
          <w:rFonts w:ascii="Arial" w:hAnsi="Arial" w:cs="Arial"/>
        </w:rPr>
        <w:t>b</w:t>
      </w:r>
      <w:r w:rsidRPr="009E5E84">
        <w:rPr>
          <w:rFonts w:ascii="Arial" w:hAnsi="Arial" w:cs="Arial"/>
        </w:rPr>
        <w:t xml:space="preserve">ulk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f</w:t>
      </w:r>
      <w:r w:rsidRPr="009E5E84">
        <w:rPr>
          <w:rFonts w:ascii="Arial" w:hAnsi="Arial" w:cs="Arial"/>
        </w:rPr>
        <w:t>iles</w:t>
      </w:r>
    </w:p>
    <w:p w14:paraId="22CDECA6" w14:textId="4B3AB58D" w:rsidR="00AE4364" w:rsidRPr="009E5E84" w:rsidRDefault="00AE4364" w:rsidP="00AE4364">
      <w:pPr>
        <w:pStyle w:val="BodyText1"/>
        <w:rPr>
          <w:rFonts w:ascii="Arial" w:hAnsi="Arial" w:cs="Arial"/>
        </w:rPr>
      </w:pPr>
      <w:r w:rsidRPr="009E5E84">
        <w:rPr>
          <w:rFonts w:ascii="Arial" w:hAnsi="Arial" w:cs="Arial"/>
        </w:rPr>
        <w:t xml:space="preserve">Further details on how to do this can be found in the Bulk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 xml:space="preserve">equest instructions - </w:t>
      </w:r>
      <w:r w:rsidR="009E5E84">
        <w:rPr>
          <w:rFonts w:ascii="Arial" w:hAnsi="Arial" w:cs="Arial"/>
        </w:rPr>
        <w:t>step-by-step</w:t>
      </w:r>
      <w:r w:rsidRPr="009E5E84">
        <w:rPr>
          <w:rFonts w:ascii="Arial" w:hAnsi="Arial" w:cs="Arial"/>
        </w:rPr>
        <w:t xml:space="preserve"> guide in the </w:t>
      </w:r>
      <w:hyperlink r:id="rId154" w:history="1">
        <w:r w:rsidRPr="009E5E84">
          <w:rPr>
            <w:rStyle w:val="Hyperlink"/>
            <w:rFonts w:ascii="Arial" w:hAnsi="Arial" w:cs="Arial"/>
          </w:rPr>
          <w:t>Provider Toolkit</w:t>
        </w:r>
      </w:hyperlink>
      <w:r w:rsidR="00D814C1" w:rsidRPr="009E5E84">
        <w:rPr>
          <w:rStyle w:val="Hyperlink"/>
          <w:rFonts w:ascii="Arial" w:hAnsi="Arial" w:cs="Arial"/>
        </w:rPr>
        <w:t>.</w:t>
      </w:r>
    </w:p>
    <w:p w14:paraId="089BB048" w14:textId="77777777" w:rsidR="00303876" w:rsidRPr="009E5E84" w:rsidRDefault="00303876">
      <w:pPr>
        <w:spacing w:after="200" w:line="276" w:lineRule="auto"/>
        <w:rPr>
          <w:rFonts w:ascii="Arial" w:hAnsi="Arial" w:cs="Arial"/>
          <w:b/>
          <w:color w:val="6A2875"/>
          <w:sz w:val="30"/>
          <w:szCs w:val="30"/>
        </w:rPr>
      </w:pPr>
      <w:r w:rsidRPr="009E5E84">
        <w:rPr>
          <w:rFonts w:ascii="Arial" w:hAnsi="Arial" w:cs="Arial"/>
        </w:rPr>
        <w:br w:type="page"/>
      </w:r>
    </w:p>
    <w:p w14:paraId="50FC5699" w14:textId="69EEC8D6" w:rsidR="00C866B3" w:rsidRPr="009E5E84" w:rsidRDefault="00C866B3" w:rsidP="00C866B3">
      <w:pPr>
        <w:pStyle w:val="Heading3"/>
        <w:rPr>
          <w:rFonts w:ascii="Arial" w:hAnsi="Arial" w:cs="Arial"/>
        </w:rPr>
      </w:pPr>
      <w:bookmarkStart w:id="108" w:name="_Toc529344334"/>
      <w:r w:rsidRPr="009E5E84">
        <w:rPr>
          <w:rFonts w:ascii="Arial" w:hAnsi="Arial" w:cs="Arial"/>
        </w:rPr>
        <w:lastRenderedPageBreak/>
        <w:t xml:space="preserve">Cancel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equest</w:t>
      </w:r>
      <w:bookmarkEnd w:id="108"/>
    </w:p>
    <w:p w14:paraId="7473D9FC" w14:textId="77777777" w:rsidR="00303876" w:rsidRPr="009E5E84" w:rsidRDefault="00303876" w:rsidP="003C3A1B">
      <w:pPr>
        <w:rPr>
          <w:rFonts w:ascii="Arial" w:hAnsi="Arial" w:cs="Arial"/>
        </w:rPr>
      </w:pPr>
    </w:p>
    <w:p w14:paraId="26F9D7F9" w14:textId="77777777" w:rsidR="00D37790" w:rsidRPr="009E5E84" w:rsidRDefault="00280F49" w:rsidP="003C3A1B">
      <w:pPr>
        <w:rPr>
          <w:rFonts w:ascii="Arial" w:hAnsi="Arial" w:cs="Arial"/>
        </w:rPr>
      </w:pPr>
      <w:r w:rsidRPr="009E5E84">
        <w:rPr>
          <w:rFonts w:ascii="Arial" w:hAnsi="Arial" w:cs="Arial"/>
        </w:rPr>
        <w:t xml:space="preserve">If you make a mistake with a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 xml:space="preserve">equest, you can cancel the request if it has a status of </w:t>
      </w:r>
      <w:r w:rsidRPr="009E5E84">
        <w:rPr>
          <w:rStyle w:val="Strong"/>
          <w:rFonts w:ascii="Arial" w:hAnsi="Arial" w:cs="Arial"/>
        </w:rPr>
        <w:t>Pending</w:t>
      </w:r>
      <w:r w:rsidR="003C3A1B" w:rsidRPr="009E5E84">
        <w:rPr>
          <w:rStyle w:val="Strong"/>
          <w:rFonts w:ascii="Arial" w:hAnsi="Arial" w:cs="Arial"/>
        </w:rPr>
        <w:t xml:space="preserve"> </w:t>
      </w:r>
      <w:r w:rsidR="00D814C1" w:rsidRPr="009E5E84">
        <w:rPr>
          <w:rStyle w:val="Strong"/>
          <w:rFonts w:ascii="Arial" w:hAnsi="Arial" w:cs="Arial"/>
        </w:rPr>
        <w:t>p</w:t>
      </w:r>
      <w:r w:rsidR="003C3A1B" w:rsidRPr="009E5E84">
        <w:rPr>
          <w:rStyle w:val="Strong"/>
          <w:rFonts w:ascii="Arial" w:hAnsi="Arial" w:cs="Arial"/>
        </w:rPr>
        <w:t>ayment</w:t>
      </w:r>
      <w:r w:rsidRPr="009E5E84">
        <w:rPr>
          <w:rFonts w:ascii="Arial" w:hAnsi="Arial" w:cs="Arial"/>
        </w:rPr>
        <w:t xml:space="preserve"> or </w:t>
      </w:r>
      <w:r w:rsidRPr="009E5E84">
        <w:rPr>
          <w:rStyle w:val="Strong"/>
          <w:rFonts w:ascii="Arial" w:hAnsi="Arial" w:cs="Arial"/>
        </w:rPr>
        <w:t>Paid</w:t>
      </w:r>
      <w:r w:rsidRPr="009E5E84">
        <w:rPr>
          <w:rFonts w:ascii="Arial" w:hAnsi="Arial" w:cs="Arial"/>
        </w:rPr>
        <w:t xml:space="preserve">. After the request is cancelled, you can </w:t>
      </w:r>
      <w:r w:rsidR="00105D87" w:rsidRPr="009E5E84">
        <w:rPr>
          <w:rFonts w:ascii="Arial" w:hAnsi="Arial" w:cs="Arial"/>
        </w:rPr>
        <w:t>enter a correct</w:t>
      </w:r>
      <w:r w:rsidRPr="009E5E84">
        <w:rPr>
          <w:rFonts w:ascii="Arial" w:hAnsi="Arial" w:cs="Arial"/>
        </w:rPr>
        <w:t xml:space="preserve">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00D37790" w:rsidRPr="009E5E84">
        <w:rPr>
          <w:rFonts w:ascii="Arial" w:hAnsi="Arial" w:cs="Arial"/>
        </w:rPr>
        <w:t>equest if needed.</w:t>
      </w:r>
    </w:p>
    <w:p w14:paraId="61AC71BC" w14:textId="77777777" w:rsidR="00D37790" w:rsidRPr="009E5E84" w:rsidRDefault="00D37790" w:rsidP="003C3A1B">
      <w:pPr>
        <w:rPr>
          <w:rFonts w:ascii="Arial" w:hAnsi="Arial" w:cs="Arial"/>
        </w:rPr>
      </w:pPr>
    </w:p>
    <w:p w14:paraId="54157CF4" w14:textId="59DF2C1E" w:rsidR="003C3A1B" w:rsidRPr="009E5E84" w:rsidRDefault="003C3A1B" w:rsidP="003C3A1B">
      <w:pPr>
        <w:rPr>
          <w:rFonts w:ascii="Arial" w:hAnsi="Arial" w:cs="Arial"/>
        </w:rPr>
      </w:pPr>
      <w:r w:rsidRPr="009E5E84">
        <w:rPr>
          <w:rFonts w:ascii="Arial" w:hAnsi="Arial" w:cs="Arial"/>
        </w:rPr>
        <w:t xml:space="preserve">If you cancel a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 xml:space="preserve">equest with a status of </w:t>
      </w:r>
      <w:r w:rsidRPr="009E5E84">
        <w:rPr>
          <w:rStyle w:val="Strong"/>
          <w:rFonts w:ascii="Arial" w:hAnsi="Arial" w:cs="Arial"/>
        </w:rPr>
        <w:t xml:space="preserve">Pending </w:t>
      </w:r>
      <w:r w:rsidR="00D814C1" w:rsidRPr="009E5E84">
        <w:rPr>
          <w:rStyle w:val="Strong"/>
          <w:rFonts w:ascii="Arial" w:hAnsi="Arial" w:cs="Arial"/>
        </w:rPr>
        <w:t>p</w:t>
      </w:r>
      <w:r w:rsidRPr="009E5E84">
        <w:rPr>
          <w:rStyle w:val="Strong"/>
          <w:rFonts w:ascii="Arial" w:hAnsi="Arial" w:cs="Arial"/>
        </w:rPr>
        <w:t xml:space="preserve">ayment </w:t>
      </w:r>
      <w:r w:rsidRPr="009E5E84">
        <w:rPr>
          <w:rFonts w:ascii="Arial" w:hAnsi="Arial" w:cs="Arial"/>
        </w:rPr>
        <w:t>(i.e. we have not yet paid you that amount) the payment request will not be processed.</w:t>
      </w:r>
    </w:p>
    <w:p w14:paraId="6FD1F111" w14:textId="77777777" w:rsidR="00303876" w:rsidRPr="009E5E84" w:rsidRDefault="00303876" w:rsidP="003C3A1B">
      <w:pPr>
        <w:rPr>
          <w:rFonts w:ascii="Arial" w:hAnsi="Arial" w:cs="Arial"/>
        </w:rPr>
      </w:pPr>
    </w:p>
    <w:p w14:paraId="57678CF5" w14:textId="087E4962" w:rsidR="003C3A1B" w:rsidRPr="009E5E84" w:rsidRDefault="00280F49" w:rsidP="003C3A1B">
      <w:pPr>
        <w:rPr>
          <w:rFonts w:ascii="Arial" w:hAnsi="Arial" w:cs="Arial"/>
        </w:rPr>
      </w:pPr>
      <w:r w:rsidRPr="009E5E84">
        <w:rPr>
          <w:rFonts w:ascii="Arial" w:hAnsi="Arial" w:cs="Arial"/>
        </w:rPr>
        <w:t xml:space="preserve">If you cancel a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 xml:space="preserve">equest with a status of </w:t>
      </w:r>
      <w:r w:rsidRPr="009E5E84">
        <w:rPr>
          <w:rStyle w:val="Strong"/>
          <w:rFonts w:ascii="Arial" w:hAnsi="Arial" w:cs="Arial"/>
        </w:rPr>
        <w:t>Paid</w:t>
      </w:r>
      <w:r w:rsidR="003C3A1B" w:rsidRPr="009E5E84">
        <w:rPr>
          <w:rStyle w:val="Strong"/>
          <w:rFonts w:ascii="Arial" w:hAnsi="Arial" w:cs="Arial"/>
        </w:rPr>
        <w:t xml:space="preserve"> </w:t>
      </w:r>
      <w:r w:rsidR="003C3A1B" w:rsidRPr="009E5E84">
        <w:rPr>
          <w:rFonts w:ascii="Arial" w:hAnsi="Arial" w:cs="Arial"/>
        </w:rPr>
        <w:t>(i.e. we have paid you that amount</w:t>
      </w:r>
      <w:r w:rsidR="00105D87" w:rsidRPr="009E5E84">
        <w:rPr>
          <w:rFonts w:ascii="Arial" w:hAnsi="Arial" w:cs="Arial"/>
        </w:rPr>
        <w:t xml:space="preserve"> and you consider it to have been paid incorrectly</w:t>
      </w:r>
      <w:r w:rsidR="003C3A1B" w:rsidRPr="009E5E84">
        <w:rPr>
          <w:rFonts w:ascii="Arial" w:hAnsi="Arial" w:cs="Arial"/>
        </w:rPr>
        <w:t>)</w:t>
      </w:r>
      <w:r w:rsidRPr="009E5E84">
        <w:rPr>
          <w:rFonts w:ascii="Arial" w:hAnsi="Arial" w:cs="Arial"/>
        </w:rPr>
        <w:t>, we may</w:t>
      </w:r>
      <w:r w:rsidR="00105D87" w:rsidRPr="009E5E84">
        <w:rPr>
          <w:rFonts w:ascii="Arial" w:hAnsi="Arial" w:cs="Arial"/>
        </w:rPr>
        <w:t>:</w:t>
      </w:r>
      <w:r w:rsidRPr="009E5E84">
        <w:rPr>
          <w:rFonts w:ascii="Arial" w:hAnsi="Arial" w:cs="Arial"/>
        </w:rPr>
        <w:t xml:space="preserve"> </w:t>
      </w:r>
    </w:p>
    <w:p w14:paraId="3A97778F" w14:textId="77777777" w:rsidR="003C3A1B" w:rsidRPr="009E5E84" w:rsidRDefault="00280F49" w:rsidP="00AE510F">
      <w:pPr>
        <w:pStyle w:val="NDIABulletlvl1"/>
        <w:numPr>
          <w:ilvl w:val="1"/>
          <w:numId w:val="65"/>
        </w:numPr>
        <w:rPr>
          <w:rFonts w:ascii="Arial" w:hAnsi="Arial" w:cs="Arial"/>
        </w:rPr>
      </w:pPr>
      <w:r w:rsidRPr="009E5E84">
        <w:rPr>
          <w:rFonts w:ascii="Arial" w:hAnsi="Arial" w:cs="Arial"/>
        </w:rPr>
        <w:t>send you an invoice requesting repayment of the cancelled amount</w:t>
      </w:r>
      <w:r w:rsidR="003C3A1B" w:rsidRPr="009E5E84">
        <w:rPr>
          <w:rFonts w:ascii="Arial" w:hAnsi="Arial" w:cs="Arial"/>
        </w:rPr>
        <w:t>, or</w:t>
      </w:r>
    </w:p>
    <w:p w14:paraId="5FD279A5" w14:textId="77777777" w:rsidR="00280F49" w:rsidRPr="009E5E84" w:rsidRDefault="00280F49" w:rsidP="00AE510F">
      <w:pPr>
        <w:pStyle w:val="NDIABulletlvl1"/>
        <w:numPr>
          <w:ilvl w:val="1"/>
          <w:numId w:val="65"/>
        </w:numPr>
        <w:rPr>
          <w:rFonts w:ascii="Arial" w:hAnsi="Arial" w:cs="Arial"/>
        </w:rPr>
      </w:pPr>
      <w:r w:rsidRPr="009E5E84">
        <w:rPr>
          <w:rFonts w:ascii="Arial" w:hAnsi="Arial" w:cs="Arial"/>
        </w:rPr>
        <w:t xml:space="preserve">offset your future </w:t>
      </w:r>
      <w:r w:rsidR="00D814C1" w:rsidRPr="009E5E84">
        <w:rPr>
          <w:rFonts w:ascii="Arial" w:hAnsi="Arial" w:cs="Arial"/>
        </w:rPr>
        <w:t>p</w:t>
      </w:r>
      <w:r w:rsidRPr="009E5E84">
        <w:rPr>
          <w:rFonts w:ascii="Arial" w:hAnsi="Arial" w:cs="Arial"/>
        </w:rPr>
        <w:t xml:space="preserve">ayment </w:t>
      </w:r>
      <w:r w:rsidR="00D814C1" w:rsidRPr="009E5E84">
        <w:rPr>
          <w:rFonts w:ascii="Arial" w:hAnsi="Arial" w:cs="Arial"/>
        </w:rPr>
        <w:t>r</w:t>
      </w:r>
      <w:r w:rsidRPr="009E5E84">
        <w:rPr>
          <w:rFonts w:ascii="Arial" w:hAnsi="Arial" w:cs="Arial"/>
        </w:rPr>
        <w:t xml:space="preserve">equests against the cancelled amount. </w:t>
      </w:r>
    </w:p>
    <w:p w14:paraId="2891A0D6" w14:textId="05B5DE20" w:rsidR="00280F49" w:rsidRPr="009E5E84" w:rsidRDefault="003C3A1B" w:rsidP="000D1BED">
      <w:pPr>
        <w:pStyle w:val="NDIANote"/>
        <w:ind w:left="0"/>
        <w:rPr>
          <w:rFonts w:ascii="Arial" w:hAnsi="Arial" w:cs="Arial"/>
        </w:rPr>
      </w:pPr>
      <w:r w:rsidRPr="009E5E84">
        <w:rPr>
          <w:rFonts w:ascii="Arial" w:hAnsi="Arial" w:cs="Arial"/>
          <w:b/>
        </w:rPr>
        <w:t>Note:</w:t>
      </w:r>
      <w:r w:rsidR="00280F49" w:rsidRPr="009E5E84">
        <w:rPr>
          <w:rFonts w:ascii="Arial" w:hAnsi="Arial" w:cs="Arial"/>
        </w:rPr>
        <w:t xml:space="preserve"> If </w:t>
      </w:r>
      <w:r w:rsidR="00105D87" w:rsidRPr="009E5E84">
        <w:rPr>
          <w:rFonts w:ascii="Arial" w:hAnsi="Arial" w:cs="Arial"/>
        </w:rPr>
        <w:t>we apply an</w:t>
      </w:r>
      <w:r w:rsidR="00280F49" w:rsidRPr="009E5E84">
        <w:rPr>
          <w:rFonts w:ascii="Arial" w:hAnsi="Arial" w:cs="Arial"/>
        </w:rPr>
        <w:t xml:space="preserve"> offset, you will not receive any further payments until you have submitted </w:t>
      </w:r>
      <w:r w:rsidR="005A1DB1" w:rsidRPr="009E5E84">
        <w:rPr>
          <w:rFonts w:ascii="Arial" w:hAnsi="Arial" w:cs="Arial"/>
        </w:rPr>
        <w:t>p</w:t>
      </w:r>
      <w:r w:rsidR="00280F49" w:rsidRPr="009E5E84">
        <w:rPr>
          <w:rFonts w:ascii="Arial" w:hAnsi="Arial" w:cs="Arial"/>
        </w:rPr>
        <w:t xml:space="preserve">ayment </w:t>
      </w:r>
      <w:r w:rsidR="005A1DB1" w:rsidRPr="009E5E84">
        <w:rPr>
          <w:rFonts w:ascii="Arial" w:hAnsi="Arial" w:cs="Arial"/>
        </w:rPr>
        <w:t>r</w:t>
      </w:r>
      <w:r w:rsidR="00280F49" w:rsidRPr="009E5E84">
        <w:rPr>
          <w:rFonts w:ascii="Arial" w:hAnsi="Arial" w:cs="Arial"/>
        </w:rPr>
        <w:t xml:space="preserve">equests which in total, equal the cancelled amount.  </w:t>
      </w:r>
    </w:p>
    <w:p w14:paraId="5D9760CE" w14:textId="4E9A04C5" w:rsidR="00C866B3" w:rsidRPr="009E5E84" w:rsidRDefault="00105D87" w:rsidP="00703199">
      <w:pPr>
        <w:pStyle w:val="NDIANote"/>
        <w:ind w:left="0"/>
        <w:rPr>
          <w:rFonts w:ascii="Arial" w:hAnsi="Arial" w:cs="Arial"/>
        </w:rPr>
      </w:pPr>
      <w:r w:rsidRPr="009E5E84">
        <w:rPr>
          <w:rFonts w:ascii="Arial" w:hAnsi="Arial" w:cs="Arial"/>
          <w:b/>
        </w:rPr>
        <w:t>Note:</w:t>
      </w:r>
      <w:r w:rsidRPr="009E5E84">
        <w:rPr>
          <w:rFonts w:ascii="Arial" w:hAnsi="Arial" w:cs="Arial"/>
        </w:rPr>
        <w:t xml:space="preserve"> </w:t>
      </w:r>
      <w:r w:rsidR="00280F49" w:rsidRPr="009E5E84">
        <w:rPr>
          <w:rFonts w:ascii="Arial" w:hAnsi="Arial" w:cs="Arial"/>
        </w:rPr>
        <w:t xml:space="preserve">If you wish to return a payment that you have received after cancelling the </w:t>
      </w:r>
      <w:r w:rsidR="005A1DB1" w:rsidRPr="009E5E84">
        <w:rPr>
          <w:rFonts w:ascii="Arial" w:hAnsi="Arial" w:cs="Arial"/>
        </w:rPr>
        <w:t>p</w:t>
      </w:r>
      <w:r w:rsidR="00280F49" w:rsidRPr="009E5E84">
        <w:rPr>
          <w:rFonts w:ascii="Arial" w:hAnsi="Arial" w:cs="Arial"/>
        </w:rPr>
        <w:t xml:space="preserve">ayment </w:t>
      </w:r>
      <w:r w:rsidR="005A1DB1" w:rsidRPr="009E5E84">
        <w:rPr>
          <w:rFonts w:ascii="Arial" w:hAnsi="Arial" w:cs="Arial"/>
        </w:rPr>
        <w:t>r</w:t>
      </w:r>
      <w:r w:rsidR="00280F49" w:rsidRPr="009E5E84">
        <w:rPr>
          <w:rFonts w:ascii="Arial" w:hAnsi="Arial" w:cs="Arial"/>
        </w:rPr>
        <w:t>equest, please contact us on 1800 800 110.</w:t>
      </w:r>
    </w:p>
    <w:p w14:paraId="1369B8BF" w14:textId="16A30D18" w:rsidR="00C866B3" w:rsidRPr="009E5E84" w:rsidRDefault="00703199" w:rsidP="00C866B3">
      <w:pPr>
        <w:pStyle w:val="BodyText1"/>
        <w:rPr>
          <w:rFonts w:ascii="Arial" w:hAnsi="Arial" w:cs="Arial"/>
        </w:rPr>
      </w:pPr>
      <w:r w:rsidRPr="009E5E84">
        <w:rPr>
          <w:rFonts w:ascii="Arial" w:hAnsi="Arial" w:cs="Arial"/>
          <w:noProof/>
          <w:lang w:eastAsia="en-AU"/>
        </w:rPr>
        <w:drawing>
          <wp:inline distT="0" distB="0" distL="0" distR="0" wp14:anchorId="083A18E8" wp14:editId="7EF66B90">
            <wp:extent cx="5749047" cy="4246202"/>
            <wp:effectExtent l="25400" t="25400" r="17145" b="21590"/>
            <wp:docPr id="289" name="Picture 289" descr="Screenshot of payment requests results" title="Screenshot of payment requests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89a.jpg"/>
                    <pic:cNvPicPr/>
                  </pic:nvPicPr>
                  <pic:blipFill>
                    <a:blip r:embed="rId155">
                      <a:extLst>
                        <a:ext uri="{28A0092B-C50C-407E-A947-70E740481C1C}">
                          <a14:useLocalDpi xmlns:a14="http://schemas.microsoft.com/office/drawing/2010/main" val="0"/>
                        </a:ext>
                      </a:extLst>
                    </a:blip>
                    <a:stretch>
                      <a:fillRect/>
                    </a:stretch>
                  </pic:blipFill>
                  <pic:spPr>
                    <a:xfrm>
                      <a:off x="0" y="0"/>
                      <a:ext cx="5769114" cy="4261023"/>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9E13F2B" w14:textId="77777777" w:rsidR="00105D87" w:rsidRPr="009E5E84" w:rsidRDefault="00C866B3" w:rsidP="00822E6E">
      <w:pPr>
        <w:pStyle w:val="Steps"/>
        <w:numPr>
          <w:ilvl w:val="0"/>
          <w:numId w:val="29"/>
        </w:numPr>
        <w:rPr>
          <w:rFonts w:ascii="Arial" w:hAnsi="Arial" w:cs="Arial"/>
        </w:rPr>
      </w:pPr>
      <w:r w:rsidRPr="009E5E84">
        <w:rPr>
          <w:rFonts w:ascii="Arial" w:hAnsi="Arial" w:cs="Arial"/>
        </w:rPr>
        <w:t xml:space="preserve">Select the </w:t>
      </w:r>
      <w:r w:rsidRPr="009E5E84">
        <w:rPr>
          <w:rStyle w:val="Strong"/>
          <w:rFonts w:ascii="Arial" w:hAnsi="Arial" w:cs="Arial"/>
        </w:rPr>
        <w:t>Payment Request Number</w:t>
      </w:r>
      <w:r w:rsidR="00105D87" w:rsidRPr="009E5E84">
        <w:rPr>
          <w:rFonts w:ascii="Arial" w:hAnsi="Arial" w:cs="Arial"/>
        </w:rPr>
        <w:t xml:space="preserve"> link to display the </w:t>
      </w:r>
      <w:r w:rsidRPr="009E5E84">
        <w:rPr>
          <w:rStyle w:val="Strong"/>
          <w:rFonts w:ascii="Arial" w:hAnsi="Arial" w:cs="Arial"/>
        </w:rPr>
        <w:t>Payment Request Details</w:t>
      </w:r>
      <w:r w:rsidRPr="009E5E84">
        <w:rPr>
          <w:rFonts w:ascii="Arial" w:hAnsi="Arial" w:cs="Arial"/>
        </w:rPr>
        <w:t>.</w:t>
      </w:r>
    </w:p>
    <w:p w14:paraId="31412EE9" w14:textId="77777777" w:rsidR="00C866B3" w:rsidRPr="009E5E84" w:rsidRDefault="00105D87" w:rsidP="000D1BED">
      <w:pPr>
        <w:pStyle w:val="NDIANote"/>
        <w:ind w:left="0"/>
        <w:rPr>
          <w:rFonts w:ascii="Arial" w:hAnsi="Arial" w:cs="Arial"/>
        </w:rPr>
      </w:pPr>
      <w:r w:rsidRPr="009E5E84">
        <w:rPr>
          <w:rFonts w:ascii="Arial" w:hAnsi="Arial" w:cs="Arial"/>
          <w:b/>
        </w:rPr>
        <w:t>Note:</w:t>
      </w:r>
      <w:r w:rsidRPr="009E5E84">
        <w:rPr>
          <w:rFonts w:ascii="Arial" w:hAnsi="Arial" w:cs="Arial"/>
        </w:rPr>
        <w:t xml:space="preserve"> </w:t>
      </w:r>
      <w:r w:rsidR="00C866B3" w:rsidRPr="009E5E84">
        <w:rPr>
          <w:rFonts w:ascii="Arial" w:hAnsi="Arial" w:cs="Arial"/>
        </w:rPr>
        <w:t xml:space="preserve">Only payments that have the status of </w:t>
      </w:r>
      <w:r w:rsidR="00C866B3" w:rsidRPr="009E5E84">
        <w:rPr>
          <w:rStyle w:val="Strong"/>
          <w:rFonts w:ascii="Arial" w:hAnsi="Arial" w:cs="Arial"/>
        </w:rPr>
        <w:t>Paid</w:t>
      </w:r>
      <w:r w:rsidR="00C866B3" w:rsidRPr="009E5E84">
        <w:rPr>
          <w:rFonts w:ascii="Arial" w:hAnsi="Arial" w:cs="Arial"/>
        </w:rPr>
        <w:t xml:space="preserve"> or </w:t>
      </w:r>
      <w:r w:rsidR="00C866B3" w:rsidRPr="009E5E84">
        <w:rPr>
          <w:rStyle w:val="Strong"/>
          <w:rFonts w:ascii="Arial" w:hAnsi="Arial" w:cs="Arial"/>
        </w:rPr>
        <w:t>Pending Payment</w:t>
      </w:r>
      <w:r w:rsidR="00C866B3" w:rsidRPr="009E5E84">
        <w:rPr>
          <w:rFonts w:ascii="Arial" w:hAnsi="Arial" w:cs="Arial"/>
        </w:rPr>
        <w:t xml:space="preserve"> can be cancelled.</w:t>
      </w:r>
    </w:p>
    <w:p w14:paraId="2EFFA0DE" w14:textId="1859D4D6" w:rsidR="00E1287C" w:rsidRPr="009E5E84" w:rsidRDefault="00703199" w:rsidP="00E1287C">
      <w:pPr>
        <w:pStyle w:val="BodyText"/>
        <w:rPr>
          <w:rFonts w:ascii="Arial" w:hAnsi="Arial" w:cs="Arial"/>
        </w:rPr>
      </w:pPr>
      <w:r w:rsidRPr="009E5E84">
        <w:rPr>
          <w:rFonts w:ascii="Arial" w:hAnsi="Arial" w:cs="Arial"/>
          <w:noProof/>
        </w:rPr>
        <w:lastRenderedPageBreak/>
        <w:drawing>
          <wp:inline distT="0" distB="0" distL="0" distR="0" wp14:anchorId="1B99A82A" wp14:editId="69F61F8B">
            <wp:extent cx="5749047" cy="4642586"/>
            <wp:effectExtent l="25400" t="25400" r="17145" b="31115"/>
            <wp:docPr id="290" name="Picture 290" descr="Screenshot of payment requests details" title="Screenshot of payment request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snips%20enhanced/90a.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11308" cy="469286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1C1C33F"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Select </w:t>
      </w:r>
      <w:r w:rsidRPr="009E5E84">
        <w:rPr>
          <w:rStyle w:val="Strong"/>
          <w:rFonts w:ascii="Arial" w:hAnsi="Arial" w:cs="Arial"/>
        </w:rPr>
        <w:t>Cancel Payment</w:t>
      </w:r>
      <w:r w:rsidRPr="009E5E84">
        <w:rPr>
          <w:rFonts w:ascii="Arial" w:hAnsi="Arial" w:cs="Arial"/>
        </w:rPr>
        <w:t>.</w:t>
      </w:r>
    </w:p>
    <w:p w14:paraId="116C31B0" w14:textId="77777777" w:rsidR="00C866B3" w:rsidRPr="009E5E84" w:rsidRDefault="00C866B3" w:rsidP="008835F3">
      <w:pPr>
        <w:pStyle w:val="Steps"/>
        <w:numPr>
          <w:ilvl w:val="0"/>
          <w:numId w:val="0"/>
        </w:numPr>
        <w:rPr>
          <w:rFonts w:ascii="Arial" w:hAnsi="Arial" w:cs="Arial"/>
        </w:rPr>
      </w:pPr>
      <w:r w:rsidRPr="009E5E84">
        <w:rPr>
          <w:rFonts w:ascii="Arial" w:hAnsi="Arial" w:cs="Arial"/>
        </w:rPr>
        <w:t xml:space="preserve">A message displays asking </w:t>
      </w:r>
      <w:r w:rsidR="005A1DB1" w:rsidRPr="009E5E84">
        <w:rPr>
          <w:rFonts w:ascii="Arial" w:hAnsi="Arial" w:cs="Arial"/>
        </w:rPr>
        <w:t>‘</w:t>
      </w:r>
      <w:r w:rsidRPr="009E5E84">
        <w:rPr>
          <w:rFonts w:ascii="Arial" w:hAnsi="Arial" w:cs="Arial"/>
        </w:rPr>
        <w:t>Are you sure you would like to cancel the selected payment?</w:t>
      </w:r>
      <w:r w:rsidR="005A1DB1" w:rsidRPr="009E5E84">
        <w:rPr>
          <w:rFonts w:ascii="Arial" w:hAnsi="Arial" w:cs="Arial"/>
        </w:rPr>
        <w:t>’</w:t>
      </w:r>
      <w:r w:rsidRPr="009E5E84">
        <w:rPr>
          <w:rFonts w:ascii="Arial" w:hAnsi="Arial" w:cs="Arial"/>
        </w:rPr>
        <w:t xml:space="preserve"> </w:t>
      </w:r>
    </w:p>
    <w:p w14:paraId="7EBAF2B1"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Select </w:t>
      </w:r>
      <w:r w:rsidRPr="009E5E84">
        <w:rPr>
          <w:rStyle w:val="Strong"/>
          <w:rFonts w:ascii="Arial" w:hAnsi="Arial" w:cs="Arial"/>
        </w:rPr>
        <w:t>Yes</w:t>
      </w:r>
      <w:r w:rsidRPr="009E5E84">
        <w:rPr>
          <w:rFonts w:ascii="Arial" w:hAnsi="Arial" w:cs="Arial"/>
        </w:rPr>
        <w:t>.</w:t>
      </w:r>
    </w:p>
    <w:p w14:paraId="64FD749F" w14:textId="74547CD7" w:rsidR="00C866B3" w:rsidRPr="009E5E84" w:rsidRDefault="00703199" w:rsidP="00C866B3">
      <w:pPr>
        <w:pStyle w:val="BodyText1"/>
        <w:rPr>
          <w:rFonts w:ascii="Arial" w:hAnsi="Arial" w:cs="Arial"/>
        </w:rPr>
      </w:pPr>
      <w:r w:rsidRPr="009E5E84">
        <w:rPr>
          <w:rFonts w:ascii="Arial" w:hAnsi="Arial" w:cs="Arial"/>
          <w:noProof/>
          <w:lang w:eastAsia="en-AU"/>
        </w:rPr>
        <w:lastRenderedPageBreak/>
        <w:drawing>
          <wp:inline distT="0" distB="0" distL="0" distR="0" wp14:anchorId="02751FCC" wp14:editId="266206AE">
            <wp:extent cx="5747412" cy="3151289"/>
            <wp:effectExtent l="25400" t="25400" r="18415" b="24130"/>
            <wp:docPr id="291" name="Picture 291" descr="Screenshot of payment requests details" title="Screenshot of payment request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snips%20enhanced/90b.PNG"/>
                    <pic:cNvPicPr>
                      <a:picLocks noChangeAspect="1" noChangeArrowheads="1"/>
                    </pic:cNvPicPr>
                  </pic:nvPicPr>
                  <pic:blipFill rotWithShape="1">
                    <a:blip r:embed="rId157">
                      <a:extLst>
                        <a:ext uri="{28A0092B-C50C-407E-A947-70E740481C1C}">
                          <a14:useLocalDpi xmlns:a14="http://schemas.microsoft.com/office/drawing/2010/main" val="0"/>
                        </a:ext>
                      </a:extLst>
                    </a:blip>
                    <a:srcRect t="4871" b="26530"/>
                    <a:stretch/>
                  </pic:blipFill>
                  <pic:spPr bwMode="auto">
                    <a:xfrm>
                      <a:off x="0" y="0"/>
                      <a:ext cx="5759910" cy="3158141"/>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6FEF92" w14:textId="77777777" w:rsidR="00C866B3" w:rsidRPr="009E5E84" w:rsidRDefault="003C3A1B" w:rsidP="00DE7E25">
      <w:pPr>
        <w:pStyle w:val="Steps"/>
        <w:numPr>
          <w:ilvl w:val="0"/>
          <w:numId w:val="13"/>
        </w:numPr>
        <w:rPr>
          <w:rFonts w:ascii="Arial" w:hAnsi="Arial" w:cs="Arial"/>
        </w:rPr>
      </w:pPr>
      <w:r w:rsidRPr="009E5E84">
        <w:rPr>
          <w:rFonts w:ascii="Arial" w:hAnsi="Arial" w:cs="Arial"/>
        </w:rPr>
        <w:t xml:space="preserve">The following </w:t>
      </w:r>
      <w:r w:rsidR="00EB1604" w:rsidRPr="009E5E84">
        <w:rPr>
          <w:rFonts w:ascii="Arial" w:hAnsi="Arial" w:cs="Arial"/>
        </w:rPr>
        <w:t>message</w:t>
      </w:r>
      <w:r w:rsidRPr="009E5E84">
        <w:rPr>
          <w:rFonts w:ascii="Arial" w:hAnsi="Arial" w:cs="Arial"/>
        </w:rPr>
        <w:t xml:space="preserve"> displays. If you search again for the payment request you will see it now</w:t>
      </w:r>
      <w:r w:rsidR="00C866B3" w:rsidRPr="009E5E84">
        <w:rPr>
          <w:rFonts w:ascii="Arial" w:hAnsi="Arial" w:cs="Arial"/>
        </w:rPr>
        <w:t xml:space="preserve"> has a status of </w:t>
      </w:r>
      <w:r w:rsidR="00C866B3" w:rsidRPr="009E5E84">
        <w:rPr>
          <w:rStyle w:val="Strong"/>
          <w:rFonts w:ascii="Arial" w:hAnsi="Arial" w:cs="Arial"/>
        </w:rPr>
        <w:t>Cancelled</w:t>
      </w:r>
      <w:r w:rsidR="00C866B3" w:rsidRPr="009E5E84">
        <w:rPr>
          <w:rFonts w:ascii="Arial" w:hAnsi="Arial" w:cs="Arial"/>
        </w:rPr>
        <w:t>.</w:t>
      </w:r>
    </w:p>
    <w:p w14:paraId="2FCB1E54" w14:textId="5D484BA0" w:rsidR="00995FD8" w:rsidRPr="009E5E84" w:rsidRDefault="008835F3" w:rsidP="008835F3">
      <w:pPr>
        <w:pStyle w:val="Steps"/>
        <w:numPr>
          <w:ilvl w:val="0"/>
          <w:numId w:val="0"/>
        </w:numPr>
        <w:rPr>
          <w:rFonts w:ascii="Arial" w:hAnsi="Arial" w:cs="Arial"/>
        </w:rPr>
      </w:pPr>
      <w:r w:rsidRPr="009E5E84">
        <w:rPr>
          <w:rFonts w:ascii="Arial" w:hAnsi="Arial" w:cs="Arial"/>
          <w:noProof/>
        </w:rPr>
        <w:drawing>
          <wp:inline distT="0" distB="0" distL="0" distR="0" wp14:anchorId="190FA410" wp14:editId="7DC8E208">
            <wp:extent cx="5737252" cy="511110"/>
            <wp:effectExtent l="25400" t="25400" r="28575" b="22860"/>
            <wp:docPr id="7" name="Picture 7" descr="Confirmation that the payment request was cancell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r="882"/>
                    <a:stretch/>
                  </pic:blipFill>
                  <pic:spPr bwMode="auto">
                    <a:xfrm>
                      <a:off x="0" y="0"/>
                      <a:ext cx="6257497" cy="557457"/>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74A450E" w14:textId="77777777" w:rsidR="00C866B3" w:rsidRPr="009E5E84" w:rsidRDefault="00C866B3" w:rsidP="003B47A6">
      <w:pPr>
        <w:pStyle w:val="Heading3"/>
        <w:rPr>
          <w:rFonts w:ascii="Arial" w:hAnsi="Arial" w:cs="Arial"/>
        </w:rPr>
      </w:pPr>
      <w:bookmarkStart w:id="109" w:name="_Toc529344335"/>
      <w:r w:rsidRPr="009E5E84">
        <w:rPr>
          <w:rFonts w:ascii="Arial" w:hAnsi="Arial" w:cs="Arial"/>
        </w:rPr>
        <w:t>Recipient Created Tax Invoices</w:t>
      </w:r>
      <w:r w:rsidR="00F7600F" w:rsidRPr="009E5E84">
        <w:rPr>
          <w:rFonts w:ascii="Arial" w:hAnsi="Arial" w:cs="Arial"/>
        </w:rPr>
        <w:t xml:space="preserve"> (RCTI)</w:t>
      </w:r>
      <w:bookmarkEnd w:id="109"/>
    </w:p>
    <w:p w14:paraId="6008C5A1" w14:textId="77777777" w:rsidR="002C6235" w:rsidRPr="009E5E84" w:rsidRDefault="00C866B3" w:rsidP="00C866B3">
      <w:pPr>
        <w:pStyle w:val="Steps"/>
        <w:numPr>
          <w:ilvl w:val="0"/>
          <w:numId w:val="0"/>
        </w:numPr>
        <w:rPr>
          <w:rFonts w:ascii="Arial" w:hAnsi="Arial" w:cs="Arial"/>
        </w:rPr>
      </w:pPr>
      <w:r w:rsidRPr="009E5E84">
        <w:rPr>
          <w:rFonts w:ascii="Arial" w:hAnsi="Arial" w:cs="Arial"/>
        </w:rPr>
        <w:t xml:space="preserve">These are generated for each </w:t>
      </w:r>
      <w:r w:rsidR="005A1DB1" w:rsidRPr="009E5E84">
        <w:rPr>
          <w:rFonts w:ascii="Arial" w:hAnsi="Arial" w:cs="Arial"/>
        </w:rPr>
        <w:t>p</w:t>
      </w:r>
      <w:r w:rsidRPr="009E5E84">
        <w:rPr>
          <w:rFonts w:ascii="Arial" w:hAnsi="Arial" w:cs="Arial"/>
        </w:rPr>
        <w:t xml:space="preserve">ayment </w:t>
      </w:r>
      <w:r w:rsidR="005A1DB1" w:rsidRPr="009E5E84">
        <w:rPr>
          <w:rFonts w:ascii="Arial" w:hAnsi="Arial" w:cs="Arial"/>
        </w:rPr>
        <w:t>r</w:t>
      </w:r>
      <w:r w:rsidRPr="009E5E84">
        <w:rPr>
          <w:rFonts w:ascii="Arial" w:hAnsi="Arial" w:cs="Arial"/>
        </w:rPr>
        <w:t xml:space="preserve">equest or </w:t>
      </w:r>
      <w:r w:rsidR="005A1DB1" w:rsidRPr="009E5E84">
        <w:rPr>
          <w:rFonts w:ascii="Arial" w:hAnsi="Arial" w:cs="Arial"/>
        </w:rPr>
        <w:t>b</w:t>
      </w:r>
      <w:r w:rsidRPr="009E5E84">
        <w:rPr>
          <w:rFonts w:ascii="Arial" w:hAnsi="Arial" w:cs="Arial"/>
        </w:rPr>
        <w:t xml:space="preserve">ulk </w:t>
      </w:r>
      <w:r w:rsidR="005A1DB1" w:rsidRPr="009E5E84">
        <w:rPr>
          <w:rFonts w:ascii="Arial" w:hAnsi="Arial" w:cs="Arial"/>
        </w:rPr>
        <w:t>u</w:t>
      </w:r>
      <w:r w:rsidRPr="009E5E84">
        <w:rPr>
          <w:rFonts w:ascii="Arial" w:hAnsi="Arial" w:cs="Arial"/>
        </w:rPr>
        <w:t>pload. To make reconciliation simpler, all invoices for the same day are batched together.</w:t>
      </w:r>
    </w:p>
    <w:p w14:paraId="513F9872" w14:textId="77777777" w:rsidR="002C6235" w:rsidRPr="009E5E84" w:rsidRDefault="002C6235" w:rsidP="00C866B3">
      <w:pPr>
        <w:pStyle w:val="Steps"/>
        <w:numPr>
          <w:ilvl w:val="0"/>
          <w:numId w:val="0"/>
        </w:numPr>
        <w:rPr>
          <w:rFonts w:ascii="Arial" w:hAnsi="Arial" w:cs="Arial"/>
        </w:rPr>
      </w:pPr>
    </w:p>
    <w:p w14:paraId="4E83E706" w14:textId="4B9293DE" w:rsidR="00C866B3" w:rsidRPr="009E5E84" w:rsidRDefault="00C866B3" w:rsidP="00C866B3">
      <w:pPr>
        <w:pStyle w:val="Steps"/>
        <w:numPr>
          <w:ilvl w:val="0"/>
          <w:numId w:val="0"/>
        </w:numPr>
        <w:rPr>
          <w:rFonts w:ascii="Arial" w:hAnsi="Arial" w:cs="Arial"/>
        </w:rPr>
      </w:pPr>
      <w:r w:rsidRPr="009E5E84">
        <w:rPr>
          <w:rFonts w:ascii="Arial" w:hAnsi="Arial" w:cs="Arial"/>
        </w:rPr>
        <w:t>Additionally, there is an ability to download RCTIs in PDF and Excel format.</w:t>
      </w:r>
    </w:p>
    <w:p w14:paraId="3542A327" w14:textId="6542B378" w:rsidR="00C866B3" w:rsidRPr="009E5E84" w:rsidRDefault="00303876">
      <w:pPr>
        <w:pStyle w:val="Heading3"/>
        <w:rPr>
          <w:rFonts w:ascii="Arial" w:hAnsi="Arial" w:cs="Arial"/>
        </w:rPr>
      </w:pPr>
      <w:r w:rsidRPr="009E5E84">
        <w:rPr>
          <w:rFonts w:ascii="Arial" w:hAnsi="Arial" w:cs="Arial"/>
        </w:rPr>
        <w:br w:type="page"/>
      </w:r>
      <w:bookmarkStart w:id="110" w:name="_Toc529344336"/>
      <w:r w:rsidR="00C866B3" w:rsidRPr="009E5E84">
        <w:rPr>
          <w:rFonts w:ascii="Arial" w:hAnsi="Arial" w:cs="Arial"/>
        </w:rPr>
        <w:lastRenderedPageBreak/>
        <w:t xml:space="preserve">Bulk </w:t>
      </w:r>
      <w:r w:rsidR="002930E1" w:rsidRPr="009E5E84">
        <w:rPr>
          <w:rFonts w:ascii="Arial" w:hAnsi="Arial" w:cs="Arial"/>
        </w:rPr>
        <w:t>p</w:t>
      </w:r>
      <w:r w:rsidR="00C866B3" w:rsidRPr="009E5E84">
        <w:rPr>
          <w:rFonts w:ascii="Arial" w:hAnsi="Arial" w:cs="Arial"/>
        </w:rPr>
        <w:t xml:space="preserve">ayment </w:t>
      </w:r>
      <w:r w:rsidR="002930E1" w:rsidRPr="009E5E84">
        <w:rPr>
          <w:rFonts w:ascii="Arial" w:hAnsi="Arial" w:cs="Arial"/>
        </w:rPr>
        <w:t>r</w:t>
      </w:r>
      <w:r w:rsidR="00C866B3" w:rsidRPr="009E5E84">
        <w:rPr>
          <w:rFonts w:ascii="Arial" w:hAnsi="Arial" w:cs="Arial"/>
        </w:rPr>
        <w:t xml:space="preserve">equest </w:t>
      </w:r>
      <w:r w:rsidR="002930E1" w:rsidRPr="009E5E84">
        <w:rPr>
          <w:rFonts w:ascii="Arial" w:hAnsi="Arial" w:cs="Arial"/>
        </w:rPr>
        <w:t>u</w:t>
      </w:r>
      <w:r w:rsidR="00C866B3" w:rsidRPr="009E5E84">
        <w:rPr>
          <w:rFonts w:ascii="Arial" w:hAnsi="Arial" w:cs="Arial"/>
        </w:rPr>
        <w:t>pload</w:t>
      </w:r>
      <w:bookmarkEnd w:id="110"/>
    </w:p>
    <w:p w14:paraId="5879DE11" w14:textId="77777777" w:rsidR="00C866B3" w:rsidRPr="009E5E84" w:rsidRDefault="00C866B3" w:rsidP="00C866B3">
      <w:pPr>
        <w:pStyle w:val="BodyText1"/>
        <w:rPr>
          <w:rFonts w:ascii="Arial" w:hAnsi="Arial" w:cs="Arial"/>
        </w:rPr>
      </w:pPr>
      <w:r w:rsidRPr="009E5E84">
        <w:rPr>
          <w:rFonts w:ascii="Arial" w:hAnsi="Arial" w:cs="Arial"/>
        </w:rPr>
        <w:t xml:space="preserve">You can upload </w:t>
      </w:r>
      <w:r w:rsidR="002930E1" w:rsidRPr="009E5E84">
        <w:rPr>
          <w:rFonts w:ascii="Arial" w:hAnsi="Arial" w:cs="Arial"/>
        </w:rPr>
        <w:t>p</w:t>
      </w:r>
      <w:r w:rsidRPr="009E5E84">
        <w:rPr>
          <w:rFonts w:ascii="Arial" w:hAnsi="Arial" w:cs="Arial"/>
        </w:rPr>
        <w:t xml:space="preserve">ayment </w:t>
      </w:r>
      <w:r w:rsidR="002930E1" w:rsidRPr="009E5E84">
        <w:rPr>
          <w:rFonts w:ascii="Arial" w:hAnsi="Arial" w:cs="Arial"/>
        </w:rPr>
        <w:t>r</w:t>
      </w:r>
      <w:r w:rsidRPr="009E5E84">
        <w:rPr>
          <w:rFonts w:ascii="Arial" w:hAnsi="Arial" w:cs="Arial"/>
        </w:rPr>
        <w:t xml:space="preserve">equests in bulk. The </w:t>
      </w:r>
      <w:r w:rsidR="002930E1" w:rsidRPr="009E5E84">
        <w:rPr>
          <w:rFonts w:ascii="Arial" w:hAnsi="Arial" w:cs="Arial"/>
        </w:rPr>
        <w:t>p</w:t>
      </w:r>
      <w:r w:rsidRPr="009E5E84">
        <w:rPr>
          <w:rFonts w:ascii="Arial" w:hAnsi="Arial" w:cs="Arial"/>
        </w:rPr>
        <w:t xml:space="preserve">ayment </w:t>
      </w:r>
      <w:r w:rsidR="002930E1" w:rsidRPr="009E5E84">
        <w:rPr>
          <w:rFonts w:ascii="Arial" w:hAnsi="Arial" w:cs="Arial"/>
        </w:rPr>
        <w:t>r</w:t>
      </w:r>
      <w:r w:rsidRPr="009E5E84">
        <w:rPr>
          <w:rFonts w:ascii="Arial" w:hAnsi="Arial" w:cs="Arial"/>
        </w:rPr>
        <w:t xml:space="preserve">equests can be uploaded in either .csv or .xml file formats. Use the current version of the bulk upload template available on the </w:t>
      </w:r>
      <w:r w:rsidRPr="009E5E84">
        <w:rPr>
          <w:rStyle w:val="Strong"/>
          <w:rFonts w:ascii="Arial" w:hAnsi="Arial" w:cs="Arial"/>
        </w:rPr>
        <w:t>myplace</w:t>
      </w:r>
      <w:r w:rsidRPr="009E5E84">
        <w:rPr>
          <w:rFonts w:ascii="Arial" w:hAnsi="Arial" w:cs="Arial"/>
        </w:rPr>
        <w:t xml:space="preserve"> portal.</w:t>
      </w:r>
    </w:p>
    <w:p w14:paraId="56491647" w14:textId="755CDABE" w:rsidR="00C01EBC" w:rsidRPr="009E5E84" w:rsidRDefault="00C01EBC" w:rsidP="00C866B3">
      <w:pPr>
        <w:pStyle w:val="BodyText1"/>
        <w:rPr>
          <w:rFonts w:ascii="Arial" w:hAnsi="Arial" w:cs="Arial"/>
        </w:rPr>
      </w:pPr>
      <w:r w:rsidRPr="009E5E84">
        <w:rPr>
          <w:rFonts w:ascii="Arial" w:hAnsi="Arial" w:cs="Arial"/>
        </w:rPr>
        <w:t xml:space="preserve">Further details on how to do this </w:t>
      </w:r>
      <w:r w:rsidR="00AE4364" w:rsidRPr="009E5E84">
        <w:rPr>
          <w:rFonts w:ascii="Arial" w:hAnsi="Arial" w:cs="Arial"/>
        </w:rPr>
        <w:t>can</w:t>
      </w:r>
      <w:r w:rsidRPr="009E5E84">
        <w:rPr>
          <w:rFonts w:ascii="Arial" w:hAnsi="Arial" w:cs="Arial"/>
        </w:rPr>
        <w:t xml:space="preserve"> be found in the </w:t>
      </w:r>
      <w:r w:rsidR="00DC21C3" w:rsidRPr="009E5E84">
        <w:rPr>
          <w:rFonts w:ascii="Arial" w:hAnsi="Arial" w:cs="Arial"/>
        </w:rPr>
        <w:t xml:space="preserve">Bulk </w:t>
      </w:r>
      <w:r w:rsidR="002930E1" w:rsidRPr="009E5E84">
        <w:rPr>
          <w:rFonts w:ascii="Arial" w:hAnsi="Arial" w:cs="Arial"/>
        </w:rPr>
        <w:t>p</w:t>
      </w:r>
      <w:r w:rsidR="00DC21C3" w:rsidRPr="009E5E84">
        <w:rPr>
          <w:rFonts w:ascii="Arial" w:hAnsi="Arial" w:cs="Arial"/>
        </w:rPr>
        <w:t xml:space="preserve">ayment </w:t>
      </w:r>
      <w:r w:rsidR="002930E1" w:rsidRPr="009E5E84">
        <w:rPr>
          <w:rFonts w:ascii="Arial" w:hAnsi="Arial" w:cs="Arial"/>
        </w:rPr>
        <w:t>r</w:t>
      </w:r>
      <w:r w:rsidR="00DC21C3" w:rsidRPr="009E5E84">
        <w:rPr>
          <w:rFonts w:ascii="Arial" w:hAnsi="Arial" w:cs="Arial"/>
        </w:rPr>
        <w:t xml:space="preserve">equest instructions - </w:t>
      </w:r>
      <w:r w:rsidR="009E5E84">
        <w:rPr>
          <w:rFonts w:ascii="Arial" w:hAnsi="Arial" w:cs="Arial"/>
        </w:rPr>
        <w:t>step-by-step</w:t>
      </w:r>
      <w:r w:rsidR="00DC21C3" w:rsidRPr="009E5E84">
        <w:rPr>
          <w:rFonts w:ascii="Arial" w:hAnsi="Arial" w:cs="Arial"/>
        </w:rPr>
        <w:t xml:space="preserve"> guide in the </w:t>
      </w:r>
      <w:hyperlink r:id="rId159" w:history="1">
        <w:r w:rsidR="00DC21C3" w:rsidRPr="009E5E84">
          <w:rPr>
            <w:rStyle w:val="Hyperlink"/>
            <w:rFonts w:ascii="Arial" w:hAnsi="Arial" w:cs="Arial"/>
          </w:rPr>
          <w:t>Provider Toolkit</w:t>
        </w:r>
      </w:hyperlink>
      <w:r w:rsidR="002930E1" w:rsidRPr="009E5E84">
        <w:rPr>
          <w:rStyle w:val="Hyperlink"/>
          <w:rFonts w:ascii="Arial" w:hAnsi="Arial" w:cs="Arial"/>
        </w:rPr>
        <w:t>.</w:t>
      </w:r>
    </w:p>
    <w:p w14:paraId="4CE89568" w14:textId="77777777" w:rsidR="00C866B3" w:rsidRPr="009E5E84" w:rsidRDefault="00C866B3" w:rsidP="003B47A6">
      <w:pPr>
        <w:pStyle w:val="Heading3"/>
        <w:rPr>
          <w:rFonts w:ascii="Arial" w:hAnsi="Arial" w:cs="Arial"/>
        </w:rPr>
      </w:pPr>
      <w:bookmarkStart w:id="111" w:name="_Toc529344337"/>
      <w:r w:rsidRPr="009E5E84">
        <w:rPr>
          <w:rFonts w:ascii="Arial" w:hAnsi="Arial" w:cs="Arial"/>
        </w:rPr>
        <w:t xml:space="preserve">Payment </w:t>
      </w:r>
      <w:r w:rsidR="002930E1" w:rsidRPr="009E5E84">
        <w:rPr>
          <w:rFonts w:ascii="Arial" w:hAnsi="Arial" w:cs="Arial"/>
        </w:rPr>
        <w:t>s</w:t>
      </w:r>
      <w:r w:rsidRPr="009E5E84">
        <w:rPr>
          <w:rFonts w:ascii="Arial" w:hAnsi="Arial" w:cs="Arial"/>
        </w:rPr>
        <w:t>ummary</w:t>
      </w:r>
      <w:bookmarkEnd w:id="111"/>
    </w:p>
    <w:p w14:paraId="11B89B0A" w14:textId="77777777" w:rsidR="00C866B3" w:rsidRPr="009E5E84" w:rsidRDefault="00C866B3" w:rsidP="00C866B3">
      <w:pPr>
        <w:pStyle w:val="BodyText"/>
        <w:rPr>
          <w:rFonts w:ascii="Arial" w:hAnsi="Arial" w:cs="Arial"/>
        </w:rPr>
      </w:pPr>
      <w:r w:rsidRPr="009E5E84">
        <w:rPr>
          <w:rFonts w:ascii="Arial" w:hAnsi="Arial" w:cs="Arial"/>
        </w:rPr>
        <w:t xml:space="preserve">You can view a summary of the payment requests through </w:t>
      </w:r>
      <w:r w:rsidRPr="009E5E84">
        <w:rPr>
          <w:rFonts w:ascii="Arial" w:hAnsi="Arial" w:cs="Arial"/>
          <w:b/>
          <w:color w:val="6B2976"/>
        </w:rPr>
        <w:t>Payment Summary</w:t>
      </w:r>
      <w:r w:rsidRPr="009E5E84">
        <w:rPr>
          <w:rFonts w:ascii="Arial" w:hAnsi="Arial" w:cs="Arial"/>
        </w:rPr>
        <w:t>. The summary can be up to a 30 day period and includes cleared (received) payments, pending payments, rejected payments and bulk upload file payments.</w:t>
      </w:r>
    </w:p>
    <w:p w14:paraId="72208374" w14:textId="77777777" w:rsidR="00C866B3" w:rsidRPr="009E5E84" w:rsidRDefault="00C866B3" w:rsidP="00C866B3">
      <w:pPr>
        <w:pStyle w:val="BodyText"/>
        <w:rPr>
          <w:rFonts w:ascii="Arial" w:hAnsi="Arial" w:cs="Arial"/>
        </w:rPr>
      </w:pPr>
      <w:r w:rsidRPr="009E5E84">
        <w:rPr>
          <w:rFonts w:ascii="Arial" w:hAnsi="Arial" w:cs="Arial"/>
        </w:rPr>
        <w:t xml:space="preserve">Select </w:t>
      </w:r>
      <w:r w:rsidRPr="009E5E84">
        <w:rPr>
          <w:rStyle w:val="Strong"/>
          <w:rFonts w:ascii="Arial" w:hAnsi="Arial" w:cs="Arial"/>
        </w:rPr>
        <w:t>Payment Summary</w:t>
      </w:r>
      <w:r w:rsidRPr="009E5E84">
        <w:rPr>
          <w:rStyle w:val="Strong"/>
          <w:rFonts w:ascii="Arial" w:hAnsi="Arial" w:cs="Arial"/>
          <w:color w:val="auto"/>
        </w:rPr>
        <w:t xml:space="preserve"> </w:t>
      </w:r>
      <w:r w:rsidRPr="009E5E84">
        <w:rPr>
          <w:rFonts w:ascii="Arial" w:hAnsi="Arial" w:cs="Arial"/>
        </w:rPr>
        <w:t xml:space="preserve">on the </w:t>
      </w:r>
      <w:r w:rsidRPr="009E5E84">
        <w:rPr>
          <w:rStyle w:val="Strong"/>
          <w:rFonts w:ascii="Arial" w:hAnsi="Arial" w:cs="Arial"/>
        </w:rPr>
        <w:t>Payment Request</w:t>
      </w:r>
      <w:r w:rsidRPr="009E5E84">
        <w:rPr>
          <w:rFonts w:ascii="Arial" w:hAnsi="Arial" w:cs="Arial"/>
        </w:rPr>
        <w:t xml:space="preserve"> page.</w:t>
      </w:r>
    </w:p>
    <w:p w14:paraId="645FFB84" w14:textId="414F223C" w:rsidR="00C866B3" w:rsidRPr="009E5E84" w:rsidRDefault="00421E09" w:rsidP="003B47A6">
      <w:pPr>
        <w:pStyle w:val="BodyText"/>
        <w:rPr>
          <w:rFonts w:ascii="Arial" w:hAnsi="Arial" w:cs="Arial"/>
        </w:rPr>
      </w:pPr>
      <w:r w:rsidRPr="009E5E84">
        <w:rPr>
          <w:rFonts w:ascii="Arial" w:hAnsi="Arial" w:cs="Arial"/>
          <w:noProof/>
        </w:rPr>
        <w:drawing>
          <wp:inline distT="0" distB="0" distL="0" distR="0" wp14:anchorId="13E12BF2" wp14:editId="700F0622">
            <wp:extent cx="5739319" cy="2590352"/>
            <wp:effectExtent l="25400" t="25400" r="26670" b="26035"/>
            <wp:docPr id="293" name="Picture 293" descr="Screenshot for Payment Summary tile" title="Screenshot for Payment Summary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91a.jpg"/>
                    <pic:cNvPicPr/>
                  </pic:nvPicPr>
                  <pic:blipFill>
                    <a:blip r:embed="rId160">
                      <a:extLst>
                        <a:ext uri="{28A0092B-C50C-407E-A947-70E740481C1C}">
                          <a14:useLocalDpi xmlns:a14="http://schemas.microsoft.com/office/drawing/2010/main" val="0"/>
                        </a:ext>
                      </a:extLst>
                    </a:blip>
                    <a:stretch>
                      <a:fillRect/>
                    </a:stretch>
                  </pic:blipFill>
                  <pic:spPr>
                    <a:xfrm>
                      <a:off x="0" y="0"/>
                      <a:ext cx="5776409" cy="2607092"/>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140D2E4" w14:textId="77777777" w:rsidR="00C866B3" w:rsidRPr="009E5E84" w:rsidRDefault="00C866B3" w:rsidP="00DE7E25">
      <w:pPr>
        <w:pStyle w:val="Steps"/>
        <w:numPr>
          <w:ilvl w:val="0"/>
          <w:numId w:val="14"/>
        </w:numPr>
        <w:ind w:left="426" w:hanging="426"/>
        <w:rPr>
          <w:rFonts w:ascii="Arial" w:hAnsi="Arial" w:cs="Arial"/>
        </w:rPr>
      </w:pPr>
      <w:r w:rsidRPr="009E5E84">
        <w:rPr>
          <w:rFonts w:ascii="Arial" w:hAnsi="Arial" w:cs="Arial"/>
        </w:rPr>
        <w:t xml:space="preserve">Enter the </w:t>
      </w:r>
      <w:r w:rsidRPr="009E5E84">
        <w:rPr>
          <w:rStyle w:val="Strong"/>
          <w:rFonts w:ascii="Arial" w:hAnsi="Arial" w:cs="Arial"/>
        </w:rPr>
        <w:t>From Date</w:t>
      </w:r>
      <w:r w:rsidRPr="009E5E84">
        <w:rPr>
          <w:rFonts w:ascii="Arial" w:hAnsi="Arial" w:cs="Arial"/>
        </w:rPr>
        <w:t xml:space="preserve"> and </w:t>
      </w:r>
      <w:r w:rsidRPr="009E5E84">
        <w:rPr>
          <w:rStyle w:val="Strong"/>
          <w:rFonts w:ascii="Arial" w:hAnsi="Arial" w:cs="Arial"/>
        </w:rPr>
        <w:t>To Date</w:t>
      </w:r>
      <w:r w:rsidRPr="009E5E84">
        <w:rPr>
          <w:rFonts w:ascii="Arial" w:hAnsi="Arial" w:cs="Arial"/>
        </w:rPr>
        <w:t xml:space="preserve"> of the summary (up to a 30 day period).</w:t>
      </w:r>
    </w:p>
    <w:p w14:paraId="3EE749CC" w14:textId="7258B178" w:rsidR="00C866B3" w:rsidRPr="009E5E84" w:rsidRDefault="00C866B3" w:rsidP="00E67DA2">
      <w:pPr>
        <w:pStyle w:val="NDIANote"/>
        <w:ind w:hanging="141"/>
        <w:rPr>
          <w:rFonts w:ascii="Arial" w:hAnsi="Arial" w:cs="Arial"/>
        </w:rPr>
      </w:pPr>
      <w:r w:rsidRPr="009E5E84">
        <w:rPr>
          <w:rFonts w:ascii="Arial" w:hAnsi="Arial" w:cs="Arial"/>
          <w:b/>
        </w:rPr>
        <w:t>Note:</w:t>
      </w:r>
      <w:r w:rsidR="00303876" w:rsidRPr="009E5E84">
        <w:rPr>
          <w:rFonts w:ascii="Arial" w:hAnsi="Arial" w:cs="Arial"/>
        </w:rPr>
        <w:t xml:space="preserve"> </w:t>
      </w:r>
      <w:r w:rsidRPr="009E5E84">
        <w:rPr>
          <w:rFonts w:ascii="Arial" w:hAnsi="Arial" w:cs="Arial"/>
        </w:rPr>
        <w:t>This is the date that the payment was requested.</w:t>
      </w:r>
    </w:p>
    <w:p w14:paraId="4A06F033" w14:textId="5EE87B84" w:rsidR="00C866B3" w:rsidRPr="009E5E84" w:rsidRDefault="00C866B3" w:rsidP="00C866B3">
      <w:pPr>
        <w:pStyle w:val="BodyText1"/>
        <w:rPr>
          <w:rFonts w:ascii="Arial" w:hAnsi="Arial" w:cs="Arial"/>
        </w:rPr>
      </w:pPr>
    </w:p>
    <w:p w14:paraId="0DBFECE0" w14:textId="65577FA2" w:rsidR="00CF2A97" w:rsidRPr="009E5E84" w:rsidRDefault="00CF2A97" w:rsidP="00C866B3">
      <w:pPr>
        <w:pStyle w:val="BodyText1"/>
        <w:rPr>
          <w:rFonts w:ascii="Arial" w:hAnsi="Arial" w:cs="Arial"/>
        </w:rPr>
      </w:pPr>
      <w:r w:rsidRPr="009E5E84">
        <w:rPr>
          <w:rFonts w:ascii="Arial" w:hAnsi="Arial" w:cs="Arial"/>
          <w:noProof/>
          <w:lang w:eastAsia="en-AU"/>
        </w:rPr>
        <w:lastRenderedPageBreak/>
        <w:drawing>
          <wp:inline distT="0" distB="0" distL="0" distR="0" wp14:anchorId="68C86927" wp14:editId="007B4C1D">
            <wp:extent cx="5391752" cy="3284440"/>
            <wp:effectExtent l="25400" t="25400" r="19050" b="17780"/>
            <wp:docPr id="294" name="Picture 294" descr="Screenshot for Payment Summary details" title="Screenshot for Payment Summary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91b.jpg"/>
                    <pic:cNvPicPr/>
                  </pic:nvPicPr>
                  <pic:blipFill>
                    <a:blip r:embed="rId161">
                      <a:extLst>
                        <a:ext uri="{28A0092B-C50C-407E-A947-70E740481C1C}">
                          <a14:useLocalDpi xmlns:a14="http://schemas.microsoft.com/office/drawing/2010/main" val="0"/>
                        </a:ext>
                      </a:extLst>
                    </a:blip>
                    <a:stretch>
                      <a:fillRect/>
                    </a:stretch>
                  </pic:blipFill>
                  <pic:spPr>
                    <a:xfrm>
                      <a:off x="0" y="0"/>
                      <a:ext cx="5421903" cy="3302807"/>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06B01CFE" w14:textId="4F9D3A42" w:rsidR="00303876" w:rsidRPr="009E5E84" w:rsidRDefault="00C866B3" w:rsidP="00A823A0">
      <w:pPr>
        <w:pStyle w:val="Steps"/>
        <w:numPr>
          <w:ilvl w:val="0"/>
          <w:numId w:val="14"/>
        </w:numPr>
        <w:spacing w:before="0" w:after="0"/>
        <w:ind w:left="357" w:hanging="357"/>
        <w:rPr>
          <w:rFonts w:ascii="Arial" w:hAnsi="Arial" w:cs="Arial"/>
          <w:sz w:val="16"/>
          <w:szCs w:val="16"/>
        </w:rPr>
      </w:pPr>
      <w:r w:rsidRPr="009E5E84">
        <w:rPr>
          <w:rFonts w:ascii="Arial" w:hAnsi="Arial" w:cs="Arial"/>
        </w:rPr>
        <w:t xml:space="preserve">Select </w:t>
      </w:r>
      <w:r w:rsidRPr="009E5E84">
        <w:rPr>
          <w:rStyle w:val="Strong"/>
          <w:rFonts w:ascii="Arial" w:hAnsi="Arial" w:cs="Arial"/>
        </w:rPr>
        <w:t>Find Summary</w:t>
      </w:r>
      <w:r w:rsidRPr="009E5E84">
        <w:rPr>
          <w:rFonts w:ascii="Arial" w:hAnsi="Arial" w:cs="Arial"/>
          <w:sz w:val="16"/>
          <w:szCs w:val="16"/>
        </w:rPr>
        <w:t>.</w:t>
      </w:r>
    </w:p>
    <w:p w14:paraId="6E673B0B" w14:textId="31EBF221" w:rsidR="00303876" w:rsidRPr="009E5E84" w:rsidRDefault="00303876" w:rsidP="00A823A0">
      <w:pPr>
        <w:pStyle w:val="Steps"/>
        <w:numPr>
          <w:ilvl w:val="0"/>
          <w:numId w:val="14"/>
        </w:numPr>
        <w:spacing w:before="0" w:after="0"/>
        <w:ind w:left="357" w:hanging="357"/>
        <w:rPr>
          <w:rFonts w:ascii="Arial" w:hAnsi="Arial" w:cs="Arial"/>
        </w:rPr>
      </w:pPr>
      <w:r w:rsidRPr="009E5E84">
        <w:rPr>
          <w:rFonts w:ascii="Arial" w:hAnsi="Arial" w:cs="Arial"/>
        </w:rPr>
        <w:t>Select</w:t>
      </w:r>
      <w:r w:rsidRPr="009E5E84">
        <w:rPr>
          <w:rStyle w:val="Strong"/>
          <w:rFonts w:ascii="Arial" w:hAnsi="Arial" w:cs="Arial"/>
        </w:rPr>
        <w:t xml:space="preserve"> Open Section </w:t>
      </w:r>
      <w:r w:rsidR="002D24CC" w:rsidRPr="009E5E84">
        <w:rPr>
          <w:rFonts w:ascii="Arial" w:hAnsi="Arial" w:cs="Arial"/>
        </w:rPr>
        <w:t xml:space="preserve">to </w:t>
      </w:r>
      <w:r w:rsidRPr="009E5E84">
        <w:rPr>
          <w:rFonts w:ascii="Arial" w:hAnsi="Arial" w:cs="Arial"/>
        </w:rPr>
        <w:t>view the summary details.</w:t>
      </w:r>
    </w:p>
    <w:p w14:paraId="3E79117E" w14:textId="4F4BD61F" w:rsidR="00303876" w:rsidRPr="009E5E84" w:rsidRDefault="00A823A0" w:rsidP="00E67DA2">
      <w:pPr>
        <w:pStyle w:val="Steps"/>
        <w:numPr>
          <w:ilvl w:val="0"/>
          <w:numId w:val="0"/>
        </w:numPr>
        <w:rPr>
          <w:rFonts w:ascii="Arial" w:hAnsi="Arial" w:cs="Arial"/>
          <w:sz w:val="16"/>
          <w:szCs w:val="16"/>
        </w:rPr>
      </w:pPr>
      <w:r w:rsidRPr="009E5E84">
        <w:rPr>
          <w:rFonts w:ascii="Arial" w:hAnsi="Arial" w:cs="Arial"/>
          <w:noProof/>
          <w:sz w:val="16"/>
          <w:szCs w:val="16"/>
        </w:rPr>
        <w:drawing>
          <wp:inline distT="0" distB="0" distL="0" distR="0" wp14:anchorId="2B623456" wp14:editId="1551DF9E">
            <wp:extent cx="5347302" cy="4318256"/>
            <wp:effectExtent l="25400" t="25400" r="38100" b="25400"/>
            <wp:docPr id="295" name="Picture 295" descr="Screenshot for Payment Summary details" title="Screenshot for Payment Summary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92a.jpg"/>
                    <pic:cNvPicPr/>
                  </pic:nvPicPr>
                  <pic:blipFill rotWithShape="1">
                    <a:blip r:embed="rId162">
                      <a:extLst>
                        <a:ext uri="{28A0092B-C50C-407E-A947-70E740481C1C}">
                          <a14:useLocalDpi xmlns:a14="http://schemas.microsoft.com/office/drawing/2010/main" val="0"/>
                        </a:ext>
                      </a:extLst>
                    </a:blip>
                    <a:srcRect t="626"/>
                    <a:stretch/>
                  </pic:blipFill>
                  <pic:spPr bwMode="auto">
                    <a:xfrm>
                      <a:off x="0" y="0"/>
                      <a:ext cx="5405023" cy="4364869"/>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AD29A0E" w14:textId="58FA5627" w:rsidR="007001AE" w:rsidRPr="009E5E84" w:rsidRDefault="004C3FF7" w:rsidP="004B594C">
      <w:pPr>
        <w:pStyle w:val="BodyText"/>
        <w:rPr>
          <w:rFonts w:ascii="Arial" w:hAnsi="Arial" w:cs="Arial"/>
        </w:rPr>
      </w:pPr>
      <w:r w:rsidRPr="009E5E84">
        <w:rPr>
          <w:rFonts w:ascii="Arial" w:hAnsi="Arial" w:cs="Arial"/>
          <w:noProof/>
        </w:rPr>
        <w:lastRenderedPageBreak/>
        <w:drawing>
          <wp:inline distT="0" distB="0" distL="0" distR="0" wp14:anchorId="58B7C545" wp14:editId="10E49C2B">
            <wp:extent cx="5720080" cy="4742180"/>
            <wp:effectExtent l="0" t="0" r="0" b="7620"/>
            <wp:docPr id="23" name="Picture 23" descr="Screenshot for Payment Summary details" title="Screenshot for Payment Summary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5.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20080" cy="4742180"/>
                    </a:xfrm>
                    <a:prstGeom prst="rect">
                      <a:avLst/>
                    </a:prstGeom>
                    <a:noFill/>
                    <a:ln>
                      <a:noFill/>
                    </a:ln>
                  </pic:spPr>
                </pic:pic>
              </a:graphicData>
            </a:graphic>
          </wp:inline>
        </w:drawing>
      </w:r>
    </w:p>
    <w:p w14:paraId="05473148" w14:textId="77777777" w:rsidR="007001AE" w:rsidRPr="009E5E84" w:rsidRDefault="007001AE">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0DB57E6F" w14:textId="4B548A37" w:rsidR="00C866B3" w:rsidRPr="009E5E84" w:rsidRDefault="00C866B3" w:rsidP="00C1453F">
      <w:pPr>
        <w:pStyle w:val="Heading2"/>
        <w:rPr>
          <w:rFonts w:ascii="Arial" w:hAnsi="Arial" w:cs="Arial"/>
        </w:rPr>
      </w:pPr>
      <w:bookmarkStart w:id="112" w:name="_Toc529344338"/>
      <w:r w:rsidRPr="009E5E84">
        <w:rPr>
          <w:rFonts w:ascii="Arial" w:hAnsi="Arial" w:cs="Arial"/>
        </w:rPr>
        <w:lastRenderedPageBreak/>
        <w:t>Quotations</w:t>
      </w:r>
      <w:bookmarkEnd w:id="112"/>
    </w:p>
    <w:p w14:paraId="06C02D1D" w14:textId="04EFEBDE" w:rsidR="00C866B3" w:rsidRPr="009E5E84" w:rsidRDefault="00C866B3" w:rsidP="00C866B3">
      <w:pPr>
        <w:pStyle w:val="BodyText1"/>
        <w:rPr>
          <w:rFonts w:ascii="Arial" w:hAnsi="Arial" w:cs="Arial"/>
        </w:rPr>
      </w:pPr>
      <w:r w:rsidRPr="009E5E84">
        <w:rPr>
          <w:rFonts w:ascii="Arial" w:hAnsi="Arial" w:cs="Arial"/>
        </w:rPr>
        <w:t>This section allows you to view and respond to quotation requsts sent to your organisation</w:t>
      </w:r>
      <w:r w:rsidR="001135B5" w:rsidRPr="009E5E84">
        <w:rPr>
          <w:rFonts w:ascii="Arial" w:hAnsi="Arial" w:cs="Arial"/>
        </w:rPr>
        <w:t xml:space="preserve"> by the NDIA</w:t>
      </w:r>
      <w:r w:rsidRPr="009E5E84">
        <w:rPr>
          <w:rFonts w:ascii="Arial" w:hAnsi="Arial" w:cs="Arial"/>
        </w:rPr>
        <w:t>.</w:t>
      </w:r>
      <w:r w:rsidR="001135B5" w:rsidRPr="009E5E84">
        <w:rPr>
          <w:rFonts w:ascii="Arial" w:hAnsi="Arial" w:cs="Arial"/>
        </w:rPr>
        <w:t xml:space="preserve"> Quotations enable you to </w:t>
      </w:r>
      <w:r w:rsidR="00EB1604" w:rsidRPr="009E5E84">
        <w:rPr>
          <w:rFonts w:ascii="Arial" w:hAnsi="Arial" w:cs="Arial"/>
        </w:rPr>
        <w:t>submit</w:t>
      </w:r>
      <w:r w:rsidR="001135B5" w:rsidRPr="009E5E84">
        <w:rPr>
          <w:rFonts w:ascii="Arial" w:hAnsi="Arial" w:cs="Arial"/>
        </w:rPr>
        <w:t xml:space="preserve"> quotes to provide particular supports </w:t>
      </w:r>
      <w:r w:rsidR="00A830BE" w:rsidRPr="009E5E84">
        <w:rPr>
          <w:rFonts w:ascii="Arial" w:hAnsi="Arial" w:cs="Arial"/>
        </w:rPr>
        <w:t xml:space="preserve">(for example, assistive technology, home modifications and accommodation) </w:t>
      </w:r>
      <w:r w:rsidR="001135B5" w:rsidRPr="009E5E84">
        <w:rPr>
          <w:rFonts w:ascii="Arial" w:hAnsi="Arial" w:cs="Arial"/>
        </w:rPr>
        <w:t xml:space="preserve">on a </w:t>
      </w:r>
      <w:r w:rsidR="002930E1" w:rsidRPr="009E5E84">
        <w:rPr>
          <w:rFonts w:ascii="Arial" w:hAnsi="Arial" w:cs="Arial"/>
        </w:rPr>
        <w:t>p</w:t>
      </w:r>
      <w:r w:rsidR="001135B5" w:rsidRPr="009E5E84">
        <w:rPr>
          <w:rFonts w:ascii="Arial" w:hAnsi="Arial" w:cs="Arial"/>
        </w:rPr>
        <w:t>articipant’s plan.</w:t>
      </w:r>
    </w:p>
    <w:p w14:paraId="158F5B46" w14:textId="77777777" w:rsidR="001135B5" w:rsidRPr="009E5E84" w:rsidRDefault="001135B5" w:rsidP="000D1BED">
      <w:pPr>
        <w:pStyle w:val="NDIANote"/>
        <w:ind w:left="0"/>
        <w:rPr>
          <w:rFonts w:ascii="Arial" w:hAnsi="Arial" w:cs="Arial"/>
        </w:rPr>
      </w:pPr>
      <w:r w:rsidRPr="009E5E84">
        <w:rPr>
          <w:rFonts w:ascii="Arial" w:hAnsi="Arial" w:cs="Arial"/>
          <w:b/>
        </w:rPr>
        <w:t>Note:</w:t>
      </w:r>
      <w:r w:rsidR="00D33B48" w:rsidRPr="009E5E84">
        <w:rPr>
          <w:rFonts w:ascii="Arial" w:hAnsi="Arial" w:cs="Arial"/>
        </w:rPr>
        <w:tab/>
        <w:t>M</w:t>
      </w:r>
      <w:r w:rsidRPr="009E5E84">
        <w:rPr>
          <w:rFonts w:ascii="Arial" w:hAnsi="Arial" w:cs="Arial"/>
        </w:rPr>
        <w:t xml:space="preserve">any quotations are currently being managed outside the </w:t>
      </w:r>
      <w:r w:rsidR="00D33B48" w:rsidRPr="009E5E84">
        <w:rPr>
          <w:rFonts w:ascii="Arial" w:hAnsi="Arial" w:cs="Arial"/>
        </w:rPr>
        <w:t>portal</w:t>
      </w:r>
      <w:r w:rsidRPr="009E5E84">
        <w:rPr>
          <w:rFonts w:ascii="Arial" w:hAnsi="Arial" w:cs="Arial"/>
        </w:rPr>
        <w:t xml:space="preserve"> and entered into the system by the </w:t>
      </w:r>
      <w:r w:rsidR="00C33C3E" w:rsidRPr="009E5E84">
        <w:rPr>
          <w:rFonts w:ascii="Arial" w:hAnsi="Arial" w:cs="Arial"/>
        </w:rPr>
        <w:t>Agency</w:t>
      </w:r>
      <w:r w:rsidRPr="009E5E84">
        <w:rPr>
          <w:rFonts w:ascii="Arial" w:hAnsi="Arial" w:cs="Arial"/>
        </w:rPr>
        <w:t xml:space="preserve"> to manage system limitations</w:t>
      </w:r>
      <w:r w:rsidR="00D33B48" w:rsidRPr="009E5E84">
        <w:rPr>
          <w:rFonts w:ascii="Arial" w:hAnsi="Arial" w:cs="Arial"/>
        </w:rPr>
        <w:t>.</w:t>
      </w:r>
    </w:p>
    <w:p w14:paraId="37AD4693" w14:textId="77777777" w:rsidR="00C866B3" w:rsidRPr="009E5E84" w:rsidRDefault="00C866B3" w:rsidP="00822E6E">
      <w:pPr>
        <w:pStyle w:val="Steps"/>
        <w:numPr>
          <w:ilvl w:val="0"/>
          <w:numId w:val="21"/>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Quotations</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w:t>
      </w:r>
    </w:p>
    <w:p w14:paraId="0D794D72" w14:textId="50EB3194" w:rsidR="00C866B3" w:rsidRPr="009E5E84" w:rsidRDefault="00C866B3" w:rsidP="00E67DA2">
      <w:pPr>
        <w:pStyle w:val="NDIANote"/>
        <w:ind w:left="426"/>
        <w:rPr>
          <w:rFonts w:ascii="Arial" w:hAnsi="Arial" w:cs="Arial"/>
        </w:rPr>
      </w:pPr>
      <w:r w:rsidRPr="009E5E84">
        <w:rPr>
          <w:rFonts w:ascii="Arial" w:hAnsi="Arial" w:cs="Arial"/>
          <w:noProof/>
          <w:lang w:eastAsia="en-AU"/>
        </w:rPr>
        <w:drawing>
          <wp:inline distT="0" distB="0" distL="0" distR="0" wp14:anchorId="333CCEB4" wp14:editId="70F1801A">
            <wp:extent cx="274320" cy="274320"/>
            <wp:effectExtent l="0" t="0" r="5080" b="5080"/>
            <wp:docPr id="5659" name="Picture 5659" descr="Note icon" title="No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inline>
        </w:drawing>
      </w:r>
      <w:r w:rsidRPr="009E5E84">
        <w:rPr>
          <w:rFonts w:ascii="Arial" w:hAnsi="Arial" w:cs="Arial"/>
        </w:rPr>
        <w:t xml:space="preserve">When a </w:t>
      </w:r>
      <w:r w:rsidRPr="009E5E84">
        <w:rPr>
          <w:rFonts w:ascii="Arial" w:hAnsi="Arial" w:cs="Arial"/>
          <w:b/>
          <w:color w:val="6B2976"/>
        </w:rPr>
        <w:t>Quotation Request</w:t>
      </w:r>
      <w:r w:rsidRPr="009E5E84">
        <w:rPr>
          <w:rFonts w:ascii="Arial" w:hAnsi="Arial" w:cs="Arial"/>
          <w:color w:val="6B2976"/>
        </w:rPr>
        <w:t xml:space="preserve"> </w:t>
      </w:r>
      <w:r w:rsidRPr="009E5E84">
        <w:rPr>
          <w:rFonts w:ascii="Arial" w:hAnsi="Arial" w:cs="Arial"/>
        </w:rPr>
        <w:t>is received a banner, notification will appear on</w:t>
      </w:r>
      <w:r w:rsidR="00933D53" w:rsidRPr="009E5E84">
        <w:rPr>
          <w:rFonts w:ascii="Arial" w:hAnsi="Arial" w:cs="Arial"/>
        </w:rPr>
        <w:t xml:space="preserve"> the</w:t>
      </w:r>
      <w:r w:rsidRPr="009E5E84">
        <w:rPr>
          <w:rFonts w:ascii="Arial" w:hAnsi="Arial" w:cs="Arial"/>
        </w:rPr>
        <w:t xml:space="preserve"> tile.</w:t>
      </w:r>
    </w:p>
    <w:p w14:paraId="019CD24E" w14:textId="59636D62" w:rsidR="00C866B3" w:rsidRPr="009E5E84" w:rsidRDefault="00A823A0" w:rsidP="00933D53">
      <w:pPr>
        <w:pStyle w:val="BodyText1"/>
        <w:rPr>
          <w:rFonts w:ascii="Arial" w:hAnsi="Arial" w:cs="Arial"/>
        </w:rPr>
      </w:pPr>
      <w:r w:rsidRPr="009E5E84">
        <w:rPr>
          <w:rFonts w:ascii="Arial" w:hAnsi="Arial" w:cs="Arial"/>
          <w:noProof/>
          <w:lang w:eastAsia="en-AU"/>
        </w:rPr>
        <w:drawing>
          <wp:inline distT="0" distB="0" distL="0" distR="0" wp14:anchorId="31881FF5" wp14:editId="745EA8C2">
            <wp:extent cx="1090800" cy="1148400"/>
            <wp:effectExtent l="25400" t="25400" r="27305" b="20320"/>
            <wp:docPr id="296" name="Picture 296" descr="Screenshot of Quotation tile" title="Screenshot of Quotation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nips%20enhanced/8m.PNG"/>
                    <pic:cNvPicPr>
                      <a:picLocks noChangeAspect="1" noChangeArrowheads="1"/>
                    </pic:cNvPicPr>
                  </pic:nvPicPr>
                  <pic:blipFill rotWithShape="1">
                    <a:blip r:embed="rId34">
                      <a:extLst>
                        <a:ext uri="{28A0092B-C50C-407E-A947-70E740481C1C}">
                          <a14:useLocalDpi xmlns:a14="http://schemas.microsoft.com/office/drawing/2010/main" val="0"/>
                        </a:ext>
                      </a:extLst>
                    </a:blip>
                    <a:srcRect l="5272" t="2572" r="4478" b="5217"/>
                    <a:stretch/>
                  </pic:blipFill>
                  <pic:spPr bwMode="auto">
                    <a:xfrm>
                      <a:off x="0" y="0"/>
                      <a:ext cx="1090800" cy="114840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3C9D2D" w14:textId="77777777" w:rsidR="007123D4" w:rsidRPr="009E5E84" w:rsidRDefault="00C866B3" w:rsidP="00A823A0">
      <w:pPr>
        <w:pStyle w:val="Steps"/>
        <w:numPr>
          <w:ilvl w:val="0"/>
          <w:numId w:val="0"/>
        </w:numPr>
        <w:ind w:left="1080" w:hanging="360"/>
        <w:rPr>
          <w:rFonts w:ascii="Arial" w:hAnsi="Arial" w:cs="Arial"/>
        </w:rPr>
      </w:pPr>
      <w:r w:rsidRPr="009E5E84">
        <w:rPr>
          <w:rFonts w:ascii="Arial" w:hAnsi="Arial" w:cs="Arial"/>
        </w:rPr>
        <w:t xml:space="preserve">The </w:t>
      </w:r>
      <w:r w:rsidRPr="009E5E84">
        <w:rPr>
          <w:rStyle w:val="Strong"/>
          <w:rFonts w:ascii="Arial" w:hAnsi="Arial" w:cs="Arial"/>
        </w:rPr>
        <w:t>Quotations</w:t>
      </w:r>
      <w:r w:rsidRPr="009E5E84">
        <w:rPr>
          <w:rFonts w:ascii="Arial" w:hAnsi="Arial" w:cs="Arial"/>
        </w:rPr>
        <w:t xml:space="preserve"> page opens and your quotes will be displayed.</w:t>
      </w:r>
    </w:p>
    <w:p w14:paraId="10C41829" w14:textId="79628A9F" w:rsidR="00DA7AA5" w:rsidRPr="009E5E84" w:rsidRDefault="007123D4" w:rsidP="00DA7AA5">
      <w:pPr>
        <w:pStyle w:val="Steps"/>
        <w:numPr>
          <w:ilvl w:val="0"/>
          <w:numId w:val="0"/>
        </w:numPr>
        <w:ind w:left="720"/>
        <w:rPr>
          <w:rFonts w:ascii="Arial" w:hAnsi="Arial" w:cs="Arial"/>
        </w:rPr>
      </w:pPr>
      <w:r w:rsidRPr="009E5E84">
        <w:rPr>
          <w:rFonts w:ascii="Arial" w:hAnsi="Arial" w:cs="Arial"/>
        </w:rPr>
        <w:t xml:space="preserve">When the Agency requests a quote from you, it displays in </w:t>
      </w:r>
      <w:r w:rsidRPr="009E5E84">
        <w:rPr>
          <w:rFonts w:ascii="Arial" w:hAnsi="Arial" w:cs="Arial"/>
          <w:b/>
          <w:color w:val="6B2976"/>
        </w:rPr>
        <w:t>Quotations</w:t>
      </w:r>
      <w:r w:rsidRPr="009E5E84">
        <w:rPr>
          <w:rFonts w:ascii="Arial" w:hAnsi="Arial" w:cs="Arial"/>
        </w:rPr>
        <w:t xml:space="preserve"> with the status </w:t>
      </w:r>
      <w:r w:rsidRPr="009E5E84">
        <w:rPr>
          <w:rStyle w:val="Strong"/>
          <w:rFonts w:ascii="Arial" w:hAnsi="Arial" w:cs="Arial"/>
        </w:rPr>
        <w:t>Sent to Provider</w:t>
      </w:r>
      <w:r w:rsidRPr="009E5E84">
        <w:rPr>
          <w:rFonts w:ascii="Arial" w:hAnsi="Arial" w:cs="Arial"/>
        </w:rPr>
        <w:t>.</w:t>
      </w:r>
    </w:p>
    <w:p w14:paraId="26EBCD00" w14:textId="5D34F118" w:rsidR="00C866B3" w:rsidRPr="009E5E84" w:rsidRDefault="00DA7AA5" w:rsidP="00DE7E25">
      <w:pPr>
        <w:pStyle w:val="Steps"/>
        <w:numPr>
          <w:ilvl w:val="0"/>
          <w:numId w:val="13"/>
        </w:numPr>
        <w:rPr>
          <w:rFonts w:ascii="Arial" w:hAnsi="Arial" w:cs="Arial"/>
        </w:rPr>
      </w:pPr>
      <w:r w:rsidRPr="009E5E84">
        <w:rPr>
          <w:rFonts w:ascii="Arial" w:hAnsi="Arial" w:cs="Arial"/>
        </w:rPr>
        <w:t xml:space="preserve">To view details for a particular quote, select the </w:t>
      </w:r>
      <w:r w:rsidRPr="009E5E84">
        <w:rPr>
          <w:rStyle w:val="Strong"/>
          <w:rFonts w:ascii="Arial" w:hAnsi="Arial" w:cs="Arial"/>
        </w:rPr>
        <w:t>View Details</w:t>
      </w:r>
      <w:r w:rsidRPr="009E5E84">
        <w:rPr>
          <w:rFonts w:ascii="Arial" w:hAnsi="Arial" w:cs="Arial"/>
        </w:rPr>
        <w:t xml:space="preserve"> link under the </w:t>
      </w:r>
      <w:r w:rsidRPr="009E5E84">
        <w:rPr>
          <w:rStyle w:val="Strong"/>
          <w:rFonts w:ascii="Arial" w:hAnsi="Arial" w:cs="Arial"/>
        </w:rPr>
        <w:t>Actions</w:t>
      </w:r>
      <w:r w:rsidRPr="009E5E84">
        <w:rPr>
          <w:rFonts w:ascii="Arial" w:hAnsi="Arial" w:cs="Arial"/>
        </w:rPr>
        <w:t xml:space="preserve"> heading. The </w:t>
      </w:r>
      <w:r w:rsidRPr="009E5E84">
        <w:rPr>
          <w:rStyle w:val="Strong"/>
          <w:rFonts w:ascii="Arial" w:hAnsi="Arial" w:cs="Arial"/>
        </w:rPr>
        <w:t>Quote Type</w:t>
      </w:r>
      <w:r w:rsidRPr="009E5E84">
        <w:rPr>
          <w:rFonts w:ascii="Arial" w:hAnsi="Arial" w:cs="Arial"/>
        </w:rPr>
        <w:t xml:space="preserve"> is the support item.</w:t>
      </w:r>
    </w:p>
    <w:p w14:paraId="6CADD4C1" w14:textId="62E51C1D" w:rsidR="00D33B48" w:rsidRPr="009E5E84" w:rsidRDefault="00DA7AA5" w:rsidP="00C866B3">
      <w:pPr>
        <w:pStyle w:val="BodyText1"/>
        <w:rPr>
          <w:rFonts w:ascii="Arial" w:hAnsi="Arial" w:cs="Arial"/>
        </w:rPr>
      </w:pPr>
      <w:r w:rsidRPr="009E5E84">
        <w:rPr>
          <w:rFonts w:ascii="Arial" w:hAnsi="Arial" w:cs="Arial"/>
          <w:noProof/>
          <w:lang w:eastAsia="en-AU"/>
        </w:rPr>
        <w:drawing>
          <wp:inline distT="0" distB="0" distL="0" distR="0" wp14:anchorId="5E41B3F3" wp14:editId="1041942F">
            <wp:extent cx="5739319" cy="3242163"/>
            <wp:effectExtent l="25400" t="25400" r="26670" b="34925"/>
            <wp:docPr id="297" name="Picture 297" descr="Screenshot of Quotation details" title="Screenshot of Quot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93b.jpg"/>
                    <pic:cNvPicPr/>
                  </pic:nvPicPr>
                  <pic:blipFill>
                    <a:blip r:embed="rId164">
                      <a:extLst>
                        <a:ext uri="{28A0092B-C50C-407E-A947-70E740481C1C}">
                          <a14:useLocalDpi xmlns:a14="http://schemas.microsoft.com/office/drawing/2010/main" val="0"/>
                        </a:ext>
                      </a:extLst>
                    </a:blip>
                    <a:stretch>
                      <a:fillRect/>
                    </a:stretch>
                  </pic:blipFill>
                  <pic:spPr>
                    <a:xfrm>
                      <a:off x="0" y="0"/>
                      <a:ext cx="5751702" cy="324915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213E1E67" w14:textId="77777777" w:rsidR="00DA7AA5" w:rsidRPr="009E5E84" w:rsidRDefault="00DA7AA5" w:rsidP="00DA7AA5">
      <w:pPr>
        <w:pStyle w:val="BodyText1"/>
        <w:rPr>
          <w:rFonts w:ascii="Arial" w:hAnsi="Arial" w:cs="Arial"/>
        </w:rPr>
      </w:pPr>
      <w:r w:rsidRPr="009E5E84">
        <w:rPr>
          <w:rFonts w:ascii="Arial" w:hAnsi="Arial" w:cs="Arial"/>
        </w:rPr>
        <w:t xml:space="preserve">The </w:t>
      </w:r>
      <w:r w:rsidRPr="009E5E84">
        <w:rPr>
          <w:rStyle w:val="Strong"/>
          <w:rFonts w:ascii="Arial" w:hAnsi="Arial" w:cs="Arial"/>
        </w:rPr>
        <w:t>Quotation Details</w:t>
      </w:r>
      <w:r w:rsidRPr="009E5E84">
        <w:rPr>
          <w:rFonts w:ascii="Arial" w:hAnsi="Arial" w:cs="Arial"/>
        </w:rPr>
        <w:t xml:space="preserve"> screen displays.</w:t>
      </w:r>
    </w:p>
    <w:p w14:paraId="701F9957" w14:textId="77777777" w:rsidR="00DA7AA5" w:rsidRPr="009E5E84" w:rsidRDefault="00DA7AA5">
      <w:pPr>
        <w:spacing w:after="200" w:line="276" w:lineRule="auto"/>
        <w:rPr>
          <w:rFonts w:ascii="Arial" w:hAnsi="Arial" w:cs="Arial"/>
          <w:lang w:eastAsia="en-AU"/>
        </w:rPr>
      </w:pPr>
      <w:r w:rsidRPr="009E5E84">
        <w:rPr>
          <w:rFonts w:ascii="Arial" w:hAnsi="Arial" w:cs="Arial"/>
        </w:rPr>
        <w:br w:type="page"/>
      </w:r>
    </w:p>
    <w:p w14:paraId="763C69A0" w14:textId="074A81F7" w:rsidR="00DA7AA5" w:rsidRPr="009E5E84" w:rsidRDefault="00DA7AA5" w:rsidP="00DA7AA5">
      <w:pPr>
        <w:pStyle w:val="Steps"/>
        <w:numPr>
          <w:ilvl w:val="0"/>
          <w:numId w:val="0"/>
        </w:numPr>
        <w:ind w:left="360" w:hanging="360"/>
        <w:rPr>
          <w:rFonts w:ascii="Arial" w:hAnsi="Arial" w:cs="Arial"/>
        </w:rPr>
      </w:pPr>
      <w:r w:rsidRPr="009E5E84">
        <w:rPr>
          <w:rFonts w:ascii="Arial" w:hAnsi="Arial" w:cs="Arial"/>
        </w:rPr>
        <w:lastRenderedPageBreak/>
        <w:t xml:space="preserve">The table below explains what the different status criteria mean. </w:t>
      </w:r>
    </w:p>
    <w:tbl>
      <w:tblPr>
        <w:tblStyle w:val="LightShading-Accent4"/>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payment request status definitions"/>
      </w:tblPr>
      <w:tblGrid>
        <w:gridCol w:w="2830"/>
        <w:gridCol w:w="6804"/>
      </w:tblGrid>
      <w:tr w:rsidR="00D33B48" w:rsidRPr="009E5E84" w14:paraId="22A4B8B0" w14:textId="77777777" w:rsidTr="00DF50D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30" w:type="dxa"/>
          </w:tcPr>
          <w:p w14:paraId="04CBEE3F" w14:textId="77777777" w:rsidR="00D33B48" w:rsidRPr="009E5E84" w:rsidRDefault="00D33B48" w:rsidP="001742E7">
            <w:pPr>
              <w:pStyle w:val="NDIATableHeading"/>
              <w:rPr>
                <w:rFonts w:ascii="Arial" w:hAnsi="Arial" w:cs="Arial"/>
                <w:lang w:val="en-AU" w:eastAsia="en-US"/>
              </w:rPr>
            </w:pPr>
            <w:r w:rsidRPr="009E5E84">
              <w:rPr>
                <w:rFonts w:ascii="Arial" w:hAnsi="Arial" w:cs="Arial"/>
                <w:b/>
                <w:lang w:val="en-AU" w:eastAsia="en-US"/>
              </w:rPr>
              <w:t>Quotation Status</w:t>
            </w:r>
          </w:p>
        </w:tc>
        <w:tc>
          <w:tcPr>
            <w:tcW w:w="6804" w:type="dxa"/>
          </w:tcPr>
          <w:p w14:paraId="1E7FA9E0" w14:textId="77777777" w:rsidR="00D33B48" w:rsidRPr="009E5E84" w:rsidRDefault="00D33B48" w:rsidP="001742E7">
            <w:pPr>
              <w:pStyle w:val="NDIATableHeading"/>
              <w:cnfStyle w:val="100000000000" w:firstRow="1" w:lastRow="0" w:firstColumn="0" w:lastColumn="0" w:oddVBand="0" w:evenVBand="0" w:oddHBand="0" w:evenHBand="0" w:firstRowFirstColumn="0" w:firstRowLastColumn="0" w:lastRowFirstColumn="0" w:lastRowLastColumn="0"/>
              <w:rPr>
                <w:rFonts w:ascii="Arial" w:hAnsi="Arial" w:cs="Arial"/>
                <w:lang w:val="en-AU" w:eastAsia="en-US"/>
              </w:rPr>
            </w:pPr>
            <w:r w:rsidRPr="009E5E84">
              <w:rPr>
                <w:rFonts w:ascii="Arial" w:hAnsi="Arial" w:cs="Arial"/>
                <w:b/>
                <w:lang w:val="en-AU" w:eastAsia="en-US"/>
              </w:rPr>
              <w:t>Definition</w:t>
            </w:r>
          </w:p>
        </w:tc>
      </w:tr>
      <w:tr w:rsidR="00D33B48" w:rsidRPr="009E5E84" w14:paraId="6BCAE501" w14:textId="77777777" w:rsidTr="00DF50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244E0843" w14:textId="77777777" w:rsidR="00D33B48" w:rsidRPr="009E5E84" w:rsidRDefault="00D33B48" w:rsidP="001742E7">
            <w:pPr>
              <w:pStyle w:val="NDIATableText"/>
              <w:rPr>
                <w:rFonts w:ascii="Arial" w:hAnsi="Arial" w:cs="Arial"/>
                <w:b w:val="0"/>
                <w:lang w:val="en-AU" w:eastAsia="en-US"/>
              </w:rPr>
            </w:pPr>
            <w:r w:rsidRPr="009E5E84">
              <w:rPr>
                <w:rFonts w:ascii="Arial" w:hAnsi="Arial" w:cs="Arial"/>
                <w:bCs/>
                <w:lang w:val="en-AU" w:eastAsia="en-US"/>
              </w:rPr>
              <w:t xml:space="preserve">Sent to </w:t>
            </w:r>
            <w:r w:rsidR="002930E1" w:rsidRPr="009E5E84">
              <w:rPr>
                <w:rFonts w:ascii="Arial" w:hAnsi="Arial" w:cs="Arial"/>
                <w:bCs/>
                <w:lang w:val="en-AU" w:eastAsia="en-US"/>
              </w:rPr>
              <w:t>p</w:t>
            </w:r>
            <w:r w:rsidRPr="009E5E84">
              <w:rPr>
                <w:rFonts w:ascii="Arial" w:hAnsi="Arial" w:cs="Arial"/>
                <w:bCs/>
                <w:lang w:val="en-AU" w:eastAsia="en-US"/>
              </w:rPr>
              <w:t>rovider</w:t>
            </w:r>
          </w:p>
        </w:tc>
        <w:tc>
          <w:tcPr>
            <w:tcW w:w="6804" w:type="dxa"/>
            <w:shd w:val="clear" w:color="auto" w:fill="auto"/>
          </w:tcPr>
          <w:p w14:paraId="609FC163" w14:textId="77777777" w:rsidR="00D33B48" w:rsidRPr="009E5E84" w:rsidRDefault="00D33B48" w:rsidP="001742E7">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eastAsia="en-US"/>
              </w:rPr>
            </w:pPr>
            <w:r w:rsidRPr="009E5E84">
              <w:rPr>
                <w:rFonts w:ascii="Arial" w:hAnsi="Arial" w:cs="Arial"/>
                <w:lang w:val="en-AU" w:eastAsia="en-US"/>
              </w:rPr>
              <w:t xml:space="preserve">Quotation is awaiting response from the </w:t>
            </w:r>
            <w:r w:rsidR="002930E1" w:rsidRPr="009E5E84">
              <w:rPr>
                <w:rFonts w:ascii="Arial" w:hAnsi="Arial" w:cs="Arial"/>
                <w:lang w:val="en-AU" w:eastAsia="en-US"/>
              </w:rPr>
              <w:t>p</w:t>
            </w:r>
            <w:r w:rsidRPr="009E5E84">
              <w:rPr>
                <w:rFonts w:ascii="Arial" w:hAnsi="Arial" w:cs="Arial"/>
                <w:lang w:val="en-AU" w:eastAsia="en-US"/>
              </w:rPr>
              <w:t>rovider.</w:t>
            </w:r>
          </w:p>
        </w:tc>
      </w:tr>
      <w:tr w:rsidR="00D33B48" w:rsidRPr="009E5E84" w14:paraId="003A3CFE" w14:textId="77777777" w:rsidTr="00DF50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61C042BC" w14:textId="77777777" w:rsidR="00D33B48" w:rsidRPr="009E5E84" w:rsidRDefault="00D33B48" w:rsidP="001742E7">
            <w:pPr>
              <w:pStyle w:val="NDIATableText"/>
              <w:rPr>
                <w:rFonts w:ascii="Arial" w:hAnsi="Arial" w:cs="Arial"/>
                <w:bCs/>
                <w:lang w:val="en-AU" w:eastAsia="en-US"/>
              </w:rPr>
            </w:pPr>
            <w:r w:rsidRPr="009E5E84">
              <w:rPr>
                <w:rFonts w:ascii="Arial" w:hAnsi="Arial" w:cs="Arial"/>
                <w:bCs/>
                <w:lang w:val="en-AU" w:eastAsia="en-US"/>
              </w:rPr>
              <w:t xml:space="preserve">Response </w:t>
            </w:r>
            <w:r w:rsidR="000D1BED" w:rsidRPr="009E5E84">
              <w:rPr>
                <w:rFonts w:ascii="Arial" w:hAnsi="Arial" w:cs="Arial"/>
                <w:bCs/>
                <w:lang w:val="en-AU" w:eastAsia="en-US"/>
              </w:rPr>
              <w:t>Received</w:t>
            </w:r>
          </w:p>
        </w:tc>
        <w:tc>
          <w:tcPr>
            <w:tcW w:w="6804" w:type="dxa"/>
            <w:shd w:val="clear" w:color="auto" w:fill="auto"/>
          </w:tcPr>
          <w:p w14:paraId="27CD0B60" w14:textId="77777777" w:rsidR="00D33B48" w:rsidRPr="009E5E84" w:rsidRDefault="00D33B48" w:rsidP="001742E7">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eastAsia="en-US"/>
              </w:rPr>
            </w:pPr>
            <w:r w:rsidRPr="009E5E84">
              <w:rPr>
                <w:rFonts w:ascii="Arial" w:hAnsi="Arial" w:cs="Arial"/>
                <w:lang w:val="en-AU" w:eastAsia="en-US"/>
              </w:rPr>
              <w:t xml:space="preserve">The </w:t>
            </w:r>
            <w:r w:rsidR="002930E1" w:rsidRPr="009E5E84">
              <w:rPr>
                <w:rFonts w:ascii="Arial" w:hAnsi="Arial" w:cs="Arial"/>
                <w:lang w:val="en-AU" w:eastAsia="en-US"/>
              </w:rPr>
              <w:t>p</w:t>
            </w:r>
            <w:r w:rsidRPr="009E5E84">
              <w:rPr>
                <w:rFonts w:ascii="Arial" w:hAnsi="Arial" w:cs="Arial"/>
                <w:lang w:val="en-AU" w:eastAsia="en-US"/>
              </w:rPr>
              <w:t xml:space="preserve">rovider has submitted a </w:t>
            </w:r>
            <w:r w:rsidR="002930E1" w:rsidRPr="009E5E84">
              <w:rPr>
                <w:rFonts w:ascii="Arial" w:hAnsi="Arial" w:cs="Arial"/>
                <w:lang w:val="en-AU" w:eastAsia="en-US"/>
              </w:rPr>
              <w:t>q</w:t>
            </w:r>
            <w:r w:rsidRPr="009E5E84">
              <w:rPr>
                <w:rFonts w:ascii="Arial" w:hAnsi="Arial" w:cs="Arial"/>
                <w:lang w:val="en-AU" w:eastAsia="en-US"/>
              </w:rPr>
              <w:t xml:space="preserve">uotation to the </w:t>
            </w:r>
            <w:r w:rsidR="00C33C3E" w:rsidRPr="009E5E84">
              <w:rPr>
                <w:rFonts w:ascii="Arial" w:hAnsi="Arial" w:cs="Arial"/>
                <w:lang w:val="en-AU" w:eastAsia="en-US"/>
              </w:rPr>
              <w:t>Agency</w:t>
            </w:r>
            <w:r w:rsidRPr="009E5E84">
              <w:rPr>
                <w:rFonts w:ascii="Arial" w:hAnsi="Arial" w:cs="Arial"/>
                <w:lang w:val="en-AU" w:eastAsia="en-US"/>
              </w:rPr>
              <w:t>.</w:t>
            </w:r>
          </w:p>
        </w:tc>
      </w:tr>
      <w:tr w:rsidR="00D33B48" w:rsidRPr="009E5E84" w14:paraId="59DDC002" w14:textId="77777777" w:rsidTr="00DF50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55428AF4" w14:textId="77777777" w:rsidR="00D33B48" w:rsidRPr="009E5E84" w:rsidRDefault="00D33B48" w:rsidP="001742E7">
            <w:pPr>
              <w:pStyle w:val="NDIATableText"/>
              <w:rPr>
                <w:rFonts w:ascii="Arial" w:hAnsi="Arial" w:cs="Arial"/>
                <w:bCs/>
                <w:lang w:val="en-AU" w:eastAsia="en-US"/>
              </w:rPr>
            </w:pPr>
            <w:r w:rsidRPr="009E5E84">
              <w:rPr>
                <w:rFonts w:ascii="Arial" w:hAnsi="Arial" w:cs="Arial"/>
                <w:bCs/>
                <w:lang w:val="en-AU" w:eastAsia="en-US"/>
              </w:rPr>
              <w:t>Accepted</w:t>
            </w:r>
          </w:p>
        </w:tc>
        <w:tc>
          <w:tcPr>
            <w:tcW w:w="6804" w:type="dxa"/>
            <w:shd w:val="clear" w:color="auto" w:fill="auto"/>
          </w:tcPr>
          <w:p w14:paraId="74D992B2" w14:textId="77777777" w:rsidR="00D33B48" w:rsidRPr="009E5E84" w:rsidRDefault="00D33B48" w:rsidP="001742E7">
            <w:pPr>
              <w:pStyle w:val="NDIATableText"/>
              <w:cnfStyle w:val="000000100000" w:firstRow="0" w:lastRow="0" w:firstColumn="0" w:lastColumn="0" w:oddVBand="0" w:evenVBand="0" w:oddHBand="1" w:evenHBand="0" w:firstRowFirstColumn="0" w:firstRowLastColumn="0" w:lastRowFirstColumn="0" w:lastRowLastColumn="0"/>
              <w:rPr>
                <w:rFonts w:ascii="Arial" w:hAnsi="Arial" w:cs="Arial"/>
                <w:lang w:val="en-AU" w:eastAsia="en-US"/>
              </w:rPr>
            </w:pPr>
            <w:r w:rsidRPr="009E5E84">
              <w:rPr>
                <w:rFonts w:ascii="Arial" w:hAnsi="Arial" w:cs="Arial"/>
                <w:lang w:val="en-AU" w:eastAsia="en-US"/>
              </w:rPr>
              <w:t xml:space="preserve">The </w:t>
            </w:r>
            <w:r w:rsidR="00C33C3E" w:rsidRPr="009E5E84">
              <w:rPr>
                <w:rFonts w:ascii="Arial" w:hAnsi="Arial" w:cs="Arial"/>
                <w:lang w:val="en-AU" w:eastAsia="en-US"/>
              </w:rPr>
              <w:t>Agency</w:t>
            </w:r>
            <w:r w:rsidRPr="009E5E84">
              <w:rPr>
                <w:rFonts w:ascii="Arial" w:hAnsi="Arial" w:cs="Arial"/>
                <w:lang w:val="en-AU" w:eastAsia="en-US"/>
              </w:rPr>
              <w:t xml:space="preserve"> has accepted the </w:t>
            </w:r>
            <w:r w:rsidR="002930E1" w:rsidRPr="009E5E84">
              <w:rPr>
                <w:rFonts w:ascii="Arial" w:hAnsi="Arial" w:cs="Arial"/>
                <w:lang w:val="en-AU" w:eastAsia="en-US"/>
              </w:rPr>
              <w:t>q</w:t>
            </w:r>
            <w:r w:rsidRPr="009E5E84">
              <w:rPr>
                <w:rFonts w:ascii="Arial" w:hAnsi="Arial" w:cs="Arial"/>
                <w:lang w:val="en-AU" w:eastAsia="en-US"/>
              </w:rPr>
              <w:t xml:space="preserve">uotation from the </w:t>
            </w:r>
            <w:r w:rsidR="002930E1" w:rsidRPr="009E5E84">
              <w:rPr>
                <w:rFonts w:ascii="Arial" w:hAnsi="Arial" w:cs="Arial"/>
                <w:lang w:val="en-AU" w:eastAsia="en-US"/>
              </w:rPr>
              <w:t>p</w:t>
            </w:r>
            <w:r w:rsidRPr="009E5E84">
              <w:rPr>
                <w:rFonts w:ascii="Arial" w:hAnsi="Arial" w:cs="Arial"/>
                <w:lang w:val="en-AU" w:eastAsia="en-US"/>
              </w:rPr>
              <w:t>rovider.</w:t>
            </w:r>
          </w:p>
        </w:tc>
      </w:tr>
      <w:tr w:rsidR="00D33B48" w:rsidRPr="009E5E84" w14:paraId="6FFDE090" w14:textId="77777777" w:rsidTr="00DF50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2B1BE49E" w14:textId="77777777" w:rsidR="00D33B48" w:rsidRPr="009E5E84" w:rsidRDefault="00D33B48" w:rsidP="001742E7">
            <w:pPr>
              <w:pStyle w:val="NDIATableText"/>
              <w:rPr>
                <w:rFonts w:ascii="Arial" w:hAnsi="Arial" w:cs="Arial"/>
                <w:bCs/>
                <w:lang w:val="en-AU" w:eastAsia="en-US"/>
              </w:rPr>
            </w:pPr>
            <w:r w:rsidRPr="009E5E84">
              <w:rPr>
                <w:rFonts w:ascii="Arial" w:hAnsi="Arial" w:cs="Arial"/>
                <w:bCs/>
                <w:lang w:val="en-AU" w:eastAsia="en-US"/>
              </w:rPr>
              <w:t>Rejected</w:t>
            </w:r>
          </w:p>
        </w:tc>
        <w:tc>
          <w:tcPr>
            <w:tcW w:w="6804" w:type="dxa"/>
            <w:shd w:val="clear" w:color="auto" w:fill="auto"/>
          </w:tcPr>
          <w:p w14:paraId="681E5DB5" w14:textId="77777777" w:rsidR="00D33B48" w:rsidRPr="009E5E84" w:rsidRDefault="00D33B48" w:rsidP="001742E7">
            <w:pPr>
              <w:pStyle w:val="NDIATableText"/>
              <w:cnfStyle w:val="000000010000" w:firstRow="0" w:lastRow="0" w:firstColumn="0" w:lastColumn="0" w:oddVBand="0" w:evenVBand="0" w:oddHBand="0" w:evenHBand="1" w:firstRowFirstColumn="0" w:firstRowLastColumn="0" w:lastRowFirstColumn="0" w:lastRowLastColumn="0"/>
              <w:rPr>
                <w:rFonts w:ascii="Arial" w:hAnsi="Arial" w:cs="Arial"/>
                <w:lang w:val="en-AU" w:eastAsia="en-US"/>
              </w:rPr>
            </w:pPr>
            <w:r w:rsidRPr="009E5E84">
              <w:rPr>
                <w:rFonts w:ascii="Arial" w:hAnsi="Arial" w:cs="Arial"/>
                <w:lang w:val="en-AU" w:eastAsia="en-US"/>
              </w:rPr>
              <w:t xml:space="preserve">The </w:t>
            </w:r>
            <w:r w:rsidR="00C33C3E" w:rsidRPr="009E5E84">
              <w:rPr>
                <w:rFonts w:ascii="Arial" w:hAnsi="Arial" w:cs="Arial"/>
                <w:lang w:val="en-AU" w:eastAsia="en-US"/>
              </w:rPr>
              <w:t>Agency</w:t>
            </w:r>
            <w:r w:rsidRPr="009E5E84">
              <w:rPr>
                <w:rFonts w:ascii="Arial" w:hAnsi="Arial" w:cs="Arial"/>
                <w:lang w:val="en-AU" w:eastAsia="en-US"/>
              </w:rPr>
              <w:t xml:space="preserve"> has rejected the </w:t>
            </w:r>
            <w:r w:rsidR="002930E1" w:rsidRPr="009E5E84">
              <w:rPr>
                <w:rFonts w:ascii="Arial" w:hAnsi="Arial" w:cs="Arial"/>
                <w:lang w:val="en-AU" w:eastAsia="en-US"/>
              </w:rPr>
              <w:t>q</w:t>
            </w:r>
            <w:r w:rsidRPr="009E5E84">
              <w:rPr>
                <w:rFonts w:ascii="Arial" w:hAnsi="Arial" w:cs="Arial"/>
                <w:lang w:val="en-AU" w:eastAsia="en-US"/>
              </w:rPr>
              <w:t xml:space="preserve">uotation from the </w:t>
            </w:r>
            <w:r w:rsidR="002930E1" w:rsidRPr="009E5E84">
              <w:rPr>
                <w:rFonts w:ascii="Arial" w:hAnsi="Arial" w:cs="Arial"/>
                <w:lang w:val="en-AU" w:eastAsia="en-US"/>
              </w:rPr>
              <w:t>p</w:t>
            </w:r>
            <w:r w:rsidRPr="009E5E84">
              <w:rPr>
                <w:rFonts w:ascii="Arial" w:hAnsi="Arial" w:cs="Arial"/>
                <w:lang w:val="en-AU" w:eastAsia="en-US"/>
              </w:rPr>
              <w:t>rovider.</w:t>
            </w:r>
          </w:p>
        </w:tc>
      </w:tr>
    </w:tbl>
    <w:p w14:paraId="70B3D97D" w14:textId="77777777" w:rsidR="007123D4" w:rsidRPr="009E5E84" w:rsidRDefault="007123D4" w:rsidP="007123D4">
      <w:pPr>
        <w:pStyle w:val="BodyText1"/>
        <w:rPr>
          <w:rFonts w:ascii="Arial" w:hAnsi="Arial" w:cs="Arial"/>
        </w:rPr>
      </w:pPr>
    </w:p>
    <w:p w14:paraId="3EAB8C0B" w14:textId="77777777" w:rsidR="00C866B3" w:rsidRPr="009E5E84" w:rsidRDefault="00D33B48" w:rsidP="003B47A6">
      <w:pPr>
        <w:pStyle w:val="Heading3"/>
        <w:rPr>
          <w:rFonts w:ascii="Arial" w:hAnsi="Arial" w:cs="Arial"/>
        </w:rPr>
      </w:pPr>
      <w:bookmarkStart w:id="113" w:name="_Toc529344339"/>
      <w:r w:rsidRPr="009E5E84">
        <w:rPr>
          <w:rFonts w:ascii="Arial" w:hAnsi="Arial" w:cs="Arial"/>
        </w:rPr>
        <w:t xml:space="preserve">Respond to a </w:t>
      </w:r>
      <w:r w:rsidR="002930E1" w:rsidRPr="009E5E84">
        <w:rPr>
          <w:rFonts w:ascii="Arial" w:hAnsi="Arial" w:cs="Arial"/>
        </w:rPr>
        <w:t>r</w:t>
      </w:r>
      <w:r w:rsidRPr="009E5E84">
        <w:rPr>
          <w:rFonts w:ascii="Arial" w:hAnsi="Arial" w:cs="Arial"/>
        </w:rPr>
        <w:t xml:space="preserve">equest for </w:t>
      </w:r>
      <w:r w:rsidR="002930E1" w:rsidRPr="009E5E84">
        <w:rPr>
          <w:rFonts w:ascii="Arial" w:hAnsi="Arial" w:cs="Arial"/>
        </w:rPr>
        <w:t>q</w:t>
      </w:r>
      <w:r w:rsidRPr="009E5E84">
        <w:rPr>
          <w:rFonts w:ascii="Arial" w:hAnsi="Arial" w:cs="Arial"/>
        </w:rPr>
        <w:t>uotation</w:t>
      </w:r>
      <w:bookmarkEnd w:id="113"/>
    </w:p>
    <w:p w14:paraId="562850BF"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In the </w:t>
      </w:r>
      <w:r w:rsidRPr="009E5E84">
        <w:rPr>
          <w:rStyle w:val="Strong"/>
          <w:rFonts w:ascii="Arial" w:hAnsi="Arial" w:cs="Arial"/>
        </w:rPr>
        <w:t>Quotation Response</w:t>
      </w:r>
      <w:r w:rsidRPr="009E5E84">
        <w:rPr>
          <w:rFonts w:ascii="Arial" w:hAnsi="Arial" w:cs="Arial"/>
        </w:rPr>
        <w:t xml:space="preserve"> section, complete the fields:</w:t>
      </w:r>
    </w:p>
    <w:p w14:paraId="63AE858D"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Supply Details</w:t>
      </w:r>
      <w:r w:rsidRPr="009E5E84">
        <w:rPr>
          <w:rFonts w:ascii="Arial" w:hAnsi="Arial" w:cs="Arial"/>
        </w:rPr>
        <w:t xml:space="preserve">, enter </w:t>
      </w:r>
      <w:r w:rsidR="007123D4" w:rsidRPr="009E5E84">
        <w:rPr>
          <w:rFonts w:ascii="Arial" w:hAnsi="Arial" w:cs="Arial"/>
        </w:rPr>
        <w:t>all</w:t>
      </w:r>
      <w:r w:rsidRPr="009E5E84">
        <w:rPr>
          <w:rFonts w:ascii="Arial" w:hAnsi="Arial" w:cs="Arial"/>
        </w:rPr>
        <w:t xml:space="preserve"> relevant information about the supply of the item and/or service.</w:t>
      </w:r>
    </w:p>
    <w:p w14:paraId="39466E14"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Specifications</w:t>
      </w:r>
      <w:r w:rsidRPr="009E5E84">
        <w:rPr>
          <w:rFonts w:ascii="Arial" w:hAnsi="Arial" w:cs="Arial"/>
        </w:rPr>
        <w:t>, record the conditions of the quote.</w:t>
      </w:r>
    </w:p>
    <w:p w14:paraId="5DF9D8C5"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Inclusions</w:t>
      </w:r>
      <w:r w:rsidRPr="009E5E84">
        <w:rPr>
          <w:rFonts w:ascii="Arial" w:hAnsi="Arial" w:cs="Arial"/>
        </w:rPr>
        <w:t>, enter all items that are included in the quote.</w:t>
      </w:r>
    </w:p>
    <w:p w14:paraId="54FDDFCC"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Specific Exclusions</w:t>
      </w:r>
      <w:r w:rsidRPr="009E5E84">
        <w:rPr>
          <w:rFonts w:ascii="Arial" w:hAnsi="Arial" w:cs="Arial"/>
        </w:rPr>
        <w:t>, record any items that are excluded in the quote.</w:t>
      </w:r>
    </w:p>
    <w:p w14:paraId="2A7F73F8"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Price per Unit</w:t>
      </w:r>
      <w:r w:rsidRPr="009E5E84">
        <w:rPr>
          <w:rFonts w:ascii="Arial" w:hAnsi="Arial" w:cs="Arial"/>
        </w:rPr>
        <w:t xml:space="preserve">, enter the total price of the quote </w:t>
      </w:r>
      <w:r w:rsidR="007123D4" w:rsidRPr="009E5E84">
        <w:rPr>
          <w:rFonts w:ascii="Arial" w:hAnsi="Arial" w:cs="Arial"/>
        </w:rPr>
        <w:t xml:space="preserve">per unit </w:t>
      </w:r>
      <w:r w:rsidRPr="009E5E84">
        <w:rPr>
          <w:rFonts w:ascii="Arial" w:hAnsi="Arial" w:cs="Arial"/>
        </w:rPr>
        <w:t>(excluding GST).</w:t>
      </w:r>
    </w:p>
    <w:p w14:paraId="7690C948" w14:textId="77777777" w:rsidR="00C866B3" w:rsidRPr="009E5E84" w:rsidRDefault="00C866B3" w:rsidP="00AE510F">
      <w:pPr>
        <w:pStyle w:val="NDIABulletlvl10"/>
        <w:numPr>
          <w:ilvl w:val="0"/>
          <w:numId w:val="66"/>
        </w:numPr>
        <w:rPr>
          <w:rFonts w:ascii="Arial" w:hAnsi="Arial" w:cs="Arial"/>
        </w:rPr>
      </w:pPr>
      <w:r w:rsidRPr="009E5E84">
        <w:rPr>
          <w:rFonts w:ascii="Arial" w:hAnsi="Arial" w:cs="Arial"/>
        </w:rPr>
        <w:t xml:space="preserve">At </w:t>
      </w:r>
      <w:r w:rsidRPr="009E5E84">
        <w:rPr>
          <w:rStyle w:val="Strong"/>
          <w:rFonts w:ascii="Arial" w:hAnsi="Arial" w:cs="Arial"/>
        </w:rPr>
        <w:t>GST per Unit</w:t>
      </w:r>
      <w:r w:rsidRPr="009E5E84">
        <w:rPr>
          <w:rFonts w:ascii="Arial" w:hAnsi="Arial" w:cs="Arial"/>
        </w:rPr>
        <w:t>, record the GST amount.</w:t>
      </w:r>
    </w:p>
    <w:p w14:paraId="2B86C758" w14:textId="77777777" w:rsidR="00C866B3" w:rsidRPr="009E5E84" w:rsidRDefault="00C866B3" w:rsidP="00AE510F">
      <w:pPr>
        <w:pStyle w:val="NDIABulletlvl10"/>
        <w:numPr>
          <w:ilvl w:val="0"/>
          <w:numId w:val="66"/>
        </w:numPr>
        <w:rPr>
          <w:rFonts w:ascii="Arial" w:hAnsi="Arial" w:cs="Arial"/>
          <w:color w:val="000000" w:themeColor="text1"/>
        </w:rPr>
      </w:pPr>
      <w:r w:rsidRPr="009E5E84">
        <w:rPr>
          <w:rFonts w:ascii="Arial" w:hAnsi="Arial" w:cs="Arial"/>
        </w:rPr>
        <w:t xml:space="preserve">At </w:t>
      </w:r>
      <w:r w:rsidRPr="009E5E84">
        <w:rPr>
          <w:rStyle w:val="Strong"/>
          <w:rFonts w:ascii="Arial" w:hAnsi="Arial" w:cs="Arial"/>
        </w:rPr>
        <w:t>Terms of Quote</w:t>
      </w:r>
      <w:r w:rsidRPr="009E5E84">
        <w:rPr>
          <w:rFonts w:ascii="Arial" w:hAnsi="Arial" w:cs="Arial"/>
        </w:rPr>
        <w:t>,</w:t>
      </w:r>
      <w:r w:rsidR="007123D4" w:rsidRPr="009E5E84">
        <w:rPr>
          <w:rFonts w:ascii="Arial" w:hAnsi="Arial" w:cs="Arial"/>
        </w:rPr>
        <w:t xml:space="preserve"> select from the drop down list (number of days for which the quote is valid)</w:t>
      </w:r>
    </w:p>
    <w:p w14:paraId="59BDA2DA" w14:textId="67B8ACF0" w:rsidR="00C866B3" w:rsidRPr="009E5E84" w:rsidRDefault="00C866B3" w:rsidP="00C866B3">
      <w:pPr>
        <w:pStyle w:val="BodyText1"/>
        <w:rPr>
          <w:rFonts w:ascii="Arial" w:hAnsi="Arial" w:cs="Arial"/>
        </w:rPr>
      </w:pPr>
    </w:p>
    <w:p w14:paraId="016D6D5D" w14:textId="160C3738" w:rsidR="00E402EA" w:rsidRPr="009E5E84" w:rsidRDefault="00E402EA">
      <w:pPr>
        <w:spacing w:after="200" w:line="276" w:lineRule="auto"/>
        <w:rPr>
          <w:rFonts w:ascii="Arial" w:eastAsia="MS Mincho" w:hAnsi="Arial" w:cs="Arial"/>
          <w:spacing w:val="-2"/>
        </w:rPr>
      </w:pPr>
      <w:r w:rsidRPr="009E5E84">
        <w:rPr>
          <w:rFonts w:ascii="Arial" w:hAnsi="Arial" w:cs="Arial"/>
        </w:rPr>
        <w:br w:type="page"/>
      </w:r>
    </w:p>
    <w:p w14:paraId="281FADC8" w14:textId="2B4388E7" w:rsidR="00E402EA" w:rsidRPr="009E5E84" w:rsidRDefault="00E402EA" w:rsidP="00C866B3">
      <w:pPr>
        <w:pStyle w:val="Steps"/>
        <w:numPr>
          <w:ilvl w:val="0"/>
          <w:numId w:val="13"/>
        </w:numPr>
        <w:rPr>
          <w:rFonts w:ascii="Arial" w:hAnsi="Arial" w:cs="Arial"/>
        </w:rPr>
      </w:pPr>
      <w:r w:rsidRPr="009E5E84">
        <w:rPr>
          <w:rFonts w:ascii="Arial" w:hAnsi="Arial" w:cs="Arial"/>
        </w:rPr>
        <w:lastRenderedPageBreak/>
        <w:t xml:space="preserve">Once all information has been entered, check that the </w:t>
      </w:r>
      <w:r w:rsidRPr="009E5E84">
        <w:rPr>
          <w:rStyle w:val="Strong"/>
          <w:rFonts w:ascii="Arial" w:hAnsi="Arial" w:cs="Arial"/>
        </w:rPr>
        <w:t>Quotation Amount Summary</w:t>
      </w:r>
      <w:r w:rsidRPr="009E5E84">
        <w:rPr>
          <w:rFonts w:ascii="Arial" w:hAnsi="Arial" w:cs="Arial"/>
        </w:rPr>
        <w:t xml:space="preserve"> is correct and select </w:t>
      </w:r>
      <w:r w:rsidRPr="009E5E84">
        <w:rPr>
          <w:rStyle w:val="Strong"/>
          <w:rFonts w:ascii="Arial" w:hAnsi="Arial" w:cs="Arial"/>
        </w:rPr>
        <w:t>Submit</w:t>
      </w:r>
      <w:r w:rsidRPr="009E5E84">
        <w:rPr>
          <w:rFonts w:ascii="Arial" w:hAnsi="Arial" w:cs="Arial"/>
        </w:rPr>
        <w:t xml:space="preserve">. </w:t>
      </w:r>
    </w:p>
    <w:p w14:paraId="625A8A27" w14:textId="79B4572E" w:rsidR="00E402EA" w:rsidRPr="009E5E84" w:rsidRDefault="00E402EA" w:rsidP="00C866B3">
      <w:pPr>
        <w:pStyle w:val="BodyText1"/>
        <w:rPr>
          <w:rFonts w:ascii="Arial" w:hAnsi="Arial" w:cs="Arial"/>
        </w:rPr>
      </w:pPr>
      <w:r w:rsidRPr="009E5E84">
        <w:rPr>
          <w:rFonts w:ascii="Arial" w:hAnsi="Arial" w:cs="Arial"/>
          <w:noProof/>
          <w:lang w:eastAsia="en-AU"/>
        </w:rPr>
        <w:drawing>
          <wp:inline distT="0" distB="0" distL="0" distR="0" wp14:anchorId="16818250" wp14:editId="086873A6">
            <wp:extent cx="5731510" cy="6801485"/>
            <wp:effectExtent l="25400" t="25400" r="34290" b="31115"/>
            <wp:docPr id="299" name="Picture 299" descr="Screenshot of Quotation details" title="Screenshot of Quot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95a.jpg"/>
                    <pic:cNvPicPr/>
                  </pic:nvPicPr>
                  <pic:blipFill>
                    <a:blip r:embed="rId165">
                      <a:extLst>
                        <a:ext uri="{28A0092B-C50C-407E-A947-70E740481C1C}">
                          <a14:useLocalDpi xmlns:a14="http://schemas.microsoft.com/office/drawing/2010/main" val="0"/>
                        </a:ext>
                      </a:extLst>
                    </a:blip>
                    <a:stretch>
                      <a:fillRect/>
                    </a:stretch>
                  </pic:blipFill>
                  <pic:spPr>
                    <a:xfrm>
                      <a:off x="0" y="0"/>
                      <a:ext cx="5731510" cy="6801485"/>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8438FE3" w14:textId="77777777" w:rsidR="000A6753" w:rsidRPr="009E5E84" w:rsidRDefault="000A6753">
      <w:pPr>
        <w:spacing w:after="200" w:line="276" w:lineRule="auto"/>
        <w:rPr>
          <w:rFonts w:ascii="Arial" w:eastAsia="MS Mincho" w:hAnsi="Arial" w:cs="Arial"/>
          <w:spacing w:val="-2"/>
        </w:rPr>
      </w:pPr>
      <w:r w:rsidRPr="009E5E84">
        <w:rPr>
          <w:rFonts w:ascii="Arial" w:hAnsi="Arial" w:cs="Arial"/>
        </w:rPr>
        <w:br w:type="page"/>
      </w:r>
    </w:p>
    <w:p w14:paraId="0FCB39D8" w14:textId="34298798" w:rsidR="00C866B3" w:rsidRPr="009E5E84" w:rsidRDefault="00C866B3" w:rsidP="00C866B3">
      <w:pPr>
        <w:pStyle w:val="BodyText1"/>
        <w:rPr>
          <w:rFonts w:ascii="Arial" w:hAnsi="Arial" w:cs="Arial"/>
        </w:rPr>
      </w:pPr>
      <w:r w:rsidRPr="009E5E84">
        <w:rPr>
          <w:rFonts w:ascii="Arial" w:hAnsi="Arial" w:cs="Arial"/>
        </w:rPr>
        <w:lastRenderedPageBreak/>
        <w:t>A success message displays.</w:t>
      </w:r>
    </w:p>
    <w:p w14:paraId="0276C201" w14:textId="6F0EF9BD" w:rsidR="008825C6" w:rsidRPr="009E5E84" w:rsidRDefault="008825C6" w:rsidP="00E67DA2">
      <w:pPr>
        <w:pStyle w:val="Steps"/>
        <w:numPr>
          <w:ilvl w:val="0"/>
          <w:numId w:val="3"/>
        </w:numPr>
        <w:ind w:left="567" w:hanging="567"/>
        <w:rPr>
          <w:rFonts w:ascii="Arial" w:hAnsi="Arial" w:cs="Arial"/>
        </w:rPr>
      </w:pPr>
      <w:r w:rsidRPr="009E5E84">
        <w:rPr>
          <w:rFonts w:ascii="Arial" w:hAnsi="Arial" w:cs="Arial"/>
        </w:rPr>
        <w:t xml:space="preserve">Select </w:t>
      </w:r>
      <w:r w:rsidRPr="009E5E84">
        <w:rPr>
          <w:rStyle w:val="Strong"/>
          <w:rFonts w:ascii="Arial" w:hAnsi="Arial" w:cs="Arial"/>
        </w:rPr>
        <w:t>Back</w:t>
      </w:r>
      <w:r w:rsidRPr="009E5E84">
        <w:rPr>
          <w:rFonts w:ascii="Arial" w:hAnsi="Arial" w:cs="Arial"/>
        </w:rPr>
        <w:t>.</w:t>
      </w:r>
      <w:r w:rsidR="00E402EA" w:rsidRPr="009E5E84">
        <w:rPr>
          <w:rFonts w:ascii="Arial" w:hAnsi="Arial" w:cs="Arial"/>
          <w:noProof/>
          <w:lang w:val="en-GB" w:eastAsia="en-GB"/>
        </w:rPr>
        <w:t xml:space="preserve"> </w:t>
      </w:r>
    </w:p>
    <w:p w14:paraId="2C8FC312" w14:textId="5FC1F6F2" w:rsidR="006954E7" w:rsidRPr="009E5E84" w:rsidRDefault="003819CB" w:rsidP="00C866B3">
      <w:pPr>
        <w:pStyle w:val="BodyText1"/>
        <w:rPr>
          <w:rFonts w:ascii="Arial" w:hAnsi="Arial" w:cs="Arial"/>
        </w:rPr>
      </w:pPr>
      <w:r w:rsidRPr="009E5E84">
        <w:rPr>
          <w:rFonts w:ascii="Arial" w:hAnsi="Arial" w:cs="Arial"/>
          <w:noProof/>
          <w:lang w:eastAsia="en-AU"/>
        </w:rPr>
        <w:drawing>
          <wp:inline distT="0" distB="0" distL="0" distR="0" wp14:anchorId="2F2B8ABD" wp14:editId="41903F77">
            <wp:extent cx="5749047" cy="7387768"/>
            <wp:effectExtent l="25400" t="25400" r="17145" b="29210"/>
            <wp:docPr id="301" name="Picture 301" descr="Screenshot of Quotations details" title="Screenshot of Quotation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96a.jpg"/>
                    <pic:cNvPicPr/>
                  </pic:nvPicPr>
                  <pic:blipFill>
                    <a:blip r:embed="rId166">
                      <a:extLst>
                        <a:ext uri="{28A0092B-C50C-407E-A947-70E740481C1C}">
                          <a14:useLocalDpi xmlns:a14="http://schemas.microsoft.com/office/drawing/2010/main" val="0"/>
                        </a:ext>
                      </a:extLst>
                    </a:blip>
                    <a:stretch>
                      <a:fillRect/>
                    </a:stretch>
                  </pic:blipFill>
                  <pic:spPr>
                    <a:xfrm>
                      <a:off x="0" y="0"/>
                      <a:ext cx="5768151" cy="741231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2BC330C3" w14:textId="77777777" w:rsidR="000A6753" w:rsidRPr="009E5E84" w:rsidRDefault="000A6753">
      <w:pPr>
        <w:spacing w:after="200" w:line="276" w:lineRule="auto"/>
        <w:rPr>
          <w:rFonts w:ascii="Arial" w:eastAsia="MS Mincho" w:hAnsi="Arial" w:cs="Arial"/>
          <w:spacing w:val="-2"/>
        </w:rPr>
      </w:pPr>
      <w:r w:rsidRPr="009E5E84">
        <w:rPr>
          <w:rFonts w:ascii="Arial" w:hAnsi="Arial" w:cs="Arial"/>
        </w:rPr>
        <w:br w:type="page"/>
      </w:r>
    </w:p>
    <w:p w14:paraId="42930A36" w14:textId="12F3BDC0" w:rsidR="00C866B3" w:rsidRPr="009E5E84" w:rsidRDefault="00C866B3" w:rsidP="00C866B3">
      <w:pPr>
        <w:pStyle w:val="BodyText1"/>
        <w:rPr>
          <w:rFonts w:ascii="Arial" w:hAnsi="Arial" w:cs="Arial"/>
        </w:rPr>
      </w:pPr>
      <w:r w:rsidRPr="009E5E84">
        <w:rPr>
          <w:rFonts w:ascii="Arial" w:hAnsi="Arial" w:cs="Arial"/>
        </w:rPr>
        <w:lastRenderedPageBreak/>
        <w:t xml:space="preserve">The status of the quote </w:t>
      </w:r>
      <w:r w:rsidR="006954E7" w:rsidRPr="009E5E84">
        <w:rPr>
          <w:rFonts w:ascii="Arial" w:hAnsi="Arial" w:cs="Arial"/>
        </w:rPr>
        <w:t xml:space="preserve">changes to </w:t>
      </w:r>
      <w:r w:rsidRPr="009E5E84">
        <w:rPr>
          <w:rStyle w:val="Strong"/>
          <w:rFonts w:ascii="Arial" w:hAnsi="Arial" w:cs="Arial"/>
        </w:rPr>
        <w:t>Response Received</w:t>
      </w:r>
      <w:r w:rsidRPr="009E5E84">
        <w:rPr>
          <w:rFonts w:ascii="Arial" w:hAnsi="Arial" w:cs="Arial"/>
        </w:rPr>
        <w:t>.</w:t>
      </w:r>
    </w:p>
    <w:p w14:paraId="1DFB97A8" w14:textId="22F9096E" w:rsidR="00C866B3" w:rsidRPr="009E5E84" w:rsidRDefault="00583192" w:rsidP="00C866B3">
      <w:pPr>
        <w:pStyle w:val="BodyText1"/>
        <w:rPr>
          <w:rFonts w:ascii="Arial" w:hAnsi="Arial" w:cs="Arial"/>
        </w:rPr>
      </w:pPr>
      <w:r w:rsidRPr="009E5E84">
        <w:rPr>
          <w:rFonts w:ascii="Arial" w:hAnsi="Arial" w:cs="Arial"/>
          <w:noProof/>
          <w:lang w:eastAsia="en-AU"/>
        </w:rPr>
        <w:drawing>
          <wp:inline distT="0" distB="0" distL="0" distR="0" wp14:anchorId="46EB7676" wp14:editId="2D6FA7B3">
            <wp:extent cx="5737124" cy="1439694"/>
            <wp:effectExtent l="25400" t="25400" r="29210" b="33655"/>
            <wp:docPr id="304" name="Picture 304" descr="Screenshot of Quotations" title="Screenshot of Quo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97a.jpg"/>
                    <pic:cNvPicPr/>
                  </pic:nvPicPr>
                  <pic:blipFill>
                    <a:blip r:embed="rId167">
                      <a:extLst>
                        <a:ext uri="{28A0092B-C50C-407E-A947-70E740481C1C}">
                          <a14:useLocalDpi xmlns:a14="http://schemas.microsoft.com/office/drawing/2010/main" val="0"/>
                        </a:ext>
                      </a:extLst>
                    </a:blip>
                    <a:stretch>
                      <a:fillRect/>
                    </a:stretch>
                  </pic:blipFill>
                  <pic:spPr>
                    <a:xfrm>
                      <a:off x="0" y="0"/>
                      <a:ext cx="5762786" cy="1446134"/>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57F5B9EF" w14:textId="77777777" w:rsidR="00C866B3" w:rsidRPr="009E5E84" w:rsidRDefault="00C866B3" w:rsidP="00C866B3">
      <w:pPr>
        <w:pStyle w:val="BodyText1"/>
        <w:rPr>
          <w:rFonts w:ascii="Arial" w:hAnsi="Arial" w:cs="Arial"/>
        </w:rPr>
      </w:pPr>
      <w:r w:rsidRPr="009E5E84">
        <w:rPr>
          <w:rFonts w:ascii="Arial" w:hAnsi="Arial" w:cs="Arial"/>
        </w:rPr>
        <w:t xml:space="preserve">If the Agency </w:t>
      </w:r>
      <w:r w:rsidR="007123D4" w:rsidRPr="009E5E84">
        <w:rPr>
          <w:rFonts w:ascii="Arial" w:hAnsi="Arial" w:cs="Arial"/>
        </w:rPr>
        <w:t>approves</w:t>
      </w:r>
      <w:r w:rsidRPr="009E5E84">
        <w:rPr>
          <w:rFonts w:ascii="Arial" w:hAnsi="Arial" w:cs="Arial"/>
        </w:rPr>
        <w:t xml:space="preserve"> your quote, a service booking is automatically created for you and the </w:t>
      </w:r>
      <w:r w:rsidR="002930E1" w:rsidRPr="009E5E84">
        <w:rPr>
          <w:rFonts w:ascii="Arial" w:hAnsi="Arial" w:cs="Arial"/>
        </w:rPr>
        <w:t>p</w:t>
      </w:r>
      <w:r w:rsidRPr="009E5E84">
        <w:rPr>
          <w:rFonts w:ascii="Arial" w:hAnsi="Arial" w:cs="Arial"/>
        </w:rPr>
        <w:t xml:space="preserve">articipant. You will also receive a message in your </w:t>
      </w:r>
      <w:r w:rsidRPr="009E5E84">
        <w:rPr>
          <w:rFonts w:ascii="Arial" w:hAnsi="Arial" w:cs="Arial"/>
          <w:b/>
          <w:color w:val="6B2976"/>
        </w:rPr>
        <w:t>Inbox</w:t>
      </w:r>
      <w:r w:rsidRPr="009E5E84">
        <w:rPr>
          <w:rFonts w:ascii="Arial" w:hAnsi="Arial" w:cs="Arial"/>
        </w:rPr>
        <w:t xml:space="preserve"> informing you that the service booking has been created. The status of the quote changes to </w:t>
      </w:r>
      <w:r w:rsidR="002930E1" w:rsidRPr="009E5E84">
        <w:rPr>
          <w:rStyle w:val="Strong"/>
          <w:rFonts w:ascii="Arial" w:hAnsi="Arial" w:cs="Arial"/>
          <w:b w:val="0"/>
          <w:bCs w:val="0"/>
          <w:color w:val="auto"/>
        </w:rPr>
        <w:t>a</w:t>
      </w:r>
      <w:r w:rsidRPr="009E5E84">
        <w:rPr>
          <w:rStyle w:val="Strong"/>
          <w:rFonts w:ascii="Arial" w:hAnsi="Arial" w:cs="Arial"/>
          <w:b w:val="0"/>
          <w:bCs w:val="0"/>
          <w:color w:val="auto"/>
        </w:rPr>
        <w:t>pproved</w:t>
      </w:r>
      <w:r w:rsidRPr="009E5E84">
        <w:rPr>
          <w:rFonts w:ascii="Arial" w:hAnsi="Arial" w:cs="Arial"/>
        </w:rPr>
        <w:t xml:space="preserve">. </w:t>
      </w:r>
    </w:p>
    <w:p w14:paraId="08EADE9E" w14:textId="77777777" w:rsidR="00C866B3" w:rsidRPr="009E5E84" w:rsidRDefault="00C866B3" w:rsidP="00C866B3">
      <w:pPr>
        <w:pStyle w:val="BodyText1"/>
        <w:rPr>
          <w:rFonts w:ascii="Arial" w:hAnsi="Arial" w:cs="Arial"/>
        </w:rPr>
      </w:pPr>
      <w:r w:rsidRPr="009E5E84">
        <w:rPr>
          <w:rFonts w:ascii="Arial" w:hAnsi="Arial" w:cs="Arial"/>
        </w:rPr>
        <w:t xml:space="preserve">You will receive a message in your </w:t>
      </w:r>
      <w:r w:rsidRPr="009E5E84">
        <w:rPr>
          <w:rFonts w:ascii="Arial" w:hAnsi="Arial" w:cs="Arial"/>
          <w:b/>
          <w:color w:val="6B2976"/>
        </w:rPr>
        <w:t>Inbox</w:t>
      </w:r>
      <w:r w:rsidRPr="009E5E84">
        <w:rPr>
          <w:rFonts w:ascii="Arial" w:hAnsi="Arial" w:cs="Arial"/>
        </w:rPr>
        <w:t xml:space="preserve"> if the quote has been rejected by the Agency. </w:t>
      </w:r>
    </w:p>
    <w:p w14:paraId="356B103E" w14:textId="77777777" w:rsidR="007123D4" w:rsidRPr="009E5E84" w:rsidRDefault="007123D4" w:rsidP="000D1BED">
      <w:pPr>
        <w:pStyle w:val="NDIANote"/>
        <w:ind w:left="0"/>
        <w:rPr>
          <w:rFonts w:ascii="Arial" w:hAnsi="Arial" w:cs="Arial"/>
        </w:rPr>
      </w:pPr>
      <w:r w:rsidRPr="009E5E84">
        <w:rPr>
          <w:rFonts w:ascii="Arial" w:hAnsi="Arial" w:cs="Arial"/>
          <w:b/>
        </w:rPr>
        <w:t>Note:</w:t>
      </w:r>
      <w:r w:rsidRPr="009E5E84">
        <w:rPr>
          <w:rFonts w:ascii="Arial" w:hAnsi="Arial" w:cs="Arial"/>
        </w:rPr>
        <w:tab/>
        <w:t xml:space="preserve">The system does not enable you to update and resubmit a revised quote. Where negotiation is required, please contact the </w:t>
      </w:r>
      <w:r w:rsidR="009B143D" w:rsidRPr="009E5E84">
        <w:rPr>
          <w:rFonts w:ascii="Arial" w:hAnsi="Arial" w:cs="Arial"/>
        </w:rPr>
        <w:t>your local NDIA office</w:t>
      </w:r>
      <w:r w:rsidRPr="009E5E84">
        <w:rPr>
          <w:rFonts w:ascii="Arial" w:hAnsi="Arial" w:cs="Arial"/>
        </w:rPr>
        <w:t xml:space="preserve"> prior to submitting your quote.</w:t>
      </w:r>
    </w:p>
    <w:p w14:paraId="67A72BFD" w14:textId="77777777" w:rsidR="00360D2C" w:rsidRPr="009E5E84" w:rsidRDefault="00360D2C" w:rsidP="003B47A6">
      <w:pPr>
        <w:pStyle w:val="Heading3"/>
        <w:rPr>
          <w:rFonts w:ascii="Arial" w:hAnsi="Arial" w:cs="Arial"/>
        </w:rPr>
      </w:pPr>
    </w:p>
    <w:p w14:paraId="675AE0E1" w14:textId="77777777" w:rsidR="00C866B3" w:rsidRPr="009E5E84" w:rsidRDefault="00C866B3" w:rsidP="003B47A6">
      <w:pPr>
        <w:pStyle w:val="Heading3"/>
        <w:rPr>
          <w:rFonts w:ascii="Arial" w:hAnsi="Arial" w:cs="Arial"/>
        </w:rPr>
      </w:pPr>
      <w:bookmarkStart w:id="114" w:name="_Toc529344340"/>
      <w:r w:rsidRPr="009E5E84">
        <w:rPr>
          <w:rFonts w:ascii="Arial" w:hAnsi="Arial" w:cs="Arial"/>
        </w:rPr>
        <w:t xml:space="preserve">View a </w:t>
      </w:r>
      <w:r w:rsidR="002930E1" w:rsidRPr="009E5E84">
        <w:rPr>
          <w:rFonts w:ascii="Arial" w:hAnsi="Arial" w:cs="Arial"/>
        </w:rPr>
        <w:t>q</w:t>
      </w:r>
      <w:r w:rsidRPr="009E5E84">
        <w:rPr>
          <w:rFonts w:ascii="Arial" w:hAnsi="Arial" w:cs="Arial"/>
        </w:rPr>
        <w:t>uote</w:t>
      </w:r>
      <w:bookmarkEnd w:id="114"/>
    </w:p>
    <w:p w14:paraId="24720715" w14:textId="77777777" w:rsidR="00C866B3" w:rsidRPr="009E5E84" w:rsidRDefault="00C866B3" w:rsidP="00C866B3">
      <w:pPr>
        <w:pStyle w:val="BodyText1"/>
        <w:rPr>
          <w:rFonts w:ascii="Arial" w:hAnsi="Arial" w:cs="Arial"/>
        </w:rPr>
      </w:pPr>
      <w:r w:rsidRPr="009E5E84">
        <w:rPr>
          <w:rFonts w:ascii="Arial" w:hAnsi="Arial" w:cs="Arial"/>
        </w:rPr>
        <w:t xml:space="preserve">To view details for a particular quote, select the </w:t>
      </w:r>
      <w:r w:rsidRPr="009E5E84">
        <w:rPr>
          <w:rStyle w:val="Strong"/>
          <w:rFonts w:ascii="Arial" w:hAnsi="Arial" w:cs="Arial"/>
        </w:rPr>
        <w:t>View Details</w:t>
      </w:r>
      <w:r w:rsidRPr="009E5E84">
        <w:rPr>
          <w:rFonts w:ascii="Arial" w:hAnsi="Arial" w:cs="Arial"/>
        </w:rPr>
        <w:t xml:space="preserve"> link under the </w:t>
      </w:r>
      <w:r w:rsidRPr="009E5E84">
        <w:rPr>
          <w:rStyle w:val="Strong"/>
          <w:rFonts w:ascii="Arial" w:hAnsi="Arial" w:cs="Arial"/>
        </w:rPr>
        <w:t>Actions</w:t>
      </w:r>
      <w:r w:rsidRPr="009E5E84">
        <w:rPr>
          <w:rFonts w:ascii="Arial" w:hAnsi="Arial" w:cs="Arial"/>
        </w:rPr>
        <w:t xml:space="preserve"> heading. Once you have sent through your quote, the Agency will accept or reject the quote.</w:t>
      </w:r>
    </w:p>
    <w:p w14:paraId="45868752" w14:textId="77777777" w:rsidR="00C866B3" w:rsidRPr="009E5E84" w:rsidRDefault="00C866B3" w:rsidP="00DE7E25">
      <w:pPr>
        <w:pStyle w:val="Steps"/>
        <w:numPr>
          <w:ilvl w:val="0"/>
          <w:numId w:val="17"/>
        </w:numPr>
        <w:ind w:left="426" w:hanging="426"/>
        <w:rPr>
          <w:rFonts w:ascii="Arial" w:hAnsi="Arial" w:cs="Arial"/>
        </w:rPr>
      </w:pPr>
      <w:r w:rsidRPr="009E5E84">
        <w:rPr>
          <w:rFonts w:ascii="Arial" w:hAnsi="Arial" w:cs="Arial"/>
        </w:rPr>
        <w:t xml:space="preserve">To view a quote, select the </w:t>
      </w:r>
      <w:r w:rsidRPr="009E5E84">
        <w:rPr>
          <w:rStyle w:val="Strong"/>
          <w:rFonts w:ascii="Arial" w:hAnsi="Arial" w:cs="Arial"/>
        </w:rPr>
        <w:t>View Details</w:t>
      </w:r>
      <w:r w:rsidRPr="009E5E84">
        <w:rPr>
          <w:rFonts w:ascii="Arial" w:hAnsi="Arial" w:cs="Arial"/>
        </w:rPr>
        <w:t xml:space="preserve"> hyperlink from the listing. The quote details screen display. </w:t>
      </w:r>
    </w:p>
    <w:p w14:paraId="550234B2" w14:textId="77777777" w:rsidR="008825C6" w:rsidRPr="009E5E84" w:rsidRDefault="00C866B3" w:rsidP="00DE7E25">
      <w:pPr>
        <w:pStyle w:val="Steps"/>
        <w:numPr>
          <w:ilvl w:val="0"/>
          <w:numId w:val="17"/>
        </w:numPr>
        <w:ind w:left="426" w:hanging="426"/>
        <w:rPr>
          <w:rFonts w:ascii="Arial" w:hAnsi="Arial" w:cs="Arial"/>
        </w:rPr>
      </w:pPr>
      <w:r w:rsidRPr="009E5E84">
        <w:rPr>
          <w:rFonts w:ascii="Arial" w:hAnsi="Arial" w:cs="Arial"/>
        </w:rPr>
        <w:t xml:space="preserve">To return to the previous page, </w:t>
      </w:r>
    </w:p>
    <w:p w14:paraId="50AC7DAF" w14:textId="77777777" w:rsidR="00C866B3" w:rsidRPr="009E5E84" w:rsidRDefault="008825C6" w:rsidP="00DE7E25">
      <w:pPr>
        <w:pStyle w:val="Steps"/>
        <w:numPr>
          <w:ilvl w:val="0"/>
          <w:numId w:val="17"/>
        </w:numPr>
        <w:ind w:left="426" w:hanging="426"/>
        <w:rPr>
          <w:rFonts w:ascii="Arial" w:hAnsi="Arial" w:cs="Arial"/>
        </w:rPr>
      </w:pPr>
      <w:r w:rsidRPr="009E5E84">
        <w:rPr>
          <w:rFonts w:ascii="Arial" w:hAnsi="Arial" w:cs="Arial"/>
        </w:rPr>
        <w:t>S</w:t>
      </w:r>
      <w:r w:rsidR="00C866B3" w:rsidRPr="009E5E84">
        <w:rPr>
          <w:rFonts w:ascii="Arial" w:hAnsi="Arial" w:cs="Arial"/>
        </w:rPr>
        <w:t xml:space="preserve">elect </w:t>
      </w:r>
      <w:r w:rsidR="00C866B3" w:rsidRPr="009E5E84">
        <w:rPr>
          <w:rStyle w:val="Strong"/>
          <w:rFonts w:ascii="Arial" w:hAnsi="Arial" w:cs="Arial"/>
        </w:rPr>
        <w:t>Back</w:t>
      </w:r>
      <w:r w:rsidR="00C866B3" w:rsidRPr="009E5E84">
        <w:rPr>
          <w:rFonts w:ascii="Arial" w:hAnsi="Arial" w:cs="Arial"/>
        </w:rPr>
        <w:t>.</w:t>
      </w:r>
    </w:p>
    <w:p w14:paraId="045E876F" w14:textId="5BF3D745" w:rsidR="008825C6" w:rsidRPr="009E5E84" w:rsidRDefault="0064527A" w:rsidP="003B47A6">
      <w:pPr>
        <w:pStyle w:val="BodyText"/>
        <w:rPr>
          <w:rFonts w:ascii="Arial" w:hAnsi="Arial" w:cs="Arial"/>
        </w:rPr>
      </w:pPr>
      <w:r w:rsidRPr="009E5E84">
        <w:rPr>
          <w:rFonts w:ascii="Arial" w:hAnsi="Arial" w:cs="Arial"/>
          <w:noProof/>
        </w:rPr>
        <w:lastRenderedPageBreak/>
        <w:drawing>
          <wp:inline distT="0" distB="0" distL="0" distR="0" wp14:anchorId="34966169" wp14:editId="732D5DC7">
            <wp:extent cx="5749047" cy="6961127"/>
            <wp:effectExtent l="25400" t="25400" r="17145" b="24130"/>
            <wp:docPr id="303" name="Picture 303" descr="Screenshot of Quotations details" title="Screenshot of Quotation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98a.jpg"/>
                    <pic:cNvPicPr/>
                  </pic:nvPicPr>
                  <pic:blipFill>
                    <a:blip r:embed="rId168">
                      <a:extLst>
                        <a:ext uri="{28A0092B-C50C-407E-A947-70E740481C1C}">
                          <a14:useLocalDpi xmlns:a14="http://schemas.microsoft.com/office/drawing/2010/main" val="0"/>
                        </a:ext>
                      </a:extLst>
                    </a:blip>
                    <a:stretch>
                      <a:fillRect/>
                    </a:stretch>
                  </pic:blipFill>
                  <pic:spPr>
                    <a:xfrm>
                      <a:off x="0" y="0"/>
                      <a:ext cx="5764072" cy="6979320"/>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D634C07" w14:textId="7493CD0D" w:rsidR="00C866B3" w:rsidRPr="009E5E84" w:rsidRDefault="00C866B3" w:rsidP="00360D2C">
      <w:pPr>
        <w:pStyle w:val="NDIANote"/>
        <w:spacing w:before="0" w:after="0"/>
        <w:ind w:left="0"/>
        <w:rPr>
          <w:rFonts w:ascii="Arial" w:eastAsiaTheme="minorHAnsi" w:hAnsi="Arial" w:cs="Arial"/>
        </w:rPr>
      </w:pPr>
      <w:r w:rsidRPr="009E5E84">
        <w:rPr>
          <w:rFonts w:ascii="Arial" w:hAnsi="Arial" w:cs="Arial"/>
          <w:b/>
        </w:rPr>
        <w:t>Note</w:t>
      </w:r>
      <w:r w:rsidR="00360D2C" w:rsidRPr="009E5E84">
        <w:rPr>
          <w:rFonts w:ascii="Arial" w:hAnsi="Arial" w:cs="Arial"/>
        </w:rPr>
        <w:t xml:space="preserve">: </w:t>
      </w:r>
      <w:r w:rsidRPr="009E5E84">
        <w:rPr>
          <w:rFonts w:ascii="Arial" w:hAnsi="Arial" w:cs="Arial"/>
        </w:rPr>
        <w:t>For plans</w:t>
      </w:r>
      <w:r w:rsidR="009B143D" w:rsidRPr="009E5E84">
        <w:rPr>
          <w:rFonts w:ascii="Arial" w:hAnsi="Arial" w:cs="Arial"/>
        </w:rPr>
        <w:t xml:space="preserve"> migrated from the NDIS trial </w:t>
      </w:r>
      <w:r w:rsidRPr="009E5E84">
        <w:rPr>
          <w:rFonts w:ascii="Arial" w:hAnsi="Arial" w:cs="Arial"/>
        </w:rPr>
        <w:t>only</w:t>
      </w:r>
      <w:r w:rsidR="009B143D" w:rsidRPr="009E5E84">
        <w:rPr>
          <w:rFonts w:ascii="Arial" w:hAnsi="Arial" w:cs="Arial"/>
        </w:rPr>
        <w:t>,</w:t>
      </w:r>
      <w:r w:rsidRPr="009E5E84">
        <w:rPr>
          <w:rFonts w:ascii="Arial" w:hAnsi="Arial" w:cs="Arial"/>
        </w:rPr>
        <w:t xml:space="preserve"> there has been a temporary change to the </w:t>
      </w:r>
      <w:r w:rsidRPr="009E5E84">
        <w:rPr>
          <w:rFonts w:ascii="Arial" w:hAnsi="Arial" w:cs="Arial"/>
          <w:b/>
          <w:color w:val="6B2976"/>
        </w:rPr>
        <w:t>myplace</w:t>
      </w:r>
      <w:r w:rsidRPr="009E5E84">
        <w:rPr>
          <w:rFonts w:ascii="Arial" w:hAnsi="Arial" w:cs="Arial"/>
        </w:rPr>
        <w:t xml:space="preserve"> </w:t>
      </w:r>
      <w:r w:rsidR="002930E1" w:rsidRPr="009E5E84">
        <w:rPr>
          <w:rFonts w:ascii="Arial" w:hAnsi="Arial" w:cs="Arial"/>
        </w:rPr>
        <w:t>p</w:t>
      </w:r>
      <w:r w:rsidRPr="009E5E84">
        <w:rPr>
          <w:rFonts w:ascii="Arial" w:hAnsi="Arial" w:cs="Arial"/>
        </w:rPr>
        <w:t xml:space="preserve">rovider </w:t>
      </w:r>
      <w:r w:rsidR="002930E1" w:rsidRPr="009E5E84">
        <w:rPr>
          <w:rFonts w:ascii="Arial" w:hAnsi="Arial" w:cs="Arial"/>
        </w:rPr>
        <w:t>p</w:t>
      </w:r>
      <w:r w:rsidRPr="009E5E84">
        <w:rPr>
          <w:rFonts w:ascii="Arial" w:hAnsi="Arial" w:cs="Arial"/>
        </w:rPr>
        <w:t xml:space="preserve">ortal to bypass the quotation process. This has been implemented to allow payment requests to successfully be processed. </w:t>
      </w:r>
    </w:p>
    <w:p w14:paraId="2568877B" w14:textId="77777777" w:rsidR="00C866B3" w:rsidRPr="009E5E84" w:rsidRDefault="00C866B3" w:rsidP="00360D2C">
      <w:pPr>
        <w:pStyle w:val="NDIANote"/>
        <w:spacing w:before="0" w:after="0"/>
        <w:ind w:left="0"/>
        <w:rPr>
          <w:rFonts w:ascii="Arial" w:hAnsi="Arial" w:cs="Arial"/>
        </w:rPr>
      </w:pPr>
      <w:r w:rsidRPr="009E5E84">
        <w:rPr>
          <w:rFonts w:ascii="Arial" w:hAnsi="Arial" w:cs="Arial"/>
        </w:rPr>
        <w:t>Provider needs to claim at the category level (not line item level).</w:t>
      </w:r>
    </w:p>
    <w:p w14:paraId="3622327B" w14:textId="77777777" w:rsidR="00C866B3" w:rsidRPr="009E5E84" w:rsidRDefault="00C866B3" w:rsidP="00360D2C">
      <w:pPr>
        <w:pStyle w:val="NDIANote"/>
        <w:spacing w:before="0" w:after="0"/>
        <w:ind w:left="0"/>
        <w:rPr>
          <w:rFonts w:ascii="Arial" w:hAnsi="Arial" w:cs="Arial"/>
        </w:rPr>
      </w:pPr>
      <w:r w:rsidRPr="009E5E84">
        <w:rPr>
          <w:rFonts w:ascii="Arial" w:hAnsi="Arial" w:cs="Arial"/>
        </w:rPr>
        <w:t xml:space="preserve">Bulk </w:t>
      </w:r>
      <w:r w:rsidR="002930E1" w:rsidRPr="009E5E84">
        <w:rPr>
          <w:rFonts w:ascii="Arial" w:hAnsi="Arial" w:cs="Arial"/>
        </w:rPr>
        <w:t>u</w:t>
      </w:r>
      <w:r w:rsidRPr="009E5E84">
        <w:rPr>
          <w:rFonts w:ascii="Arial" w:hAnsi="Arial" w:cs="Arial"/>
        </w:rPr>
        <w:t>pload – the service booking will automatically be created for the payment request.</w:t>
      </w:r>
    </w:p>
    <w:p w14:paraId="261FA54E" w14:textId="73D95539" w:rsidR="00C866B3" w:rsidRPr="009E5E84" w:rsidRDefault="00C866B3" w:rsidP="00360D2C">
      <w:pPr>
        <w:pStyle w:val="NDIANote"/>
        <w:spacing w:before="0" w:after="0"/>
        <w:ind w:left="0"/>
        <w:rPr>
          <w:rFonts w:ascii="Arial" w:hAnsi="Arial" w:cs="Arial"/>
        </w:rPr>
      </w:pPr>
      <w:r w:rsidRPr="009E5E84">
        <w:rPr>
          <w:rFonts w:ascii="Arial" w:hAnsi="Arial" w:cs="Arial"/>
        </w:rPr>
        <w:t xml:space="preserve">For </w:t>
      </w:r>
      <w:r w:rsidR="002930E1" w:rsidRPr="009E5E84">
        <w:rPr>
          <w:rFonts w:ascii="Arial" w:hAnsi="Arial" w:cs="Arial"/>
        </w:rPr>
        <w:t>p</w:t>
      </w:r>
      <w:r w:rsidRPr="009E5E84">
        <w:rPr>
          <w:rFonts w:ascii="Arial" w:hAnsi="Arial" w:cs="Arial"/>
        </w:rPr>
        <w:t xml:space="preserve">ayment </w:t>
      </w:r>
      <w:r w:rsidR="002930E1" w:rsidRPr="009E5E84">
        <w:rPr>
          <w:rFonts w:ascii="Arial" w:hAnsi="Arial" w:cs="Arial"/>
        </w:rPr>
        <w:t>r</w:t>
      </w:r>
      <w:r w:rsidRPr="009E5E84">
        <w:rPr>
          <w:rFonts w:ascii="Arial" w:hAnsi="Arial" w:cs="Arial"/>
        </w:rPr>
        <w:t xml:space="preserve">equests individually entered through the </w:t>
      </w:r>
      <w:r w:rsidR="002930E1" w:rsidRPr="009E5E84">
        <w:rPr>
          <w:rFonts w:ascii="Arial" w:hAnsi="Arial" w:cs="Arial"/>
        </w:rPr>
        <w:t>p</w:t>
      </w:r>
      <w:r w:rsidRPr="009E5E84">
        <w:rPr>
          <w:rFonts w:ascii="Arial" w:hAnsi="Arial" w:cs="Arial"/>
        </w:rPr>
        <w:t xml:space="preserve">rovider </w:t>
      </w:r>
      <w:r w:rsidR="002930E1" w:rsidRPr="009E5E84">
        <w:rPr>
          <w:rFonts w:ascii="Arial" w:hAnsi="Arial" w:cs="Arial"/>
        </w:rPr>
        <w:t>p</w:t>
      </w:r>
      <w:r w:rsidRPr="009E5E84">
        <w:rPr>
          <w:rFonts w:ascii="Arial" w:hAnsi="Arial" w:cs="Arial"/>
        </w:rPr>
        <w:t xml:space="preserve">ortal, a service booking (for the appropriate </w:t>
      </w:r>
      <w:r w:rsidR="002930E1" w:rsidRPr="009E5E84">
        <w:rPr>
          <w:rFonts w:ascii="Arial" w:hAnsi="Arial" w:cs="Arial"/>
        </w:rPr>
        <w:t>s</w:t>
      </w:r>
      <w:r w:rsidRPr="009E5E84">
        <w:rPr>
          <w:rFonts w:ascii="Arial" w:hAnsi="Arial" w:cs="Arial"/>
        </w:rPr>
        <w:t xml:space="preserve">upport </w:t>
      </w:r>
      <w:r w:rsidR="002930E1" w:rsidRPr="009E5E84">
        <w:rPr>
          <w:rFonts w:ascii="Arial" w:hAnsi="Arial" w:cs="Arial"/>
        </w:rPr>
        <w:t>c</w:t>
      </w:r>
      <w:r w:rsidRPr="009E5E84">
        <w:rPr>
          <w:rFonts w:ascii="Arial" w:hAnsi="Arial" w:cs="Arial"/>
        </w:rPr>
        <w:t>ategory) needs to be created beforehand.</w:t>
      </w:r>
      <w:r w:rsidR="00360D2C" w:rsidRPr="009E5E84">
        <w:rPr>
          <w:rFonts w:ascii="Arial" w:hAnsi="Arial" w:cs="Arial"/>
        </w:rPr>
        <w:t xml:space="preserve"> </w:t>
      </w:r>
      <w:r w:rsidR="00360D2C" w:rsidRPr="009E5E84">
        <w:rPr>
          <w:rFonts w:ascii="Arial" w:hAnsi="Arial" w:cs="Arial"/>
        </w:rPr>
        <w:br/>
      </w:r>
      <w:r w:rsidRPr="009E5E84">
        <w:rPr>
          <w:rFonts w:ascii="Arial" w:hAnsi="Arial" w:cs="Arial"/>
        </w:rPr>
        <w:t>This is only for items that require a quote.</w:t>
      </w:r>
    </w:p>
    <w:p w14:paraId="7AA2675E" w14:textId="77777777" w:rsidR="00C866B3" w:rsidRPr="009E5E84" w:rsidRDefault="00C866B3" w:rsidP="003B47A6">
      <w:pPr>
        <w:pStyle w:val="Heading2"/>
        <w:rPr>
          <w:rFonts w:ascii="Arial" w:hAnsi="Arial" w:cs="Arial"/>
        </w:rPr>
      </w:pPr>
      <w:bookmarkStart w:id="115" w:name="_Toc529344341"/>
      <w:r w:rsidRPr="009E5E84">
        <w:rPr>
          <w:rFonts w:ascii="Arial" w:hAnsi="Arial" w:cs="Arial"/>
        </w:rPr>
        <w:lastRenderedPageBreak/>
        <w:t>Referrals</w:t>
      </w:r>
      <w:bookmarkEnd w:id="115"/>
    </w:p>
    <w:p w14:paraId="43646E52" w14:textId="77777777" w:rsidR="00C866B3" w:rsidRPr="009E5E84" w:rsidRDefault="00C866B3" w:rsidP="00C866B3">
      <w:pPr>
        <w:pStyle w:val="BodyText1"/>
        <w:rPr>
          <w:rFonts w:ascii="Arial" w:hAnsi="Arial" w:cs="Arial"/>
        </w:rPr>
      </w:pPr>
      <w:r w:rsidRPr="009E5E84">
        <w:rPr>
          <w:rFonts w:ascii="Arial" w:hAnsi="Arial" w:cs="Arial"/>
        </w:rPr>
        <w:t xml:space="preserve">This section allows you to view referrals made to your </w:t>
      </w:r>
      <w:r w:rsidR="002930E1" w:rsidRPr="009E5E84">
        <w:rPr>
          <w:rFonts w:ascii="Arial" w:hAnsi="Arial" w:cs="Arial"/>
        </w:rPr>
        <w:t>p</w:t>
      </w:r>
      <w:r w:rsidRPr="009E5E84">
        <w:rPr>
          <w:rFonts w:ascii="Arial" w:hAnsi="Arial" w:cs="Arial"/>
        </w:rPr>
        <w:t>rovider organisation</w:t>
      </w:r>
      <w:r w:rsidR="009B143D" w:rsidRPr="009E5E84">
        <w:rPr>
          <w:rFonts w:ascii="Arial" w:hAnsi="Arial" w:cs="Arial"/>
        </w:rPr>
        <w:t xml:space="preserve"> by the Agency</w:t>
      </w:r>
      <w:r w:rsidRPr="009E5E84">
        <w:rPr>
          <w:rFonts w:ascii="Arial" w:hAnsi="Arial" w:cs="Arial"/>
        </w:rPr>
        <w:t>.</w:t>
      </w:r>
    </w:p>
    <w:p w14:paraId="7EE90C4A" w14:textId="77777777" w:rsidR="00C866B3" w:rsidRPr="009E5E84" w:rsidRDefault="00C866B3" w:rsidP="00822E6E">
      <w:pPr>
        <w:pStyle w:val="Steps"/>
        <w:numPr>
          <w:ilvl w:val="0"/>
          <w:numId w:val="22"/>
        </w:numPr>
        <w:ind w:left="426" w:hanging="426"/>
        <w:rPr>
          <w:rFonts w:ascii="Arial" w:hAnsi="Arial" w:cs="Arial"/>
        </w:rPr>
      </w:pPr>
      <w:r w:rsidRPr="009E5E84">
        <w:rPr>
          <w:rFonts w:ascii="Arial" w:hAnsi="Arial" w:cs="Arial"/>
        </w:rPr>
        <w:t xml:space="preserve">Select the </w:t>
      </w:r>
      <w:r w:rsidRPr="009E5E84">
        <w:rPr>
          <w:rStyle w:val="Strong"/>
          <w:rFonts w:ascii="Arial" w:hAnsi="Arial" w:cs="Arial"/>
        </w:rPr>
        <w:t>Referrals</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w:t>
      </w:r>
    </w:p>
    <w:p w14:paraId="4D895E2E" w14:textId="29FECCCF" w:rsidR="00C866B3" w:rsidRPr="009E5E84" w:rsidRDefault="008310B6" w:rsidP="00C866B3">
      <w:pPr>
        <w:pStyle w:val="BodyText1"/>
        <w:rPr>
          <w:rFonts w:ascii="Arial" w:hAnsi="Arial" w:cs="Arial"/>
        </w:rPr>
      </w:pPr>
      <w:r w:rsidRPr="009E5E84">
        <w:rPr>
          <w:rFonts w:ascii="Arial" w:hAnsi="Arial" w:cs="Arial"/>
          <w:noProof/>
          <w:lang w:eastAsia="en-AU"/>
        </w:rPr>
        <w:drawing>
          <wp:inline distT="0" distB="0" distL="0" distR="0" wp14:anchorId="2F03EAC8" wp14:editId="1C83FEB8">
            <wp:extent cx="1094400" cy="1148400"/>
            <wp:effectExtent l="25400" t="25400" r="23495" b="20320"/>
            <wp:docPr id="306" name="Picture 306" descr="Screenshot of Referrals  tile" title="Screenshot of Referral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nips%20enhanced/8n.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3536" t="3000" r="5440" b="4429"/>
                    <a:stretch/>
                  </pic:blipFill>
                  <pic:spPr bwMode="auto">
                    <a:xfrm>
                      <a:off x="0" y="0"/>
                      <a:ext cx="1094400" cy="11484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29EEE8BF"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The list of referrals opens. </w:t>
      </w:r>
    </w:p>
    <w:p w14:paraId="4D63BFA7" w14:textId="77777777" w:rsidR="00C866B3" w:rsidRPr="009E5E84" w:rsidRDefault="00C866B3" w:rsidP="00DE7E25">
      <w:pPr>
        <w:pStyle w:val="Steps"/>
        <w:numPr>
          <w:ilvl w:val="0"/>
          <w:numId w:val="13"/>
        </w:numPr>
        <w:rPr>
          <w:rFonts w:ascii="Arial" w:hAnsi="Arial" w:cs="Arial"/>
        </w:rPr>
      </w:pPr>
      <w:r w:rsidRPr="009E5E84">
        <w:rPr>
          <w:rFonts w:ascii="Arial" w:hAnsi="Arial" w:cs="Arial"/>
        </w:rPr>
        <w:t xml:space="preserve">Select </w:t>
      </w:r>
      <w:r w:rsidRPr="009E5E84">
        <w:rPr>
          <w:rFonts w:ascii="Arial" w:hAnsi="Arial" w:cs="Arial"/>
          <w:b/>
          <w:color w:val="6B2976"/>
        </w:rPr>
        <w:t>Home</w:t>
      </w:r>
      <w:r w:rsidRPr="009E5E84">
        <w:rPr>
          <w:rFonts w:ascii="Arial" w:hAnsi="Arial" w:cs="Arial"/>
        </w:rPr>
        <w:t xml:space="preserve"> to go back to the </w:t>
      </w:r>
      <w:r w:rsidRPr="009E5E84">
        <w:rPr>
          <w:rFonts w:ascii="Arial" w:hAnsi="Arial" w:cs="Arial"/>
          <w:b/>
          <w:color w:val="6B2976"/>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w:t>
      </w:r>
    </w:p>
    <w:p w14:paraId="06BC4276" w14:textId="201B145A" w:rsidR="00C866B3" w:rsidRPr="009E5E84" w:rsidRDefault="005828CB" w:rsidP="00C866B3">
      <w:pPr>
        <w:pStyle w:val="BodyText1"/>
        <w:rPr>
          <w:rFonts w:ascii="Arial" w:hAnsi="Arial" w:cs="Arial"/>
        </w:rPr>
      </w:pPr>
      <w:r w:rsidRPr="009E5E84">
        <w:rPr>
          <w:rFonts w:ascii="Arial" w:hAnsi="Arial" w:cs="Arial"/>
          <w:noProof/>
          <w:lang w:eastAsia="en-AU"/>
        </w:rPr>
        <w:drawing>
          <wp:inline distT="0" distB="0" distL="0" distR="0" wp14:anchorId="49E8772B" wp14:editId="1E21202F">
            <wp:extent cx="5749047" cy="3876751"/>
            <wp:effectExtent l="25400" t="25400" r="17145" b="34925"/>
            <wp:docPr id="307" name="Picture 307" descr="Screenshot of Referrals" title="Screenshot of Referr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99b.jpg"/>
                    <pic:cNvPicPr/>
                  </pic:nvPicPr>
                  <pic:blipFill>
                    <a:blip r:embed="rId169">
                      <a:extLst>
                        <a:ext uri="{28A0092B-C50C-407E-A947-70E740481C1C}">
                          <a14:useLocalDpi xmlns:a14="http://schemas.microsoft.com/office/drawing/2010/main" val="0"/>
                        </a:ext>
                      </a:extLst>
                    </a:blip>
                    <a:stretch>
                      <a:fillRect/>
                    </a:stretch>
                  </pic:blipFill>
                  <pic:spPr>
                    <a:xfrm>
                      <a:off x="0" y="0"/>
                      <a:ext cx="5768425" cy="3889818"/>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7F4E65B5" w14:textId="77777777" w:rsidR="00C866B3" w:rsidRPr="009E5E84" w:rsidRDefault="00C866B3" w:rsidP="00C866B3">
      <w:pPr>
        <w:pStyle w:val="BodyText1"/>
        <w:rPr>
          <w:rFonts w:ascii="Arial" w:hAnsi="Arial" w:cs="Arial"/>
        </w:rPr>
      </w:pPr>
      <w:r w:rsidRPr="009E5E84">
        <w:rPr>
          <w:rFonts w:ascii="Arial" w:hAnsi="Arial" w:cs="Arial"/>
        </w:rPr>
        <w:br w:type="page"/>
      </w:r>
    </w:p>
    <w:p w14:paraId="1A91BA61" w14:textId="77777777" w:rsidR="00C866B3" w:rsidRPr="009E5E84" w:rsidRDefault="00C866B3" w:rsidP="006E75F5">
      <w:pPr>
        <w:pStyle w:val="Heading2"/>
        <w:rPr>
          <w:rFonts w:ascii="Arial" w:hAnsi="Arial" w:cs="Arial"/>
        </w:rPr>
      </w:pPr>
      <w:bookmarkStart w:id="116" w:name="_Toc529344342"/>
      <w:r w:rsidRPr="009E5E84">
        <w:rPr>
          <w:rFonts w:ascii="Arial" w:hAnsi="Arial" w:cs="Arial"/>
        </w:rPr>
        <w:lastRenderedPageBreak/>
        <w:t>Provider Finder</w:t>
      </w:r>
      <w:bookmarkEnd w:id="116"/>
    </w:p>
    <w:p w14:paraId="63A7D29C" w14:textId="77777777" w:rsidR="00C866B3" w:rsidRPr="009E5E84" w:rsidRDefault="00A46D73" w:rsidP="00C866B3">
      <w:pPr>
        <w:pStyle w:val="BodyText1"/>
        <w:rPr>
          <w:rFonts w:ascii="Arial" w:hAnsi="Arial" w:cs="Arial"/>
        </w:rPr>
      </w:pPr>
      <w:r w:rsidRPr="009E5E84">
        <w:rPr>
          <w:rFonts w:ascii="Arial" w:hAnsi="Arial" w:cs="Arial"/>
        </w:rPr>
        <w:t xml:space="preserve">You may need to assist </w:t>
      </w:r>
      <w:r w:rsidR="002930E1" w:rsidRPr="009E5E84">
        <w:rPr>
          <w:rFonts w:ascii="Arial" w:hAnsi="Arial" w:cs="Arial"/>
        </w:rPr>
        <w:t>p</w:t>
      </w:r>
      <w:r w:rsidRPr="009E5E84">
        <w:rPr>
          <w:rFonts w:ascii="Arial" w:hAnsi="Arial" w:cs="Arial"/>
        </w:rPr>
        <w:t>articipants to find supports that you can’t provide. You can use the Provider Finder to</w:t>
      </w:r>
      <w:r w:rsidR="00C866B3" w:rsidRPr="009E5E84">
        <w:rPr>
          <w:rFonts w:ascii="Arial" w:hAnsi="Arial" w:cs="Arial"/>
        </w:rPr>
        <w:t xml:space="preserve"> search for </w:t>
      </w:r>
      <w:r w:rsidR="00BB1CDE" w:rsidRPr="009E5E84">
        <w:rPr>
          <w:rFonts w:ascii="Arial" w:hAnsi="Arial" w:cs="Arial"/>
        </w:rPr>
        <w:t>p</w:t>
      </w:r>
      <w:r w:rsidR="00C866B3" w:rsidRPr="009E5E84">
        <w:rPr>
          <w:rFonts w:ascii="Arial" w:hAnsi="Arial" w:cs="Arial"/>
        </w:rPr>
        <w:t>roviders within a specific area</w:t>
      </w:r>
      <w:r w:rsidRPr="009E5E84">
        <w:rPr>
          <w:rFonts w:ascii="Arial" w:hAnsi="Arial" w:cs="Arial"/>
        </w:rPr>
        <w:t xml:space="preserve">. </w:t>
      </w:r>
      <w:r w:rsidR="00C866B3" w:rsidRPr="009E5E84">
        <w:rPr>
          <w:rFonts w:ascii="Arial" w:hAnsi="Arial" w:cs="Arial"/>
        </w:rPr>
        <w:t xml:space="preserve"> You can also search by a </w:t>
      </w:r>
      <w:r w:rsidR="00C866B3" w:rsidRPr="009E5E84">
        <w:rPr>
          <w:rStyle w:val="Strong"/>
          <w:rFonts w:ascii="Arial" w:hAnsi="Arial" w:cs="Arial"/>
        </w:rPr>
        <w:t>Service</w:t>
      </w:r>
      <w:r w:rsidR="00C866B3" w:rsidRPr="009E5E84">
        <w:rPr>
          <w:rFonts w:ascii="Arial" w:hAnsi="Arial" w:cs="Arial"/>
        </w:rPr>
        <w:t xml:space="preserve"> (also known as </w:t>
      </w:r>
      <w:r w:rsidR="00C866B3" w:rsidRPr="009E5E84">
        <w:rPr>
          <w:rStyle w:val="Strong"/>
          <w:rFonts w:ascii="Arial" w:hAnsi="Arial" w:cs="Arial"/>
        </w:rPr>
        <w:t>Professions</w:t>
      </w:r>
      <w:r w:rsidR="00C866B3" w:rsidRPr="009E5E84">
        <w:rPr>
          <w:rFonts w:ascii="Arial" w:hAnsi="Arial" w:cs="Arial"/>
        </w:rPr>
        <w:t xml:space="preserve"> in </w:t>
      </w:r>
      <w:r w:rsidR="00C866B3" w:rsidRPr="009E5E84">
        <w:rPr>
          <w:rFonts w:ascii="Arial" w:hAnsi="Arial" w:cs="Arial"/>
          <w:b/>
          <w:color w:val="6B2976"/>
        </w:rPr>
        <w:t>Registration Groups</w:t>
      </w:r>
      <w:r w:rsidR="00C866B3" w:rsidRPr="009E5E84">
        <w:rPr>
          <w:rFonts w:ascii="Arial" w:hAnsi="Arial" w:cs="Arial"/>
        </w:rPr>
        <w:t>).</w:t>
      </w:r>
    </w:p>
    <w:p w14:paraId="38478D6E" w14:textId="77777777" w:rsidR="00C866B3" w:rsidRPr="009E5E84" w:rsidRDefault="00C866B3" w:rsidP="00DE7E25">
      <w:pPr>
        <w:pStyle w:val="Steps"/>
        <w:numPr>
          <w:ilvl w:val="0"/>
          <w:numId w:val="7"/>
        </w:numPr>
        <w:ind w:left="567" w:hanging="567"/>
        <w:rPr>
          <w:rFonts w:ascii="Arial" w:hAnsi="Arial" w:cs="Arial"/>
        </w:rPr>
      </w:pPr>
      <w:r w:rsidRPr="009E5E84">
        <w:rPr>
          <w:rFonts w:ascii="Arial" w:hAnsi="Arial" w:cs="Arial"/>
        </w:rPr>
        <w:t xml:space="preserve">Select the </w:t>
      </w:r>
      <w:r w:rsidRPr="009E5E84">
        <w:rPr>
          <w:rFonts w:ascii="Arial" w:hAnsi="Arial" w:cs="Arial"/>
          <w:b/>
          <w:bCs/>
          <w:color w:val="6B2976"/>
        </w:rPr>
        <w:t>Provider Finder</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w:t>
      </w:r>
    </w:p>
    <w:p w14:paraId="2C0977E0" w14:textId="5E71BCEC" w:rsidR="00C866B3" w:rsidRPr="009E5E84" w:rsidRDefault="005828CB" w:rsidP="00C866B3">
      <w:pPr>
        <w:pStyle w:val="BodyText1"/>
        <w:rPr>
          <w:rFonts w:ascii="Arial" w:hAnsi="Arial" w:cs="Arial"/>
        </w:rPr>
      </w:pPr>
      <w:r w:rsidRPr="009E5E84">
        <w:rPr>
          <w:rFonts w:ascii="Arial" w:hAnsi="Arial" w:cs="Arial"/>
          <w:noProof/>
          <w:lang w:eastAsia="en-AU"/>
        </w:rPr>
        <w:drawing>
          <wp:inline distT="0" distB="0" distL="0" distR="0" wp14:anchorId="4C698D2A" wp14:editId="0BB62C1F">
            <wp:extent cx="1126800" cy="1148400"/>
            <wp:effectExtent l="25400" t="25400" r="16510" b="20320"/>
            <wp:docPr id="308" name="Picture 308" descr="Screenshot of Provider Finder tile" title="Screenshot of Provider Finder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nips%20enhanced/8s.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2242" t="4622" r="4531" b="5000"/>
                    <a:stretch/>
                  </pic:blipFill>
                  <pic:spPr bwMode="auto">
                    <a:xfrm>
                      <a:off x="0" y="0"/>
                      <a:ext cx="1126800" cy="1148400"/>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24887B9" w14:textId="77777777" w:rsidR="00C866B3" w:rsidRPr="009E5E84" w:rsidRDefault="00C866B3" w:rsidP="00C866B3">
      <w:pPr>
        <w:pStyle w:val="BodyText1"/>
        <w:rPr>
          <w:rFonts w:ascii="Arial" w:hAnsi="Arial" w:cs="Arial"/>
        </w:rPr>
      </w:pPr>
    </w:p>
    <w:p w14:paraId="338B724A" w14:textId="77777777" w:rsidR="00C866B3" w:rsidRPr="009E5E84" w:rsidRDefault="00C866B3" w:rsidP="00C866B3">
      <w:pPr>
        <w:pStyle w:val="BodyText1"/>
        <w:rPr>
          <w:rFonts w:ascii="Arial" w:hAnsi="Arial" w:cs="Arial"/>
        </w:rPr>
      </w:pPr>
      <w:r w:rsidRPr="009E5E84">
        <w:rPr>
          <w:rFonts w:ascii="Arial" w:hAnsi="Arial" w:cs="Arial"/>
        </w:rPr>
        <w:t xml:space="preserve">The </w:t>
      </w:r>
      <w:r w:rsidRPr="009E5E84">
        <w:rPr>
          <w:rStyle w:val="Strong"/>
          <w:rFonts w:ascii="Arial" w:hAnsi="Arial" w:cs="Arial"/>
        </w:rPr>
        <w:t>Provider Finder</w:t>
      </w:r>
      <w:r w:rsidRPr="009E5E84">
        <w:rPr>
          <w:rFonts w:ascii="Arial" w:hAnsi="Arial" w:cs="Arial"/>
        </w:rPr>
        <w:t xml:space="preserve"> page displays.</w:t>
      </w:r>
    </w:p>
    <w:p w14:paraId="5D1463D2" w14:textId="107F5BA2" w:rsidR="00DE3EE6" w:rsidRPr="009E5E84" w:rsidRDefault="002E4BF1" w:rsidP="00C866B3">
      <w:pPr>
        <w:pStyle w:val="BodyText1"/>
        <w:rPr>
          <w:rFonts w:ascii="Arial" w:hAnsi="Arial" w:cs="Arial"/>
        </w:rPr>
      </w:pPr>
      <w:r w:rsidRPr="009E5E84">
        <w:rPr>
          <w:rFonts w:ascii="Arial" w:hAnsi="Arial" w:cs="Arial"/>
          <w:noProof/>
          <w:lang w:eastAsia="en-AU"/>
        </w:rPr>
        <w:drawing>
          <wp:inline distT="0" distB="0" distL="0" distR="0" wp14:anchorId="00EB085C" wp14:editId="7D106857">
            <wp:extent cx="5741226" cy="1873405"/>
            <wp:effectExtent l="25400" t="25400" r="24765" b="31750"/>
            <wp:docPr id="3" name="Picture 3" descr="Screenshot of Provider finder page" title="Screenshot of Provider finder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00b.jpg"/>
                    <pic:cNvPicPr/>
                  </pic:nvPicPr>
                  <pic:blipFill>
                    <a:blip r:embed="rId170">
                      <a:extLst>
                        <a:ext uri="{28A0092B-C50C-407E-A947-70E740481C1C}">
                          <a14:useLocalDpi xmlns:a14="http://schemas.microsoft.com/office/drawing/2010/main" val="0"/>
                        </a:ext>
                      </a:extLst>
                    </a:blip>
                    <a:stretch>
                      <a:fillRect/>
                    </a:stretch>
                  </pic:blipFill>
                  <pic:spPr>
                    <a:xfrm>
                      <a:off x="0" y="0"/>
                      <a:ext cx="5758162" cy="1878931"/>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CA033B7" w14:textId="06394A8D" w:rsidR="00C866B3" w:rsidRPr="009E5E84" w:rsidRDefault="00C866B3" w:rsidP="00DE7E25">
      <w:pPr>
        <w:pStyle w:val="Steps"/>
        <w:numPr>
          <w:ilvl w:val="0"/>
          <w:numId w:val="7"/>
        </w:numPr>
        <w:ind w:left="426" w:hanging="426"/>
        <w:rPr>
          <w:rFonts w:ascii="Arial" w:hAnsi="Arial" w:cs="Arial"/>
        </w:rPr>
      </w:pPr>
      <w:r w:rsidRPr="009E5E84">
        <w:rPr>
          <w:rFonts w:ascii="Arial" w:hAnsi="Arial" w:cs="Arial"/>
        </w:rPr>
        <w:t>You can search by different criteria</w:t>
      </w:r>
      <w:r w:rsidR="00DE3EE6" w:rsidRPr="009E5E84">
        <w:rPr>
          <w:rFonts w:ascii="Arial" w:hAnsi="Arial" w:cs="Arial"/>
        </w:rPr>
        <w:t xml:space="preserve">; </w:t>
      </w:r>
      <w:r w:rsidRPr="009E5E84">
        <w:rPr>
          <w:rFonts w:ascii="Arial" w:hAnsi="Arial" w:cs="Arial"/>
        </w:rPr>
        <w:t>complete the fields that you wish to search by:</w:t>
      </w:r>
    </w:p>
    <w:p w14:paraId="68ECD782" w14:textId="77777777" w:rsidR="00C866B3" w:rsidRPr="009E5E84" w:rsidRDefault="00C866B3" w:rsidP="00822E6E">
      <w:pPr>
        <w:pStyle w:val="NDIABulletlvl10"/>
        <w:numPr>
          <w:ilvl w:val="0"/>
          <w:numId w:val="50"/>
        </w:numPr>
        <w:rPr>
          <w:rFonts w:ascii="Arial" w:hAnsi="Arial" w:cs="Arial"/>
          <w:color w:val="000000" w:themeColor="text1"/>
        </w:rPr>
      </w:pPr>
      <w:r w:rsidRPr="009E5E84">
        <w:rPr>
          <w:rFonts w:ascii="Arial" w:hAnsi="Arial" w:cs="Arial"/>
          <w:color w:val="000000" w:themeColor="text1"/>
        </w:rPr>
        <w:t xml:space="preserve">At </w:t>
      </w:r>
      <w:r w:rsidRPr="009E5E84">
        <w:rPr>
          <w:rStyle w:val="Strong"/>
          <w:rFonts w:ascii="Arial" w:hAnsi="Arial" w:cs="Arial"/>
          <w:color w:val="000000" w:themeColor="text1"/>
        </w:rPr>
        <w:t>Name</w:t>
      </w:r>
      <w:r w:rsidRPr="009E5E84">
        <w:rPr>
          <w:rFonts w:ascii="Arial" w:hAnsi="Arial" w:cs="Arial"/>
          <w:color w:val="000000" w:themeColor="text1"/>
        </w:rPr>
        <w:t xml:space="preserve">, </w:t>
      </w:r>
      <w:r w:rsidR="00B3138E" w:rsidRPr="009E5E84">
        <w:rPr>
          <w:rFonts w:ascii="Arial" w:hAnsi="Arial" w:cs="Arial"/>
          <w:color w:val="000000" w:themeColor="text1"/>
        </w:rPr>
        <w:t xml:space="preserve">if you know the organisation, </w:t>
      </w:r>
      <w:r w:rsidRPr="009E5E84">
        <w:rPr>
          <w:rFonts w:ascii="Arial" w:hAnsi="Arial" w:cs="Arial"/>
          <w:color w:val="000000" w:themeColor="text1"/>
        </w:rPr>
        <w:t xml:space="preserve">enter the organisation name </w:t>
      </w:r>
      <w:r w:rsidR="00B3138E" w:rsidRPr="009E5E84">
        <w:rPr>
          <w:rFonts w:ascii="Arial" w:hAnsi="Arial" w:cs="Arial"/>
          <w:color w:val="000000" w:themeColor="text1"/>
        </w:rPr>
        <w:t xml:space="preserve">(or part of the name) you are searching for, otherwise leave blank. </w:t>
      </w:r>
    </w:p>
    <w:p w14:paraId="611482DF" w14:textId="77777777" w:rsidR="00C866B3" w:rsidRPr="009E5E84" w:rsidRDefault="00C866B3" w:rsidP="00822E6E">
      <w:pPr>
        <w:pStyle w:val="NDIABulletlvl10"/>
        <w:numPr>
          <w:ilvl w:val="0"/>
          <w:numId w:val="50"/>
        </w:numPr>
        <w:rPr>
          <w:rFonts w:ascii="Arial" w:hAnsi="Arial" w:cs="Arial"/>
          <w:color w:val="000000" w:themeColor="text1"/>
        </w:rPr>
      </w:pPr>
      <w:r w:rsidRPr="009E5E84">
        <w:rPr>
          <w:rFonts w:ascii="Arial" w:hAnsi="Arial" w:cs="Arial"/>
          <w:color w:val="000000" w:themeColor="text1"/>
        </w:rPr>
        <w:t xml:space="preserve">At </w:t>
      </w:r>
      <w:r w:rsidR="00B3138E" w:rsidRPr="009E5E84">
        <w:rPr>
          <w:rStyle w:val="Strong"/>
          <w:rFonts w:ascii="Arial" w:hAnsi="Arial" w:cs="Arial"/>
          <w:color w:val="000000" w:themeColor="text1"/>
        </w:rPr>
        <w:t>Category</w:t>
      </w:r>
      <w:r w:rsidRPr="009E5E84">
        <w:rPr>
          <w:rFonts w:ascii="Arial" w:hAnsi="Arial" w:cs="Arial"/>
          <w:color w:val="000000" w:themeColor="text1"/>
        </w:rPr>
        <w:t xml:space="preserve">, select the </w:t>
      </w:r>
      <w:r w:rsidR="00BB1CDE" w:rsidRPr="009E5E84">
        <w:rPr>
          <w:rFonts w:ascii="Arial" w:hAnsi="Arial" w:cs="Arial"/>
          <w:color w:val="000000" w:themeColor="text1"/>
        </w:rPr>
        <w:t>p</w:t>
      </w:r>
      <w:r w:rsidRPr="009E5E84">
        <w:rPr>
          <w:rFonts w:ascii="Arial" w:hAnsi="Arial" w:cs="Arial"/>
          <w:color w:val="000000" w:themeColor="text1"/>
        </w:rPr>
        <w:t>rofession</w:t>
      </w:r>
      <w:r w:rsidR="00B3138E" w:rsidRPr="009E5E84">
        <w:rPr>
          <w:rFonts w:ascii="Arial" w:hAnsi="Arial" w:cs="Arial"/>
          <w:color w:val="000000" w:themeColor="text1"/>
        </w:rPr>
        <w:t xml:space="preserve"> (e.g. Builder</w:t>
      </w:r>
      <w:r w:rsidRPr="009E5E84">
        <w:rPr>
          <w:rFonts w:ascii="Arial" w:hAnsi="Arial" w:cs="Arial"/>
          <w:color w:val="000000" w:themeColor="text1"/>
        </w:rPr>
        <w:t xml:space="preserve">) </w:t>
      </w:r>
      <w:r w:rsidR="00B3138E" w:rsidRPr="009E5E84">
        <w:rPr>
          <w:rFonts w:ascii="Arial" w:hAnsi="Arial" w:cs="Arial"/>
          <w:color w:val="000000" w:themeColor="text1"/>
        </w:rPr>
        <w:t xml:space="preserve">or </w:t>
      </w:r>
      <w:r w:rsidR="00B3138E" w:rsidRPr="009E5E84">
        <w:rPr>
          <w:rFonts w:ascii="Arial" w:hAnsi="Arial" w:cs="Arial"/>
          <w:b/>
          <w:color w:val="000000" w:themeColor="text1"/>
        </w:rPr>
        <w:t>Registration Group</w:t>
      </w:r>
      <w:r w:rsidR="00B3138E" w:rsidRPr="009E5E84">
        <w:rPr>
          <w:rFonts w:ascii="Arial" w:hAnsi="Arial" w:cs="Arial"/>
          <w:color w:val="000000" w:themeColor="text1"/>
        </w:rPr>
        <w:t xml:space="preserve"> (e.g. Home </w:t>
      </w:r>
      <w:r w:rsidR="00EB1604" w:rsidRPr="009E5E84">
        <w:rPr>
          <w:rFonts w:ascii="Arial" w:hAnsi="Arial" w:cs="Arial"/>
          <w:color w:val="000000" w:themeColor="text1"/>
        </w:rPr>
        <w:t>modification</w:t>
      </w:r>
      <w:r w:rsidR="00B3138E" w:rsidRPr="009E5E84">
        <w:rPr>
          <w:rFonts w:ascii="Arial" w:hAnsi="Arial" w:cs="Arial"/>
          <w:color w:val="000000" w:themeColor="text1"/>
        </w:rPr>
        <w:t xml:space="preserve">) </w:t>
      </w:r>
      <w:r w:rsidRPr="009E5E84">
        <w:rPr>
          <w:rFonts w:ascii="Arial" w:hAnsi="Arial" w:cs="Arial"/>
          <w:color w:val="000000" w:themeColor="text1"/>
        </w:rPr>
        <w:t xml:space="preserve">for the </w:t>
      </w:r>
      <w:r w:rsidR="00BB1CDE" w:rsidRPr="009E5E84">
        <w:rPr>
          <w:rFonts w:ascii="Arial" w:hAnsi="Arial" w:cs="Arial"/>
          <w:color w:val="000000" w:themeColor="text1"/>
        </w:rPr>
        <w:t>p</w:t>
      </w:r>
      <w:r w:rsidR="00B3138E" w:rsidRPr="009E5E84">
        <w:rPr>
          <w:rFonts w:ascii="Arial" w:hAnsi="Arial" w:cs="Arial"/>
          <w:color w:val="000000" w:themeColor="text1"/>
        </w:rPr>
        <w:t>rovider from the dropdown list, otherwise leave as ‘Any’.</w:t>
      </w:r>
    </w:p>
    <w:p w14:paraId="6AED8D62" w14:textId="77777777" w:rsidR="00C866B3" w:rsidRPr="009E5E84" w:rsidRDefault="00C866B3" w:rsidP="00822E6E">
      <w:pPr>
        <w:pStyle w:val="NDIABulletlvl10"/>
        <w:numPr>
          <w:ilvl w:val="0"/>
          <w:numId w:val="50"/>
        </w:numPr>
        <w:rPr>
          <w:rFonts w:ascii="Arial" w:hAnsi="Arial" w:cs="Arial"/>
          <w:color w:val="000000" w:themeColor="text1"/>
        </w:rPr>
      </w:pPr>
      <w:r w:rsidRPr="009E5E84">
        <w:rPr>
          <w:rFonts w:ascii="Arial" w:hAnsi="Arial" w:cs="Arial"/>
          <w:color w:val="000000" w:themeColor="text1"/>
        </w:rPr>
        <w:t xml:space="preserve">At </w:t>
      </w:r>
      <w:r w:rsidRPr="009E5E84">
        <w:rPr>
          <w:rStyle w:val="Strong"/>
          <w:rFonts w:ascii="Arial" w:hAnsi="Arial" w:cs="Arial"/>
          <w:color w:val="000000" w:themeColor="text1"/>
        </w:rPr>
        <w:t>Near Location</w:t>
      </w:r>
      <w:r w:rsidRPr="009E5E84">
        <w:rPr>
          <w:rFonts w:ascii="Arial" w:hAnsi="Arial" w:cs="Arial"/>
          <w:color w:val="000000" w:themeColor="text1"/>
        </w:rPr>
        <w:t xml:space="preserve">, your </w:t>
      </w:r>
      <w:r w:rsidR="00BB1CDE" w:rsidRPr="009E5E84">
        <w:rPr>
          <w:rFonts w:ascii="Arial" w:hAnsi="Arial" w:cs="Arial"/>
          <w:color w:val="000000" w:themeColor="text1"/>
        </w:rPr>
        <w:t>o</w:t>
      </w:r>
      <w:r w:rsidRPr="009E5E84">
        <w:rPr>
          <w:rFonts w:ascii="Arial" w:hAnsi="Arial" w:cs="Arial"/>
          <w:color w:val="000000" w:themeColor="text1"/>
        </w:rPr>
        <w:t>rganisation address displays. Enter a different address if you want to locat</w:t>
      </w:r>
      <w:r w:rsidR="00B3138E" w:rsidRPr="009E5E84">
        <w:rPr>
          <w:rFonts w:ascii="Arial" w:hAnsi="Arial" w:cs="Arial"/>
          <w:color w:val="000000" w:themeColor="text1"/>
        </w:rPr>
        <w:t xml:space="preserve">e </w:t>
      </w:r>
      <w:r w:rsidR="00BB1CDE" w:rsidRPr="009E5E84">
        <w:rPr>
          <w:rFonts w:ascii="Arial" w:hAnsi="Arial" w:cs="Arial"/>
          <w:color w:val="000000" w:themeColor="text1"/>
        </w:rPr>
        <w:t>p</w:t>
      </w:r>
      <w:r w:rsidR="00B3138E" w:rsidRPr="009E5E84">
        <w:rPr>
          <w:rFonts w:ascii="Arial" w:hAnsi="Arial" w:cs="Arial"/>
          <w:color w:val="000000" w:themeColor="text1"/>
        </w:rPr>
        <w:t xml:space="preserve">roviders in a different area (e.g. use the </w:t>
      </w:r>
      <w:r w:rsidR="00EB1604" w:rsidRPr="009E5E84">
        <w:rPr>
          <w:rFonts w:ascii="Arial" w:hAnsi="Arial" w:cs="Arial"/>
          <w:color w:val="000000" w:themeColor="text1"/>
        </w:rPr>
        <w:t>participant’s</w:t>
      </w:r>
      <w:r w:rsidR="00B3138E" w:rsidRPr="009E5E84">
        <w:rPr>
          <w:rFonts w:ascii="Arial" w:hAnsi="Arial" w:cs="Arial"/>
          <w:color w:val="000000" w:themeColor="text1"/>
        </w:rPr>
        <w:t xml:space="preserve"> address if you need a provider close to the </w:t>
      </w:r>
      <w:r w:rsidR="00BB1CDE" w:rsidRPr="009E5E84">
        <w:rPr>
          <w:rFonts w:ascii="Arial" w:hAnsi="Arial" w:cs="Arial"/>
          <w:color w:val="000000" w:themeColor="text1"/>
        </w:rPr>
        <w:t>p</w:t>
      </w:r>
      <w:r w:rsidR="00B3138E" w:rsidRPr="009E5E84">
        <w:rPr>
          <w:rFonts w:ascii="Arial" w:hAnsi="Arial" w:cs="Arial"/>
          <w:color w:val="000000" w:themeColor="text1"/>
        </w:rPr>
        <w:t>articipant’s home).</w:t>
      </w:r>
    </w:p>
    <w:p w14:paraId="3655E9C7" w14:textId="77777777" w:rsidR="00B3138E" w:rsidRPr="009E5E84" w:rsidRDefault="00B3138E" w:rsidP="00DA2F90">
      <w:pPr>
        <w:pStyle w:val="NDIANote"/>
        <w:ind w:left="720"/>
        <w:rPr>
          <w:rFonts w:ascii="Arial" w:hAnsi="Arial" w:cs="Arial"/>
          <w:color w:val="000000" w:themeColor="text1"/>
        </w:rPr>
      </w:pPr>
      <w:r w:rsidRPr="009E5E84">
        <w:rPr>
          <w:rFonts w:ascii="Arial" w:hAnsi="Arial" w:cs="Arial"/>
          <w:b/>
          <w:color w:val="000000" w:themeColor="text1"/>
        </w:rPr>
        <w:t>Tip:</w:t>
      </w:r>
      <w:r w:rsidRPr="009E5E84">
        <w:rPr>
          <w:rFonts w:ascii="Arial" w:hAnsi="Arial" w:cs="Arial"/>
          <w:color w:val="000000" w:themeColor="text1"/>
        </w:rPr>
        <w:t xml:space="preserve"> Start entering the address using street number and name, select from the valid addresses that are listed. The more detail you enter, the more refined the list.</w:t>
      </w:r>
    </w:p>
    <w:p w14:paraId="3D6DCD32" w14:textId="21BF5ADF" w:rsidR="00C866B3" w:rsidRPr="009E5E84" w:rsidRDefault="00C866B3" w:rsidP="003E0283">
      <w:pPr>
        <w:pStyle w:val="NDIABulletlvl10"/>
        <w:numPr>
          <w:ilvl w:val="0"/>
          <w:numId w:val="50"/>
        </w:numPr>
        <w:rPr>
          <w:rFonts w:ascii="Arial" w:hAnsi="Arial" w:cs="Arial"/>
          <w:color w:val="000000" w:themeColor="text1"/>
        </w:rPr>
      </w:pPr>
      <w:r w:rsidRPr="009E5E84">
        <w:rPr>
          <w:rFonts w:ascii="Arial" w:hAnsi="Arial" w:cs="Arial"/>
          <w:color w:val="000000" w:themeColor="text1"/>
        </w:rPr>
        <w:t xml:space="preserve">At </w:t>
      </w:r>
      <w:r w:rsidRPr="009E5E84">
        <w:rPr>
          <w:rStyle w:val="Strong"/>
          <w:rFonts w:ascii="Arial" w:hAnsi="Arial" w:cs="Arial"/>
          <w:color w:val="000000" w:themeColor="text1"/>
        </w:rPr>
        <w:t>Within</w:t>
      </w:r>
      <w:r w:rsidRPr="009E5E84">
        <w:rPr>
          <w:rFonts w:ascii="Arial" w:hAnsi="Arial" w:cs="Arial"/>
          <w:color w:val="000000" w:themeColor="text1"/>
        </w:rPr>
        <w:t xml:space="preserve">, select the radius of the search. This radius is based on the address in </w:t>
      </w:r>
      <w:r w:rsidRPr="009E5E84">
        <w:rPr>
          <w:rStyle w:val="Strong"/>
          <w:rFonts w:ascii="Arial" w:hAnsi="Arial" w:cs="Arial"/>
          <w:color w:val="000000" w:themeColor="text1"/>
        </w:rPr>
        <w:t>Near Location</w:t>
      </w:r>
      <w:r w:rsidRPr="009E5E84">
        <w:rPr>
          <w:rFonts w:ascii="Arial" w:hAnsi="Arial" w:cs="Arial"/>
          <w:color w:val="000000" w:themeColor="text1"/>
        </w:rPr>
        <w:t>.</w:t>
      </w:r>
    </w:p>
    <w:p w14:paraId="340D30AD" w14:textId="0650F1DA" w:rsidR="00C866B3" w:rsidRPr="009E5E84" w:rsidRDefault="00C866B3" w:rsidP="00C866B3">
      <w:pPr>
        <w:pStyle w:val="Steps"/>
        <w:numPr>
          <w:ilvl w:val="0"/>
          <w:numId w:val="7"/>
        </w:numPr>
        <w:rPr>
          <w:rFonts w:ascii="Arial" w:hAnsi="Arial" w:cs="Arial"/>
        </w:rPr>
      </w:pPr>
      <w:r w:rsidRPr="009E5E84">
        <w:rPr>
          <w:rFonts w:ascii="Arial" w:hAnsi="Arial" w:cs="Arial"/>
        </w:rPr>
        <w:t xml:space="preserve">Select </w:t>
      </w:r>
      <w:r w:rsidRPr="009E5E84">
        <w:rPr>
          <w:rFonts w:ascii="Arial" w:hAnsi="Arial" w:cs="Arial"/>
          <w:b/>
          <w:color w:val="6B2976"/>
        </w:rPr>
        <w:t>Search</w:t>
      </w:r>
      <w:r w:rsidRPr="009E5E84">
        <w:rPr>
          <w:rFonts w:ascii="Arial" w:hAnsi="Arial" w:cs="Arial"/>
        </w:rPr>
        <w:t>.</w:t>
      </w:r>
    </w:p>
    <w:p w14:paraId="2271E65F" w14:textId="77777777" w:rsidR="00C866B3" w:rsidRPr="009E5E84" w:rsidRDefault="00C866B3" w:rsidP="00C866B3">
      <w:pPr>
        <w:pStyle w:val="Steps"/>
        <w:numPr>
          <w:ilvl w:val="0"/>
          <w:numId w:val="0"/>
        </w:numPr>
        <w:rPr>
          <w:rFonts w:ascii="Arial" w:hAnsi="Arial" w:cs="Arial"/>
        </w:rPr>
      </w:pPr>
      <w:r w:rsidRPr="009E5E84">
        <w:rPr>
          <w:rFonts w:ascii="Arial" w:hAnsi="Arial" w:cs="Arial"/>
        </w:rPr>
        <w:t>The results of the search display.</w:t>
      </w:r>
    </w:p>
    <w:p w14:paraId="069FA075" w14:textId="77777777" w:rsidR="00C866B3" w:rsidRPr="009E5E84" w:rsidRDefault="00C866B3" w:rsidP="00DE7E25">
      <w:pPr>
        <w:pStyle w:val="Steps"/>
        <w:rPr>
          <w:rFonts w:ascii="Arial" w:hAnsi="Arial" w:cs="Arial"/>
        </w:rPr>
      </w:pPr>
      <w:r w:rsidRPr="009E5E84">
        <w:rPr>
          <w:rFonts w:ascii="Arial" w:hAnsi="Arial" w:cs="Arial"/>
        </w:rPr>
        <w:t>Use the pagination functions to move through the results.</w:t>
      </w:r>
    </w:p>
    <w:p w14:paraId="605B8739" w14:textId="1FE80D53" w:rsidR="00C866B3" w:rsidRPr="009E5E84" w:rsidRDefault="0094694E" w:rsidP="00C866B3">
      <w:pPr>
        <w:pStyle w:val="BodyText1"/>
        <w:rPr>
          <w:rFonts w:ascii="Arial" w:hAnsi="Arial" w:cs="Arial"/>
        </w:rPr>
      </w:pPr>
      <w:r w:rsidRPr="009E5E84">
        <w:rPr>
          <w:rFonts w:ascii="Arial" w:hAnsi="Arial" w:cs="Arial"/>
          <w:noProof/>
          <w:lang w:eastAsia="en-AU"/>
        </w:rPr>
        <w:lastRenderedPageBreak/>
        <w:drawing>
          <wp:inline distT="0" distB="0" distL="0" distR="0" wp14:anchorId="3DFBB1AC" wp14:editId="31DC9269">
            <wp:extent cx="5422340" cy="8551746"/>
            <wp:effectExtent l="25400" t="25400" r="13335" b="33655"/>
            <wp:docPr id="6" name="Picture 6" descr="Screenshot of Provider finder" title="Screenshot of Provider f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25523" cy="8556766"/>
                    </a:xfrm>
                    <a:prstGeom prst="rect">
                      <a:avLst/>
                    </a:prstGeom>
                    <a:noFill/>
                    <a:ln w="3175" cap="flat" cmpd="sng" algn="ctr">
                      <a:solidFill>
                        <a:sysClr val="windowText" lastClr="000000">
                          <a:lumMod val="50000"/>
                          <a:lumOff val="50000"/>
                        </a:sysClr>
                      </a:solidFill>
                      <a:prstDash val="solid"/>
                      <a:round/>
                      <a:headEnd type="none" w="med" len="med"/>
                      <a:tailEnd type="none" w="med" len="med"/>
                    </a:ln>
                  </pic:spPr>
                </pic:pic>
              </a:graphicData>
            </a:graphic>
          </wp:inline>
        </w:drawing>
      </w:r>
    </w:p>
    <w:p w14:paraId="31AF42CE" w14:textId="77777777" w:rsidR="0094694E" w:rsidRPr="009E5E84" w:rsidRDefault="0094694E" w:rsidP="0094694E">
      <w:pPr>
        <w:pStyle w:val="Steps"/>
        <w:rPr>
          <w:rFonts w:ascii="Arial" w:hAnsi="Arial" w:cs="Arial"/>
        </w:rPr>
      </w:pPr>
      <w:r w:rsidRPr="009E5E84">
        <w:rPr>
          <w:rFonts w:ascii="Arial" w:hAnsi="Arial" w:cs="Arial"/>
        </w:rPr>
        <w:lastRenderedPageBreak/>
        <w:t xml:space="preserve">Select </w:t>
      </w:r>
      <w:r w:rsidRPr="009E5E84">
        <w:rPr>
          <w:rFonts w:ascii="Arial" w:hAnsi="Arial" w:cs="Arial"/>
          <w:b/>
          <w:color w:val="6B2976"/>
        </w:rPr>
        <w:t>View Details</w:t>
      </w:r>
      <w:r w:rsidRPr="009E5E84">
        <w:rPr>
          <w:rFonts w:ascii="Arial" w:hAnsi="Arial" w:cs="Arial"/>
          <w:color w:val="6B2976"/>
        </w:rPr>
        <w:t xml:space="preserve"> </w:t>
      </w:r>
      <w:r w:rsidRPr="009E5E84">
        <w:rPr>
          <w:rFonts w:ascii="Arial" w:hAnsi="Arial" w:cs="Arial"/>
        </w:rPr>
        <w:t xml:space="preserve">to see more information about the provider. </w:t>
      </w:r>
    </w:p>
    <w:p w14:paraId="04EA9019" w14:textId="7C2DB694" w:rsidR="00B943BE" w:rsidRPr="009E5E84" w:rsidRDefault="000E2244" w:rsidP="00C866B3">
      <w:pPr>
        <w:pStyle w:val="BodyText1"/>
        <w:rPr>
          <w:rFonts w:ascii="Arial" w:hAnsi="Arial" w:cs="Arial"/>
        </w:rPr>
      </w:pPr>
      <w:r w:rsidRPr="009E5E84">
        <w:rPr>
          <w:rFonts w:ascii="Arial" w:hAnsi="Arial" w:cs="Arial"/>
        </w:rPr>
        <w:t xml:space="preserve">Details of the </w:t>
      </w:r>
      <w:r w:rsidR="00BB1CDE" w:rsidRPr="009E5E84">
        <w:rPr>
          <w:rFonts w:ascii="Arial" w:hAnsi="Arial" w:cs="Arial"/>
        </w:rPr>
        <w:t>p</w:t>
      </w:r>
      <w:r w:rsidRPr="009E5E84">
        <w:rPr>
          <w:rFonts w:ascii="Arial" w:hAnsi="Arial" w:cs="Arial"/>
        </w:rPr>
        <w:t>rovider display, including contact information, operating hours, services provided and contact information.</w:t>
      </w:r>
    </w:p>
    <w:p w14:paraId="00C25676" w14:textId="77777777" w:rsidR="000C20BF" w:rsidRPr="009E5E84" w:rsidRDefault="000C20BF" w:rsidP="00C866B3">
      <w:pPr>
        <w:pStyle w:val="BodyText1"/>
        <w:rPr>
          <w:rFonts w:ascii="Arial" w:hAnsi="Arial" w:cs="Arial"/>
        </w:rPr>
      </w:pPr>
    </w:p>
    <w:p w14:paraId="25F1D91C" w14:textId="3A7BA8BC" w:rsidR="000C20BF" w:rsidRPr="009E5E84" w:rsidRDefault="000C20BF" w:rsidP="00C866B3">
      <w:pPr>
        <w:pStyle w:val="BodyText1"/>
        <w:rPr>
          <w:rFonts w:ascii="Arial" w:hAnsi="Arial" w:cs="Arial"/>
        </w:rPr>
      </w:pPr>
      <w:r w:rsidRPr="009E5E84">
        <w:rPr>
          <w:rFonts w:ascii="Arial" w:hAnsi="Arial" w:cs="Arial"/>
          <w:noProof/>
          <w:lang w:eastAsia="en-AU"/>
        </w:rPr>
        <w:drawing>
          <wp:inline distT="0" distB="0" distL="0" distR="0" wp14:anchorId="5F830FE0" wp14:editId="1EBCC930">
            <wp:extent cx="5720080" cy="4561205"/>
            <wp:effectExtent l="0" t="0" r="0" b="10795"/>
            <wp:docPr id="26" name="Picture 26" descr="Screenshot of Provider finder page" title="Screenshot of Provider finder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ure1.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20080" cy="4561205"/>
                    </a:xfrm>
                    <a:prstGeom prst="rect">
                      <a:avLst/>
                    </a:prstGeom>
                    <a:noFill/>
                    <a:ln>
                      <a:noFill/>
                    </a:ln>
                  </pic:spPr>
                </pic:pic>
              </a:graphicData>
            </a:graphic>
          </wp:inline>
        </w:drawing>
      </w:r>
    </w:p>
    <w:p w14:paraId="4A22CD61" w14:textId="77777777" w:rsidR="000C20BF" w:rsidRPr="009E5E84" w:rsidRDefault="000C20BF" w:rsidP="00C866B3">
      <w:pPr>
        <w:pStyle w:val="BodyText1"/>
        <w:rPr>
          <w:rFonts w:ascii="Arial" w:hAnsi="Arial" w:cs="Arial"/>
        </w:rPr>
      </w:pPr>
    </w:p>
    <w:p w14:paraId="217E2D01" w14:textId="2438CC8F" w:rsidR="00C866B3" w:rsidRPr="009E5E84" w:rsidRDefault="00C866B3" w:rsidP="00B943BE">
      <w:pPr>
        <w:pStyle w:val="Steps"/>
        <w:numPr>
          <w:ilvl w:val="0"/>
          <w:numId w:val="7"/>
        </w:numPr>
        <w:rPr>
          <w:rFonts w:ascii="Arial" w:hAnsi="Arial" w:cs="Arial"/>
        </w:rPr>
      </w:pPr>
      <w:r w:rsidRPr="009E5E84">
        <w:rPr>
          <w:rFonts w:ascii="Arial" w:hAnsi="Arial" w:cs="Arial"/>
        </w:rPr>
        <w:t xml:space="preserve">Select </w:t>
      </w:r>
      <w:r w:rsidRPr="009E5E84">
        <w:rPr>
          <w:rFonts w:ascii="Arial" w:hAnsi="Arial" w:cs="Arial"/>
          <w:b/>
          <w:color w:val="6B2976"/>
        </w:rPr>
        <w:t>Show Map</w:t>
      </w:r>
      <w:r w:rsidRPr="009E5E84">
        <w:rPr>
          <w:rFonts w:ascii="Arial" w:hAnsi="Arial" w:cs="Arial"/>
          <w:color w:val="6B2976"/>
        </w:rPr>
        <w:t xml:space="preserve"> </w:t>
      </w:r>
      <w:r w:rsidRPr="009E5E84">
        <w:rPr>
          <w:rFonts w:ascii="Arial" w:hAnsi="Arial" w:cs="Arial"/>
        </w:rPr>
        <w:t xml:space="preserve">to view the location of the </w:t>
      </w:r>
      <w:r w:rsidR="00BB1CDE" w:rsidRPr="009E5E84">
        <w:rPr>
          <w:rFonts w:ascii="Arial" w:hAnsi="Arial" w:cs="Arial"/>
        </w:rPr>
        <w:t>p</w:t>
      </w:r>
      <w:r w:rsidRPr="009E5E84">
        <w:rPr>
          <w:rFonts w:ascii="Arial" w:hAnsi="Arial" w:cs="Arial"/>
        </w:rPr>
        <w:t>rovider.</w:t>
      </w:r>
      <w:r w:rsidR="00B943BE" w:rsidRPr="009E5E84">
        <w:rPr>
          <w:rFonts w:ascii="Arial" w:hAnsi="Arial" w:cs="Arial"/>
        </w:rPr>
        <w:t xml:space="preserve"> Or select ‘Back to search results’  to return to the search results. </w:t>
      </w:r>
    </w:p>
    <w:p w14:paraId="00914ECB" w14:textId="70F9438D" w:rsidR="00C866B3" w:rsidRPr="009E5E84" w:rsidRDefault="00C866B3" w:rsidP="00C866B3">
      <w:pPr>
        <w:pStyle w:val="BodyText1"/>
        <w:rPr>
          <w:rFonts w:ascii="Arial" w:hAnsi="Arial" w:cs="Arial"/>
        </w:rPr>
      </w:pPr>
    </w:p>
    <w:p w14:paraId="2294149F" w14:textId="2261DCFA" w:rsidR="00965EC7" w:rsidRPr="009E5E84" w:rsidRDefault="00965EC7" w:rsidP="00C866B3">
      <w:pPr>
        <w:pStyle w:val="BodyText1"/>
        <w:rPr>
          <w:rFonts w:ascii="Arial" w:hAnsi="Arial" w:cs="Arial"/>
        </w:rPr>
      </w:pPr>
      <w:r w:rsidRPr="009E5E84">
        <w:rPr>
          <w:rFonts w:ascii="Arial" w:hAnsi="Arial" w:cs="Arial"/>
          <w:noProof/>
          <w:lang w:eastAsia="en-AU"/>
        </w:rPr>
        <w:lastRenderedPageBreak/>
        <w:drawing>
          <wp:inline distT="0" distB="0" distL="0" distR="0" wp14:anchorId="366AE413" wp14:editId="51381E8F">
            <wp:extent cx="5730875" cy="4083050"/>
            <wp:effectExtent l="0" t="0" r="9525" b="6350"/>
            <wp:docPr id="25" name="Picture 25" descr="Screenshot of Provider details" title="Screenshot of Provider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88.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0875" cy="4083050"/>
                    </a:xfrm>
                    <a:prstGeom prst="rect">
                      <a:avLst/>
                    </a:prstGeom>
                    <a:noFill/>
                    <a:ln>
                      <a:noFill/>
                    </a:ln>
                  </pic:spPr>
                </pic:pic>
              </a:graphicData>
            </a:graphic>
          </wp:inline>
        </w:drawing>
      </w:r>
    </w:p>
    <w:p w14:paraId="25E7D80D" w14:textId="77777777" w:rsidR="00965EC7" w:rsidRPr="009E5E84" w:rsidRDefault="00965EC7" w:rsidP="00C866B3">
      <w:pPr>
        <w:pStyle w:val="BodyText1"/>
        <w:rPr>
          <w:rFonts w:ascii="Arial" w:hAnsi="Arial" w:cs="Arial"/>
        </w:rPr>
      </w:pPr>
    </w:p>
    <w:p w14:paraId="122118E6" w14:textId="17AA5D46" w:rsidR="00C866B3" w:rsidRPr="009E5E84" w:rsidRDefault="000E2244" w:rsidP="00C866B3">
      <w:pPr>
        <w:pStyle w:val="Steps"/>
        <w:numPr>
          <w:ilvl w:val="0"/>
          <w:numId w:val="7"/>
        </w:numPr>
        <w:rPr>
          <w:rFonts w:ascii="Arial" w:hAnsi="Arial" w:cs="Arial"/>
        </w:rPr>
      </w:pPr>
      <w:r w:rsidRPr="009E5E84">
        <w:rPr>
          <w:rFonts w:ascii="Arial" w:hAnsi="Arial" w:cs="Arial"/>
        </w:rPr>
        <w:t xml:space="preserve">Select </w:t>
      </w:r>
      <w:r w:rsidRPr="009E5E84">
        <w:rPr>
          <w:rStyle w:val="Strong"/>
          <w:rFonts w:ascii="Arial" w:hAnsi="Arial" w:cs="Arial"/>
        </w:rPr>
        <w:t>Hide Map</w:t>
      </w:r>
      <w:r w:rsidRPr="009E5E84">
        <w:rPr>
          <w:rFonts w:ascii="Arial" w:hAnsi="Arial" w:cs="Arial"/>
        </w:rPr>
        <w:t xml:space="preserve"> to return to the </w:t>
      </w:r>
      <w:r w:rsidRPr="009E5E84">
        <w:rPr>
          <w:rStyle w:val="Strong"/>
          <w:rFonts w:ascii="Arial" w:hAnsi="Arial" w:cs="Arial"/>
        </w:rPr>
        <w:t>Provider Details</w:t>
      </w:r>
      <w:r w:rsidRPr="009E5E84">
        <w:rPr>
          <w:rFonts w:ascii="Arial" w:hAnsi="Arial" w:cs="Arial"/>
        </w:rPr>
        <w:t xml:space="preserve"> page</w:t>
      </w:r>
      <w:r w:rsidR="00BB1CDE" w:rsidRPr="009E5E84">
        <w:rPr>
          <w:rFonts w:ascii="Arial" w:hAnsi="Arial" w:cs="Arial"/>
        </w:rPr>
        <w:t>.</w:t>
      </w:r>
      <w:r w:rsidR="00DA2F90" w:rsidRPr="009E5E84">
        <w:rPr>
          <w:rFonts w:ascii="Arial" w:hAnsi="Arial" w:cs="Arial"/>
        </w:rPr>
        <w:t xml:space="preserve"> Or select ‘Back to search results’  to return to the search results. </w:t>
      </w:r>
    </w:p>
    <w:bookmarkEnd w:id="58"/>
    <w:bookmarkEnd w:id="59"/>
    <w:bookmarkEnd w:id="60"/>
    <w:bookmarkEnd w:id="103"/>
    <w:p w14:paraId="58C1EC99" w14:textId="77777777" w:rsidR="00665AD6" w:rsidRPr="009E5E84" w:rsidRDefault="00665AD6">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3EDA97E1" w14:textId="0F4803AE" w:rsidR="000C1F7D" w:rsidRPr="009E5E84" w:rsidRDefault="000C1F7D" w:rsidP="000C1F7D">
      <w:pPr>
        <w:pStyle w:val="Heading2"/>
        <w:rPr>
          <w:rFonts w:ascii="Arial" w:hAnsi="Arial" w:cs="Arial"/>
        </w:rPr>
      </w:pPr>
      <w:bookmarkStart w:id="117" w:name="_Toc529344343"/>
      <w:r w:rsidRPr="009E5E84">
        <w:rPr>
          <w:rFonts w:ascii="Arial" w:hAnsi="Arial" w:cs="Arial"/>
        </w:rPr>
        <w:lastRenderedPageBreak/>
        <w:t xml:space="preserve">Upload </w:t>
      </w:r>
      <w:r w:rsidR="00BB1CDE" w:rsidRPr="009E5E84">
        <w:rPr>
          <w:rFonts w:ascii="Arial" w:hAnsi="Arial" w:cs="Arial"/>
        </w:rPr>
        <w:t>e</w:t>
      </w:r>
      <w:r w:rsidRPr="009E5E84">
        <w:rPr>
          <w:rFonts w:ascii="Arial" w:hAnsi="Arial" w:cs="Arial"/>
        </w:rPr>
        <w:t>vidence</w:t>
      </w:r>
      <w:bookmarkEnd w:id="117"/>
    </w:p>
    <w:p w14:paraId="63015DD1" w14:textId="77777777" w:rsidR="000C1F7D" w:rsidRPr="009E5E84" w:rsidRDefault="000E2244" w:rsidP="000C1F7D">
      <w:pPr>
        <w:pStyle w:val="BodyText1"/>
        <w:rPr>
          <w:rFonts w:ascii="Arial" w:hAnsi="Arial" w:cs="Arial"/>
        </w:rPr>
      </w:pPr>
      <w:r w:rsidRPr="009E5E84">
        <w:rPr>
          <w:rFonts w:ascii="Arial" w:hAnsi="Arial" w:cs="Arial"/>
        </w:rPr>
        <w:t>For some processes (e.g. Quotations</w:t>
      </w:r>
      <w:r w:rsidR="004D1742" w:rsidRPr="009E5E84">
        <w:rPr>
          <w:rFonts w:ascii="Arial" w:hAnsi="Arial" w:cs="Arial"/>
        </w:rPr>
        <w:t>, NDIA Registrations</w:t>
      </w:r>
      <w:r w:rsidRPr="009E5E84">
        <w:rPr>
          <w:rFonts w:ascii="Arial" w:hAnsi="Arial" w:cs="Arial"/>
        </w:rPr>
        <w:t xml:space="preserve">) you need to provide additional information to the </w:t>
      </w:r>
      <w:r w:rsidR="00C33C3E" w:rsidRPr="009E5E84">
        <w:rPr>
          <w:rFonts w:ascii="Arial" w:hAnsi="Arial" w:cs="Arial"/>
        </w:rPr>
        <w:t>Agency</w:t>
      </w:r>
      <w:r w:rsidRPr="009E5E84">
        <w:rPr>
          <w:rFonts w:ascii="Arial" w:hAnsi="Arial" w:cs="Arial"/>
        </w:rPr>
        <w:t xml:space="preserve">. </w:t>
      </w:r>
      <w:r w:rsidRPr="009E5E84">
        <w:rPr>
          <w:rStyle w:val="Strong"/>
          <w:rFonts w:ascii="Arial" w:hAnsi="Arial" w:cs="Arial"/>
        </w:rPr>
        <w:t>Upload Evidence</w:t>
      </w:r>
      <w:r w:rsidRPr="009E5E84">
        <w:rPr>
          <w:rFonts w:ascii="Arial" w:hAnsi="Arial" w:cs="Arial"/>
        </w:rPr>
        <w:t xml:space="preserve"> provides this capability. </w:t>
      </w:r>
      <w:r w:rsidR="000C1F7D" w:rsidRPr="009E5E84">
        <w:rPr>
          <w:rFonts w:ascii="Arial" w:hAnsi="Arial" w:cs="Arial"/>
        </w:rPr>
        <w:t>This area enables you to upload documents to the NDIA.</w:t>
      </w:r>
    </w:p>
    <w:p w14:paraId="4678F4EA" w14:textId="77777777" w:rsidR="004D1742" w:rsidRPr="009E5E84" w:rsidRDefault="004D1742" w:rsidP="000D1BED">
      <w:pPr>
        <w:pStyle w:val="NDIANote"/>
        <w:ind w:left="0"/>
        <w:rPr>
          <w:rFonts w:ascii="Arial" w:hAnsi="Arial" w:cs="Arial"/>
        </w:rPr>
      </w:pPr>
      <w:r w:rsidRPr="009E5E84">
        <w:rPr>
          <w:rFonts w:ascii="Arial" w:hAnsi="Arial" w:cs="Arial"/>
          <w:b/>
        </w:rPr>
        <w:t>Important Note:</w:t>
      </w:r>
      <w:r w:rsidR="00BB1CDE" w:rsidRPr="009E5E84">
        <w:rPr>
          <w:rFonts w:ascii="Arial" w:hAnsi="Arial" w:cs="Arial"/>
        </w:rPr>
        <w:t xml:space="preserve"> </w:t>
      </w:r>
      <w:r w:rsidRPr="009E5E84">
        <w:rPr>
          <w:rFonts w:ascii="Arial" w:hAnsi="Arial" w:cs="Arial"/>
        </w:rPr>
        <w:t xml:space="preserve">Do not use this function to upload evidence related to </w:t>
      </w:r>
      <w:r w:rsidR="00BB1CDE" w:rsidRPr="009E5E84">
        <w:rPr>
          <w:rFonts w:ascii="Arial" w:hAnsi="Arial" w:cs="Arial"/>
        </w:rPr>
        <w:t>r</w:t>
      </w:r>
      <w:r w:rsidRPr="009E5E84">
        <w:rPr>
          <w:rFonts w:ascii="Arial" w:hAnsi="Arial" w:cs="Arial"/>
        </w:rPr>
        <w:t xml:space="preserve">egistration in </w:t>
      </w:r>
      <w:r w:rsidR="00BB1CDE" w:rsidRPr="009E5E84">
        <w:rPr>
          <w:rFonts w:ascii="Arial" w:hAnsi="Arial" w:cs="Arial"/>
        </w:rPr>
        <w:t>s</w:t>
      </w:r>
      <w:r w:rsidRPr="009E5E84">
        <w:rPr>
          <w:rFonts w:ascii="Arial" w:hAnsi="Arial" w:cs="Arial"/>
        </w:rPr>
        <w:t>tates/</w:t>
      </w:r>
      <w:r w:rsidR="00BB1CDE" w:rsidRPr="009E5E84">
        <w:rPr>
          <w:rFonts w:ascii="Arial" w:hAnsi="Arial" w:cs="Arial"/>
        </w:rPr>
        <w:t>t</w:t>
      </w:r>
      <w:r w:rsidRPr="009E5E84">
        <w:rPr>
          <w:rFonts w:ascii="Arial" w:hAnsi="Arial" w:cs="Arial"/>
        </w:rPr>
        <w:t xml:space="preserve">erritories that have transitioned to the NDIS Quality and Safeguards Commission. You must upload Commission evidence using the </w:t>
      </w:r>
      <w:r w:rsidR="00EB1604" w:rsidRPr="009E5E84">
        <w:rPr>
          <w:rFonts w:ascii="Arial" w:hAnsi="Arial" w:cs="Arial"/>
        </w:rPr>
        <w:t>Commission</w:t>
      </w:r>
      <w:r w:rsidRPr="009E5E84">
        <w:rPr>
          <w:rFonts w:ascii="Arial" w:hAnsi="Arial" w:cs="Arial"/>
        </w:rPr>
        <w:t xml:space="preserve"> portal.</w:t>
      </w:r>
    </w:p>
    <w:p w14:paraId="2958949E" w14:textId="77777777" w:rsidR="000C1F7D" w:rsidRPr="009E5E84" w:rsidRDefault="000C1F7D" w:rsidP="00822E6E">
      <w:pPr>
        <w:pStyle w:val="Steps"/>
        <w:numPr>
          <w:ilvl w:val="0"/>
          <w:numId w:val="28"/>
        </w:numPr>
        <w:rPr>
          <w:rFonts w:ascii="Arial" w:hAnsi="Arial" w:cs="Arial"/>
        </w:rPr>
      </w:pPr>
      <w:r w:rsidRPr="009E5E84">
        <w:rPr>
          <w:rFonts w:ascii="Arial" w:hAnsi="Arial" w:cs="Arial"/>
        </w:rPr>
        <w:t xml:space="preserve">Select the </w:t>
      </w:r>
      <w:r w:rsidRPr="009E5E84">
        <w:rPr>
          <w:rStyle w:val="Strong"/>
          <w:rFonts w:ascii="Arial" w:hAnsi="Arial" w:cs="Arial"/>
        </w:rPr>
        <w:t>Upload Evidence</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w:t>
      </w:r>
      <w:r w:rsidR="008377FB" w:rsidRPr="009E5E84">
        <w:rPr>
          <w:rFonts w:ascii="Arial" w:hAnsi="Arial" w:cs="Arial"/>
        </w:rPr>
        <w:t xml:space="preserve"> </w:t>
      </w:r>
      <w:r w:rsidRPr="009E5E84">
        <w:rPr>
          <w:rFonts w:ascii="Arial" w:hAnsi="Arial" w:cs="Arial"/>
        </w:rPr>
        <w:t>page.</w:t>
      </w:r>
    </w:p>
    <w:p w14:paraId="464A428C" w14:textId="2FC045FF" w:rsidR="000C1F7D" w:rsidRPr="009E5E84" w:rsidRDefault="005828CB" w:rsidP="000C1F7D">
      <w:pPr>
        <w:pStyle w:val="BodyText1"/>
        <w:rPr>
          <w:rFonts w:ascii="Arial" w:hAnsi="Arial" w:cs="Arial"/>
        </w:rPr>
      </w:pPr>
      <w:r w:rsidRPr="009E5E84">
        <w:rPr>
          <w:rFonts w:ascii="Arial" w:hAnsi="Arial" w:cs="Arial"/>
          <w:noProof/>
          <w:lang w:eastAsia="en-AU"/>
        </w:rPr>
        <w:drawing>
          <wp:inline distT="0" distB="0" distL="0" distR="0" wp14:anchorId="7E4A1D0D" wp14:editId="357FD990">
            <wp:extent cx="1105200" cy="1148400"/>
            <wp:effectExtent l="25400" t="25400" r="12700" b="20320"/>
            <wp:docPr id="310" name="Picture 310" descr="Screenshot of Upload Evidence  tile" title="Screenshot of Upload Evidenc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nips%20enhanced/8q.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3576" t="3428" r="4849" b="5278"/>
                    <a:stretch/>
                  </pic:blipFill>
                  <pic:spPr bwMode="auto">
                    <a:xfrm>
                      <a:off x="0" y="0"/>
                      <a:ext cx="1105200" cy="11484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29E7C3D6" w14:textId="77777777" w:rsidR="000C1F7D" w:rsidRPr="009E5E84" w:rsidRDefault="000C1F7D" w:rsidP="00DE7E25">
      <w:pPr>
        <w:pStyle w:val="Steps"/>
        <w:numPr>
          <w:ilvl w:val="0"/>
          <w:numId w:val="13"/>
        </w:numPr>
        <w:rPr>
          <w:rFonts w:ascii="Arial" w:hAnsi="Arial" w:cs="Arial"/>
        </w:rPr>
      </w:pPr>
      <w:r w:rsidRPr="009E5E84">
        <w:rPr>
          <w:rFonts w:ascii="Arial" w:hAnsi="Arial" w:cs="Arial"/>
        </w:rPr>
        <w:t xml:space="preserve">The </w:t>
      </w:r>
      <w:r w:rsidRPr="009E5E84">
        <w:rPr>
          <w:rFonts w:ascii="Arial" w:hAnsi="Arial" w:cs="Arial"/>
          <w:b/>
          <w:color w:val="6B2976"/>
        </w:rPr>
        <w:t>Document Upload</w:t>
      </w:r>
      <w:r w:rsidRPr="009E5E84">
        <w:rPr>
          <w:rFonts w:ascii="Arial" w:hAnsi="Arial" w:cs="Arial"/>
          <w:color w:val="6B2976"/>
        </w:rPr>
        <w:t xml:space="preserve"> </w:t>
      </w:r>
      <w:r w:rsidRPr="009E5E84">
        <w:rPr>
          <w:rFonts w:ascii="Arial" w:hAnsi="Arial" w:cs="Arial"/>
        </w:rPr>
        <w:t>page displays.</w:t>
      </w:r>
    </w:p>
    <w:p w14:paraId="3B50AD74" w14:textId="77777777" w:rsidR="000C1F7D" w:rsidRPr="009E5E84" w:rsidRDefault="000C1F7D" w:rsidP="00DE7E25">
      <w:pPr>
        <w:pStyle w:val="Steps"/>
        <w:numPr>
          <w:ilvl w:val="0"/>
          <w:numId w:val="13"/>
        </w:numPr>
        <w:rPr>
          <w:rFonts w:ascii="Arial" w:hAnsi="Arial" w:cs="Arial"/>
        </w:rPr>
      </w:pPr>
      <w:r w:rsidRPr="009E5E84">
        <w:rPr>
          <w:rFonts w:ascii="Arial" w:hAnsi="Arial" w:cs="Arial"/>
        </w:rPr>
        <w:t xml:space="preserve">Type in the </w:t>
      </w:r>
      <w:r w:rsidRPr="009E5E84">
        <w:rPr>
          <w:rStyle w:val="Strong"/>
          <w:rFonts w:ascii="Arial" w:hAnsi="Arial" w:cs="Arial"/>
        </w:rPr>
        <w:t>Document Name</w:t>
      </w:r>
      <w:r w:rsidR="00D17EB1" w:rsidRPr="009E5E84">
        <w:rPr>
          <w:rFonts w:ascii="Arial" w:hAnsi="Arial" w:cs="Arial"/>
        </w:rPr>
        <w:t xml:space="preserve"> (a meaningful name for you) </w:t>
      </w:r>
      <w:r w:rsidRPr="009E5E84">
        <w:rPr>
          <w:rFonts w:ascii="Arial" w:hAnsi="Arial" w:cs="Arial"/>
        </w:rPr>
        <w:t xml:space="preserve">and </w:t>
      </w:r>
      <w:r w:rsidR="00D17EB1" w:rsidRPr="009E5E84">
        <w:rPr>
          <w:rStyle w:val="Strong"/>
          <w:rFonts w:ascii="Arial" w:hAnsi="Arial" w:cs="Arial"/>
        </w:rPr>
        <w:t>D</w:t>
      </w:r>
      <w:r w:rsidRPr="009E5E84">
        <w:rPr>
          <w:rStyle w:val="Strong"/>
          <w:rFonts w:ascii="Arial" w:hAnsi="Arial" w:cs="Arial"/>
        </w:rPr>
        <w:t>escription</w:t>
      </w:r>
      <w:r w:rsidR="00D17EB1" w:rsidRPr="009E5E84">
        <w:rPr>
          <w:rFonts w:ascii="Arial" w:hAnsi="Arial" w:cs="Arial"/>
        </w:rPr>
        <w:t xml:space="preserve"> (what it contains</w:t>
      </w:r>
      <w:r w:rsidRPr="009E5E84">
        <w:rPr>
          <w:rFonts w:ascii="Arial" w:hAnsi="Arial" w:cs="Arial"/>
        </w:rPr>
        <w:t>).</w:t>
      </w:r>
    </w:p>
    <w:p w14:paraId="211B0446" w14:textId="77777777" w:rsidR="000C1F7D" w:rsidRPr="009E5E84" w:rsidRDefault="000C1F7D" w:rsidP="00DE7E25">
      <w:pPr>
        <w:pStyle w:val="Steps"/>
        <w:numPr>
          <w:ilvl w:val="0"/>
          <w:numId w:val="13"/>
        </w:numPr>
        <w:rPr>
          <w:rFonts w:ascii="Arial" w:hAnsi="Arial" w:cs="Arial"/>
        </w:rPr>
      </w:pPr>
      <w:r w:rsidRPr="009E5E84">
        <w:rPr>
          <w:rFonts w:ascii="Arial" w:hAnsi="Arial" w:cs="Arial"/>
        </w:rPr>
        <w:t>Select</w:t>
      </w:r>
      <w:r w:rsidRPr="009E5E84">
        <w:rPr>
          <w:rStyle w:val="Strong"/>
          <w:rFonts w:ascii="Arial" w:hAnsi="Arial" w:cs="Arial"/>
        </w:rPr>
        <w:t xml:space="preserve"> Browse</w:t>
      </w:r>
      <w:r w:rsidRPr="009E5E84">
        <w:rPr>
          <w:rFonts w:ascii="Arial" w:hAnsi="Arial" w:cs="Arial"/>
        </w:rPr>
        <w:t xml:space="preserve"> to locate the document on your computer.</w:t>
      </w:r>
    </w:p>
    <w:p w14:paraId="247FAFB2" w14:textId="77777777" w:rsidR="000C1F7D" w:rsidRPr="009E5E84" w:rsidRDefault="000C1F7D" w:rsidP="00DE7E25">
      <w:pPr>
        <w:pStyle w:val="Steps"/>
        <w:numPr>
          <w:ilvl w:val="0"/>
          <w:numId w:val="13"/>
        </w:numPr>
        <w:rPr>
          <w:rFonts w:ascii="Arial" w:hAnsi="Arial" w:cs="Arial"/>
        </w:rPr>
      </w:pPr>
      <w:r w:rsidRPr="009E5E84">
        <w:rPr>
          <w:rFonts w:ascii="Arial" w:hAnsi="Arial" w:cs="Arial"/>
        </w:rPr>
        <w:t xml:space="preserve">Select the </w:t>
      </w:r>
      <w:r w:rsidRPr="009E5E84">
        <w:rPr>
          <w:rStyle w:val="Strong"/>
          <w:rFonts w:ascii="Arial" w:hAnsi="Arial" w:cs="Arial"/>
        </w:rPr>
        <w:t>Upload</w:t>
      </w:r>
      <w:r w:rsidRPr="009E5E84">
        <w:rPr>
          <w:rFonts w:ascii="Arial" w:hAnsi="Arial" w:cs="Arial"/>
        </w:rPr>
        <w:t xml:space="preserve"> button.</w:t>
      </w:r>
    </w:p>
    <w:p w14:paraId="51841754" w14:textId="60E2BE8F" w:rsidR="000C1F7D" w:rsidRPr="009E5E84" w:rsidRDefault="000C1F7D" w:rsidP="000D1BED">
      <w:pPr>
        <w:pStyle w:val="NDIANote"/>
        <w:ind w:left="0"/>
        <w:rPr>
          <w:rFonts w:ascii="Arial" w:hAnsi="Arial" w:cs="Arial"/>
        </w:rPr>
      </w:pPr>
      <w:r w:rsidRPr="009E5E84">
        <w:rPr>
          <w:rFonts w:ascii="Arial" w:hAnsi="Arial" w:cs="Arial"/>
          <w:b/>
        </w:rPr>
        <w:t>Note:</w:t>
      </w:r>
      <w:r w:rsidR="00DE3EE6" w:rsidRPr="009E5E84">
        <w:rPr>
          <w:rFonts w:ascii="Arial" w:hAnsi="Arial" w:cs="Arial"/>
        </w:rPr>
        <w:t xml:space="preserve"> </w:t>
      </w:r>
      <w:r w:rsidRPr="009E5E84">
        <w:rPr>
          <w:rFonts w:ascii="Arial" w:hAnsi="Arial" w:cs="Arial"/>
        </w:rPr>
        <w:t xml:space="preserve">Your uploaded documents will display under the </w:t>
      </w:r>
      <w:r w:rsidRPr="009E5E84">
        <w:rPr>
          <w:rStyle w:val="Strong"/>
          <w:rFonts w:ascii="Arial" w:hAnsi="Arial" w:cs="Arial"/>
        </w:rPr>
        <w:t>Available Documents</w:t>
      </w:r>
      <w:r w:rsidRPr="009E5E84">
        <w:rPr>
          <w:rFonts w:ascii="Arial" w:hAnsi="Arial" w:cs="Arial"/>
        </w:rPr>
        <w:t xml:space="preserve"> heading.</w:t>
      </w:r>
    </w:p>
    <w:p w14:paraId="537FDF49" w14:textId="38C9E50D" w:rsidR="008266B7" w:rsidRPr="009E5E84" w:rsidRDefault="001E3DEE" w:rsidP="000C1F7D">
      <w:pPr>
        <w:pStyle w:val="BodyText"/>
        <w:rPr>
          <w:rFonts w:ascii="Arial" w:hAnsi="Arial" w:cs="Arial"/>
        </w:rPr>
      </w:pPr>
      <w:r w:rsidRPr="009E5E84">
        <w:rPr>
          <w:rFonts w:ascii="Arial" w:hAnsi="Arial" w:cs="Arial"/>
          <w:noProof/>
        </w:rPr>
        <w:lastRenderedPageBreak/>
        <w:drawing>
          <wp:inline distT="0" distB="0" distL="0" distR="0" wp14:anchorId="34650236" wp14:editId="28617284">
            <wp:extent cx="5696521" cy="5263375"/>
            <wp:effectExtent l="25400" t="25400" r="19050" b="20320"/>
            <wp:docPr id="311" name="Picture 311" descr="Screenshot of Document upload details" title="Screenshot of Document upload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104a.jpg"/>
                    <pic:cNvPicPr/>
                  </pic:nvPicPr>
                  <pic:blipFill>
                    <a:blip r:embed="rId174">
                      <a:extLst>
                        <a:ext uri="{28A0092B-C50C-407E-A947-70E740481C1C}">
                          <a14:useLocalDpi xmlns:a14="http://schemas.microsoft.com/office/drawing/2010/main" val="0"/>
                        </a:ext>
                      </a:extLst>
                    </a:blip>
                    <a:stretch>
                      <a:fillRect/>
                    </a:stretch>
                  </pic:blipFill>
                  <pic:spPr>
                    <a:xfrm>
                      <a:off x="0" y="0"/>
                      <a:ext cx="5755450" cy="5317823"/>
                    </a:xfrm>
                    <a:prstGeom prst="rect">
                      <a:avLst/>
                    </a:prstGeom>
                    <a:noFill/>
                    <a:ln w="3175">
                      <a:solidFill>
                        <a:schemeClr val="tx1">
                          <a:lumMod val="50000"/>
                          <a:lumOff val="50000"/>
                        </a:schemeClr>
                      </a:solidFill>
                    </a:ln>
                  </pic:spPr>
                </pic:pic>
              </a:graphicData>
            </a:graphic>
          </wp:inline>
        </w:drawing>
      </w:r>
    </w:p>
    <w:p w14:paraId="6BA5D154" w14:textId="10A21C47" w:rsidR="00D17EB1" w:rsidRPr="009E5E84" w:rsidRDefault="00D17EB1" w:rsidP="000D1BED">
      <w:pPr>
        <w:pStyle w:val="NDIANote"/>
        <w:ind w:left="0"/>
        <w:rPr>
          <w:rFonts w:ascii="Arial" w:hAnsi="Arial" w:cs="Arial"/>
        </w:rPr>
      </w:pPr>
      <w:r w:rsidRPr="009E5E84">
        <w:rPr>
          <w:rFonts w:ascii="Arial" w:hAnsi="Arial" w:cs="Arial"/>
          <w:b/>
        </w:rPr>
        <w:t>Note:</w:t>
      </w:r>
      <w:r w:rsidRPr="009E5E84">
        <w:rPr>
          <w:rFonts w:ascii="Arial" w:hAnsi="Arial" w:cs="Arial"/>
        </w:rPr>
        <w:t xml:space="preserve"> You are not able to associate the document with an individual </w:t>
      </w:r>
      <w:r w:rsidR="00BB1CDE" w:rsidRPr="009E5E84">
        <w:rPr>
          <w:rFonts w:ascii="Arial" w:hAnsi="Arial" w:cs="Arial"/>
        </w:rPr>
        <w:t>p</w:t>
      </w:r>
      <w:r w:rsidRPr="009E5E84">
        <w:rPr>
          <w:rFonts w:ascii="Arial" w:hAnsi="Arial" w:cs="Arial"/>
        </w:rPr>
        <w:t xml:space="preserve">articipant. If the document needs to be associated with the </w:t>
      </w:r>
      <w:r w:rsidR="00BB1CDE" w:rsidRPr="009E5E84">
        <w:rPr>
          <w:rFonts w:ascii="Arial" w:hAnsi="Arial" w:cs="Arial"/>
        </w:rPr>
        <w:t>p</w:t>
      </w:r>
      <w:r w:rsidRPr="009E5E84">
        <w:rPr>
          <w:rFonts w:ascii="Arial" w:hAnsi="Arial" w:cs="Arial"/>
        </w:rPr>
        <w:t xml:space="preserve">articipant, please contact us on </w:t>
      </w:r>
      <w:r w:rsidRPr="009E5E84">
        <w:rPr>
          <w:rFonts w:ascii="Arial" w:hAnsi="Arial" w:cs="Arial"/>
          <w:lang w:val="en"/>
        </w:rPr>
        <w:t>1800 800 110.</w:t>
      </w:r>
    </w:p>
    <w:p w14:paraId="535C6D3D" w14:textId="36239AA6" w:rsidR="00D17EB1" w:rsidRPr="009E5E84" w:rsidRDefault="00D17EB1" w:rsidP="000D1BED">
      <w:pPr>
        <w:pStyle w:val="NDIANote"/>
        <w:ind w:left="0"/>
        <w:rPr>
          <w:rFonts w:ascii="Arial" w:hAnsi="Arial" w:cs="Arial"/>
        </w:rPr>
      </w:pPr>
      <w:r w:rsidRPr="009E5E84">
        <w:rPr>
          <w:rFonts w:ascii="Arial" w:hAnsi="Arial" w:cs="Arial"/>
          <w:b/>
        </w:rPr>
        <w:t>Note:</w:t>
      </w:r>
      <w:r w:rsidR="00F0608B" w:rsidRPr="009E5E84">
        <w:rPr>
          <w:rFonts w:ascii="Arial" w:hAnsi="Arial" w:cs="Arial"/>
        </w:rPr>
        <w:t xml:space="preserve"> </w:t>
      </w:r>
      <w:r w:rsidRPr="009E5E84">
        <w:rPr>
          <w:rFonts w:ascii="Arial" w:hAnsi="Arial" w:cs="Arial"/>
        </w:rPr>
        <w:t xml:space="preserve">You are not able to open the document from within the </w:t>
      </w:r>
      <w:r w:rsidR="00BB1CDE" w:rsidRPr="009E5E84">
        <w:rPr>
          <w:rFonts w:ascii="Arial" w:hAnsi="Arial" w:cs="Arial"/>
        </w:rPr>
        <w:t>p</w:t>
      </w:r>
      <w:r w:rsidRPr="009E5E84">
        <w:rPr>
          <w:rFonts w:ascii="Arial" w:hAnsi="Arial" w:cs="Arial"/>
        </w:rPr>
        <w:t xml:space="preserve">ortal, or remove it from the system after it is uploaded. If you uploaded the wrong document, please contact us on </w:t>
      </w:r>
      <w:r w:rsidRPr="009E5E84">
        <w:rPr>
          <w:rFonts w:ascii="Arial" w:hAnsi="Arial" w:cs="Arial"/>
          <w:lang w:val="en"/>
        </w:rPr>
        <w:t>1800 800 110.</w:t>
      </w:r>
    </w:p>
    <w:p w14:paraId="1BD7A264" w14:textId="0EF09764" w:rsidR="00D17EB1" w:rsidRPr="009E5E84" w:rsidRDefault="00D17EB1" w:rsidP="000D1BED">
      <w:pPr>
        <w:pStyle w:val="NDIANote"/>
        <w:ind w:left="0"/>
        <w:rPr>
          <w:rFonts w:ascii="Arial" w:hAnsi="Arial" w:cs="Arial"/>
          <w:b/>
        </w:rPr>
      </w:pPr>
      <w:r w:rsidRPr="009E5E84">
        <w:rPr>
          <w:rFonts w:ascii="Arial" w:hAnsi="Arial" w:cs="Arial"/>
          <w:b/>
        </w:rPr>
        <w:t>Tip:</w:t>
      </w:r>
      <w:r w:rsidR="00F0608B" w:rsidRPr="009E5E84">
        <w:rPr>
          <w:rFonts w:ascii="Arial" w:hAnsi="Arial" w:cs="Arial"/>
          <w:b/>
        </w:rPr>
        <w:t xml:space="preserve"> </w:t>
      </w:r>
      <w:r w:rsidRPr="009E5E84">
        <w:rPr>
          <w:rFonts w:ascii="Arial" w:hAnsi="Arial" w:cs="Arial"/>
        </w:rPr>
        <w:t>Use meaningful document names and description. For example, put the type of document (e.g. Home Modification Plan) in the Document Name, and the Participant’s NDIS number in the Description.</w:t>
      </w:r>
      <w:r w:rsidRPr="009E5E84">
        <w:rPr>
          <w:rFonts w:ascii="Arial" w:hAnsi="Arial" w:cs="Arial"/>
        </w:rPr>
        <w:tab/>
      </w:r>
    </w:p>
    <w:p w14:paraId="3A7D9904" w14:textId="3EEC9CF0" w:rsidR="00B02CD0" w:rsidRPr="009E5E84" w:rsidRDefault="00D17EB1" w:rsidP="000D1BED">
      <w:pPr>
        <w:pStyle w:val="NDIANote"/>
        <w:ind w:left="0"/>
        <w:rPr>
          <w:rFonts w:ascii="Arial" w:hAnsi="Arial" w:cs="Arial"/>
        </w:rPr>
      </w:pPr>
      <w:r w:rsidRPr="009E5E84">
        <w:rPr>
          <w:rFonts w:ascii="Arial" w:hAnsi="Arial" w:cs="Arial"/>
          <w:b/>
        </w:rPr>
        <w:t>Tip:</w:t>
      </w:r>
      <w:r w:rsidR="00F0608B" w:rsidRPr="009E5E84">
        <w:rPr>
          <w:rFonts w:ascii="Arial" w:hAnsi="Arial" w:cs="Arial"/>
        </w:rPr>
        <w:t xml:space="preserve"> </w:t>
      </w:r>
      <w:r w:rsidRPr="009E5E84">
        <w:rPr>
          <w:rFonts w:ascii="Arial" w:hAnsi="Arial" w:cs="Arial"/>
        </w:rPr>
        <w:t xml:space="preserve">Ensure you retain a copy of the uploaded </w:t>
      </w:r>
      <w:r w:rsidR="00DF50DA" w:rsidRPr="009E5E84">
        <w:rPr>
          <w:rFonts w:ascii="Arial" w:hAnsi="Arial" w:cs="Arial"/>
        </w:rPr>
        <w:t>file and</w:t>
      </w:r>
      <w:r w:rsidRPr="009E5E84">
        <w:rPr>
          <w:rFonts w:ascii="Arial" w:hAnsi="Arial" w:cs="Arial"/>
        </w:rPr>
        <w:t xml:space="preserve"> are able to relate your copy to the Document Name and Description. </w:t>
      </w:r>
    </w:p>
    <w:p w14:paraId="3ADE9744" w14:textId="77777777" w:rsidR="00933D53" w:rsidRPr="009E5E84" w:rsidRDefault="00933D53">
      <w:pPr>
        <w:spacing w:after="200" w:line="276" w:lineRule="auto"/>
        <w:rPr>
          <w:rFonts w:ascii="Arial" w:eastAsiaTheme="majorEastAsia" w:hAnsi="Arial" w:cs="Arial"/>
          <w:b/>
          <w:bCs/>
          <w:color w:val="6A2875"/>
          <w:sz w:val="32"/>
          <w:szCs w:val="32"/>
        </w:rPr>
      </w:pPr>
      <w:r w:rsidRPr="009E5E84">
        <w:rPr>
          <w:rFonts w:ascii="Arial" w:hAnsi="Arial" w:cs="Arial"/>
        </w:rPr>
        <w:br w:type="page"/>
      </w:r>
    </w:p>
    <w:p w14:paraId="69F99D22" w14:textId="44598F63" w:rsidR="00C36713" w:rsidRPr="009E5E84" w:rsidRDefault="00C36713" w:rsidP="00C36713">
      <w:pPr>
        <w:pStyle w:val="Heading2"/>
        <w:rPr>
          <w:rFonts w:ascii="Arial" w:hAnsi="Arial" w:cs="Arial"/>
        </w:rPr>
      </w:pPr>
      <w:bookmarkStart w:id="118" w:name="_Toc529344344"/>
      <w:r w:rsidRPr="009E5E84">
        <w:rPr>
          <w:rFonts w:ascii="Arial" w:hAnsi="Arial" w:cs="Arial"/>
        </w:rPr>
        <w:lastRenderedPageBreak/>
        <w:t>Downloads</w:t>
      </w:r>
      <w:bookmarkEnd w:id="118"/>
    </w:p>
    <w:p w14:paraId="6E2F6CE3" w14:textId="2F8D8F1A" w:rsidR="00E516ED" w:rsidRPr="009E5E84" w:rsidRDefault="00E516ED" w:rsidP="00E67DA2">
      <w:pPr>
        <w:pStyle w:val="NDIANote"/>
        <w:ind w:left="0"/>
        <w:rPr>
          <w:rFonts w:ascii="Arial" w:hAnsi="Arial" w:cs="Arial"/>
        </w:rPr>
      </w:pPr>
      <w:r w:rsidRPr="009E5E84">
        <w:rPr>
          <w:rFonts w:ascii="Arial" w:hAnsi="Arial" w:cs="Arial"/>
        </w:rPr>
        <w:t xml:space="preserve">You can download in just one report information about all the service bookings you have with active participants as well as information about all the participants </w:t>
      </w:r>
      <w:r w:rsidR="00640AFB" w:rsidRPr="009E5E84">
        <w:rPr>
          <w:rFonts w:ascii="Arial" w:hAnsi="Arial" w:cs="Arial"/>
        </w:rPr>
        <w:t>that</w:t>
      </w:r>
      <w:r w:rsidRPr="009E5E84">
        <w:rPr>
          <w:rFonts w:ascii="Arial" w:hAnsi="Arial" w:cs="Arial"/>
        </w:rPr>
        <w:t xml:space="preserve"> you have service bookings</w:t>
      </w:r>
      <w:r w:rsidR="00640AFB" w:rsidRPr="009E5E84">
        <w:rPr>
          <w:rFonts w:ascii="Arial" w:hAnsi="Arial" w:cs="Arial"/>
        </w:rPr>
        <w:t xml:space="preserve"> with and who have given the NDIA consent to share their plan with you</w:t>
      </w:r>
      <w:r w:rsidRPr="009E5E84">
        <w:rPr>
          <w:rFonts w:ascii="Arial" w:hAnsi="Arial" w:cs="Arial"/>
        </w:rPr>
        <w:t xml:space="preserve">. </w:t>
      </w:r>
    </w:p>
    <w:p w14:paraId="3D1F44D1" w14:textId="77777777" w:rsidR="00C36713" w:rsidRPr="009E5E84" w:rsidRDefault="00C36713" w:rsidP="00822E6E">
      <w:pPr>
        <w:pStyle w:val="Steps"/>
        <w:numPr>
          <w:ilvl w:val="0"/>
          <w:numId w:val="43"/>
        </w:numPr>
        <w:ind w:left="426" w:hanging="426"/>
        <w:rPr>
          <w:rFonts w:ascii="Arial" w:hAnsi="Arial" w:cs="Arial"/>
        </w:rPr>
      </w:pPr>
      <w:r w:rsidRPr="009E5E84">
        <w:rPr>
          <w:rFonts w:ascii="Arial" w:hAnsi="Arial" w:cs="Arial"/>
        </w:rPr>
        <w:t xml:space="preserve">Select the </w:t>
      </w:r>
      <w:r w:rsidRPr="009E5E84">
        <w:rPr>
          <w:rFonts w:ascii="Arial" w:hAnsi="Arial" w:cs="Arial"/>
          <w:b/>
          <w:color w:val="6B2976"/>
        </w:rPr>
        <w:t>Downloads</w:t>
      </w:r>
      <w:r w:rsidRPr="009E5E84">
        <w:rPr>
          <w:rFonts w:ascii="Arial" w:hAnsi="Arial" w:cs="Arial"/>
        </w:rPr>
        <w:t xml:space="preserve"> tile on the </w:t>
      </w:r>
      <w:r w:rsidRPr="009E5E84">
        <w:rPr>
          <w:rFonts w:ascii="Arial" w:hAnsi="Arial" w:cs="Arial"/>
          <w:b/>
          <w:color w:val="6B2976"/>
        </w:rPr>
        <w:t>myplace</w:t>
      </w:r>
      <w:r w:rsidRPr="009E5E84">
        <w:rPr>
          <w:rFonts w:ascii="Arial" w:hAnsi="Arial" w:cs="Arial"/>
        </w:rPr>
        <w:t xml:space="preserve"> home page.</w:t>
      </w:r>
    </w:p>
    <w:p w14:paraId="55640A60" w14:textId="44443935" w:rsidR="00C36713" w:rsidRPr="009E5E84" w:rsidRDefault="005828CB" w:rsidP="00933D53">
      <w:pPr>
        <w:pStyle w:val="BodyText"/>
        <w:rPr>
          <w:rFonts w:ascii="Arial" w:hAnsi="Arial" w:cs="Arial"/>
          <w:szCs w:val="22"/>
        </w:rPr>
      </w:pPr>
      <w:r w:rsidRPr="009E5E84">
        <w:rPr>
          <w:rFonts w:ascii="Arial" w:hAnsi="Arial" w:cs="Arial"/>
          <w:noProof/>
        </w:rPr>
        <w:drawing>
          <wp:inline distT="0" distB="0" distL="0" distR="0" wp14:anchorId="085380FF" wp14:editId="71D64E19">
            <wp:extent cx="1112400" cy="1148400"/>
            <wp:effectExtent l="25400" t="25400" r="31115" b="20320"/>
            <wp:docPr id="309" name="Picture 309" descr="Screenshot of Downloads tile" title="Screenshot of Download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ips%20enhanced/8w.PNG"/>
                    <pic:cNvPicPr>
                      <a:picLocks noChangeAspect="1" noChangeArrowheads="1"/>
                    </pic:cNvPicPr>
                  </pic:nvPicPr>
                  <pic:blipFill rotWithShape="1">
                    <a:blip r:embed="rId43">
                      <a:extLst>
                        <a:ext uri="{28A0092B-C50C-407E-A947-70E740481C1C}">
                          <a14:useLocalDpi xmlns:a14="http://schemas.microsoft.com/office/drawing/2010/main" val="0"/>
                        </a:ext>
                      </a:extLst>
                    </a:blip>
                    <a:srcRect l="2739" t="3032" r="3771" b="4329"/>
                    <a:stretch/>
                  </pic:blipFill>
                  <pic:spPr bwMode="auto">
                    <a:xfrm>
                      <a:off x="0" y="0"/>
                      <a:ext cx="1112400" cy="11484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79EEF8C9" w14:textId="07392B84" w:rsidR="00C36713" w:rsidRPr="009E5E84" w:rsidRDefault="00933D53" w:rsidP="00DE7E25">
      <w:pPr>
        <w:pStyle w:val="Steps"/>
        <w:numPr>
          <w:ilvl w:val="0"/>
          <w:numId w:val="13"/>
        </w:numPr>
        <w:rPr>
          <w:rFonts w:ascii="Arial" w:hAnsi="Arial" w:cs="Arial"/>
        </w:rPr>
      </w:pPr>
      <w:r w:rsidRPr="009E5E84">
        <w:rPr>
          <w:rFonts w:ascii="Arial" w:hAnsi="Arial" w:cs="Arial"/>
        </w:rPr>
        <w:t>After you c</w:t>
      </w:r>
      <w:r w:rsidR="00C36713" w:rsidRPr="009E5E84">
        <w:rPr>
          <w:rFonts w:ascii="Arial" w:hAnsi="Arial" w:cs="Arial"/>
        </w:rPr>
        <w:t xml:space="preserve">lick </w:t>
      </w:r>
      <w:r w:rsidR="00E516ED" w:rsidRPr="009E5E84">
        <w:rPr>
          <w:rFonts w:ascii="Arial" w:hAnsi="Arial" w:cs="Arial"/>
        </w:rPr>
        <w:t xml:space="preserve">the </w:t>
      </w:r>
      <w:r w:rsidR="00E516ED" w:rsidRPr="009E5E84">
        <w:rPr>
          <w:rFonts w:ascii="Arial" w:hAnsi="Arial" w:cs="Arial"/>
          <w:b/>
          <w:color w:val="6B2976"/>
        </w:rPr>
        <w:t>Downloads</w:t>
      </w:r>
      <w:r w:rsidR="00E516ED" w:rsidRPr="009E5E84">
        <w:rPr>
          <w:rFonts w:ascii="Arial" w:hAnsi="Arial" w:cs="Arial"/>
        </w:rPr>
        <w:t xml:space="preserve"> </w:t>
      </w:r>
      <w:r w:rsidR="00C36713" w:rsidRPr="009E5E84">
        <w:rPr>
          <w:rFonts w:ascii="Arial" w:hAnsi="Arial" w:cs="Arial"/>
        </w:rPr>
        <w:t>tile</w:t>
      </w:r>
      <w:r w:rsidRPr="009E5E84">
        <w:rPr>
          <w:rFonts w:ascii="Arial" w:hAnsi="Arial" w:cs="Arial"/>
        </w:rPr>
        <w:t>, you will see</w:t>
      </w:r>
      <w:r w:rsidR="00C36713" w:rsidRPr="009E5E84">
        <w:rPr>
          <w:rFonts w:ascii="Arial" w:hAnsi="Arial" w:cs="Arial"/>
        </w:rPr>
        <w:t xml:space="preserve"> a new tile screen with </w:t>
      </w:r>
      <w:r w:rsidRPr="009E5E84">
        <w:rPr>
          <w:rFonts w:ascii="Arial" w:hAnsi="Arial" w:cs="Arial"/>
        </w:rPr>
        <w:t xml:space="preserve">two </w:t>
      </w:r>
      <w:r w:rsidR="00C36713" w:rsidRPr="009E5E84">
        <w:rPr>
          <w:rFonts w:ascii="Arial" w:hAnsi="Arial" w:cs="Arial"/>
        </w:rPr>
        <w:t>options:</w:t>
      </w:r>
    </w:p>
    <w:p w14:paraId="5FCB3725" w14:textId="281B9F0D" w:rsidR="00C36713" w:rsidRPr="009E5E84" w:rsidRDefault="00C36713" w:rsidP="00D73FA7">
      <w:pPr>
        <w:pStyle w:val="Steps"/>
        <w:numPr>
          <w:ilvl w:val="0"/>
          <w:numId w:val="42"/>
        </w:numPr>
        <w:ind w:left="709" w:hanging="331"/>
        <w:rPr>
          <w:rFonts w:ascii="Arial" w:hAnsi="Arial" w:cs="Arial"/>
        </w:rPr>
      </w:pPr>
      <w:r w:rsidRPr="009E5E84">
        <w:rPr>
          <w:rFonts w:ascii="Arial" w:hAnsi="Arial" w:cs="Arial"/>
          <w:b/>
          <w:color w:val="6B2976"/>
        </w:rPr>
        <w:t>Download Service Bookings</w:t>
      </w:r>
    </w:p>
    <w:p w14:paraId="766E537A" w14:textId="50AEA921" w:rsidR="00C36713" w:rsidRPr="009E5E84" w:rsidRDefault="00C36713" w:rsidP="00D73FA7">
      <w:pPr>
        <w:pStyle w:val="Steps"/>
        <w:numPr>
          <w:ilvl w:val="0"/>
          <w:numId w:val="42"/>
        </w:numPr>
        <w:ind w:left="709" w:hanging="331"/>
        <w:rPr>
          <w:rFonts w:ascii="Arial" w:hAnsi="Arial" w:cs="Arial"/>
        </w:rPr>
      </w:pPr>
      <w:r w:rsidRPr="009E5E84">
        <w:rPr>
          <w:rFonts w:ascii="Arial" w:hAnsi="Arial" w:cs="Arial"/>
          <w:b/>
          <w:color w:val="6B2976"/>
        </w:rPr>
        <w:t>Download My Participants</w:t>
      </w:r>
      <w:r w:rsidRPr="009E5E84">
        <w:rPr>
          <w:rFonts w:ascii="Arial" w:hAnsi="Arial" w:cs="Arial"/>
        </w:rPr>
        <w:t>.</w:t>
      </w:r>
    </w:p>
    <w:p w14:paraId="01855B4C" w14:textId="79116679" w:rsidR="00C36713" w:rsidRPr="009E5E84" w:rsidRDefault="00360D2C" w:rsidP="00C36713">
      <w:pPr>
        <w:rPr>
          <w:rFonts w:ascii="Arial" w:hAnsi="Arial" w:cs="Arial"/>
        </w:rPr>
      </w:pPr>
      <w:r w:rsidRPr="009E5E84">
        <w:rPr>
          <w:rFonts w:ascii="Arial" w:hAnsi="Arial" w:cs="Arial"/>
          <w:noProof/>
          <w:lang w:eastAsia="en-AU"/>
        </w:rPr>
        <w:drawing>
          <wp:inline distT="0" distB="0" distL="0" distR="0" wp14:anchorId="2B9537A7" wp14:editId="1684D9B6">
            <wp:extent cx="3417457" cy="1821612"/>
            <wp:effectExtent l="25400" t="25400" r="37465" b="33020"/>
            <wp:docPr id="4" name="Picture 4" descr="Screenshot of Downloads screen" title="Screenshot of Download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snips%20enhanced/106b.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45627" cy="1836628"/>
                    </a:xfrm>
                    <a:prstGeom prst="rect">
                      <a:avLst/>
                    </a:prstGeom>
                    <a:noFill/>
                    <a:ln w="3175">
                      <a:solidFill>
                        <a:schemeClr val="tx1">
                          <a:lumMod val="50000"/>
                          <a:lumOff val="50000"/>
                        </a:schemeClr>
                      </a:solidFill>
                    </a:ln>
                  </pic:spPr>
                </pic:pic>
              </a:graphicData>
            </a:graphic>
          </wp:inline>
        </w:drawing>
      </w:r>
    </w:p>
    <w:p w14:paraId="740C1C57" w14:textId="77777777" w:rsidR="00C36713" w:rsidRPr="009E5E84" w:rsidRDefault="00C36713" w:rsidP="00C36713">
      <w:pPr>
        <w:pStyle w:val="Heading4"/>
        <w:rPr>
          <w:rFonts w:ascii="Arial" w:hAnsi="Arial" w:cs="Arial"/>
          <w:sz w:val="22"/>
        </w:rPr>
      </w:pPr>
    </w:p>
    <w:p w14:paraId="0FA83C7B" w14:textId="7D7CED25" w:rsidR="00C36713" w:rsidRPr="009E5E84" w:rsidRDefault="00C36713" w:rsidP="00C36713">
      <w:pPr>
        <w:pStyle w:val="Heading4"/>
        <w:rPr>
          <w:rFonts w:ascii="Arial" w:hAnsi="Arial" w:cs="Arial"/>
          <w:color w:val="7030A0"/>
          <w:sz w:val="22"/>
        </w:rPr>
      </w:pPr>
      <w:r w:rsidRPr="009E5E84">
        <w:rPr>
          <w:rFonts w:ascii="Arial" w:hAnsi="Arial" w:cs="Arial"/>
          <w:color w:val="7030A0"/>
          <w:sz w:val="22"/>
        </w:rPr>
        <w:t>Download Service Bookings</w:t>
      </w:r>
    </w:p>
    <w:p w14:paraId="4424F7E6" w14:textId="74E7495D" w:rsidR="00C36713" w:rsidRPr="009E5E84" w:rsidRDefault="001B7B35" w:rsidP="00C36713">
      <w:pPr>
        <w:pStyle w:val="BodyText1"/>
        <w:rPr>
          <w:rFonts w:ascii="Arial" w:hAnsi="Arial" w:cs="Arial"/>
        </w:rPr>
      </w:pPr>
      <w:r w:rsidRPr="009E5E84">
        <w:rPr>
          <w:rFonts w:ascii="Arial" w:hAnsi="Arial" w:cs="Arial"/>
        </w:rPr>
        <w:t xml:space="preserve">This tile </w:t>
      </w:r>
      <w:r w:rsidR="00B604F9" w:rsidRPr="009E5E84">
        <w:rPr>
          <w:rFonts w:ascii="Arial" w:hAnsi="Arial" w:cs="Arial"/>
        </w:rPr>
        <w:t>allows</w:t>
      </w:r>
      <w:r w:rsidRPr="009E5E84">
        <w:rPr>
          <w:rFonts w:ascii="Arial" w:hAnsi="Arial" w:cs="Arial"/>
        </w:rPr>
        <w:t xml:space="preserve"> you </w:t>
      </w:r>
      <w:r w:rsidR="00C36713" w:rsidRPr="009E5E84">
        <w:rPr>
          <w:rFonts w:ascii="Arial" w:hAnsi="Arial" w:cs="Arial"/>
        </w:rPr>
        <w:t>download report</w:t>
      </w:r>
      <w:r w:rsidR="00A45184" w:rsidRPr="009E5E84">
        <w:rPr>
          <w:rFonts w:ascii="Arial" w:hAnsi="Arial" w:cs="Arial"/>
        </w:rPr>
        <w:t>s</w:t>
      </w:r>
      <w:r w:rsidR="00C36713" w:rsidRPr="009E5E84">
        <w:rPr>
          <w:rFonts w:ascii="Arial" w:hAnsi="Arial" w:cs="Arial"/>
        </w:rPr>
        <w:t xml:space="preserve"> listing all the </w:t>
      </w:r>
      <w:r w:rsidR="00C96681" w:rsidRPr="009E5E84">
        <w:rPr>
          <w:rFonts w:ascii="Arial" w:hAnsi="Arial" w:cs="Arial"/>
        </w:rPr>
        <w:t xml:space="preserve">active </w:t>
      </w:r>
      <w:r w:rsidR="00C36713" w:rsidRPr="009E5E84">
        <w:rPr>
          <w:rFonts w:ascii="Arial" w:hAnsi="Arial" w:cs="Arial"/>
        </w:rPr>
        <w:t xml:space="preserve">service bookings you have with participants. </w:t>
      </w:r>
    </w:p>
    <w:p w14:paraId="64B9CAA6" w14:textId="31E216DC" w:rsidR="00DE3EE6" w:rsidRPr="009E5E84" w:rsidRDefault="005F7CB3" w:rsidP="00C36713">
      <w:pPr>
        <w:pStyle w:val="BodyText1"/>
        <w:rPr>
          <w:rFonts w:ascii="Arial" w:hAnsi="Arial" w:cs="Arial"/>
        </w:rPr>
      </w:pPr>
      <w:r w:rsidRPr="009E5E84">
        <w:rPr>
          <w:rFonts w:ascii="Arial" w:hAnsi="Arial" w:cs="Arial"/>
          <w:noProof/>
          <w:lang w:eastAsia="en-AU"/>
        </w:rPr>
        <w:drawing>
          <wp:inline distT="0" distB="0" distL="0" distR="0" wp14:anchorId="46775CFC" wp14:editId="35699B26">
            <wp:extent cx="1810800" cy="1148400"/>
            <wp:effectExtent l="25400" t="25400" r="18415" b="20320"/>
            <wp:docPr id="314" name="Picture 314" descr="Screenshot of Download service bookings tile" title="Screenshot of Download service booking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var/folders/0r/wh4chjwx4bj1n9_l86s7nwbr0000gn/T/com.apple.Preview/PreviewTemp-rSWerp/sCzPD.png"/>
                    <pic:cNvPicPr>
                      <a:picLocks noChangeAspect="1" noChangeArrowheads="1"/>
                    </pic:cNvPicPr>
                  </pic:nvPicPr>
                  <pic:blipFill rotWithShape="1">
                    <a:blip r:embed="rId175">
                      <a:extLst>
                        <a:ext uri="{28A0092B-C50C-407E-A947-70E740481C1C}">
                          <a14:useLocalDpi xmlns:a14="http://schemas.microsoft.com/office/drawing/2010/main" val="0"/>
                        </a:ext>
                      </a:extLst>
                    </a:blip>
                    <a:srcRect l="1529" t="40770" r="52462" b="4432"/>
                    <a:stretch/>
                  </pic:blipFill>
                  <pic:spPr bwMode="auto">
                    <a:xfrm>
                      <a:off x="0" y="0"/>
                      <a:ext cx="1810800" cy="1148400"/>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EB19EAB" w14:textId="77777777" w:rsidR="005F7CB3" w:rsidRPr="009E5E84" w:rsidRDefault="00BE3324" w:rsidP="00D37790">
      <w:pPr>
        <w:pStyle w:val="BodyText"/>
        <w:numPr>
          <w:ilvl w:val="3"/>
          <w:numId w:val="42"/>
        </w:numPr>
        <w:ind w:left="284" w:hanging="284"/>
        <w:rPr>
          <w:rFonts w:ascii="Arial" w:hAnsi="Arial" w:cs="Arial"/>
        </w:rPr>
      </w:pPr>
      <w:r w:rsidRPr="009E5E84">
        <w:rPr>
          <w:rFonts w:ascii="Arial" w:hAnsi="Arial" w:cs="Arial"/>
        </w:rPr>
        <w:t xml:space="preserve">Select </w:t>
      </w:r>
      <w:r w:rsidRPr="009E5E84">
        <w:rPr>
          <w:rFonts w:ascii="Arial" w:hAnsi="Arial" w:cs="Arial"/>
          <w:b/>
          <w:color w:val="7030A0"/>
        </w:rPr>
        <w:t>Download Service Bookings</w:t>
      </w:r>
      <w:r w:rsidRPr="009E5E84">
        <w:rPr>
          <w:rFonts w:ascii="Arial" w:hAnsi="Arial" w:cs="Arial"/>
          <w:color w:val="7030A0"/>
        </w:rPr>
        <w:t xml:space="preserve"> </w:t>
      </w:r>
      <w:r w:rsidRPr="009E5E84">
        <w:rPr>
          <w:rFonts w:ascii="Arial" w:hAnsi="Arial" w:cs="Arial"/>
        </w:rPr>
        <w:t xml:space="preserve">to request and download </w:t>
      </w:r>
      <w:r w:rsidR="00FE49A2" w:rsidRPr="009E5E84">
        <w:rPr>
          <w:rFonts w:ascii="Arial" w:hAnsi="Arial" w:cs="Arial"/>
        </w:rPr>
        <w:t>a report containing your</w:t>
      </w:r>
      <w:r w:rsidRPr="009E5E84">
        <w:rPr>
          <w:rFonts w:ascii="Arial" w:hAnsi="Arial" w:cs="Arial"/>
        </w:rPr>
        <w:t xml:space="preserve"> service bookings information.</w:t>
      </w:r>
      <w:r w:rsidR="005F7CB3" w:rsidRPr="009E5E84">
        <w:rPr>
          <w:rFonts w:ascii="Arial" w:hAnsi="Arial" w:cs="Arial"/>
        </w:rPr>
        <w:t xml:space="preserve"> </w:t>
      </w:r>
    </w:p>
    <w:p w14:paraId="40A3F437" w14:textId="71668885" w:rsidR="005F7CB3" w:rsidRPr="009E5E84" w:rsidRDefault="00211B66" w:rsidP="005F7CB3">
      <w:pPr>
        <w:pStyle w:val="BodyText"/>
        <w:rPr>
          <w:rFonts w:ascii="Arial" w:hAnsi="Arial" w:cs="Arial"/>
          <w:color w:val="000000"/>
        </w:rPr>
      </w:pPr>
      <w:r w:rsidRPr="009E5E84">
        <w:rPr>
          <w:rFonts w:ascii="Arial" w:hAnsi="Arial" w:cs="Arial"/>
        </w:rPr>
        <w:t xml:space="preserve">The </w:t>
      </w:r>
      <w:r w:rsidRPr="009E5E84">
        <w:rPr>
          <w:rFonts w:ascii="Arial" w:hAnsi="Arial" w:cs="Arial"/>
          <w:b/>
          <w:color w:val="7030A0"/>
        </w:rPr>
        <w:t xml:space="preserve">Download Service Bookings </w:t>
      </w:r>
      <w:r w:rsidRPr="009E5E84">
        <w:rPr>
          <w:rFonts w:ascii="Arial" w:hAnsi="Arial" w:cs="Arial"/>
        </w:rPr>
        <w:t>screen displays</w:t>
      </w:r>
      <w:r w:rsidR="00C96681" w:rsidRPr="009E5E84">
        <w:rPr>
          <w:rFonts w:ascii="Arial" w:hAnsi="Arial" w:cs="Arial"/>
        </w:rPr>
        <w:t>,</w:t>
      </w:r>
      <w:r w:rsidRPr="009E5E84">
        <w:rPr>
          <w:rFonts w:ascii="Arial" w:hAnsi="Arial" w:cs="Arial"/>
        </w:rPr>
        <w:t xml:space="preserve"> listing all </w:t>
      </w:r>
      <w:r w:rsidRPr="009E5E84">
        <w:rPr>
          <w:rFonts w:ascii="Arial" w:hAnsi="Arial" w:cs="Arial"/>
          <w:color w:val="000000"/>
        </w:rPr>
        <w:t xml:space="preserve">service bookings that were active </w:t>
      </w:r>
      <w:r w:rsidRPr="009E5E84">
        <w:rPr>
          <w:rFonts w:ascii="Arial" w:hAnsi="Arial" w:cs="Arial"/>
        </w:rPr>
        <w:t>for your organisation</w:t>
      </w:r>
      <w:r w:rsidR="00C96681" w:rsidRPr="009E5E84">
        <w:rPr>
          <w:rFonts w:ascii="Arial" w:hAnsi="Arial" w:cs="Arial"/>
          <w:color w:val="000000"/>
        </w:rPr>
        <w:t xml:space="preserve"> in the </w:t>
      </w:r>
      <w:r w:rsidRPr="009E5E84">
        <w:rPr>
          <w:rFonts w:ascii="Arial" w:hAnsi="Arial" w:cs="Arial"/>
          <w:color w:val="000000"/>
        </w:rPr>
        <w:t>90 days</w:t>
      </w:r>
      <w:r w:rsidR="00C96681" w:rsidRPr="009E5E84">
        <w:rPr>
          <w:rFonts w:ascii="Arial" w:hAnsi="Arial" w:cs="Arial"/>
          <w:color w:val="000000"/>
        </w:rPr>
        <w:t xml:space="preserve"> to today’s date</w:t>
      </w:r>
      <w:r w:rsidRPr="009E5E84">
        <w:rPr>
          <w:rFonts w:ascii="Arial" w:hAnsi="Arial" w:cs="Arial"/>
          <w:color w:val="000000"/>
        </w:rPr>
        <w:t>.</w:t>
      </w:r>
      <w:r w:rsidR="00C96681" w:rsidRPr="009E5E84">
        <w:rPr>
          <w:rFonts w:ascii="Arial" w:hAnsi="Arial" w:cs="Arial"/>
          <w:color w:val="000000"/>
        </w:rPr>
        <w:t xml:space="preserve"> </w:t>
      </w:r>
    </w:p>
    <w:p w14:paraId="36182D45" w14:textId="1FB00148" w:rsidR="005F7CB3" w:rsidRPr="009E5E84" w:rsidRDefault="005F7CB3" w:rsidP="005F7CB3">
      <w:pPr>
        <w:pStyle w:val="BodyText"/>
        <w:rPr>
          <w:rFonts w:ascii="Arial" w:hAnsi="Arial" w:cs="Arial"/>
        </w:rPr>
      </w:pPr>
      <w:r w:rsidRPr="009E5E84">
        <w:rPr>
          <w:rFonts w:ascii="Arial" w:hAnsi="Arial" w:cs="Arial"/>
          <w:noProof/>
          <w:color w:val="000000"/>
        </w:rPr>
        <w:lastRenderedPageBreak/>
        <w:drawing>
          <wp:inline distT="0" distB="0" distL="0" distR="0" wp14:anchorId="3E2DEC17" wp14:editId="581DEF92">
            <wp:extent cx="5731269" cy="5476673"/>
            <wp:effectExtent l="25400" t="25400" r="34925" b="35560"/>
            <wp:docPr id="315" name="Picture 315" descr="Screenshot of Download service bookings details" title="Screenshot of Download service booking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snips%20enhanced/107a.png"/>
                    <pic:cNvPicPr>
                      <a:picLocks noChangeAspect="1" noChangeArrowheads="1"/>
                    </pic:cNvPicPr>
                  </pic:nvPicPr>
                  <pic:blipFill rotWithShape="1">
                    <a:blip r:embed="rId176">
                      <a:extLst>
                        <a:ext uri="{28A0092B-C50C-407E-A947-70E740481C1C}">
                          <a14:useLocalDpi xmlns:a14="http://schemas.microsoft.com/office/drawing/2010/main" val="0"/>
                        </a:ext>
                      </a:extLst>
                    </a:blip>
                    <a:srcRect r="16628" b="1421"/>
                    <a:stretch/>
                  </pic:blipFill>
                  <pic:spPr bwMode="auto">
                    <a:xfrm>
                      <a:off x="0" y="0"/>
                      <a:ext cx="5731510" cy="5476904"/>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FD75D70" w14:textId="791B617B" w:rsidR="005B4DD9" w:rsidRPr="009E5E84" w:rsidRDefault="00A45184" w:rsidP="005F7CB3">
      <w:pPr>
        <w:pStyle w:val="BodyText1"/>
        <w:numPr>
          <w:ilvl w:val="3"/>
          <w:numId w:val="42"/>
        </w:numPr>
        <w:ind w:left="378" w:hanging="322"/>
        <w:rPr>
          <w:rFonts w:ascii="Arial" w:hAnsi="Arial" w:cs="Arial"/>
        </w:rPr>
      </w:pPr>
      <w:r w:rsidRPr="009E5E84">
        <w:rPr>
          <w:rFonts w:ascii="Arial" w:hAnsi="Arial" w:cs="Arial"/>
        </w:rPr>
        <w:t xml:space="preserve">Select </w:t>
      </w:r>
      <w:r w:rsidRPr="009E5E84">
        <w:rPr>
          <w:rFonts w:ascii="Arial" w:eastAsia="Times New Roman" w:hAnsi="Arial" w:cs="Arial"/>
          <w:b/>
          <w:color w:val="7030A0"/>
          <w:lang w:eastAsia="en-AU"/>
        </w:rPr>
        <w:t>Request</w:t>
      </w:r>
      <w:r w:rsidRPr="009E5E84">
        <w:rPr>
          <w:rFonts w:ascii="Arial" w:eastAsia="Times New Roman" w:hAnsi="Arial" w:cs="Arial"/>
          <w:color w:val="7030A0"/>
          <w:lang w:eastAsia="en-AU"/>
        </w:rPr>
        <w:t xml:space="preserve"> </w:t>
      </w:r>
      <w:r w:rsidRPr="009E5E84">
        <w:rPr>
          <w:rFonts w:ascii="Arial" w:eastAsia="Times New Roman" w:hAnsi="Arial" w:cs="Arial"/>
          <w:b/>
          <w:color w:val="7030A0"/>
          <w:lang w:eastAsia="en-AU"/>
        </w:rPr>
        <w:t>Download</w:t>
      </w:r>
      <w:r w:rsidR="00B841E9" w:rsidRPr="009E5E84">
        <w:rPr>
          <w:rFonts w:ascii="Arial" w:eastAsia="Times New Roman" w:hAnsi="Arial" w:cs="Arial"/>
          <w:b/>
          <w:color w:val="7030A0"/>
          <w:lang w:eastAsia="en-AU"/>
        </w:rPr>
        <w:t xml:space="preserve">. </w:t>
      </w:r>
      <w:r w:rsidR="00B841E9" w:rsidRPr="009E5E84">
        <w:rPr>
          <w:rFonts w:ascii="Arial" w:eastAsia="Times New Roman" w:hAnsi="Arial" w:cs="Arial"/>
          <w:color w:val="000000"/>
          <w:lang w:eastAsia="en-AU"/>
        </w:rPr>
        <w:t xml:space="preserve">Or </w:t>
      </w:r>
      <w:r w:rsidR="00B841E9" w:rsidRPr="009E5E84">
        <w:rPr>
          <w:rFonts w:ascii="Arial" w:hAnsi="Arial" w:cs="Arial"/>
        </w:rPr>
        <w:t xml:space="preserve">select </w:t>
      </w:r>
      <w:r w:rsidR="00B841E9" w:rsidRPr="009E5E84">
        <w:rPr>
          <w:rFonts w:ascii="Arial" w:eastAsia="Times New Roman" w:hAnsi="Arial" w:cs="Arial"/>
          <w:b/>
          <w:color w:val="7030A0"/>
          <w:lang w:eastAsia="en-AU"/>
        </w:rPr>
        <w:t>Back</w:t>
      </w:r>
      <w:r w:rsidR="00B841E9" w:rsidRPr="009E5E84">
        <w:rPr>
          <w:rFonts w:ascii="Arial" w:eastAsia="Times New Roman" w:hAnsi="Arial" w:cs="Arial"/>
          <w:color w:val="7030A0"/>
          <w:lang w:eastAsia="en-AU"/>
        </w:rPr>
        <w:t xml:space="preserve"> </w:t>
      </w:r>
      <w:r w:rsidR="00B841E9" w:rsidRPr="009E5E84">
        <w:rPr>
          <w:rFonts w:ascii="Arial" w:eastAsia="Times New Roman" w:hAnsi="Arial" w:cs="Arial"/>
          <w:color w:val="000000"/>
          <w:lang w:eastAsia="en-AU"/>
        </w:rPr>
        <w:t xml:space="preserve">to go back to the </w:t>
      </w:r>
      <w:r w:rsidR="00B841E9" w:rsidRPr="009E5E84">
        <w:rPr>
          <w:rFonts w:ascii="Arial" w:eastAsia="Times New Roman" w:hAnsi="Arial" w:cs="Arial"/>
          <w:b/>
          <w:color w:val="7030A0"/>
          <w:lang w:eastAsia="en-AU"/>
        </w:rPr>
        <w:t>Downloads</w:t>
      </w:r>
      <w:r w:rsidR="00B841E9" w:rsidRPr="009E5E84">
        <w:rPr>
          <w:rFonts w:ascii="Arial" w:eastAsia="Times New Roman" w:hAnsi="Arial" w:cs="Arial"/>
          <w:color w:val="000000"/>
          <w:lang w:eastAsia="en-AU"/>
        </w:rPr>
        <w:t xml:space="preserve"> page.</w:t>
      </w:r>
      <w:r w:rsidR="005B4DD9" w:rsidRPr="009E5E84">
        <w:rPr>
          <w:rFonts w:ascii="Arial" w:eastAsia="Times New Roman" w:hAnsi="Arial" w:cs="Arial"/>
          <w:color w:val="000000"/>
          <w:lang w:eastAsia="en-AU"/>
        </w:rPr>
        <w:t xml:space="preserve"> </w:t>
      </w:r>
    </w:p>
    <w:p w14:paraId="5D4EB294" w14:textId="448B6A19" w:rsidR="005B4DD9" w:rsidRPr="009E5E84" w:rsidRDefault="005B4DD9" w:rsidP="00E67DA2">
      <w:pPr>
        <w:pStyle w:val="BodyText1"/>
        <w:ind w:left="360"/>
        <w:rPr>
          <w:rFonts w:ascii="Arial" w:eastAsia="Times New Roman" w:hAnsi="Arial" w:cs="Arial"/>
          <w:color w:val="000000"/>
          <w:lang w:eastAsia="en-AU"/>
        </w:rPr>
      </w:pPr>
      <w:r w:rsidRPr="009E5E84">
        <w:rPr>
          <w:rFonts w:ascii="Arial" w:eastAsia="Times New Roman" w:hAnsi="Arial" w:cs="Arial"/>
          <w:b/>
          <w:color w:val="000000"/>
          <w:lang w:eastAsia="en-AU"/>
        </w:rPr>
        <w:t>Note</w:t>
      </w:r>
      <w:r w:rsidRPr="009E5E84">
        <w:rPr>
          <w:rFonts w:ascii="Arial" w:eastAsia="Times New Roman" w:hAnsi="Arial" w:cs="Arial"/>
          <w:color w:val="000000"/>
          <w:lang w:eastAsia="en-AU"/>
        </w:rPr>
        <w:t>: You can also download one of the reports already listed</w:t>
      </w:r>
      <w:r w:rsidR="004101A1" w:rsidRPr="009E5E84">
        <w:rPr>
          <w:rFonts w:ascii="Arial" w:eastAsia="Times New Roman" w:hAnsi="Arial" w:cs="Arial"/>
          <w:color w:val="000000"/>
          <w:lang w:eastAsia="en-AU"/>
        </w:rPr>
        <w:t>.</w:t>
      </w:r>
    </w:p>
    <w:p w14:paraId="60071324" w14:textId="2B9BE842" w:rsidR="005B4DD9" w:rsidRPr="009E5E84" w:rsidRDefault="005B4DD9" w:rsidP="005B4DD9">
      <w:pPr>
        <w:pStyle w:val="BodyText1"/>
        <w:rPr>
          <w:rFonts w:ascii="Arial" w:hAnsi="Arial" w:cs="Arial"/>
        </w:rPr>
      </w:pPr>
      <w:r w:rsidRPr="009E5E84">
        <w:rPr>
          <w:rFonts w:ascii="Arial" w:hAnsi="Arial" w:cs="Arial"/>
        </w:rPr>
        <w:t xml:space="preserve">The </w:t>
      </w:r>
      <w:r w:rsidRPr="009E5E84">
        <w:rPr>
          <w:rFonts w:ascii="Arial" w:hAnsi="Arial" w:cs="Arial"/>
          <w:b/>
          <w:color w:val="7030A0"/>
        </w:rPr>
        <w:t xml:space="preserve">Download Service Bookings </w:t>
      </w:r>
      <w:r w:rsidRPr="009E5E84">
        <w:rPr>
          <w:rFonts w:ascii="Arial" w:hAnsi="Arial" w:cs="Arial"/>
        </w:rPr>
        <w:t>screen displays with a green tick and system message saying ‘</w:t>
      </w:r>
      <w:r w:rsidRPr="009E5E84">
        <w:rPr>
          <w:rFonts w:ascii="Arial" w:hAnsi="Arial" w:cs="Arial"/>
          <w:lang w:val="en"/>
        </w:rPr>
        <w:t>The request for download has been submitted.’</w:t>
      </w:r>
      <w:r w:rsidRPr="009E5E84">
        <w:rPr>
          <w:rFonts w:ascii="Arial" w:hAnsi="Arial" w:cs="Arial"/>
        </w:rPr>
        <w:t xml:space="preserve">  You can select </w:t>
      </w:r>
      <w:r w:rsidRPr="009E5E84">
        <w:rPr>
          <w:rFonts w:ascii="Arial" w:eastAsia="Times New Roman" w:hAnsi="Arial" w:cs="Arial"/>
          <w:b/>
          <w:color w:val="7030A0"/>
          <w:lang w:eastAsia="en-AU"/>
        </w:rPr>
        <w:t>Cancel Request</w:t>
      </w:r>
      <w:r w:rsidRPr="009E5E84">
        <w:rPr>
          <w:rFonts w:ascii="Arial" w:eastAsia="Times New Roman" w:hAnsi="Arial" w:cs="Arial"/>
          <w:color w:val="7030A0"/>
          <w:lang w:eastAsia="en-AU"/>
        </w:rPr>
        <w:t xml:space="preserve"> </w:t>
      </w:r>
      <w:r w:rsidRPr="009E5E84">
        <w:rPr>
          <w:rFonts w:ascii="Arial" w:eastAsia="Times New Roman" w:hAnsi="Arial" w:cs="Arial"/>
          <w:color w:val="000000"/>
          <w:lang w:eastAsia="en-AU"/>
        </w:rPr>
        <w:t xml:space="preserve">to cancel a download (pending report) that you have just requested.  Or </w:t>
      </w:r>
      <w:r w:rsidRPr="009E5E84">
        <w:rPr>
          <w:rFonts w:ascii="Arial" w:hAnsi="Arial" w:cs="Arial"/>
        </w:rPr>
        <w:t xml:space="preserve">select </w:t>
      </w:r>
      <w:r w:rsidRPr="009E5E84">
        <w:rPr>
          <w:rFonts w:ascii="Arial" w:eastAsia="Times New Roman" w:hAnsi="Arial" w:cs="Arial"/>
          <w:b/>
          <w:color w:val="7030A0"/>
          <w:lang w:eastAsia="en-AU"/>
        </w:rPr>
        <w:t>Back</w:t>
      </w:r>
      <w:r w:rsidRPr="009E5E84">
        <w:rPr>
          <w:rFonts w:ascii="Arial" w:eastAsia="Times New Roman" w:hAnsi="Arial" w:cs="Arial"/>
          <w:color w:val="7030A0"/>
          <w:lang w:eastAsia="en-AU"/>
        </w:rPr>
        <w:t xml:space="preserve"> </w:t>
      </w:r>
      <w:r w:rsidRPr="009E5E84">
        <w:rPr>
          <w:rFonts w:ascii="Arial" w:eastAsia="Times New Roman" w:hAnsi="Arial" w:cs="Arial"/>
          <w:color w:val="000000"/>
          <w:lang w:eastAsia="en-AU"/>
        </w:rPr>
        <w:t xml:space="preserve">to go back to the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w:t>
      </w:r>
    </w:p>
    <w:p w14:paraId="180095DB" w14:textId="72653ADA" w:rsidR="00C36713" w:rsidRPr="009E5E84" w:rsidRDefault="005B4DD9" w:rsidP="00C36713">
      <w:pPr>
        <w:pStyle w:val="BodyText1"/>
        <w:rPr>
          <w:rFonts w:ascii="Arial" w:hAnsi="Arial" w:cs="Arial"/>
        </w:rPr>
      </w:pPr>
      <w:r w:rsidRPr="009E5E84">
        <w:rPr>
          <w:rFonts w:ascii="Arial" w:hAnsi="Arial" w:cs="Arial"/>
          <w:noProof/>
          <w:lang w:eastAsia="en-AU"/>
        </w:rPr>
        <w:lastRenderedPageBreak/>
        <w:drawing>
          <wp:inline distT="0" distB="0" distL="0" distR="0" wp14:anchorId="21344B7B" wp14:editId="3E2F3814">
            <wp:extent cx="5700100" cy="3171217"/>
            <wp:effectExtent l="25400" t="25400" r="15240" b="29210"/>
            <wp:docPr id="31" name="Picture 58" descr="Screenshot of Download service bookings page" title="Screenshot of Download service bookings p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rotWithShape="1">
                    <a:blip r:embed="rId177">
                      <a:extLst>
                        <a:ext uri="{28A0092B-C50C-407E-A947-70E740481C1C}">
                          <a14:useLocalDpi xmlns:a14="http://schemas.microsoft.com/office/drawing/2010/main" val="0"/>
                        </a:ext>
                      </a:extLst>
                    </a:blip>
                    <a:srcRect b="2097"/>
                    <a:stretch/>
                  </pic:blipFill>
                  <pic:spPr bwMode="auto">
                    <a:xfrm>
                      <a:off x="0" y="0"/>
                      <a:ext cx="5700408" cy="3171388"/>
                    </a:xfrm>
                    <a:prstGeom prst="rect">
                      <a:avLst/>
                    </a:prstGeom>
                    <a:noFill/>
                    <a:ln w="317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8448AD6" w14:textId="459611C7" w:rsidR="00AE7524" w:rsidRPr="009E5E84" w:rsidRDefault="00BA6BE1" w:rsidP="00E67DA2">
      <w:pPr>
        <w:pStyle w:val="BodyText1"/>
        <w:numPr>
          <w:ilvl w:val="3"/>
          <w:numId w:val="42"/>
        </w:numPr>
        <w:ind w:left="426"/>
        <w:rPr>
          <w:rFonts w:ascii="Arial" w:eastAsia="Times New Roman" w:hAnsi="Arial" w:cs="Arial"/>
          <w:color w:val="000000"/>
          <w:lang w:eastAsia="en-AU"/>
        </w:rPr>
      </w:pPr>
      <w:r w:rsidRPr="009E5E84">
        <w:rPr>
          <w:rFonts w:ascii="Arial" w:hAnsi="Arial" w:cs="Arial"/>
        </w:rPr>
        <w:t>You will need to refresh the list of reports to view and download the report you have just requested. To do this, s</w:t>
      </w:r>
      <w:r w:rsidR="00B841E9" w:rsidRPr="009E5E84">
        <w:rPr>
          <w:rFonts w:ascii="Arial" w:hAnsi="Arial" w:cs="Arial"/>
        </w:rPr>
        <w:t xml:space="preserve">elect </w:t>
      </w:r>
      <w:r w:rsidR="00B841E9" w:rsidRPr="009E5E84">
        <w:rPr>
          <w:rFonts w:ascii="Arial" w:eastAsia="Times New Roman" w:hAnsi="Arial" w:cs="Arial"/>
          <w:b/>
          <w:color w:val="7030A0"/>
          <w:lang w:eastAsia="en-AU"/>
        </w:rPr>
        <w:t>Back</w:t>
      </w:r>
      <w:r w:rsidR="00B841E9" w:rsidRPr="009E5E84">
        <w:rPr>
          <w:rFonts w:ascii="Arial" w:eastAsia="Times New Roman" w:hAnsi="Arial" w:cs="Arial"/>
          <w:color w:val="7030A0"/>
          <w:lang w:eastAsia="en-AU"/>
        </w:rPr>
        <w:t xml:space="preserve"> </w:t>
      </w:r>
      <w:r w:rsidR="00B841E9" w:rsidRPr="009E5E84">
        <w:rPr>
          <w:rFonts w:ascii="Arial" w:eastAsia="Times New Roman" w:hAnsi="Arial" w:cs="Arial"/>
          <w:color w:val="000000"/>
          <w:lang w:eastAsia="en-AU"/>
        </w:rPr>
        <w:t>to go back to th</w:t>
      </w:r>
      <w:r w:rsidRPr="009E5E84">
        <w:rPr>
          <w:rFonts w:ascii="Arial" w:eastAsia="Times New Roman" w:hAnsi="Arial" w:cs="Arial"/>
          <w:color w:val="000000"/>
          <w:lang w:eastAsia="en-AU"/>
        </w:rPr>
        <w:t xml:space="preserve">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w:t>
      </w:r>
      <w:r w:rsidR="003E78F1" w:rsidRPr="009E5E84">
        <w:rPr>
          <w:rFonts w:ascii="Arial" w:eastAsia="Times New Roman" w:hAnsi="Arial" w:cs="Arial"/>
          <w:color w:val="000000"/>
          <w:lang w:eastAsia="en-AU"/>
        </w:rPr>
        <w:t>.</w:t>
      </w:r>
    </w:p>
    <w:p w14:paraId="6B8EB5E1" w14:textId="3A87D45B" w:rsidR="007861EB" w:rsidRPr="009E5E84" w:rsidRDefault="00BA6BE1" w:rsidP="004B594C">
      <w:pPr>
        <w:pStyle w:val="BodyText1"/>
        <w:ind w:left="426"/>
        <w:rPr>
          <w:rFonts w:ascii="Arial" w:eastAsia="Times New Roman" w:hAnsi="Arial" w:cs="Arial"/>
          <w:color w:val="000000"/>
          <w:lang w:eastAsia="en-AU"/>
        </w:rPr>
      </w:pPr>
      <w:r w:rsidRPr="009E5E84">
        <w:rPr>
          <w:rFonts w:ascii="Arial" w:eastAsia="Times New Roman" w:hAnsi="Arial" w:cs="Arial"/>
          <w:color w:val="000000"/>
          <w:lang w:eastAsia="en-AU"/>
        </w:rPr>
        <w:t xml:space="preserve">The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 displays</w:t>
      </w:r>
      <w:r w:rsidR="003E78F1" w:rsidRPr="009E5E84">
        <w:rPr>
          <w:rFonts w:ascii="Arial" w:eastAsia="Times New Roman" w:hAnsi="Arial" w:cs="Arial"/>
          <w:color w:val="000000"/>
          <w:lang w:eastAsia="en-AU"/>
        </w:rPr>
        <w:t xml:space="preserve"> once more</w:t>
      </w:r>
      <w:r w:rsidRPr="009E5E84">
        <w:rPr>
          <w:rFonts w:ascii="Arial" w:eastAsia="Times New Roman" w:hAnsi="Arial" w:cs="Arial"/>
          <w:color w:val="000000"/>
          <w:lang w:eastAsia="en-AU"/>
        </w:rPr>
        <w:t xml:space="preserve">. </w:t>
      </w:r>
    </w:p>
    <w:p w14:paraId="488EE173" w14:textId="6DBC8507" w:rsidR="00AE7524" w:rsidRPr="009E5E84" w:rsidRDefault="005F7CB3" w:rsidP="004B594C">
      <w:pPr>
        <w:pStyle w:val="BodyText1"/>
        <w:ind w:left="426"/>
        <w:rPr>
          <w:rFonts w:ascii="Arial" w:eastAsia="Times New Roman" w:hAnsi="Arial" w:cs="Arial"/>
          <w:color w:val="000000"/>
          <w:lang w:eastAsia="en-AU"/>
        </w:rPr>
      </w:pPr>
      <w:r w:rsidRPr="009E5E84">
        <w:rPr>
          <w:rFonts w:ascii="Arial" w:hAnsi="Arial" w:cs="Arial"/>
          <w:noProof/>
          <w:lang w:eastAsia="en-AU"/>
        </w:rPr>
        <w:drawing>
          <wp:inline distT="0" distB="0" distL="0" distR="0" wp14:anchorId="3103A738" wp14:editId="3E59C9A0">
            <wp:extent cx="3417457" cy="1821612"/>
            <wp:effectExtent l="25400" t="25400" r="37465" b="33020"/>
            <wp:docPr id="316" name="Picture 316" descr="Screenshot of Downloads screen" title="Screenshot of Download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snips%20enhanced/106b.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45627" cy="1836628"/>
                    </a:xfrm>
                    <a:prstGeom prst="rect">
                      <a:avLst/>
                    </a:prstGeom>
                    <a:noFill/>
                    <a:ln w="3175">
                      <a:solidFill>
                        <a:schemeClr val="tx1">
                          <a:lumMod val="50000"/>
                          <a:lumOff val="50000"/>
                        </a:schemeClr>
                      </a:solidFill>
                    </a:ln>
                  </pic:spPr>
                </pic:pic>
              </a:graphicData>
            </a:graphic>
          </wp:inline>
        </w:drawing>
      </w:r>
      <w:r w:rsidRPr="009E5E84">
        <w:rPr>
          <w:rFonts w:ascii="Arial" w:eastAsia="Times New Roman" w:hAnsi="Arial" w:cs="Arial"/>
          <w:color w:val="000000"/>
          <w:lang w:eastAsia="en-AU"/>
        </w:rPr>
        <w:br/>
      </w:r>
    </w:p>
    <w:p w14:paraId="7B8D2743" w14:textId="306568F6" w:rsidR="00BA6BE1" w:rsidRPr="009E5E84" w:rsidRDefault="00BA6BE1" w:rsidP="00822E6E">
      <w:pPr>
        <w:pStyle w:val="BodyText1"/>
        <w:numPr>
          <w:ilvl w:val="3"/>
          <w:numId w:val="42"/>
        </w:numPr>
        <w:ind w:left="426" w:hanging="426"/>
        <w:rPr>
          <w:rFonts w:ascii="Arial" w:hAnsi="Arial" w:cs="Arial"/>
        </w:rPr>
      </w:pPr>
      <w:r w:rsidRPr="009E5E84">
        <w:rPr>
          <w:rFonts w:ascii="Arial" w:hAnsi="Arial" w:cs="Arial"/>
        </w:rPr>
        <w:t xml:space="preserve">Select the  </w:t>
      </w:r>
      <w:r w:rsidRPr="009E5E84">
        <w:rPr>
          <w:rFonts w:ascii="Arial" w:eastAsia="Times New Roman" w:hAnsi="Arial" w:cs="Arial"/>
          <w:b/>
          <w:color w:val="7030A0"/>
          <w:lang w:eastAsia="en-AU"/>
        </w:rPr>
        <w:t>Download Service Bookings</w:t>
      </w:r>
      <w:r w:rsidRPr="009E5E84">
        <w:rPr>
          <w:rFonts w:ascii="Arial" w:hAnsi="Arial" w:cs="Arial"/>
        </w:rPr>
        <w:t xml:space="preserve"> tile to </w:t>
      </w:r>
      <w:r w:rsidR="003E78F1" w:rsidRPr="009E5E84">
        <w:rPr>
          <w:rFonts w:ascii="Arial" w:hAnsi="Arial" w:cs="Arial"/>
        </w:rPr>
        <w:t>view the list of available reports</w:t>
      </w:r>
      <w:r w:rsidRPr="009E5E84">
        <w:rPr>
          <w:rFonts w:ascii="Arial" w:hAnsi="Arial" w:cs="Arial"/>
        </w:rPr>
        <w:t>.</w:t>
      </w:r>
      <w:r w:rsidR="003E78F1" w:rsidRPr="009E5E84">
        <w:rPr>
          <w:rFonts w:ascii="Arial" w:hAnsi="Arial" w:cs="Arial"/>
        </w:rPr>
        <w:t xml:space="preserve"> Your report will be listed first.</w:t>
      </w:r>
      <w:r w:rsidR="00A56176" w:rsidRPr="009E5E84">
        <w:rPr>
          <w:rFonts w:ascii="Arial" w:hAnsi="Arial" w:cs="Arial"/>
        </w:rPr>
        <w:t xml:space="preserve"> </w:t>
      </w:r>
      <w:r w:rsidR="003E78F1" w:rsidRPr="009E5E84">
        <w:rPr>
          <w:rFonts w:ascii="Arial" w:hAnsi="Arial" w:cs="Arial"/>
        </w:rPr>
        <w:br/>
      </w:r>
      <w:r w:rsidR="003E78F1" w:rsidRPr="009E5E84">
        <w:rPr>
          <w:rFonts w:ascii="Arial" w:hAnsi="Arial" w:cs="Arial"/>
        </w:rPr>
        <w:br/>
      </w:r>
      <w:r w:rsidR="00C96681" w:rsidRPr="009E5E84">
        <w:rPr>
          <w:rFonts w:ascii="Arial" w:hAnsi="Arial" w:cs="Arial"/>
          <w:b/>
        </w:rPr>
        <w:t>Note</w:t>
      </w:r>
      <w:r w:rsidR="00C96681" w:rsidRPr="009E5E84">
        <w:rPr>
          <w:rFonts w:ascii="Arial" w:hAnsi="Arial" w:cs="Arial"/>
        </w:rPr>
        <w:t>: The system might occasionally experience delays of up to several hours when generating reports depending on the size of the report and system load at the time of request. In this case, you might need to repeat Steps 3 and 4 to see your report.</w:t>
      </w:r>
    </w:p>
    <w:p w14:paraId="52325E9A" w14:textId="11D52B11" w:rsidR="00BE3324" w:rsidRPr="009E5E84" w:rsidRDefault="00BE3324" w:rsidP="00822E6E">
      <w:pPr>
        <w:pStyle w:val="BodyText"/>
        <w:numPr>
          <w:ilvl w:val="3"/>
          <w:numId w:val="42"/>
        </w:numPr>
        <w:ind w:left="426"/>
        <w:rPr>
          <w:rFonts w:ascii="Arial" w:hAnsi="Arial" w:cs="Arial"/>
          <w:color w:val="000000"/>
        </w:rPr>
      </w:pPr>
      <w:r w:rsidRPr="009E5E84">
        <w:rPr>
          <w:rFonts w:ascii="Arial" w:hAnsi="Arial" w:cs="Arial"/>
        </w:rPr>
        <w:t xml:space="preserve">Select </w:t>
      </w:r>
      <w:r w:rsidRPr="009E5E84">
        <w:rPr>
          <w:rFonts w:ascii="Arial" w:hAnsi="Arial" w:cs="Arial"/>
          <w:b/>
          <w:color w:val="7030A0"/>
        </w:rPr>
        <w:t>Download</w:t>
      </w:r>
      <w:r w:rsidRPr="009E5E84">
        <w:rPr>
          <w:rFonts w:ascii="Arial" w:hAnsi="Arial" w:cs="Arial"/>
          <w:color w:val="7030A0"/>
        </w:rPr>
        <w:t xml:space="preserve"> </w:t>
      </w:r>
      <w:r w:rsidRPr="009E5E84">
        <w:rPr>
          <w:rFonts w:ascii="Arial" w:hAnsi="Arial" w:cs="Arial"/>
          <w:color w:val="000000"/>
        </w:rPr>
        <w:t>to download the report</w:t>
      </w:r>
      <w:r w:rsidR="00A56176" w:rsidRPr="009E5E84">
        <w:rPr>
          <w:rFonts w:ascii="Arial" w:hAnsi="Arial" w:cs="Arial"/>
          <w:color w:val="000000"/>
        </w:rPr>
        <w:t xml:space="preserve"> you requested</w:t>
      </w:r>
      <w:r w:rsidR="00230E8E" w:rsidRPr="009E5E84">
        <w:rPr>
          <w:rFonts w:ascii="Arial" w:hAnsi="Arial" w:cs="Arial"/>
          <w:color w:val="000000"/>
        </w:rPr>
        <w:t xml:space="preserve">. </w:t>
      </w:r>
    </w:p>
    <w:p w14:paraId="6726CD3E" w14:textId="31D3CCED" w:rsidR="007861EB" w:rsidRPr="009E5E84" w:rsidRDefault="00D010F7" w:rsidP="00E67DA2">
      <w:pPr>
        <w:rPr>
          <w:rFonts w:ascii="Arial" w:hAnsi="Arial" w:cs="Arial"/>
        </w:rPr>
      </w:pPr>
      <w:r w:rsidRPr="009E5E84">
        <w:rPr>
          <w:rFonts w:ascii="Arial" w:hAnsi="Arial" w:cs="Arial"/>
          <w:noProof/>
          <w:lang w:eastAsia="en-AU"/>
        </w:rPr>
        <w:lastRenderedPageBreak/>
        <w:drawing>
          <wp:inline distT="0" distB="0" distL="0" distR="0" wp14:anchorId="50B6D499" wp14:editId="3C583480">
            <wp:extent cx="5741848" cy="4562272"/>
            <wp:effectExtent l="25400" t="25400" r="24130" b="35560"/>
            <wp:docPr id="318" name="Picture 318" descr="Screenshot of Download service bookings details" title="Screenshot of Download service bookings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snips%20enhanced/109a.png"/>
                    <pic:cNvPicPr>
                      <a:picLocks noChangeAspect="1" noChangeArrowheads="1"/>
                    </pic:cNvPicPr>
                  </pic:nvPicPr>
                  <pic:blipFill rotWithShape="1">
                    <a:blip r:embed="rId176">
                      <a:extLst>
                        <a:ext uri="{28A0092B-C50C-407E-A947-70E740481C1C}">
                          <a14:useLocalDpi xmlns:a14="http://schemas.microsoft.com/office/drawing/2010/main" val="0"/>
                        </a:ext>
                      </a:extLst>
                    </a:blip>
                    <a:srcRect b="1682"/>
                    <a:stretch/>
                  </pic:blipFill>
                  <pic:spPr bwMode="auto">
                    <a:xfrm>
                      <a:off x="0" y="0"/>
                      <a:ext cx="5756149" cy="4573635"/>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511B2D85" w14:textId="1ABDBB7F" w:rsidR="00DE2591" w:rsidRPr="009E5E84" w:rsidRDefault="00DE2591" w:rsidP="00822E6E">
      <w:pPr>
        <w:pStyle w:val="BodyText"/>
        <w:numPr>
          <w:ilvl w:val="3"/>
          <w:numId w:val="42"/>
        </w:numPr>
        <w:ind w:left="426"/>
        <w:rPr>
          <w:rFonts w:ascii="Arial" w:hAnsi="Arial" w:cs="Arial"/>
        </w:rPr>
      </w:pPr>
      <w:r w:rsidRPr="009E5E84">
        <w:rPr>
          <w:rFonts w:ascii="Arial" w:hAnsi="Arial" w:cs="Arial"/>
        </w:rPr>
        <w:t xml:space="preserve">When you select </w:t>
      </w:r>
      <w:r w:rsidRPr="009E5E84">
        <w:rPr>
          <w:rFonts w:ascii="Arial" w:hAnsi="Arial" w:cs="Arial"/>
          <w:b/>
          <w:color w:val="7030A0"/>
        </w:rPr>
        <w:t>Download</w:t>
      </w:r>
      <w:r w:rsidRPr="009E5E84">
        <w:rPr>
          <w:rFonts w:ascii="Arial" w:hAnsi="Arial" w:cs="Arial"/>
        </w:rPr>
        <w:t xml:space="preserve">, an </w:t>
      </w:r>
      <w:r w:rsidRPr="009E5E84">
        <w:rPr>
          <w:rFonts w:ascii="Arial" w:hAnsi="Arial" w:cs="Arial"/>
          <w:b/>
          <w:color w:val="7030A0"/>
        </w:rPr>
        <w:t>Acknowledgement</w:t>
      </w:r>
      <w:r w:rsidRPr="009E5E84">
        <w:rPr>
          <w:rFonts w:ascii="Arial" w:hAnsi="Arial" w:cs="Arial"/>
        </w:rPr>
        <w:t xml:space="preserve"> window will pop up. </w:t>
      </w:r>
      <w:r w:rsidR="00A56176" w:rsidRPr="009E5E84">
        <w:rPr>
          <w:rFonts w:ascii="Arial" w:hAnsi="Arial" w:cs="Arial"/>
        </w:rPr>
        <w:t xml:space="preserve"> Check the box to show you agree and will adhere to the acknowledgement regarding use of the information in the report that you ae about to download.</w:t>
      </w:r>
    </w:p>
    <w:p w14:paraId="1550463C" w14:textId="77777777" w:rsidR="007861EB" w:rsidRPr="009E5E84" w:rsidRDefault="007861EB" w:rsidP="00CC7E46">
      <w:pPr>
        <w:pStyle w:val="BodyText"/>
        <w:ind w:left="66"/>
        <w:rPr>
          <w:rFonts w:ascii="Arial" w:hAnsi="Arial" w:cs="Arial"/>
        </w:rPr>
      </w:pPr>
    </w:p>
    <w:p w14:paraId="67C3CD25" w14:textId="775CA9A2" w:rsidR="007861EB" w:rsidRPr="009E5E84" w:rsidRDefault="00C36713" w:rsidP="00E67DA2">
      <w:pPr>
        <w:pStyle w:val="Heading4"/>
        <w:rPr>
          <w:rFonts w:ascii="Arial" w:hAnsi="Arial" w:cs="Arial"/>
        </w:rPr>
      </w:pPr>
      <w:r w:rsidRPr="009E5E84">
        <w:rPr>
          <w:rFonts w:ascii="Arial" w:hAnsi="Arial" w:cs="Arial"/>
          <w:noProof/>
          <w:lang w:eastAsia="en-AU"/>
        </w:rPr>
        <w:drawing>
          <wp:inline distT="0" distB="0" distL="0" distR="0" wp14:anchorId="53D0DBA6" wp14:editId="67345772">
            <wp:extent cx="5733415" cy="2776220"/>
            <wp:effectExtent l="25400" t="25400" r="32385" b="17780"/>
            <wp:docPr id="221" name="Picture 68" descr="Screenshot of Download service bookings acknowledgement" title="Screenshot of Download service bookings acknowledg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3415" cy="2776220"/>
                    </a:xfrm>
                    <a:prstGeom prst="rect">
                      <a:avLst/>
                    </a:prstGeom>
                    <a:noFill/>
                    <a:ln w="3175">
                      <a:solidFill>
                        <a:schemeClr val="tx1">
                          <a:lumMod val="50000"/>
                          <a:lumOff val="50000"/>
                        </a:schemeClr>
                      </a:solidFill>
                    </a:ln>
                  </pic:spPr>
                </pic:pic>
              </a:graphicData>
            </a:graphic>
          </wp:inline>
        </w:drawing>
      </w:r>
    </w:p>
    <w:p w14:paraId="36C87ED8" w14:textId="77777777" w:rsidR="00A56176" w:rsidRPr="009E5E84" w:rsidRDefault="00A56176" w:rsidP="00E67DA2">
      <w:pPr>
        <w:pStyle w:val="Heading4"/>
        <w:rPr>
          <w:rFonts w:ascii="Arial" w:hAnsi="Arial" w:cs="Arial"/>
          <w:b w:val="0"/>
          <w:sz w:val="22"/>
        </w:rPr>
      </w:pPr>
    </w:p>
    <w:p w14:paraId="5372D1C1" w14:textId="4C830272" w:rsidR="007861EB" w:rsidRPr="009E5E84" w:rsidRDefault="002E1DC2" w:rsidP="00E8395F">
      <w:pPr>
        <w:pStyle w:val="BodyText"/>
        <w:rPr>
          <w:rFonts w:ascii="Arial" w:hAnsi="Arial" w:cs="Arial"/>
        </w:rPr>
      </w:pPr>
      <w:r w:rsidRPr="009E5E84">
        <w:rPr>
          <w:rFonts w:ascii="Arial" w:hAnsi="Arial" w:cs="Arial"/>
        </w:rPr>
        <w:t xml:space="preserve">After you check the </w:t>
      </w:r>
      <w:r w:rsidRPr="009E5E84">
        <w:rPr>
          <w:rFonts w:ascii="Arial" w:hAnsi="Arial" w:cs="Arial"/>
          <w:b/>
          <w:color w:val="7030A0"/>
        </w:rPr>
        <w:t>Acknowledgement</w:t>
      </w:r>
      <w:r w:rsidRPr="009E5E84">
        <w:rPr>
          <w:rFonts w:ascii="Arial" w:hAnsi="Arial" w:cs="Arial"/>
          <w:color w:val="000000"/>
        </w:rPr>
        <w:t xml:space="preserve"> </w:t>
      </w:r>
      <w:r w:rsidRPr="009E5E84">
        <w:rPr>
          <w:rFonts w:ascii="Arial" w:hAnsi="Arial" w:cs="Arial"/>
        </w:rPr>
        <w:t xml:space="preserve">box, the popup window will expand to display a number of </w:t>
      </w:r>
      <w:r w:rsidR="00347233" w:rsidRPr="009E5E84">
        <w:rPr>
          <w:rFonts w:ascii="Arial" w:hAnsi="Arial" w:cs="Arial"/>
        </w:rPr>
        <w:t>file format</w:t>
      </w:r>
      <w:r w:rsidR="002412D4" w:rsidRPr="009E5E84">
        <w:rPr>
          <w:rFonts w:ascii="Arial" w:hAnsi="Arial" w:cs="Arial"/>
        </w:rPr>
        <w:t xml:space="preserve"> download</w:t>
      </w:r>
      <w:r w:rsidRPr="009E5E84">
        <w:rPr>
          <w:rFonts w:ascii="Arial" w:hAnsi="Arial" w:cs="Arial"/>
        </w:rPr>
        <w:t xml:space="preserve"> options. </w:t>
      </w:r>
    </w:p>
    <w:p w14:paraId="022AACD9" w14:textId="77777777" w:rsidR="00C36713" w:rsidRPr="009E5E84" w:rsidRDefault="00C36713" w:rsidP="00E67DA2">
      <w:pPr>
        <w:rPr>
          <w:rFonts w:ascii="Arial" w:hAnsi="Arial" w:cs="Arial"/>
        </w:rPr>
      </w:pPr>
      <w:r w:rsidRPr="009E5E84">
        <w:rPr>
          <w:rFonts w:ascii="Arial" w:hAnsi="Arial" w:cs="Arial"/>
          <w:noProof/>
          <w:lang w:eastAsia="en-AU"/>
        </w:rPr>
        <w:drawing>
          <wp:inline distT="0" distB="0" distL="0" distR="0" wp14:anchorId="78B18F3B" wp14:editId="5746EE5B">
            <wp:extent cx="5733415" cy="2759710"/>
            <wp:effectExtent l="25400" t="25400" r="32385" b="34290"/>
            <wp:docPr id="220" name="Picture 73"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33415" cy="2759710"/>
                    </a:xfrm>
                    <a:prstGeom prst="rect">
                      <a:avLst/>
                    </a:prstGeom>
                    <a:noFill/>
                    <a:ln w="3175">
                      <a:solidFill>
                        <a:schemeClr val="tx1">
                          <a:lumMod val="50000"/>
                          <a:lumOff val="50000"/>
                        </a:schemeClr>
                      </a:solidFill>
                    </a:ln>
                  </pic:spPr>
                </pic:pic>
              </a:graphicData>
            </a:graphic>
          </wp:inline>
        </w:drawing>
      </w:r>
    </w:p>
    <w:p w14:paraId="39FCA4BE" w14:textId="4F486B53" w:rsidR="00C36713" w:rsidRPr="009E5E84" w:rsidRDefault="00C36713" w:rsidP="00E67DA2">
      <w:pPr>
        <w:pStyle w:val="Heading4"/>
        <w:rPr>
          <w:rFonts w:ascii="Arial" w:hAnsi="Arial" w:cs="Arial"/>
        </w:rPr>
      </w:pPr>
    </w:p>
    <w:p w14:paraId="4174FA0A" w14:textId="03D29932" w:rsidR="002E1DC2" w:rsidRPr="009E5E84" w:rsidRDefault="002E1DC2" w:rsidP="002E1DC2">
      <w:pPr>
        <w:rPr>
          <w:rFonts w:ascii="Arial" w:hAnsi="Arial" w:cs="Arial"/>
          <w:color w:val="000000"/>
          <w:lang w:eastAsia="en-AU"/>
        </w:rPr>
      </w:pPr>
      <w:r w:rsidRPr="009E5E84">
        <w:rPr>
          <w:rFonts w:ascii="Arial" w:hAnsi="Arial" w:cs="Arial"/>
          <w:color w:val="000000"/>
          <w:lang w:eastAsia="en-AU"/>
        </w:rPr>
        <w:t xml:space="preserve">You have a choice of 4 format </w:t>
      </w:r>
      <w:r w:rsidR="00230E8E" w:rsidRPr="009E5E84">
        <w:rPr>
          <w:rFonts w:ascii="Arial" w:hAnsi="Arial" w:cs="Arial"/>
          <w:color w:val="000000"/>
          <w:lang w:eastAsia="en-AU"/>
        </w:rPr>
        <w:t>types</w:t>
      </w:r>
      <w:r w:rsidRPr="009E5E84">
        <w:rPr>
          <w:rFonts w:ascii="Arial" w:hAnsi="Arial" w:cs="Arial"/>
          <w:color w:val="000000"/>
          <w:lang w:eastAsia="en-AU"/>
        </w:rPr>
        <w:t xml:space="preserve"> depending on your business needs. They are:</w:t>
      </w:r>
    </w:p>
    <w:p w14:paraId="3FA922DB" w14:textId="77777777" w:rsidR="002E1DC2" w:rsidRPr="009E5E84" w:rsidRDefault="002E1DC2" w:rsidP="002E1DC2">
      <w:pPr>
        <w:rPr>
          <w:rFonts w:ascii="Arial" w:hAnsi="Arial" w:cs="Arial"/>
          <w:color w:val="000000"/>
          <w:lang w:eastAsia="en-AU"/>
        </w:rPr>
      </w:pPr>
    </w:p>
    <w:p w14:paraId="56AB0180" w14:textId="7BBF7EAC" w:rsidR="002E1DC2" w:rsidRPr="009E5E84" w:rsidRDefault="002E1DC2"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 xml:space="preserve">Print </w:t>
      </w:r>
      <w:r w:rsidR="00230E8E" w:rsidRPr="009E5E84">
        <w:rPr>
          <w:rFonts w:ascii="Arial" w:hAnsi="Arial" w:cs="Arial"/>
          <w:color w:val="000000"/>
          <w:lang w:eastAsia="en-AU"/>
        </w:rPr>
        <w:t>F</w:t>
      </w:r>
      <w:r w:rsidRPr="009E5E84">
        <w:rPr>
          <w:rFonts w:ascii="Arial" w:hAnsi="Arial" w:cs="Arial"/>
          <w:color w:val="000000"/>
          <w:lang w:eastAsia="en-AU"/>
        </w:rPr>
        <w:t xml:space="preserve">riendly — a format that allows you to view the data as a printable, readable report. If you </w:t>
      </w:r>
      <w:r w:rsidR="00C96681" w:rsidRPr="009E5E84">
        <w:rPr>
          <w:rFonts w:ascii="Arial" w:hAnsi="Arial" w:cs="Arial"/>
          <w:color w:val="000000"/>
          <w:lang w:eastAsia="en-AU"/>
        </w:rPr>
        <w:t>wish</w:t>
      </w:r>
      <w:r w:rsidRPr="009E5E84">
        <w:rPr>
          <w:rFonts w:ascii="Arial" w:hAnsi="Arial" w:cs="Arial"/>
          <w:color w:val="000000"/>
          <w:lang w:eastAsia="en-AU"/>
        </w:rPr>
        <w:t xml:space="preserve"> to, you can use this format to</w:t>
      </w:r>
      <w:r w:rsidR="004771E0" w:rsidRPr="009E5E84">
        <w:rPr>
          <w:rFonts w:ascii="Arial" w:hAnsi="Arial" w:cs="Arial"/>
          <w:color w:val="000000"/>
          <w:lang w:eastAsia="en-AU"/>
        </w:rPr>
        <w:t xml:space="preserve"> output a PDF version; you will need to select to</w:t>
      </w:r>
      <w:r w:rsidRPr="009E5E84">
        <w:rPr>
          <w:rFonts w:ascii="Arial" w:hAnsi="Arial" w:cs="Arial"/>
          <w:color w:val="000000"/>
          <w:lang w:eastAsia="en-AU"/>
        </w:rPr>
        <w:t xml:space="preserve"> </w:t>
      </w:r>
      <w:r w:rsidR="00C96681" w:rsidRPr="009E5E84">
        <w:rPr>
          <w:rFonts w:ascii="Arial" w:hAnsi="Arial" w:cs="Arial"/>
          <w:color w:val="000000"/>
          <w:lang w:eastAsia="en-AU"/>
        </w:rPr>
        <w:t>‘</w:t>
      </w:r>
      <w:r w:rsidRPr="009E5E84">
        <w:rPr>
          <w:rFonts w:ascii="Arial" w:hAnsi="Arial" w:cs="Arial"/>
          <w:color w:val="000000"/>
          <w:lang w:eastAsia="en-AU"/>
        </w:rPr>
        <w:t>print to PDF</w:t>
      </w:r>
      <w:r w:rsidR="00C96681" w:rsidRPr="009E5E84">
        <w:rPr>
          <w:rFonts w:ascii="Arial" w:hAnsi="Arial" w:cs="Arial"/>
          <w:color w:val="000000"/>
          <w:lang w:eastAsia="en-AU"/>
        </w:rPr>
        <w:t>’ if this function</w:t>
      </w:r>
      <w:r w:rsidR="004771E0" w:rsidRPr="009E5E84">
        <w:rPr>
          <w:rFonts w:ascii="Arial" w:hAnsi="Arial" w:cs="Arial"/>
          <w:color w:val="000000"/>
          <w:lang w:eastAsia="en-AU"/>
        </w:rPr>
        <w:t xml:space="preserve"> is supported by your computer</w:t>
      </w:r>
    </w:p>
    <w:p w14:paraId="79657273" w14:textId="517C446D" w:rsidR="002E1DC2" w:rsidRPr="009E5E84" w:rsidRDefault="002E1DC2"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CSV (Comma Separated Values) — typically used to open as a spreadsheet for sorting and filtering the data. Note that this download has two heading rows</w:t>
      </w:r>
    </w:p>
    <w:p w14:paraId="43E495A5" w14:textId="3CBC6547" w:rsidR="002E1DC2" w:rsidRPr="009E5E84" w:rsidRDefault="002E1DC2"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XML (eXtensible Mark-up Language) — a format for importing into business systems</w:t>
      </w:r>
    </w:p>
    <w:p w14:paraId="05905AF2" w14:textId="76BD6079" w:rsidR="00C96681" w:rsidRPr="009E5E84" w:rsidRDefault="002E1DC2" w:rsidP="00C96681">
      <w:pPr>
        <w:pStyle w:val="ListParagraph"/>
        <w:numPr>
          <w:ilvl w:val="0"/>
          <w:numId w:val="46"/>
        </w:numPr>
        <w:rPr>
          <w:rFonts w:ascii="Arial" w:hAnsi="Arial" w:cs="Arial"/>
          <w:color w:val="000000"/>
        </w:rPr>
      </w:pPr>
      <w:r w:rsidRPr="009E5E84">
        <w:rPr>
          <w:rFonts w:ascii="Arial" w:hAnsi="Arial" w:cs="Arial"/>
          <w:color w:val="000000"/>
          <w:lang w:eastAsia="en-AU"/>
        </w:rPr>
        <w:t>JSON (JavaScript Object Notation) — a simple format for importing into business applications</w:t>
      </w:r>
    </w:p>
    <w:p w14:paraId="0DFD9683" w14:textId="77777777" w:rsidR="00C96681" w:rsidRPr="009E5E84" w:rsidRDefault="00C96681" w:rsidP="00C96681">
      <w:pPr>
        <w:rPr>
          <w:rFonts w:ascii="Arial" w:hAnsi="Arial" w:cs="Arial"/>
        </w:rPr>
      </w:pPr>
    </w:p>
    <w:p w14:paraId="2C48F074" w14:textId="5CF76C20" w:rsidR="00C36713" w:rsidRPr="009E5E84" w:rsidRDefault="00C36713" w:rsidP="00E67DA2">
      <w:pPr>
        <w:pStyle w:val="Heading4"/>
        <w:rPr>
          <w:rFonts w:ascii="Arial" w:hAnsi="Arial" w:cs="Arial"/>
          <w:color w:val="7030A0"/>
        </w:rPr>
      </w:pPr>
      <w:r w:rsidRPr="009E5E84">
        <w:rPr>
          <w:rFonts w:ascii="Arial" w:hAnsi="Arial" w:cs="Arial"/>
          <w:color w:val="7030A0"/>
        </w:rPr>
        <w:t>Download My Participants</w:t>
      </w:r>
    </w:p>
    <w:p w14:paraId="232260D0" w14:textId="0259B151" w:rsidR="007B662C" w:rsidRPr="009E5E84" w:rsidRDefault="001B7B35" w:rsidP="00E67DA2">
      <w:pPr>
        <w:pStyle w:val="BodyText1"/>
        <w:rPr>
          <w:rFonts w:ascii="Arial" w:hAnsi="Arial" w:cs="Arial"/>
        </w:rPr>
      </w:pPr>
      <w:r w:rsidRPr="009E5E84">
        <w:rPr>
          <w:rFonts w:ascii="Arial" w:hAnsi="Arial" w:cs="Arial"/>
        </w:rPr>
        <w:t xml:space="preserve">This tile lets you download </w:t>
      </w:r>
      <w:r w:rsidR="00C36713" w:rsidRPr="009E5E84">
        <w:rPr>
          <w:rFonts w:ascii="Arial" w:hAnsi="Arial" w:cs="Arial"/>
        </w:rPr>
        <w:t>a list of participants that you have active service bookings</w:t>
      </w:r>
      <w:r w:rsidR="00EA5568" w:rsidRPr="009E5E84">
        <w:rPr>
          <w:rFonts w:ascii="Arial" w:hAnsi="Arial" w:cs="Arial"/>
        </w:rPr>
        <w:t xml:space="preserve"> with. </w:t>
      </w:r>
      <w:r w:rsidR="007B662C" w:rsidRPr="009E5E84">
        <w:rPr>
          <w:rFonts w:ascii="Arial" w:hAnsi="Arial" w:cs="Arial"/>
        </w:rPr>
        <w:t xml:space="preserve">The download expires 24 hours </w:t>
      </w:r>
      <w:r w:rsidR="00170E5D" w:rsidRPr="009E5E84">
        <w:rPr>
          <w:rFonts w:ascii="Arial" w:hAnsi="Arial" w:cs="Arial"/>
        </w:rPr>
        <w:t xml:space="preserve">after the report is requested </w:t>
      </w:r>
      <w:r w:rsidR="007B662C" w:rsidRPr="009E5E84">
        <w:rPr>
          <w:rFonts w:ascii="Arial" w:hAnsi="Arial" w:cs="Arial"/>
        </w:rPr>
        <w:t>to ensure the data is always up to date.</w:t>
      </w:r>
    </w:p>
    <w:p w14:paraId="358E2CC3" w14:textId="5B39AAAD" w:rsidR="002412D4" w:rsidRPr="009E5E84" w:rsidRDefault="007B662C" w:rsidP="00E67DA2">
      <w:pPr>
        <w:pStyle w:val="BodyText1"/>
        <w:rPr>
          <w:rFonts w:ascii="Arial" w:hAnsi="Arial" w:cs="Arial"/>
        </w:rPr>
      </w:pPr>
      <w:r w:rsidRPr="009E5E84">
        <w:rPr>
          <w:rFonts w:ascii="Arial" w:hAnsi="Arial" w:cs="Arial"/>
          <w:b/>
        </w:rPr>
        <w:t xml:space="preserve">Important note: </w:t>
      </w:r>
      <w:r w:rsidR="00EA5568" w:rsidRPr="009E5E84">
        <w:rPr>
          <w:rFonts w:ascii="Arial" w:hAnsi="Arial" w:cs="Arial"/>
        </w:rPr>
        <w:t xml:space="preserve">You </w:t>
      </w:r>
      <w:r w:rsidRPr="009E5E84">
        <w:rPr>
          <w:rFonts w:ascii="Arial" w:hAnsi="Arial" w:cs="Arial"/>
        </w:rPr>
        <w:t>will</w:t>
      </w:r>
      <w:r w:rsidR="00EA5568" w:rsidRPr="009E5E84">
        <w:rPr>
          <w:rFonts w:ascii="Arial" w:hAnsi="Arial" w:cs="Arial"/>
        </w:rPr>
        <w:t xml:space="preserve"> only </w:t>
      </w:r>
      <w:r w:rsidRPr="009E5E84">
        <w:rPr>
          <w:rFonts w:ascii="Arial" w:hAnsi="Arial" w:cs="Arial"/>
        </w:rPr>
        <w:t xml:space="preserve">be </w:t>
      </w:r>
      <w:r w:rsidR="00EA5568" w:rsidRPr="009E5E84">
        <w:rPr>
          <w:rFonts w:ascii="Arial" w:hAnsi="Arial" w:cs="Arial"/>
        </w:rPr>
        <w:t>able to access</w:t>
      </w:r>
      <w:r w:rsidR="00C36713" w:rsidRPr="009E5E84">
        <w:rPr>
          <w:rFonts w:ascii="Arial" w:hAnsi="Arial" w:cs="Arial"/>
        </w:rPr>
        <w:t xml:space="preserve"> </w:t>
      </w:r>
      <w:r w:rsidR="00EA5568" w:rsidRPr="009E5E84">
        <w:rPr>
          <w:rFonts w:ascii="Arial" w:hAnsi="Arial" w:cs="Arial"/>
        </w:rPr>
        <w:t>information for participants who have given your organisation their consent to access their information</w:t>
      </w:r>
      <w:r w:rsidR="00C36713" w:rsidRPr="009E5E84">
        <w:rPr>
          <w:rFonts w:ascii="Arial" w:hAnsi="Arial" w:cs="Arial"/>
        </w:rPr>
        <w:t xml:space="preserve">. </w:t>
      </w:r>
      <w:r w:rsidR="006F6D10" w:rsidRPr="009E5E84">
        <w:rPr>
          <w:rFonts w:ascii="Arial" w:hAnsi="Arial" w:cs="Arial"/>
        </w:rPr>
        <w:t>The information will in turn be restricted to:</w:t>
      </w:r>
    </w:p>
    <w:p w14:paraId="432D10D1" w14:textId="1E4A546C"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Participant name</w:t>
      </w:r>
    </w:p>
    <w:p w14:paraId="2EE0EB7A" w14:textId="5F4789DA"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NDIS number</w:t>
      </w:r>
    </w:p>
    <w:p w14:paraId="12930C82" w14:textId="0E42500A"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Plan number</w:t>
      </w:r>
    </w:p>
    <w:p w14:paraId="59015259" w14:textId="386557A1"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Plan start date</w:t>
      </w:r>
    </w:p>
    <w:p w14:paraId="16D37315" w14:textId="468DFAAD"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Plan end date</w:t>
      </w:r>
    </w:p>
    <w:p w14:paraId="5ECF0850" w14:textId="76DA6789"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Gender</w:t>
      </w:r>
    </w:p>
    <w:p w14:paraId="05F3609E" w14:textId="4B732856" w:rsidR="006F6D10" w:rsidRPr="009E5E84" w:rsidRDefault="006F6D10" w:rsidP="006F6D10">
      <w:pPr>
        <w:pStyle w:val="ListParagraph"/>
        <w:numPr>
          <w:ilvl w:val="0"/>
          <w:numId w:val="46"/>
        </w:numPr>
        <w:rPr>
          <w:rFonts w:ascii="Arial" w:hAnsi="Arial" w:cs="Arial"/>
          <w:color w:val="000000"/>
          <w:lang w:eastAsia="en-AU"/>
        </w:rPr>
      </w:pPr>
      <w:r w:rsidRPr="009E5E84">
        <w:rPr>
          <w:rFonts w:ascii="Arial" w:hAnsi="Arial" w:cs="Arial"/>
          <w:color w:val="000000"/>
          <w:lang w:eastAsia="en-AU"/>
        </w:rPr>
        <w:t>Interpreter required.</w:t>
      </w:r>
    </w:p>
    <w:p w14:paraId="3EE1A355" w14:textId="77777777" w:rsidR="006F6D10" w:rsidRPr="009E5E84" w:rsidRDefault="006F6D10" w:rsidP="00E67DA2">
      <w:pPr>
        <w:pStyle w:val="BodyText1"/>
        <w:rPr>
          <w:rFonts w:ascii="Arial" w:hAnsi="Arial" w:cs="Arial"/>
        </w:rPr>
      </w:pPr>
    </w:p>
    <w:p w14:paraId="43B90089" w14:textId="2E893136" w:rsidR="005F7CB3" w:rsidRPr="009E5E84" w:rsidRDefault="005F7CB3" w:rsidP="00E67DA2">
      <w:pPr>
        <w:pStyle w:val="BodyText1"/>
        <w:rPr>
          <w:rFonts w:ascii="Arial" w:hAnsi="Arial" w:cs="Arial"/>
        </w:rPr>
      </w:pPr>
      <w:r w:rsidRPr="009E5E84">
        <w:rPr>
          <w:rFonts w:ascii="Arial" w:hAnsi="Arial" w:cs="Arial"/>
          <w:noProof/>
          <w:lang w:eastAsia="en-AU"/>
        </w:rPr>
        <w:lastRenderedPageBreak/>
        <w:drawing>
          <wp:inline distT="0" distB="0" distL="0" distR="0" wp14:anchorId="6031BCE2" wp14:editId="68D7F113">
            <wp:extent cx="1792800" cy="1148400"/>
            <wp:effectExtent l="25400" t="25400" r="36195" b="20320"/>
            <wp:docPr id="317" name="Picture 317" descr="Screenshot of Download my participants tile" title="Screenshot of Download my participants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106 b1.jpg"/>
                    <pic:cNvPicPr/>
                  </pic:nvPicPr>
                  <pic:blipFill>
                    <a:blip r:embed="rId180">
                      <a:extLst>
                        <a:ext uri="{28A0092B-C50C-407E-A947-70E740481C1C}">
                          <a14:useLocalDpi xmlns:a14="http://schemas.microsoft.com/office/drawing/2010/main" val="0"/>
                        </a:ext>
                      </a:extLst>
                    </a:blip>
                    <a:stretch>
                      <a:fillRect/>
                    </a:stretch>
                  </pic:blipFill>
                  <pic:spPr>
                    <a:xfrm>
                      <a:off x="0" y="0"/>
                      <a:ext cx="1792800" cy="1148400"/>
                    </a:xfrm>
                    <a:prstGeom prst="rect">
                      <a:avLst/>
                    </a:prstGeom>
                    <a:noFill/>
                    <a:ln w="3175">
                      <a:solidFill>
                        <a:schemeClr val="tx1">
                          <a:lumMod val="50000"/>
                          <a:lumOff val="50000"/>
                        </a:schemeClr>
                      </a:solidFill>
                    </a:ln>
                  </pic:spPr>
                </pic:pic>
              </a:graphicData>
            </a:graphic>
          </wp:inline>
        </w:drawing>
      </w:r>
    </w:p>
    <w:p w14:paraId="3DE08C94" w14:textId="507A9545" w:rsidR="002412D4" w:rsidRPr="009E5E84" w:rsidRDefault="002412D4" w:rsidP="00822E6E">
      <w:pPr>
        <w:pStyle w:val="BodyText"/>
        <w:numPr>
          <w:ilvl w:val="3"/>
          <w:numId w:val="53"/>
        </w:numPr>
        <w:ind w:left="426" w:hanging="426"/>
        <w:rPr>
          <w:rFonts w:ascii="Arial" w:hAnsi="Arial" w:cs="Arial"/>
        </w:rPr>
      </w:pPr>
      <w:r w:rsidRPr="009E5E84">
        <w:rPr>
          <w:rFonts w:ascii="Arial" w:hAnsi="Arial" w:cs="Arial"/>
        </w:rPr>
        <w:t xml:space="preserve">Select </w:t>
      </w:r>
      <w:r w:rsidRPr="009E5E84">
        <w:rPr>
          <w:rFonts w:ascii="Arial" w:hAnsi="Arial" w:cs="Arial"/>
          <w:b/>
          <w:color w:val="7030A0"/>
        </w:rPr>
        <w:t>Download My Participants</w:t>
      </w:r>
      <w:r w:rsidRPr="009E5E84">
        <w:rPr>
          <w:rFonts w:ascii="Arial" w:hAnsi="Arial" w:cs="Arial"/>
          <w:color w:val="7030A0"/>
        </w:rPr>
        <w:t xml:space="preserve"> </w:t>
      </w:r>
      <w:r w:rsidRPr="009E5E84">
        <w:rPr>
          <w:rFonts w:ascii="Arial" w:hAnsi="Arial" w:cs="Arial"/>
        </w:rPr>
        <w:t>to request and download your participants information.</w:t>
      </w:r>
    </w:p>
    <w:p w14:paraId="0BCE2234" w14:textId="42F81C3F" w:rsidR="002412D4" w:rsidRPr="009E5E84" w:rsidRDefault="002412D4" w:rsidP="007B662C">
      <w:pPr>
        <w:pStyle w:val="BodyText1"/>
        <w:spacing w:before="360"/>
        <w:rPr>
          <w:rFonts w:ascii="Arial" w:hAnsi="Arial" w:cs="Arial"/>
        </w:rPr>
      </w:pPr>
      <w:r w:rsidRPr="009E5E84">
        <w:rPr>
          <w:rFonts w:ascii="Arial" w:hAnsi="Arial" w:cs="Arial"/>
        </w:rPr>
        <w:t xml:space="preserve">The </w:t>
      </w:r>
      <w:r w:rsidRPr="009E5E84">
        <w:rPr>
          <w:rFonts w:ascii="Arial" w:hAnsi="Arial" w:cs="Arial"/>
          <w:b/>
          <w:color w:val="7030A0"/>
        </w:rPr>
        <w:t xml:space="preserve">Download My Participants </w:t>
      </w:r>
      <w:r w:rsidRPr="009E5E84">
        <w:rPr>
          <w:rFonts w:ascii="Arial" w:hAnsi="Arial" w:cs="Arial"/>
        </w:rPr>
        <w:t>screen displays listing any reports requested</w:t>
      </w:r>
      <w:r w:rsidR="004101A1" w:rsidRPr="009E5E84">
        <w:rPr>
          <w:rFonts w:ascii="Arial" w:hAnsi="Arial" w:cs="Arial"/>
        </w:rPr>
        <w:t xml:space="preserve"> by your organisation</w:t>
      </w:r>
      <w:r w:rsidRPr="009E5E84">
        <w:rPr>
          <w:rFonts w:ascii="Arial" w:hAnsi="Arial" w:cs="Arial"/>
        </w:rPr>
        <w:t xml:space="preserve"> in the previous 24 hours. </w:t>
      </w:r>
      <w:r w:rsidR="00170E5D" w:rsidRPr="009E5E84">
        <w:rPr>
          <w:rFonts w:ascii="Arial" w:hAnsi="Arial" w:cs="Arial"/>
        </w:rPr>
        <w:t xml:space="preserve"> If none were requested, </w:t>
      </w:r>
      <w:r w:rsidR="004101A1" w:rsidRPr="009E5E84">
        <w:rPr>
          <w:rFonts w:ascii="Arial" w:hAnsi="Arial" w:cs="Arial"/>
        </w:rPr>
        <w:t>no list will be displayed.</w:t>
      </w:r>
    </w:p>
    <w:p w14:paraId="209AEB67" w14:textId="010CBDB9" w:rsidR="00C36713" w:rsidRPr="009E5E84" w:rsidRDefault="00C36713" w:rsidP="00E67DA2">
      <w:pPr>
        <w:rPr>
          <w:rFonts w:ascii="Arial" w:hAnsi="Arial" w:cs="Arial"/>
        </w:rPr>
      </w:pPr>
      <w:r w:rsidRPr="009E5E84">
        <w:rPr>
          <w:rFonts w:ascii="Arial" w:hAnsi="Arial" w:cs="Arial"/>
          <w:noProof/>
          <w:lang w:eastAsia="en-AU"/>
        </w:rPr>
        <w:drawing>
          <wp:inline distT="0" distB="0" distL="0" distR="0" wp14:anchorId="36FB4F01" wp14:editId="5C6BA762">
            <wp:extent cx="5749047" cy="1682885"/>
            <wp:effectExtent l="25400" t="25400" r="17145" b="19050"/>
            <wp:docPr id="219" name="Picture 104" descr="Screenshot of Download my participants"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pic:cNvPicPr>
                  </pic:nvPicPr>
                  <pic:blipFill rotWithShape="1">
                    <a:blip r:embed="rId181">
                      <a:extLst>
                        <a:ext uri="{28A0092B-C50C-407E-A947-70E740481C1C}">
                          <a14:useLocalDpi xmlns:a14="http://schemas.microsoft.com/office/drawing/2010/main" val="0"/>
                        </a:ext>
                      </a:extLst>
                    </a:blip>
                    <a:srcRect b="4473"/>
                    <a:stretch/>
                  </pic:blipFill>
                  <pic:spPr bwMode="auto">
                    <a:xfrm>
                      <a:off x="0" y="0"/>
                      <a:ext cx="5756895" cy="1685182"/>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E8D461D" w14:textId="65FE8BCD" w:rsidR="002412D4" w:rsidRPr="009E5E84" w:rsidRDefault="002412D4" w:rsidP="00822E6E">
      <w:pPr>
        <w:pStyle w:val="BodyText1"/>
        <w:numPr>
          <w:ilvl w:val="3"/>
          <w:numId w:val="53"/>
        </w:numPr>
        <w:spacing w:before="360"/>
        <w:ind w:left="426" w:hanging="426"/>
        <w:rPr>
          <w:rFonts w:ascii="Arial" w:eastAsia="Times New Roman" w:hAnsi="Arial" w:cs="Arial"/>
          <w:lang w:eastAsia="en-AU"/>
        </w:rPr>
      </w:pPr>
      <w:r w:rsidRPr="009E5E84">
        <w:rPr>
          <w:rFonts w:ascii="Arial" w:hAnsi="Arial" w:cs="Arial"/>
        </w:rPr>
        <w:t xml:space="preserve">Select </w:t>
      </w:r>
      <w:r w:rsidRPr="009E5E84">
        <w:rPr>
          <w:rFonts w:ascii="Arial" w:hAnsi="Arial" w:cs="Arial"/>
          <w:b/>
          <w:color w:val="7030A0"/>
        </w:rPr>
        <w:t>Request</w:t>
      </w:r>
      <w:r w:rsidRPr="009E5E84">
        <w:rPr>
          <w:rFonts w:ascii="Arial" w:eastAsia="Times New Roman" w:hAnsi="Arial" w:cs="Arial"/>
          <w:lang w:eastAsia="en-AU"/>
        </w:rPr>
        <w:t xml:space="preserve"> </w:t>
      </w:r>
      <w:r w:rsidRPr="009E5E84">
        <w:rPr>
          <w:rFonts w:ascii="Arial" w:hAnsi="Arial" w:cs="Arial"/>
          <w:b/>
          <w:color w:val="7030A0"/>
        </w:rPr>
        <w:t>Download</w:t>
      </w:r>
      <w:r w:rsidRPr="009E5E84">
        <w:rPr>
          <w:rFonts w:ascii="Arial" w:eastAsia="Times New Roman" w:hAnsi="Arial" w:cs="Arial"/>
          <w:lang w:eastAsia="en-AU"/>
        </w:rPr>
        <w:t xml:space="preserve">. Or </w:t>
      </w:r>
      <w:r w:rsidRPr="009E5E84">
        <w:rPr>
          <w:rFonts w:ascii="Arial" w:hAnsi="Arial" w:cs="Arial"/>
        </w:rPr>
        <w:t xml:space="preserve">select </w:t>
      </w:r>
      <w:r w:rsidRPr="009E5E84">
        <w:rPr>
          <w:rFonts w:ascii="Arial" w:hAnsi="Arial" w:cs="Arial"/>
          <w:b/>
          <w:color w:val="7030A0"/>
        </w:rPr>
        <w:t>Back</w:t>
      </w:r>
      <w:r w:rsidRPr="009E5E84">
        <w:rPr>
          <w:rFonts w:ascii="Arial" w:eastAsia="Times New Roman" w:hAnsi="Arial" w:cs="Arial"/>
          <w:lang w:eastAsia="en-AU"/>
        </w:rPr>
        <w:t xml:space="preserve"> to go back to the </w:t>
      </w:r>
      <w:r w:rsidRPr="009E5E84">
        <w:rPr>
          <w:rFonts w:ascii="Arial" w:hAnsi="Arial" w:cs="Arial"/>
          <w:b/>
          <w:color w:val="7030A0"/>
        </w:rPr>
        <w:t>Downloads</w:t>
      </w:r>
      <w:r w:rsidRPr="009E5E84">
        <w:rPr>
          <w:rFonts w:ascii="Arial" w:eastAsia="Times New Roman" w:hAnsi="Arial" w:cs="Arial"/>
          <w:lang w:eastAsia="en-AU"/>
        </w:rPr>
        <w:t xml:space="preserve"> page.</w:t>
      </w:r>
    </w:p>
    <w:p w14:paraId="7D294042" w14:textId="36461DC3" w:rsidR="007861EB" w:rsidRPr="009E5E84" w:rsidRDefault="004101A1" w:rsidP="00CC7E46">
      <w:pPr>
        <w:pStyle w:val="BodyText1"/>
        <w:ind w:left="426"/>
        <w:rPr>
          <w:rFonts w:ascii="Arial" w:eastAsia="Times New Roman" w:hAnsi="Arial" w:cs="Arial"/>
          <w:color w:val="000000"/>
          <w:lang w:eastAsia="en-AU"/>
        </w:rPr>
      </w:pPr>
      <w:r w:rsidRPr="009E5E84">
        <w:rPr>
          <w:rFonts w:ascii="Arial" w:eastAsia="Times New Roman" w:hAnsi="Arial" w:cs="Arial"/>
          <w:b/>
          <w:color w:val="000000"/>
          <w:lang w:eastAsia="en-AU"/>
        </w:rPr>
        <w:t>Note</w:t>
      </w:r>
      <w:r w:rsidRPr="009E5E84">
        <w:rPr>
          <w:rFonts w:ascii="Arial" w:eastAsia="Times New Roman" w:hAnsi="Arial" w:cs="Arial"/>
          <w:color w:val="000000"/>
          <w:lang w:eastAsia="en-AU"/>
        </w:rPr>
        <w:t>: You can also download one</w:t>
      </w:r>
      <w:r w:rsidR="00CC7E46" w:rsidRPr="009E5E84">
        <w:rPr>
          <w:rFonts w:ascii="Arial" w:eastAsia="Times New Roman" w:hAnsi="Arial" w:cs="Arial"/>
          <w:color w:val="000000"/>
          <w:lang w:eastAsia="en-AU"/>
        </w:rPr>
        <w:t xml:space="preserve"> of the reports already listed.</w:t>
      </w:r>
    </w:p>
    <w:p w14:paraId="6AF83690" w14:textId="7443394A" w:rsidR="00CE2F67" w:rsidRPr="009E5E84" w:rsidRDefault="00C36713" w:rsidP="00C15761">
      <w:pPr>
        <w:rPr>
          <w:rFonts w:ascii="Arial" w:hAnsi="Arial" w:cs="Arial"/>
        </w:rPr>
      </w:pPr>
      <w:r w:rsidRPr="009E5E84">
        <w:rPr>
          <w:rFonts w:ascii="Arial" w:hAnsi="Arial" w:cs="Arial"/>
          <w:noProof/>
          <w:lang w:eastAsia="en-AU"/>
        </w:rPr>
        <w:drawing>
          <wp:inline distT="0" distB="0" distL="0" distR="0" wp14:anchorId="7F106A7C" wp14:editId="53F59459">
            <wp:extent cx="5749047" cy="2461098"/>
            <wp:effectExtent l="25400" t="25400" r="17145" b="28575"/>
            <wp:docPr id="218" name="Picture 110" descr="Screenshot of Download my participants"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52862" cy="2462731"/>
                    </a:xfrm>
                    <a:prstGeom prst="rect">
                      <a:avLst/>
                    </a:prstGeom>
                    <a:noFill/>
                    <a:ln w="3175">
                      <a:solidFill>
                        <a:schemeClr val="tx1">
                          <a:lumMod val="50000"/>
                          <a:lumOff val="50000"/>
                        </a:schemeClr>
                      </a:solidFill>
                    </a:ln>
                  </pic:spPr>
                </pic:pic>
              </a:graphicData>
            </a:graphic>
          </wp:inline>
        </w:drawing>
      </w:r>
    </w:p>
    <w:p w14:paraId="51F9CDE2" w14:textId="77777777" w:rsidR="00C15761" w:rsidRPr="009E5E84" w:rsidRDefault="00C15761" w:rsidP="00C15761">
      <w:pPr>
        <w:rPr>
          <w:rFonts w:ascii="Arial" w:hAnsi="Arial" w:cs="Arial"/>
        </w:rPr>
      </w:pPr>
    </w:p>
    <w:p w14:paraId="51B9178B" w14:textId="32475908" w:rsidR="00C36713" w:rsidRPr="009E5E84" w:rsidRDefault="004101A1" w:rsidP="004B594C">
      <w:pPr>
        <w:pStyle w:val="BodyText1"/>
        <w:rPr>
          <w:rFonts w:ascii="Arial" w:eastAsia="Times New Roman" w:hAnsi="Arial" w:cs="Arial"/>
          <w:color w:val="000000"/>
          <w:lang w:eastAsia="en-AU"/>
        </w:rPr>
      </w:pPr>
      <w:r w:rsidRPr="009E5E84">
        <w:rPr>
          <w:rFonts w:ascii="Arial" w:hAnsi="Arial" w:cs="Arial"/>
        </w:rPr>
        <w:t xml:space="preserve">The </w:t>
      </w:r>
      <w:r w:rsidRPr="009E5E84">
        <w:rPr>
          <w:rFonts w:ascii="Arial" w:hAnsi="Arial" w:cs="Arial"/>
          <w:b/>
          <w:color w:val="7030A0"/>
        </w:rPr>
        <w:t xml:space="preserve">Download </w:t>
      </w:r>
      <w:r w:rsidR="00EC03AC" w:rsidRPr="009E5E84">
        <w:rPr>
          <w:rFonts w:ascii="Arial" w:hAnsi="Arial" w:cs="Arial"/>
          <w:b/>
          <w:color w:val="7030A0"/>
        </w:rPr>
        <w:t>My Partic</w:t>
      </w:r>
      <w:r w:rsidR="00EA5568" w:rsidRPr="009E5E84">
        <w:rPr>
          <w:rFonts w:ascii="Arial" w:hAnsi="Arial" w:cs="Arial"/>
          <w:b/>
          <w:color w:val="7030A0"/>
        </w:rPr>
        <w:t>i</w:t>
      </w:r>
      <w:r w:rsidR="00EC03AC" w:rsidRPr="009E5E84">
        <w:rPr>
          <w:rFonts w:ascii="Arial" w:hAnsi="Arial" w:cs="Arial"/>
          <w:b/>
          <w:color w:val="7030A0"/>
        </w:rPr>
        <w:t>pants</w:t>
      </w:r>
      <w:r w:rsidRPr="009E5E84">
        <w:rPr>
          <w:rFonts w:ascii="Arial" w:hAnsi="Arial" w:cs="Arial"/>
          <w:b/>
          <w:color w:val="7030A0"/>
        </w:rPr>
        <w:t xml:space="preserve"> </w:t>
      </w:r>
      <w:r w:rsidRPr="009E5E84">
        <w:rPr>
          <w:rFonts w:ascii="Arial" w:hAnsi="Arial" w:cs="Arial"/>
        </w:rPr>
        <w:t>screen displays with a green tick and system message saying ‘</w:t>
      </w:r>
      <w:r w:rsidRPr="009E5E84">
        <w:rPr>
          <w:rFonts w:ascii="Arial" w:hAnsi="Arial" w:cs="Arial"/>
          <w:lang w:val="en"/>
        </w:rPr>
        <w:t>The request for download has been submitted.’</w:t>
      </w:r>
      <w:r w:rsidRPr="009E5E84">
        <w:rPr>
          <w:rFonts w:ascii="Arial" w:hAnsi="Arial" w:cs="Arial"/>
        </w:rPr>
        <w:t xml:space="preserve">  You can select </w:t>
      </w:r>
      <w:r w:rsidRPr="009E5E84">
        <w:rPr>
          <w:rFonts w:ascii="Arial" w:eastAsia="Times New Roman" w:hAnsi="Arial" w:cs="Arial"/>
          <w:b/>
          <w:color w:val="7030A0"/>
          <w:lang w:eastAsia="en-AU"/>
        </w:rPr>
        <w:t>Cancel Request</w:t>
      </w:r>
      <w:r w:rsidRPr="009E5E84">
        <w:rPr>
          <w:rFonts w:ascii="Arial" w:eastAsia="Times New Roman" w:hAnsi="Arial" w:cs="Arial"/>
          <w:color w:val="7030A0"/>
          <w:lang w:eastAsia="en-AU"/>
        </w:rPr>
        <w:t xml:space="preserve"> </w:t>
      </w:r>
      <w:r w:rsidRPr="009E5E84">
        <w:rPr>
          <w:rFonts w:ascii="Arial" w:eastAsia="Times New Roman" w:hAnsi="Arial" w:cs="Arial"/>
          <w:color w:val="000000"/>
          <w:lang w:eastAsia="en-AU"/>
        </w:rPr>
        <w:t xml:space="preserve">to cancel a download (pending report) that you have just requested.  Or </w:t>
      </w:r>
      <w:r w:rsidRPr="009E5E84">
        <w:rPr>
          <w:rFonts w:ascii="Arial" w:hAnsi="Arial" w:cs="Arial"/>
        </w:rPr>
        <w:t xml:space="preserve">select </w:t>
      </w:r>
      <w:r w:rsidRPr="009E5E84">
        <w:rPr>
          <w:rFonts w:ascii="Arial" w:eastAsia="Times New Roman" w:hAnsi="Arial" w:cs="Arial"/>
          <w:b/>
          <w:color w:val="7030A0"/>
          <w:lang w:eastAsia="en-AU"/>
        </w:rPr>
        <w:t>Back</w:t>
      </w:r>
      <w:r w:rsidRPr="009E5E84">
        <w:rPr>
          <w:rFonts w:ascii="Arial" w:eastAsia="Times New Roman" w:hAnsi="Arial" w:cs="Arial"/>
          <w:color w:val="7030A0"/>
          <w:lang w:eastAsia="en-AU"/>
        </w:rPr>
        <w:t xml:space="preserve"> </w:t>
      </w:r>
      <w:r w:rsidRPr="009E5E84">
        <w:rPr>
          <w:rFonts w:ascii="Arial" w:eastAsia="Times New Roman" w:hAnsi="Arial" w:cs="Arial"/>
          <w:color w:val="000000"/>
          <w:lang w:eastAsia="en-AU"/>
        </w:rPr>
        <w:t xml:space="preserve">to go back to the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w:t>
      </w:r>
      <w:r w:rsidR="00C15761" w:rsidRPr="009E5E84">
        <w:rPr>
          <w:rFonts w:ascii="Arial" w:eastAsia="Times New Roman" w:hAnsi="Arial" w:cs="Arial"/>
          <w:color w:val="000000"/>
          <w:lang w:eastAsia="en-AU"/>
        </w:rPr>
        <w:br/>
      </w:r>
    </w:p>
    <w:p w14:paraId="3F3A3AA9" w14:textId="53917264" w:rsidR="007861EB" w:rsidRPr="009E5E84" w:rsidRDefault="00C36713" w:rsidP="00E67DA2">
      <w:pPr>
        <w:pStyle w:val="BodyText1"/>
        <w:rPr>
          <w:rFonts w:ascii="Arial" w:hAnsi="Arial" w:cs="Arial"/>
        </w:rPr>
      </w:pPr>
      <w:r w:rsidRPr="009E5E84">
        <w:rPr>
          <w:rFonts w:ascii="Arial" w:hAnsi="Arial" w:cs="Arial"/>
          <w:noProof/>
          <w:lang w:eastAsia="en-AU"/>
        </w:rPr>
        <w:lastRenderedPageBreak/>
        <w:drawing>
          <wp:inline distT="0" distB="0" distL="0" distR="0" wp14:anchorId="1FAD0E96" wp14:editId="7C6A520D">
            <wp:extent cx="5749047" cy="2665378"/>
            <wp:effectExtent l="25400" t="25400" r="17145" b="27305"/>
            <wp:docPr id="217" name="Picture 117" descr="Screenshot of Download my participants"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59315" cy="2670139"/>
                    </a:xfrm>
                    <a:prstGeom prst="rect">
                      <a:avLst/>
                    </a:prstGeom>
                    <a:noFill/>
                    <a:ln w="3175">
                      <a:solidFill>
                        <a:schemeClr val="tx1">
                          <a:lumMod val="50000"/>
                          <a:lumOff val="50000"/>
                        </a:schemeClr>
                      </a:solidFill>
                    </a:ln>
                  </pic:spPr>
                </pic:pic>
              </a:graphicData>
            </a:graphic>
          </wp:inline>
        </w:drawing>
      </w:r>
    </w:p>
    <w:p w14:paraId="45460A75" w14:textId="71DEC89E" w:rsidR="00CE2F67" w:rsidRPr="009E5E84" w:rsidRDefault="004101A1" w:rsidP="00E8395F">
      <w:pPr>
        <w:pStyle w:val="BodyText1"/>
        <w:numPr>
          <w:ilvl w:val="3"/>
          <w:numId w:val="53"/>
        </w:numPr>
        <w:ind w:left="426"/>
        <w:rPr>
          <w:rFonts w:ascii="Arial" w:eastAsia="Times New Roman" w:hAnsi="Arial" w:cs="Arial"/>
          <w:color w:val="000000"/>
          <w:lang w:eastAsia="en-AU"/>
        </w:rPr>
      </w:pPr>
      <w:r w:rsidRPr="009E5E84">
        <w:rPr>
          <w:rFonts w:ascii="Arial" w:hAnsi="Arial" w:cs="Arial"/>
        </w:rPr>
        <w:t xml:space="preserve">You will need to refresh the list of reports to view and download the report you have just requested. To do this, select </w:t>
      </w:r>
      <w:r w:rsidRPr="009E5E84">
        <w:rPr>
          <w:rFonts w:ascii="Arial" w:eastAsia="Times New Roman" w:hAnsi="Arial" w:cs="Arial"/>
          <w:b/>
          <w:color w:val="7030A0"/>
          <w:lang w:eastAsia="en-AU"/>
        </w:rPr>
        <w:t>Back</w:t>
      </w:r>
      <w:r w:rsidRPr="009E5E84">
        <w:rPr>
          <w:rFonts w:ascii="Arial" w:eastAsia="Times New Roman" w:hAnsi="Arial" w:cs="Arial"/>
          <w:color w:val="7030A0"/>
          <w:lang w:eastAsia="en-AU"/>
        </w:rPr>
        <w:t xml:space="preserve"> </w:t>
      </w:r>
      <w:r w:rsidRPr="009E5E84">
        <w:rPr>
          <w:rFonts w:ascii="Arial" w:eastAsia="Times New Roman" w:hAnsi="Arial" w:cs="Arial"/>
          <w:color w:val="000000"/>
          <w:lang w:eastAsia="en-AU"/>
        </w:rPr>
        <w:t xml:space="preserve">to go back to the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w:t>
      </w:r>
    </w:p>
    <w:p w14:paraId="6A8BFF89" w14:textId="77777777" w:rsidR="004101A1" w:rsidRPr="009E5E84" w:rsidRDefault="004101A1" w:rsidP="00CC7E46">
      <w:pPr>
        <w:pStyle w:val="BodyText1"/>
        <w:ind w:left="426"/>
        <w:rPr>
          <w:rFonts w:ascii="Arial" w:eastAsia="Times New Roman" w:hAnsi="Arial" w:cs="Arial"/>
          <w:color w:val="000000"/>
          <w:lang w:eastAsia="en-AU"/>
        </w:rPr>
      </w:pPr>
      <w:r w:rsidRPr="009E5E84">
        <w:rPr>
          <w:rFonts w:ascii="Arial" w:eastAsia="Times New Roman" w:hAnsi="Arial" w:cs="Arial"/>
          <w:color w:val="000000"/>
          <w:lang w:eastAsia="en-AU"/>
        </w:rPr>
        <w:t xml:space="preserve">The </w:t>
      </w:r>
      <w:r w:rsidRPr="009E5E84">
        <w:rPr>
          <w:rFonts w:ascii="Arial" w:eastAsia="Times New Roman" w:hAnsi="Arial" w:cs="Arial"/>
          <w:b/>
          <w:color w:val="7030A0"/>
          <w:lang w:eastAsia="en-AU"/>
        </w:rPr>
        <w:t>Downloads</w:t>
      </w:r>
      <w:r w:rsidRPr="009E5E84">
        <w:rPr>
          <w:rFonts w:ascii="Arial" w:eastAsia="Times New Roman" w:hAnsi="Arial" w:cs="Arial"/>
          <w:color w:val="000000"/>
          <w:lang w:eastAsia="en-AU"/>
        </w:rPr>
        <w:t xml:space="preserve"> page displays once more. </w:t>
      </w:r>
    </w:p>
    <w:p w14:paraId="2534D6A0" w14:textId="0AC34BCB" w:rsidR="007861EB" w:rsidRPr="009E5E84" w:rsidRDefault="00E8395F" w:rsidP="004B594C">
      <w:pPr>
        <w:pStyle w:val="BodyText1"/>
        <w:ind w:left="426"/>
        <w:rPr>
          <w:rFonts w:ascii="Arial" w:eastAsia="Times New Roman" w:hAnsi="Arial" w:cs="Arial"/>
          <w:color w:val="000000"/>
          <w:lang w:eastAsia="en-AU"/>
        </w:rPr>
      </w:pPr>
      <w:r w:rsidRPr="009E5E84">
        <w:rPr>
          <w:rFonts w:ascii="Arial" w:hAnsi="Arial" w:cs="Arial"/>
          <w:noProof/>
          <w:lang w:eastAsia="en-AU"/>
        </w:rPr>
        <w:drawing>
          <wp:inline distT="0" distB="0" distL="0" distR="0" wp14:anchorId="492BF526" wp14:editId="50897536">
            <wp:extent cx="3417457" cy="1821612"/>
            <wp:effectExtent l="25400" t="25400" r="37465" b="33020"/>
            <wp:docPr id="319" name="Picture 319" descr="Screenshot of Downloads tiles" title="Screenshot of Downloads t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snips%20enhanced/106b.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45627" cy="1836628"/>
                    </a:xfrm>
                    <a:prstGeom prst="rect">
                      <a:avLst/>
                    </a:prstGeom>
                    <a:noFill/>
                    <a:ln w="3175">
                      <a:solidFill>
                        <a:schemeClr val="tx1">
                          <a:lumMod val="50000"/>
                          <a:lumOff val="50000"/>
                        </a:schemeClr>
                      </a:solidFill>
                    </a:ln>
                  </pic:spPr>
                </pic:pic>
              </a:graphicData>
            </a:graphic>
          </wp:inline>
        </w:drawing>
      </w:r>
    </w:p>
    <w:p w14:paraId="10908204" w14:textId="02F9823C" w:rsidR="004101A1" w:rsidRPr="009E5E84" w:rsidRDefault="004101A1" w:rsidP="00170E5D">
      <w:pPr>
        <w:pStyle w:val="BodyText1"/>
        <w:numPr>
          <w:ilvl w:val="3"/>
          <w:numId w:val="53"/>
        </w:numPr>
        <w:ind w:left="426"/>
        <w:rPr>
          <w:rFonts w:ascii="Arial" w:hAnsi="Arial" w:cs="Arial"/>
        </w:rPr>
      </w:pPr>
      <w:r w:rsidRPr="009E5E84">
        <w:rPr>
          <w:rFonts w:ascii="Arial" w:hAnsi="Arial" w:cs="Arial"/>
        </w:rPr>
        <w:t>Select</w:t>
      </w:r>
      <w:r w:rsidR="00CE2F67" w:rsidRPr="009E5E84">
        <w:rPr>
          <w:rFonts w:ascii="Arial" w:hAnsi="Arial" w:cs="Arial"/>
        </w:rPr>
        <w:t xml:space="preserve"> the </w:t>
      </w:r>
      <w:r w:rsidRPr="009E5E84">
        <w:rPr>
          <w:rFonts w:ascii="Arial" w:eastAsia="Times New Roman" w:hAnsi="Arial" w:cs="Arial"/>
          <w:b/>
          <w:color w:val="7030A0"/>
          <w:lang w:eastAsia="en-AU"/>
        </w:rPr>
        <w:t>Download Service Bookings</w:t>
      </w:r>
      <w:r w:rsidRPr="009E5E84">
        <w:rPr>
          <w:rFonts w:ascii="Arial" w:hAnsi="Arial" w:cs="Arial"/>
        </w:rPr>
        <w:t xml:space="preserve"> tile to view the list of available reports. Your report will be listed first. </w:t>
      </w:r>
      <w:r w:rsidRPr="009E5E84">
        <w:rPr>
          <w:rFonts w:ascii="Arial" w:hAnsi="Arial" w:cs="Arial"/>
        </w:rPr>
        <w:br/>
      </w:r>
      <w:r w:rsidRPr="009E5E84">
        <w:rPr>
          <w:rFonts w:ascii="Arial" w:hAnsi="Arial" w:cs="Arial"/>
        </w:rPr>
        <w:br/>
      </w:r>
      <w:r w:rsidRPr="009E5E84">
        <w:rPr>
          <w:rFonts w:ascii="Arial" w:hAnsi="Arial" w:cs="Arial"/>
          <w:b/>
        </w:rPr>
        <w:t>Note</w:t>
      </w:r>
      <w:r w:rsidRPr="009E5E84">
        <w:rPr>
          <w:rFonts w:ascii="Arial" w:hAnsi="Arial" w:cs="Arial"/>
        </w:rPr>
        <w:t xml:space="preserve">: The system might occasionally experience delays </w:t>
      </w:r>
      <w:r w:rsidR="00170E5D" w:rsidRPr="009E5E84">
        <w:rPr>
          <w:rFonts w:ascii="Arial" w:hAnsi="Arial" w:cs="Arial"/>
        </w:rPr>
        <w:t xml:space="preserve">of up to several hours </w:t>
      </w:r>
      <w:r w:rsidRPr="009E5E84">
        <w:rPr>
          <w:rFonts w:ascii="Arial" w:hAnsi="Arial" w:cs="Arial"/>
        </w:rPr>
        <w:t>when generating reports</w:t>
      </w:r>
      <w:r w:rsidR="00170E5D" w:rsidRPr="009E5E84">
        <w:rPr>
          <w:rFonts w:ascii="Arial" w:hAnsi="Arial" w:cs="Arial"/>
        </w:rPr>
        <w:t xml:space="preserve"> depending on the size of the report and system load at the time of request. In </w:t>
      </w:r>
      <w:r w:rsidR="00C96681" w:rsidRPr="009E5E84">
        <w:rPr>
          <w:rFonts w:ascii="Arial" w:hAnsi="Arial" w:cs="Arial"/>
        </w:rPr>
        <w:t>this</w:t>
      </w:r>
      <w:r w:rsidR="00170E5D" w:rsidRPr="009E5E84">
        <w:rPr>
          <w:rFonts w:ascii="Arial" w:hAnsi="Arial" w:cs="Arial"/>
        </w:rPr>
        <w:t xml:space="preserve"> case, you</w:t>
      </w:r>
      <w:r w:rsidRPr="009E5E84">
        <w:rPr>
          <w:rFonts w:ascii="Arial" w:hAnsi="Arial" w:cs="Arial"/>
        </w:rPr>
        <w:t xml:space="preserve"> might need to repeat Steps 3 and 4 to see your report.</w:t>
      </w:r>
    </w:p>
    <w:p w14:paraId="3B82538C" w14:textId="775C36A2" w:rsidR="00CE2F67" w:rsidRPr="009E5E84" w:rsidRDefault="00C53E67" w:rsidP="004B594C">
      <w:pPr>
        <w:pStyle w:val="ListParagraph"/>
        <w:numPr>
          <w:ilvl w:val="3"/>
          <w:numId w:val="53"/>
        </w:numPr>
        <w:spacing w:after="200" w:line="276" w:lineRule="auto"/>
        <w:ind w:left="426"/>
        <w:rPr>
          <w:rFonts w:ascii="Arial" w:hAnsi="Arial" w:cs="Arial"/>
        </w:rPr>
      </w:pPr>
      <w:r w:rsidRPr="009E5E84">
        <w:rPr>
          <w:rFonts w:ascii="Arial" w:hAnsi="Arial" w:cs="Arial"/>
        </w:rPr>
        <w:t xml:space="preserve">Select </w:t>
      </w:r>
      <w:r w:rsidRPr="009E5E84">
        <w:rPr>
          <w:rFonts w:ascii="Arial" w:hAnsi="Arial" w:cs="Arial"/>
          <w:b/>
          <w:color w:val="7030A0"/>
        </w:rPr>
        <w:t>Download</w:t>
      </w:r>
      <w:r w:rsidRPr="009E5E84">
        <w:rPr>
          <w:rFonts w:ascii="Arial" w:hAnsi="Arial" w:cs="Arial"/>
          <w:color w:val="7030A0"/>
        </w:rPr>
        <w:t xml:space="preserve"> </w:t>
      </w:r>
      <w:r w:rsidRPr="009E5E84">
        <w:rPr>
          <w:rFonts w:ascii="Arial" w:hAnsi="Arial" w:cs="Arial"/>
          <w:color w:val="000000"/>
        </w:rPr>
        <w:t>to download the report you requested.</w:t>
      </w:r>
    </w:p>
    <w:p w14:paraId="06165E48" w14:textId="72129CE3" w:rsidR="001F27BF" w:rsidRPr="009E5E84" w:rsidRDefault="00C53E67" w:rsidP="001F27BF">
      <w:pPr>
        <w:rPr>
          <w:rFonts w:ascii="Arial" w:hAnsi="Arial" w:cs="Arial"/>
          <w:noProof/>
          <w:lang w:eastAsia="en-AU"/>
        </w:rPr>
      </w:pPr>
      <w:r w:rsidRPr="009E5E84">
        <w:rPr>
          <w:rFonts w:ascii="Arial" w:hAnsi="Arial" w:cs="Arial"/>
          <w:noProof/>
          <w:lang w:eastAsia="en-AU"/>
        </w:rPr>
        <w:lastRenderedPageBreak/>
        <w:drawing>
          <wp:inline distT="0" distB="0" distL="0" distR="0" wp14:anchorId="3C9A85C2" wp14:editId="20D5B7ED">
            <wp:extent cx="5749047" cy="3242187"/>
            <wp:effectExtent l="25400" t="25400" r="17145" b="34925"/>
            <wp:docPr id="5587" name="Picture 5587" descr="Screenshot of Download my participants" title="Screenshot of Download my particip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l="1215" t="22181" r="9131" b="39775"/>
                    <a:stretch/>
                  </pic:blipFill>
                  <pic:spPr bwMode="auto">
                    <a:xfrm>
                      <a:off x="0" y="0"/>
                      <a:ext cx="5780507" cy="3259929"/>
                    </a:xfrm>
                    <a:prstGeom prst="rect">
                      <a:avLst/>
                    </a:prstGeom>
                    <a:noFill/>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4F199F5C" w14:textId="77777777" w:rsidR="004B594C" w:rsidRPr="009E5E84" w:rsidRDefault="004B594C" w:rsidP="001F27BF">
      <w:pPr>
        <w:rPr>
          <w:rFonts w:ascii="Arial" w:hAnsi="Arial" w:cs="Arial"/>
          <w:noProof/>
          <w:lang w:eastAsia="en-AU"/>
        </w:rPr>
      </w:pPr>
    </w:p>
    <w:p w14:paraId="5B56E748" w14:textId="25035FAB" w:rsidR="007861EB" w:rsidRPr="009E5E84" w:rsidRDefault="002412D4" w:rsidP="002412D4">
      <w:pPr>
        <w:pStyle w:val="ListParagraph"/>
        <w:numPr>
          <w:ilvl w:val="3"/>
          <w:numId w:val="53"/>
        </w:numPr>
        <w:ind w:left="426"/>
        <w:rPr>
          <w:rFonts w:ascii="Arial" w:hAnsi="Arial" w:cs="Arial"/>
          <w:lang w:eastAsia="en-AU"/>
        </w:rPr>
      </w:pPr>
      <w:r w:rsidRPr="009E5E84">
        <w:rPr>
          <w:rFonts w:ascii="Arial" w:hAnsi="Arial" w:cs="Arial"/>
          <w:color w:val="000000"/>
          <w:lang w:eastAsia="en-AU"/>
        </w:rPr>
        <w:t xml:space="preserve">When you select </w:t>
      </w:r>
      <w:r w:rsidRPr="009E5E84">
        <w:rPr>
          <w:rFonts w:ascii="Arial" w:hAnsi="Arial" w:cs="Arial"/>
          <w:b/>
          <w:color w:val="7030A0"/>
          <w:lang w:eastAsia="en-AU"/>
        </w:rPr>
        <w:t>Download</w:t>
      </w:r>
      <w:r w:rsidRPr="009E5E84">
        <w:rPr>
          <w:rFonts w:ascii="Arial" w:hAnsi="Arial" w:cs="Arial"/>
          <w:color w:val="000000"/>
          <w:lang w:eastAsia="en-AU"/>
        </w:rPr>
        <w:t xml:space="preserve">, an </w:t>
      </w:r>
      <w:r w:rsidRPr="009E5E84">
        <w:rPr>
          <w:rFonts w:ascii="Arial" w:hAnsi="Arial" w:cs="Arial"/>
          <w:b/>
          <w:color w:val="7030A0"/>
          <w:lang w:eastAsia="en-AU"/>
        </w:rPr>
        <w:t>Acknowledgement</w:t>
      </w:r>
      <w:r w:rsidRPr="009E5E84">
        <w:rPr>
          <w:rFonts w:ascii="Arial" w:hAnsi="Arial" w:cs="Arial"/>
          <w:color w:val="000000"/>
          <w:lang w:eastAsia="en-AU"/>
        </w:rPr>
        <w:t xml:space="preserve"> window will pop up. </w:t>
      </w:r>
      <w:r w:rsidR="00C53E67" w:rsidRPr="009E5E84">
        <w:rPr>
          <w:rFonts w:ascii="Arial" w:hAnsi="Arial" w:cs="Arial"/>
          <w:color w:val="000000"/>
          <w:lang w:eastAsia="en-AU"/>
        </w:rPr>
        <w:t>Check the box to show you agree and will adhere to the acknowledgement regarding use of the information in the report that you a</w:t>
      </w:r>
      <w:r w:rsidR="004B594C" w:rsidRPr="009E5E84">
        <w:rPr>
          <w:rFonts w:ascii="Arial" w:hAnsi="Arial" w:cs="Arial"/>
          <w:color w:val="000000"/>
          <w:lang w:eastAsia="en-AU"/>
        </w:rPr>
        <w:t>r</w:t>
      </w:r>
      <w:r w:rsidR="00C53E67" w:rsidRPr="009E5E84">
        <w:rPr>
          <w:rFonts w:ascii="Arial" w:hAnsi="Arial" w:cs="Arial"/>
          <w:color w:val="000000"/>
          <w:lang w:eastAsia="en-AU"/>
        </w:rPr>
        <w:t>e about to download.</w:t>
      </w:r>
    </w:p>
    <w:p w14:paraId="0D79F565" w14:textId="77777777" w:rsidR="004B594C" w:rsidRPr="009E5E84" w:rsidRDefault="004B594C" w:rsidP="004B594C">
      <w:pPr>
        <w:pStyle w:val="ListParagraph"/>
        <w:ind w:left="426"/>
        <w:rPr>
          <w:rFonts w:ascii="Arial" w:hAnsi="Arial" w:cs="Arial"/>
          <w:lang w:eastAsia="en-AU"/>
        </w:rPr>
      </w:pPr>
    </w:p>
    <w:p w14:paraId="570F6583" w14:textId="26BC0C40" w:rsidR="007861EB" w:rsidRPr="009E5E84" w:rsidRDefault="00C36713" w:rsidP="00C15761">
      <w:pPr>
        <w:rPr>
          <w:rFonts w:ascii="Arial" w:hAnsi="Arial" w:cs="Arial"/>
        </w:rPr>
      </w:pPr>
      <w:r w:rsidRPr="009E5E84">
        <w:rPr>
          <w:rFonts w:ascii="Arial" w:hAnsi="Arial" w:cs="Arial"/>
          <w:noProof/>
          <w:lang w:eastAsia="en-AU"/>
        </w:rPr>
        <w:drawing>
          <wp:inline distT="0" distB="0" distL="0" distR="0" wp14:anchorId="307349F8" wp14:editId="6BD4B07B">
            <wp:extent cx="5749046" cy="2587557"/>
            <wp:effectExtent l="25400" t="25400" r="17145" b="29210"/>
            <wp:docPr id="214" name="Picture 124" descr="Screenshot of Download my participants"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49046" cy="2587557"/>
                    </a:xfrm>
                    <a:prstGeom prst="rect">
                      <a:avLst/>
                    </a:prstGeom>
                    <a:noFill/>
                    <a:ln w="3175">
                      <a:solidFill>
                        <a:schemeClr val="tx1">
                          <a:lumMod val="50000"/>
                          <a:lumOff val="50000"/>
                        </a:schemeClr>
                      </a:solidFill>
                    </a:ln>
                  </pic:spPr>
                </pic:pic>
              </a:graphicData>
            </a:graphic>
          </wp:inline>
        </w:drawing>
      </w:r>
    </w:p>
    <w:p w14:paraId="13177926" w14:textId="77777777" w:rsidR="002412D4" w:rsidRPr="009E5E84" w:rsidRDefault="002412D4" w:rsidP="00C15761">
      <w:pPr>
        <w:pStyle w:val="BodyText"/>
        <w:rPr>
          <w:rFonts w:ascii="Arial" w:hAnsi="Arial" w:cs="Arial"/>
          <w:b/>
        </w:rPr>
      </w:pPr>
      <w:r w:rsidRPr="009E5E84">
        <w:rPr>
          <w:rFonts w:ascii="Arial" w:hAnsi="Arial" w:cs="Arial"/>
        </w:rPr>
        <w:t xml:space="preserve">After you check the </w:t>
      </w:r>
      <w:r w:rsidRPr="009E5E84">
        <w:rPr>
          <w:rFonts w:ascii="Arial" w:hAnsi="Arial" w:cs="Arial"/>
          <w:b/>
          <w:color w:val="7030A0"/>
        </w:rPr>
        <w:t>Acknowledgement</w:t>
      </w:r>
      <w:r w:rsidRPr="009E5E84">
        <w:rPr>
          <w:rFonts w:ascii="Arial" w:hAnsi="Arial" w:cs="Arial"/>
          <w:color w:val="000000"/>
        </w:rPr>
        <w:t xml:space="preserve"> </w:t>
      </w:r>
      <w:r w:rsidRPr="009E5E84">
        <w:rPr>
          <w:rFonts w:ascii="Arial" w:hAnsi="Arial" w:cs="Arial"/>
        </w:rPr>
        <w:t xml:space="preserve">box, the popup window will expand to display a number of file format download options. </w:t>
      </w:r>
    </w:p>
    <w:p w14:paraId="298146A6" w14:textId="4EA360BE" w:rsidR="00C36713" w:rsidRPr="009E5E84" w:rsidRDefault="00C36713" w:rsidP="00E67DA2">
      <w:pPr>
        <w:rPr>
          <w:rFonts w:ascii="Arial" w:hAnsi="Arial" w:cs="Arial"/>
        </w:rPr>
      </w:pPr>
      <w:r w:rsidRPr="009E5E84">
        <w:rPr>
          <w:rFonts w:ascii="Arial" w:hAnsi="Arial" w:cs="Arial"/>
          <w:noProof/>
          <w:lang w:eastAsia="en-AU"/>
        </w:rPr>
        <w:lastRenderedPageBreak/>
        <w:drawing>
          <wp:inline distT="0" distB="0" distL="0" distR="0" wp14:anchorId="05EC795F" wp14:editId="5B1D9A0F">
            <wp:extent cx="5749047" cy="2548647"/>
            <wp:effectExtent l="25400" t="25400" r="17145" b="17145"/>
            <wp:docPr id="213" name="Picture 125" descr="Screenshot of Download my participants" title="Screenshot of Download my participa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55971" cy="2551716"/>
                    </a:xfrm>
                    <a:prstGeom prst="rect">
                      <a:avLst/>
                    </a:prstGeom>
                    <a:noFill/>
                    <a:ln w="3175">
                      <a:solidFill>
                        <a:schemeClr val="tx1">
                          <a:lumMod val="50000"/>
                          <a:lumOff val="50000"/>
                        </a:schemeClr>
                      </a:solidFill>
                    </a:ln>
                  </pic:spPr>
                </pic:pic>
              </a:graphicData>
            </a:graphic>
          </wp:inline>
        </w:drawing>
      </w:r>
    </w:p>
    <w:p w14:paraId="0FC6EA0A" w14:textId="77777777" w:rsidR="002412D4" w:rsidRPr="009E5E84" w:rsidRDefault="002412D4" w:rsidP="002412D4">
      <w:pPr>
        <w:rPr>
          <w:rFonts w:ascii="Arial" w:hAnsi="Arial" w:cs="Arial"/>
          <w:color w:val="000000"/>
          <w:lang w:eastAsia="en-AU"/>
        </w:rPr>
      </w:pPr>
    </w:p>
    <w:p w14:paraId="1996E209" w14:textId="5CDFC64A" w:rsidR="002412D4" w:rsidRPr="009E5E84" w:rsidRDefault="002412D4" w:rsidP="002412D4">
      <w:pPr>
        <w:rPr>
          <w:rFonts w:ascii="Arial" w:hAnsi="Arial" w:cs="Arial"/>
          <w:color w:val="000000"/>
          <w:lang w:eastAsia="en-AU"/>
        </w:rPr>
      </w:pPr>
      <w:r w:rsidRPr="009E5E84">
        <w:rPr>
          <w:rFonts w:ascii="Arial" w:hAnsi="Arial" w:cs="Arial"/>
          <w:color w:val="000000"/>
          <w:lang w:eastAsia="en-AU"/>
        </w:rPr>
        <w:t>You have a choice of 4 format types depending on your business needs. They are:</w:t>
      </w:r>
    </w:p>
    <w:p w14:paraId="4C6A2B3E" w14:textId="77777777" w:rsidR="002412D4" w:rsidRPr="009E5E84" w:rsidRDefault="002412D4" w:rsidP="002412D4">
      <w:pPr>
        <w:rPr>
          <w:rFonts w:ascii="Arial" w:hAnsi="Arial" w:cs="Arial"/>
          <w:color w:val="000000"/>
          <w:lang w:eastAsia="en-AU"/>
        </w:rPr>
      </w:pPr>
    </w:p>
    <w:p w14:paraId="5A2AEBAE" w14:textId="11474CBD" w:rsidR="004771E0" w:rsidRPr="009E5E84" w:rsidRDefault="004771E0" w:rsidP="004771E0">
      <w:pPr>
        <w:pStyle w:val="ListParagraph"/>
        <w:numPr>
          <w:ilvl w:val="0"/>
          <w:numId w:val="46"/>
        </w:numPr>
        <w:rPr>
          <w:rFonts w:ascii="Arial" w:hAnsi="Arial" w:cs="Arial"/>
          <w:color w:val="000000"/>
          <w:lang w:eastAsia="en-AU"/>
        </w:rPr>
      </w:pPr>
      <w:r w:rsidRPr="009E5E84">
        <w:rPr>
          <w:rFonts w:ascii="Arial" w:hAnsi="Arial" w:cs="Arial"/>
          <w:color w:val="000000"/>
          <w:lang w:eastAsia="en-AU"/>
        </w:rPr>
        <w:t>Print Friendly — a format that allows you to view the data as a printable, readable report. If you wish to, you can use this format to output a PDF version; you will need to select to ‘print to PDF’ if this function is supported by your computer</w:t>
      </w:r>
    </w:p>
    <w:p w14:paraId="2FC9CD48" w14:textId="77777777" w:rsidR="002412D4" w:rsidRPr="009E5E84" w:rsidRDefault="002412D4"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CSV (Comma Separated Values) — typically used to open as a spreadsheet for sorting and filtering the data. Note that this download has two heading rows</w:t>
      </w:r>
    </w:p>
    <w:p w14:paraId="6BD5017F" w14:textId="77777777" w:rsidR="002412D4" w:rsidRPr="009E5E84" w:rsidRDefault="002412D4"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XML (eXtensible Mark-up Language) — a format for importing into business systems</w:t>
      </w:r>
    </w:p>
    <w:p w14:paraId="65A743C5" w14:textId="77777777" w:rsidR="002412D4" w:rsidRPr="009E5E84" w:rsidRDefault="002412D4" w:rsidP="00822E6E">
      <w:pPr>
        <w:pStyle w:val="ListParagraph"/>
        <w:numPr>
          <w:ilvl w:val="0"/>
          <w:numId w:val="46"/>
        </w:numPr>
        <w:rPr>
          <w:rFonts w:ascii="Arial" w:hAnsi="Arial" w:cs="Arial"/>
          <w:color w:val="000000"/>
          <w:lang w:eastAsia="en-AU"/>
        </w:rPr>
      </w:pPr>
      <w:r w:rsidRPr="009E5E84">
        <w:rPr>
          <w:rFonts w:ascii="Arial" w:hAnsi="Arial" w:cs="Arial"/>
          <w:color w:val="000000"/>
          <w:lang w:eastAsia="en-AU"/>
        </w:rPr>
        <w:t>JSON (JavaScript Object Notation) — a simple format for importing into business applications</w:t>
      </w:r>
    </w:p>
    <w:p w14:paraId="6CC340B9" w14:textId="0FB0EE49" w:rsidR="002412D4" w:rsidRPr="009E5E84" w:rsidRDefault="002412D4" w:rsidP="00E67DA2">
      <w:pPr>
        <w:rPr>
          <w:rFonts w:ascii="Arial" w:hAnsi="Arial" w:cs="Arial"/>
        </w:rPr>
      </w:pPr>
    </w:p>
    <w:sectPr w:rsidR="002412D4" w:rsidRPr="009E5E84" w:rsidSect="00FF5868">
      <w:headerReference w:type="default" r:id="rId187"/>
      <w:footerReference w:type="default" r:id="rId188"/>
      <w:footerReference w:type="first" r:id="rId189"/>
      <w:pgSz w:w="11906" w:h="16838"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92B6C0" w14:textId="77777777" w:rsidR="00394F8C" w:rsidRDefault="00394F8C" w:rsidP="007219F1">
      <w:r>
        <w:separator/>
      </w:r>
    </w:p>
    <w:p w14:paraId="20799308" w14:textId="77777777" w:rsidR="00394F8C" w:rsidRDefault="00394F8C"/>
  </w:endnote>
  <w:endnote w:type="continuationSeparator" w:id="0">
    <w:p w14:paraId="70D0F188" w14:textId="77777777" w:rsidR="00394F8C" w:rsidRDefault="00394F8C" w:rsidP="007219F1">
      <w:r>
        <w:continuationSeparator/>
      </w:r>
    </w:p>
    <w:p w14:paraId="1ACEF475" w14:textId="77777777" w:rsidR="00394F8C" w:rsidRDefault="00394F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FSMe-Bold">
    <w:altName w:val="Cambria"/>
    <w:panose1 w:val="00000000000000000000"/>
    <w:charset w:val="00"/>
    <w:family w:val="swiss"/>
    <w:notTrueType/>
    <w:pitch w:val="default"/>
    <w:sig w:usb0="00000003" w:usb1="00000000" w:usb2="00000000" w:usb3="00000000" w:csb0="00000001" w:csb1="00000000"/>
  </w:font>
  <w:font w:name="Helvetica Neue">
    <w:charset w:val="00"/>
    <w:family w:val="auto"/>
    <w:pitch w:val="variable"/>
    <w:sig w:usb0="E50002FF" w:usb1="500079DB" w:usb2="0000001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5A6A48" w14:textId="346DE405" w:rsidR="009E5E84" w:rsidRPr="0072311B" w:rsidRDefault="009E5E84" w:rsidP="00285465">
    <w:pPr>
      <w:pStyle w:val="Footer"/>
      <w:pBdr>
        <w:top w:val="single" w:sz="4" w:space="1" w:color="7030A0"/>
      </w:pBdr>
      <w:tabs>
        <w:tab w:val="clear" w:pos="4513"/>
        <w:tab w:val="clear" w:pos="9026"/>
        <w:tab w:val="center" w:pos="5103"/>
        <w:tab w:val="right" w:pos="8931"/>
      </w:tabs>
      <w:rPr>
        <w:color w:val="7030A0"/>
      </w:rPr>
    </w:pPr>
    <w:r w:rsidRPr="00E67DA2">
      <w:rPr>
        <w:color w:val="7030A0"/>
      </w:rPr>
      <w:t>www.ndis.gov.au</w:t>
    </w:r>
    <w:r>
      <w:rPr>
        <w:color w:val="7030A0"/>
      </w:rPr>
      <w:t xml:space="preserve"> </w:t>
    </w:r>
    <w:r w:rsidRPr="00FB7982">
      <w:rPr>
        <w:color w:val="7030A0"/>
      </w:rPr>
      <w:t>|</w:t>
    </w:r>
    <w:r>
      <w:rPr>
        <w:color w:val="7030A0"/>
      </w:rPr>
      <w:t xml:space="preserve"> 5 November 2018</w:t>
    </w:r>
    <w:r w:rsidRPr="00FB7982">
      <w:rPr>
        <w:color w:val="7030A0"/>
      </w:rPr>
      <w:t xml:space="preserve"> | </w:t>
    </w:r>
    <w:r>
      <w:rPr>
        <w:color w:val="7030A0"/>
      </w:rPr>
      <w:t>NDIS myplace provider portal Step-by-step Guide</w:t>
    </w:r>
    <w:r w:rsidRPr="00FB7982">
      <w:rPr>
        <w:color w:val="7030A0"/>
      </w:rPr>
      <w:tab/>
    </w:r>
    <w:r w:rsidRPr="00FB7982">
      <w:rPr>
        <w:rStyle w:val="PageNumber"/>
        <w:rFonts w:cs="Arial"/>
        <w:color w:val="7030A0"/>
      </w:rPr>
      <w:fldChar w:fldCharType="begin"/>
    </w:r>
    <w:r w:rsidRPr="00FB7982">
      <w:rPr>
        <w:rStyle w:val="PageNumber"/>
        <w:rFonts w:cs="Arial"/>
        <w:color w:val="7030A0"/>
      </w:rPr>
      <w:instrText xml:space="preserve">PAGE  </w:instrText>
    </w:r>
    <w:r w:rsidRPr="00FB7982">
      <w:rPr>
        <w:rStyle w:val="PageNumber"/>
        <w:rFonts w:cs="Arial"/>
        <w:color w:val="7030A0"/>
      </w:rPr>
      <w:fldChar w:fldCharType="separate"/>
    </w:r>
    <w:r w:rsidR="001E05EA">
      <w:rPr>
        <w:rStyle w:val="PageNumber"/>
        <w:rFonts w:cs="Arial"/>
        <w:noProof/>
        <w:color w:val="7030A0"/>
      </w:rPr>
      <w:t>20</w:t>
    </w:r>
    <w:r w:rsidRPr="00FB7982">
      <w:rPr>
        <w:rStyle w:val="PageNumber"/>
        <w:rFonts w:cs="Arial"/>
        <w:color w:val="7030A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B10A4" w14:textId="3FF30ECC" w:rsidR="009E5E84" w:rsidRPr="00FF5868" w:rsidRDefault="009E5E84" w:rsidP="00073683">
    <w:pPr>
      <w:pStyle w:val="Footer"/>
      <w:pBdr>
        <w:top w:val="single" w:sz="4" w:space="1" w:color="7030A0"/>
      </w:pBdr>
      <w:tabs>
        <w:tab w:val="clear" w:pos="4513"/>
        <w:tab w:val="clear" w:pos="9026"/>
        <w:tab w:val="center" w:pos="5103"/>
        <w:tab w:val="right" w:pos="9214"/>
      </w:tabs>
      <w:ind w:right="-188"/>
      <w:rPr>
        <w:rFonts w:cs="Arial"/>
        <w:color w:val="7030A0"/>
      </w:rPr>
    </w:pPr>
    <w:r w:rsidRPr="006E6A75">
      <w:rPr>
        <w:color w:val="7030A0"/>
      </w:rPr>
      <w:t>www.ndis.gov.au</w:t>
    </w:r>
    <w:r>
      <w:rPr>
        <w:color w:val="7030A0"/>
      </w:rPr>
      <w:t xml:space="preserve"> </w:t>
    </w:r>
    <w:r w:rsidRPr="00FB7982">
      <w:rPr>
        <w:color w:val="7030A0"/>
      </w:rPr>
      <w:t>|</w:t>
    </w:r>
    <w:r>
      <w:rPr>
        <w:color w:val="7030A0"/>
      </w:rPr>
      <w:t xml:space="preserve"> 5 November 2018</w:t>
    </w:r>
    <w:r w:rsidRPr="00FB7982">
      <w:rPr>
        <w:color w:val="7030A0"/>
      </w:rPr>
      <w:t xml:space="preserve"> | </w:t>
    </w:r>
    <w:r>
      <w:rPr>
        <w:color w:val="7030A0"/>
      </w:rPr>
      <w:t>Provider Portal Step-by-step Guide</w:t>
    </w:r>
    <w:r w:rsidRPr="00FB7982">
      <w:rPr>
        <w:color w:val="7030A0"/>
      </w:rPr>
      <w:tab/>
    </w:r>
    <w:r w:rsidRPr="00FB7982">
      <w:rPr>
        <w:rStyle w:val="PageNumber"/>
        <w:rFonts w:cs="Arial"/>
        <w:color w:val="7030A0"/>
      </w:rPr>
      <w:fldChar w:fldCharType="begin"/>
    </w:r>
    <w:r w:rsidRPr="00FB7982">
      <w:rPr>
        <w:rStyle w:val="PageNumber"/>
        <w:rFonts w:cs="Arial"/>
        <w:color w:val="7030A0"/>
      </w:rPr>
      <w:instrText xml:space="preserve">PAGE  </w:instrText>
    </w:r>
    <w:r w:rsidRPr="00FB7982">
      <w:rPr>
        <w:rStyle w:val="PageNumber"/>
        <w:rFonts w:cs="Arial"/>
        <w:color w:val="7030A0"/>
      </w:rPr>
      <w:fldChar w:fldCharType="separate"/>
    </w:r>
    <w:r w:rsidR="005C6412">
      <w:rPr>
        <w:rStyle w:val="PageNumber"/>
        <w:rFonts w:cs="Arial"/>
        <w:noProof/>
        <w:color w:val="7030A0"/>
      </w:rPr>
      <w:t>1</w:t>
    </w:r>
    <w:r w:rsidRPr="00FB7982">
      <w:rPr>
        <w:rStyle w:val="PageNumber"/>
        <w:rFonts w:cs="Arial"/>
        <w:color w:val="7030A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C9BFD1" w14:textId="77777777" w:rsidR="00394F8C" w:rsidRDefault="00394F8C" w:rsidP="007219F1">
      <w:r>
        <w:separator/>
      </w:r>
    </w:p>
    <w:p w14:paraId="10D0791D" w14:textId="77777777" w:rsidR="00394F8C" w:rsidRDefault="00394F8C"/>
  </w:footnote>
  <w:footnote w:type="continuationSeparator" w:id="0">
    <w:p w14:paraId="5DB9E55D" w14:textId="77777777" w:rsidR="00394F8C" w:rsidRDefault="00394F8C" w:rsidP="007219F1">
      <w:r>
        <w:continuationSeparator/>
      </w:r>
    </w:p>
    <w:p w14:paraId="3FA11320" w14:textId="77777777" w:rsidR="00394F8C" w:rsidRDefault="00394F8C"/>
  </w:footnote>
  <w:footnote w:id="1">
    <w:p w14:paraId="5B6B387F" w14:textId="77777777" w:rsidR="009E5E84" w:rsidRDefault="009E5E84" w:rsidP="009901FC">
      <w:pPr>
        <w:pStyle w:val="FootnoteText"/>
      </w:pPr>
      <w:r>
        <w:rPr>
          <w:rStyle w:val="FootnoteReference"/>
        </w:rPr>
        <w:footnoteRef/>
      </w:r>
      <w:r>
        <w:t xml:space="preserve"> Add and edit is only available in those jurisdictions that have not yet transitioned to the NDIS Quality and Safeguards Commission.</w:t>
      </w:r>
    </w:p>
    <w:p w14:paraId="3B633E2C" w14:textId="77777777" w:rsidR="009E5E84" w:rsidRPr="00414D7B" w:rsidRDefault="009E5E84" w:rsidP="009901FC">
      <w:pPr>
        <w:pStyle w:val="FootnoteText"/>
      </w:pPr>
      <w:r>
        <w:t xml:space="preserve">As of 1 July 2018, the non-transitioned jurisdictions are Vic, Qld, ACT, NT, Tas and WA. </w:t>
      </w:r>
    </w:p>
  </w:footnote>
  <w:footnote w:id="2">
    <w:p w14:paraId="6954F63F" w14:textId="77777777" w:rsidR="009E5E84" w:rsidRPr="00414D7B" w:rsidRDefault="009E5E84">
      <w:pPr>
        <w:pStyle w:val="FootnoteText"/>
      </w:pPr>
      <w:r>
        <w:rPr>
          <w:rStyle w:val="FootnoteReference"/>
        </w:rPr>
        <w:footnoteRef/>
      </w:r>
      <w:r>
        <w:t xml:space="preserve"> Edit Registration details is only available in jurisdictions which have not yet transitioned these functions to the NDIS Quality and Safeguards commission.</w:t>
      </w:r>
    </w:p>
  </w:footnote>
  <w:footnote w:id="3">
    <w:p w14:paraId="7B77CE09" w14:textId="77777777" w:rsidR="009E5E84" w:rsidRPr="00414D7B" w:rsidRDefault="009E5E84">
      <w:pPr>
        <w:pStyle w:val="FootnoteText"/>
      </w:pPr>
      <w:r>
        <w:rPr>
          <w:rStyle w:val="FootnoteReference"/>
        </w:rPr>
        <w:footnoteRef/>
      </w:r>
      <w:r>
        <w:t xml:space="preserve"> Edit outlet details is only available in jurisdictions which have not yet transitioned these functions to the NDIS Quality and Safeguards commission.</w:t>
      </w:r>
    </w:p>
  </w:footnote>
  <w:footnote w:id="4">
    <w:p w14:paraId="3E2838D7" w14:textId="77777777" w:rsidR="009E5E84" w:rsidRPr="00414D7B" w:rsidRDefault="009E5E84">
      <w:pPr>
        <w:pStyle w:val="FootnoteText"/>
      </w:pPr>
      <w:r>
        <w:rPr>
          <w:rStyle w:val="FootnoteReference"/>
        </w:rPr>
        <w:footnoteRef/>
      </w:r>
      <w:r>
        <w:t xml:space="preserve"> </w:t>
      </w:r>
      <w:r>
        <w:rPr>
          <w:szCs w:val="22"/>
        </w:rPr>
        <w:t xml:space="preserve">Upload evidence for registration </w:t>
      </w:r>
      <w:r>
        <w:t>is only available in jurisdictions which have not yet transitioned these functions to the NDIS Quality and Safeguards Commission.</w:t>
      </w:r>
    </w:p>
  </w:footnote>
  <w:footnote w:id="5">
    <w:p w14:paraId="28195677" w14:textId="77777777" w:rsidR="009E5E84" w:rsidRPr="00467683" w:rsidRDefault="009E5E84">
      <w:pPr>
        <w:pStyle w:val="FootnoteText"/>
      </w:pPr>
      <w:r>
        <w:rPr>
          <w:rStyle w:val="FootnoteReference"/>
        </w:rPr>
        <w:footnoteRef/>
      </w:r>
      <w:r>
        <w:t xml:space="preserve"> Maintain Registration details is only available in jurisdictions which have not yet transitioned these functions to the NDIS Quality and Safeguards Commission (VIC, QLD, ACT, NT, TAS and WA).</w:t>
      </w:r>
    </w:p>
  </w:footnote>
  <w:footnote w:id="6">
    <w:p w14:paraId="6F16DC35" w14:textId="77777777" w:rsidR="009E5E84" w:rsidRPr="00467683" w:rsidRDefault="009E5E84">
      <w:pPr>
        <w:pStyle w:val="FootnoteText"/>
      </w:pPr>
      <w:r>
        <w:rPr>
          <w:rStyle w:val="FootnoteReference"/>
        </w:rPr>
        <w:footnoteRef/>
      </w:r>
      <w:r>
        <w:t xml:space="preserve"> Maintain outlets is only available in jurisdictions which have not yet transitioned these functions to the NDIS Quality and Safeguards Commission (VIC, QLD, ACT, NT, TAS and WA).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05156" w14:textId="6B7D5E42" w:rsidR="009E5E84" w:rsidRDefault="009E5E84" w:rsidP="002A783A">
    <w:pPr>
      <w:pStyle w:val="Header"/>
      <w:spacing w:after="120"/>
    </w:pPr>
    <w:r w:rsidRPr="009E5E84">
      <w:rPr>
        <w:rFonts w:ascii="Arial" w:hAnsi="Arial" w:cs="Arial"/>
        <w:b/>
        <w:color w:val="6B2976"/>
        <w:position w:val="32"/>
        <w:sz w:val="36"/>
        <w:szCs w:val="36"/>
      </w:rPr>
      <w:t xml:space="preserve">Provider portal - </w:t>
    </w:r>
    <w:r>
      <w:rPr>
        <w:rFonts w:ascii="Arial" w:hAnsi="Arial" w:cs="Arial"/>
        <w:b/>
        <w:color w:val="6B2976"/>
        <w:position w:val="32"/>
        <w:sz w:val="36"/>
        <w:szCs w:val="36"/>
      </w:rPr>
      <w:t>Step-by-step</w:t>
    </w:r>
    <w:r w:rsidRPr="009E5E84">
      <w:rPr>
        <w:rFonts w:ascii="Arial" w:hAnsi="Arial" w:cs="Arial"/>
        <w:b/>
        <w:color w:val="6B2976"/>
        <w:position w:val="32"/>
        <w:sz w:val="36"/>
        <w:szCs w:val="36"/>
      </w:rPr>
      <w:t xml:space="preserve"> guide</w:t>
    </w:r>
    <w:r>
      <w:rPr>
        <w:b/>
        <w:color w:val="6B2976"/>
        <w:position w:val="32"/>
        <w:sz w:val="36"/>
        <w:szCs w:val="36"/>
      </w:rPr>
      <w:tab/>
    </w:r>
    <w:r w:rsidRPr="001D7755">
      <w:rPr>
        <w:noProof/>
        <w:lang w:eastAsia="en-AU"/>
      </w:rPr>
      <w:drawing>
        <wp:inline distT="0" distB="0" distL="0" distR="0" wp14:anchorId="146D4A74" wp14:editId="3FCE0182">
          <wp:extent cx="1080000" cy="564344"/>
          <wp:effectExtent l="0" t="0" r="6350" b="7620"/>
          <wp:docPr id="5589" name="Picture 2" title="ndi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C:\Users\jebennett\AppData\Local\Microsoft\Windows\Temporary Internet Files\Content.Outlook\0IBFFTFJ\NDIS_log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0000" cy="564344"/>
                  </a:xfrm>
                  <a:prstGeom prst="rect">
                    <a:avLst/>
                  </a:prstGeom>
                  <a:noFill/>
                  <a:extLst/>
                </pic:spPr>
              </pic:pic>
            </a:graphicData>
          </a:graphic>
        </wp:inline>
      </w:drawing>
    </w:r>
  </w:p>
  <w:p w14:paraId="11823FDA" w14:textId="77777777" w:rsidR="009E5E84" w:rsidRDefault="009E5E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07FE09D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570F44"/>
    <w:multiLevelType w:val="hybridMultilevel"/>
    <w:tmpl w:val="A0B02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CF13F8"/>
    <w:multiLevelType w:val="hybridMultilevel"/>
    <w:tmpl w:val="7D68718E"/>
    <w:lvl w:ilvl="0" w:tplc="ED0C80C4">
      <w:start w:val="1"/>
      <w:numFmt w:val="bullet"/>
      <w:pStyle w:val="NDIABulletlvl2"/>
      <w:lvlText w:val="o"/>
      <w:lvlJc w:val="left"/>
      <w:pPr>
        <w:ind w:left="720" w:hanging="360"/>
      </w:pPr>
      <w:rPr>
        <w:rFonts w:ascii="Courier New" w:hAnsi="Courier New" w:cs="Courier New" w:hint="default"/>
        <w:color w:val="00B0F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A52972"/>
    <w:multiLevelType w:val="hybridMultilevel"/>
    <w:tmpl w:val="49CC97AA"/>
    <w:lvl w:ilvl="0" w:tplc="18B2B59E">
      <w:start w:val="1"/>
      <w:numFmt w:val="bullet"/>
      <w:lvlText w:val=""/>
      <w:lvlJc w:val="left"/>
      <w:pPr>
        <w:ind w:left="360" w:hanging="360"/>
      </w:pPr>
      <w:rPr>
        <w:rFonts w:ascii="Symbol" w:hAnsi="Symbol" w:hint="default"/>
        <w:color w:val="auto"/>
      </w:rPr>
    </w:lvl>
    <w:lvl w:ilvl="1" w:tplc="04090001">
      <w:start w:val="1"/>
      <w:numFmt w:val="bullet"/>
      <w:lvlText w:val=""/>
      <w:lvlJc w:val="left"/>
      <w:pPr>
        <w:ind w:left="1288"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09607B2"/>
    <w:multiLevelType w:val="multilevel"/>
    <w:tmpl w:val="F4645FAC"/>
    <w:lvl w:ilvl="0">
      <w:start w:val="1"/>
      <w:numFmt w:val="decimal"/>
      <w:lvlText w:val="%1."/>
      <w:lvlJc w:val="left"/>
      <w:pPr>
        <w:ind w:left="360" w:hanging="360"/>
      </w:pPr>
      <w:rPr>
        <w:rFonts w:hint="default"/>
        <w:b w:val="0"/>
        <w:sz w:val="22"/>
      </w:rPr>
    </w:lvl>
    <w:lvl w:ilvl="1">
      <w:start w:val="1"/>
      <w:numFmt w:val="lowerLetter"/>
      <w:lvlText w:val="%2."/>
      <w:lvlJc w:val="left"/>
      <w:pPr>
        <w:ind w:left="1049" w:hanging="360"/>
      </w:pPr>
      <w:rPr>
        <w:rFonts w:hint="default"/>
      </w:rPr>
    </w:lvl>
    <w:lvl w:ilvl="2">
      <w:start w:val="1"/>
      <w:numFmt w:val="lowerRoman"/>
      <w:lvlText w:val="%3."/>
      <w:lvlJc w:val="right"/>
      <w:pPr>
        <w:ind w:left="1769" w:hanging="180"/>
      </w:pPr>
      <w:rPr>
        <w:rFonts w:hint="default"/>
      </w:rPr>
    </w:lvl>
    <w:lvl w:ilvl="3">
      <w:start w:val="1"/>
      <w:numFmt w:val="decimal"/>
      <w:lvlText w:val="%4."/>
      <w:lvlJc w:val="left"/>
      <w:pPr>
        <w:ind w:left="2489" w:hanging="360"/>
      </w:pPr>
      <w:rPr>
        <w:rFonts w:hint="default"/>
      </w:rPr>
    </w:lvl>
    <w:lvl w:ilvl="4">
      <w:start w:val="1"/>
      <w:numFmt w:val="lowerLetter"/>
      <w:lvlText w:val="%5."/>
      <w:lvlJc w:val="left"/>
      <w:pPr>
        <w:ind w:left="3209" w:hanging="360"/>
      </w:pPr>
      <w:rPr>
        <w:rFonts w:hint="default"/>
      </w:rPr>
    </w:lvl>
    <w:lvl w:ilvl="5">
      <w:start w:val="1"/>
      <w:numFmt w:val="lowerRoman"/>
      <w:lvlText w:val="%6."/>
      <w:lvlJc w:val="right"/>
      <w:pPr>
        <w:ind w:left="3929" w:hanging="180"/>
      </w:pPr>
      <w:rPr>
        <w:rFonts w:hint="default"/>
      </w:rPr>
    </w:lvl>
    <w:lvl w:ilvl="6">
      <w:start w:val="1"/>
      <w:numFmt w:val="decimal"/>
      <w:lvlText w:val="%7."/>
      <w:lvlJc w:val="left"/>
      <w:pPr>
        <w:ind w:left="4649" w:hanging="360"/>
      </w:pPr>
      <w:rPr>
        <w:rFonts w:hint="default"/>
      </w:rPr>
    </w:lvl>
    <w:lvl w:ilvl="7">
      <w:start w:val="1"/>
      <w:numFmt w:val="lowerLetter"/>
      <w:lvlText w:val="%8."/>
      <w:lvlJc w:val="left"/>
      <w:pPr>
        <w:ind w:left="5369" w:hanging="360"/>
      </w:pPr>
      <w:rPr>
        <w:rFonts w:hint="default"/>
      </w:rPr>
    </w:lvl>
    <w:lvl w:ilvl="8">
      <w:start w:val="1"/>
      <w:numFmt w:val="lowerRoman"/>
      <w:lvlText w:val="%9."/>
      <w:lvlJc w:val="right"/>
      <w:pPr>
        <w:ind w:left="6089" w:hanging="180"/>
      </w:pPr>
      <w:rPr>
        <w:rFonts w:hint="default"/>
      </w:rPr>
    </w:lvl>
  </w:abstractNum>
  <w:abstractNum w:abstractNumId="5" w15:restartNumberingAfterBreak="0">
    <w:nsid w:val="134E3F4A"/>
    <w:multiLevelType w:val="multilevel"/>
    <w:tmpl w:val="7A385258"/>
    <w:lvl w:ilvl="0">
      <w:start w:val="1"/>
      <w:numFmt w:val="decimal"/>
      <w:pStyle w:val="Steps"/>
      <w:lvlText w:val="%1."/>
      <w:lvlJc w:val="left"/>
      <w:pPr>
        <w:ind w:left="360" w:hanging="360"/>
      </w:pPr>
      <w:rPr>
        <w:rFonts w:ascii="Calibri" w:eastAsia="Times New Roman" w:hAnsi="Calibri" w:cs="Times New Roman"/>
        <w:b w:val="0"/>
        <w:sz w:val="22"/>
      </w:rPr>
    </w:lvl>
    <w:lvl w:ilvl="1">
      <w:start w:val="1"/>
      <w:numFmt w:val="lowerLetter"/>
      <w:lvlText w:val="%2."/>
      <w:lvlJc w:val="left"/>
      <w:pPr>
        <w:ind w:left="-763" w:hanging="360"/>
      </w:pPr>
      <w:rPr>
        <w:rFonts w:hint="default"/>
      </w:rPr>
    </w:lvl>
    <w:lvl w:ilvl="2">
      <w:start w:val="1"/>
      <w:numFmt w:val="lowerRoman"/>
      <w:lvlText w:val="%3."/>
      <w:lvlJc w:val="right"/>
      <w:pPr>
        <w:ind w:left="-43" w:hanging="180"/>
      </w:pPr>
      <w:rPr>
        <w:rFonts w:hint="default"/>
      </w:rPr>
    </w:lvl>
    <w:lvl w:ilvl="3">
      <w:start w:val="1"/>
      <w:numFmt w:val="decimal"/>
      <w:lvlText w:val="%4."/>
      <w:lvlJc w:val="left"/>
      <w:pPr>
        <w:ind w:left="677" w:hanging="360"/>
      </w:pPr>
      <w:rPr>
        <w:rFonts w:hint="default"/>
      </w:rPr>
    </w:lvl>
    <w:lvl w:ilvl="4">
      <w:start w:val="1"/>
      <w:numFmt w:val="lowerLetter"/>
      <w:lvlText w:val="%5."/>
      <w:lvlJc w:val="left"/>
      <w:pPr>
        <w:ind w:left="1397" w:hanging="360"/>
      </w:pPr>
      <w:rPr>
        <w:rFonts w:hint="default"/>
      </w:rPr>
    </w:lvl>
    <w:lvl w:ilvl="5">
      <w:start w:val="1"/>
      <w:numFmt w:val="lowerRoman"/>
      <w:lvlText w:val="%6."/>
      <w:lvlJc w:val="right"/>
      <w:pPr>
        <w:ind w:left="2117" w:hanging="180"/>
      </w:pPr>
      <w:rPr>
        <w:rFonts w:hint="default"/>
      </w:rPr>
    </w:lvl>
    <w:lvl w:ilvl="6">
      <w:start w:val="1"/>
      <w:numFmt w:val="decimal"/>
      <w:lvlText w:val="%7."/>
      <w:lvlJc w:val="left"/>
      <w:pPr>
        <w:ind w:left="2837" w:hanging="360"/>
      </w:pPr>
      <w:rPr>
        <w:rFonts w:hint="default"/>
      </w:rPr>
    </w:lvl>
    <w:lvl w:ilvl="7">
      <w:start w:val="1"/>
      <w:numFmt w:val="lowerLetter"/>
      <w:lvlText w:val="%8."/>
      <w:lvlJc w:val="left"/>
      <w:pPr>
        <w:ind w:left="3557" w:hanging="360"/>
      </w:pPr>
      <w:rPr>
        <w:rFonts w:hint="default"/>
      </w:rPr>
    </w:lvl>
    <w:lvl w:ilvl="8">
      <w:start w:val="1"/>
      <w:numFmt w:val="lowerRoman"/>
      <w:lvlText w:val="%9."/>
      <w:lvlJc w:val="right"/>
      <w:pPr>
        <w:ind w:left="4277" w:hanging="180"/>
      </w:pPr>
      <w:rPr>
        <w:rFonts w:hint="default"/>
      </w:rPr>
    </w:lvl>
  </w:abstractNum>
  <w:abstractNum w:abstractNumId="6" w15:restartNumberingAfterBreak="0">
    <w:nsid w:val="160029AF"/>
    <w:multiLevelType w:val="hybridMultilevel"/>
    <w:tmpl w:val="A04C1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685BE8"/>
    <w:multiLevelType w:val="hybridMultilevel"/>
    <w:tmpl w:val="42121036"/>
    <w:lvl w:ilvl="0" w:tplc="4EB027EC">
      <w:start w:val="1"/>
      <w:numFmt w:val="bullet"/>
      <w:pStyle w:val="ListBullet"/>
      <w:lvlText w:val=""/>
      <w:lvlJc w:val="left"/>
      <w:pPr>
        <w:ind w:left="720" w:hanging="360"/>
      </w:pPr>
      <w:rPr>
        <w:rFonts w:ascii="Wingdings 2" w:hAnsi="Wingdings 2" w:hint="default"/>
        <w:color w:val="8DB3E2" w:themeColor="text2" w:themeTint="6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85D4B3D"/>
    <w:multiLevelType w:val="hybridMultilevel"/>
    <w:tmpl w:val="6666BC2C"/>
    <w:lvl w:ilvl="0" w:tplc="18B2B59E">
      <w:start w:val="1"/>
      <w:numFmt w:val="bullet"/>
      <w:lvlText w:val=""/>
      <w:lvlJc w:val="left"/>
      <w:pPr>
        <w:ind w:left="360" w:hanging="360"/>
      </w:pPr>
      <w:rPr>
        <w:rFonts w:ascii="Symbol" w:hAnsi="Symbol" w:hint="default"/>
        <w:color w:val="auto"/>
      </w:rPr>
    </w:lvl>
    <w:lvl w:ilvl="1" w:tplc="08090001">
      <w:start w:val="1"/>
      <w:numFmt w:val="bullet"/>
      <w:lvlText w:val=""/>
      <w:lvlJc w:val="left"/>
      <w:pPr>
        <w:ind w:left="72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C0763C7"/>
    <w:multiLevelType w:val="multilevel"/>
    <w:tmpl w:val="F4645FAC"/>
    <w:lvl w:ilvl="0">
      <w:start w:val="1"/>
      <w:numFmt w:val="decimal"/>
      <w:lvlText w:val="%1."/>
      <w:lvlJc w:val="left"/>
      <w:pPr>
        <w:ind w:left="360" w:hanging="360"/>
      </w:pPr>
      <w:rPr>
        <w:rFonts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10" w15:restartNumberingAfterBreak="0">
    <w:nsid w:val="1CA9349B"/>
    <w:multiLevelType w:val="hybridMultilevel"/>
    <w:tmpl w:val="B6209A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F0B0DA6"/>
    <w:multiLevelType w:val="hybridMultilevel"/>
    <w:tmpl w:val="932C67CE"/>
    <w:lvl w:ilvl="0" w:tplc="18B2B59E">
      <w:start w:val="1"/>
      <w:numFmt w:val="bullet"/>
      <w:lvlText w:val=""/>
      <w:lvlJc w:val="left"/>
      <w:pPr>
        <w:ind w:left="360" w:hanging="360"/>
      </w:pPr>
      <w:rPr>
        <w:rFonts w:ascii="Symbol" w:hAnsi="Symbol" w:hint="default"/>
        <w:color w:val="auto"/>
      </w:rPr>
    </w:lvl>
    <w:lvl w:ilvl="1" w:tplc="04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F913241"/>
    <w:multiLevelType w:val="multilevel"/>
    <w:tmpl w:val="2738FCC0"/>
    <w:lvl w:ilvl="0">
      <w:start w:val="1"/>
      <w:numFmt w:val="bullet"/>
      <w:lvlText w:val=""/>
      <w:lvlJc w:val="left"/>
      <w:pPr>
        <w:ind w:left="360" w:hanging="360"/>
      </w:pPr>
      <w:rPr>
        <w:rFonts w:ascii="Symbol" w:hAnsi="Symbol" w:hint="default"/>
        <w:b w:val="0"/>
        <w:color w:val="auto"/>
        <w:sz w:val="22"/>
      </w:rPr>
    </w:lvl>
    <w:lvl w:ilvl="1">
      <w:start w:val="1"/>
      <w:numFmt w:val="lowerLetter"/>
      <w:lvlText w:val="%2."/>
      <w:lvlJc w:val="left"/>
      <w:pPr>
        <w:ind w:left="-763" w:hanging="360"/>
      </w:pPr>
      <w:rPr>
        <w:rFonts w:hint="default"/>
      </w:rPr>
    </w:lvl>
    <w:lvl w:ilvl="2">
      <w:start w:val="1"/>
      <w:numFmt w:val="lowerRoman"/>
      <w:lvlText w:val="%3."/>
      <w:lvlJc w:val="right"/>
      <w:pPr>
        <w:ind w:left="-43" w:hanging="180"/>
      </w:pPr>
      <w:rPr>
        <w:rFonts w:hint="default"/>
      </w:rPr>
    </w:lvl>
    <w:lvl w:ilvl="3">
      <w:start w:val="1"/>
      <w:numFmt w:val="decimal"/>
      <w:lvlText w:val="%4."/>
      <w:lvlJc w:val="left"/>
      <w:pPr>
        <w:ind w:left="677" w:hanging="360"/>
      </w:pPr>
      <w:rPr>
        <w:rFonts w:hint="default"/>
      </w:rPr>
    </w:lvl>
    <w:lvl w:ilvl="4">
      <w:start w:val="1"/>
      <w:numFmt w:val="lowerLetter"/>
      <w:lvlText w:val="%5."/>
      <w:lvlJc w:val="left"/>
      <w:pPr>
        <w:ind w:left="1397" w:hanging="360"/>
      </w:pPr>
      <w:rPr>
        <w:rFonts w:hint="default"/>
      </w:rPr>
    </w:lvl>
    <w:lvl w:ilvl="5">
      <w:start w:val="1"/>
      <w:numFmt w:val="lowerRoman"/>
      <w:lvlText w:val="%6."/>
      <w:lvlJc w:val="right"/>
      <w:pPr>
        <w:ind w:left="2117" w:hanging="180"/>
      </w:pPr>
      <w:rPr>
        <w:rFonts w:hint="default"/>
      </w:rPr>
    </w:lvl>
    <w:lvl w:ilvl="6">
      <w:start w:val="1"/>
      <w:numFmt w:val="decimal"/>
      <w:lvlText w:val="%7."/>
      <w:lvlJc w:val="left"/>
      <w:pPr>
        <w:ind w:left="2837" w:hanging="360"/>
      </w:pPr>
      <w:rPr>
        <w:rFonts w:hint="default"/>
      </w:rPr>
    </w:lvl>
    <w:lvl w:ilvl="7">
      <w:start w:val="1"/>
      <w:numFmt w:val="lowerLetter"/>
      <w:lvlText w:val="%8."/>
      <w:lvlJc w:val="left"/>
      <w:pPr>
        <w:ind w:left="3557" w:hanging="360"/>
      </w:pPr>
      <w:rPr>
        <w:rFonts w:hint="default"/>
      </w:rPr>
    </w:lvl>
    <w:lvl w:ilvl="8">
      <w:start w:val="1"/>
      <w:numFmt w:val="lowerRoman"/>
      <w:lvlText w:val="%9."/>
      <w:lvlJc w:val="right"/>
      <w:pPr>
        <w:ind w:left="4277" w:hanging="180"/>
      </w:pPr>
      <w:rPr>
        <w:rFonts w:hint="default"/>
      </w:rPr>
    </w:lvl>
  </w:abstractNum>
  <w:abstractNum w:abstractNumId="13" w15:restartNumberingAfterBreak="0">
    <w:nsid w:val="21043F80"/>
    <w:multiLevelType w:val="multilevel"/>
    <w:tmpl w:val="F4645FAC"/>
    <w:lvl w:ilvl="0">
      <w:start w:val="1"/>
      <w:numFmt w:val="decimal"/>
      <w:lvlText w:val="%1."/>
      <w:lvlJc w:val="left"/>
      <w:pPr>
        <w:ind w:left="360" w:hanging="360"/>
      </w:pPr>
      <w:rPr>
        <w:rFonts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14" w15:restartNumberingAfterBreak="0">
    <w:nsid w:val="227F2C7B"/>
    <w:multiLevelType w:val="hybridMultilevel"/>
    <w:tmpl w:val="F12A7678"/>
    <w:lvl w:ilvl="0" w:tplc="18B2B59E">
      <w:start w:val="1"/>
      <w:numFmt w:val="bullet"/>
      <w:pStyle w:val="NDIABulletlvl1"/>
      <w:lvlText w:val=""/>
      <w:lvlJc w:val="left"/>
      <w:pPr>
        <w:ind w:left="360" w:hanging="360"/>
      </w:pPr>
      <w:rPr>
        <w:rFonts w:ascii="Symbol" w:hAnsi="Symbol" w:hint="default"/>
        <w:color w:val="auto"/>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2CF13F1"/>
    <w:multiLevelType w:val="hybridMultilevel"/>
    <w:tmpl w:val="68026D40"/>
    <w:lvl w:ilvl="0" w:tplc="18B2B59E">
      <w:start w:val="1"/>
      <w:numFmt w:val="bullet"/>
      <w:lvlText w:val=""/>
      <w:lvlJc w:val="left"/>
      <w:pPr>
        <w:ind w:left="360" w:hanging="360"/>
      </w:pPr>
      <w:rPr>
        <w:rFonts w:ascii="Symbol" w:hAnsi="Symbol" w:hint="default"/>
        <w:color w:val="auto"/>
      </w:rPr>
    </w:lvl>
    <w:lvl w:ilvl="1" w:tplc="08090001">
      <w:start w:val="1"/>
      <w:numFmt w:val="bullet"/>
      <w:lvlText w:val=""/>
      <w:lvlJc w:val="left"/>
      <w:pPr>
        <w:ind w:left="72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35B0A33"/>
    <w:multiLevelType w:val="hybridMultilevel"/>
    <w:tmpl w:val="83F24A6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28C95133"/>
    <w:multiLevelType w:val="hybridMultilevel"/>
    <w:tmpl w:val="46E89BF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97E0AAD"/>
    <w:multiLevelType w:val="hybridMultilevel"/>
    <w:tmpl w:val="049C267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9" w15:restartNumberingAfterBreak="0">
    <w:nsid w:val="2B4644C1"/>
    <w:multiLevelType w:val="multilevel"/>
    <w:tmpl w:val="5F14F2C2"/>
    <w:lvl w:ilvl="0">
      <w:start w:val="1"/>
      <w:numFmt w:val="bullet"/>
      <w:lvlText w:val=""/>
      <w:lvlJc w:val="left"/>
      <w:pPr>
        <w:ind w:left="1440" w:hanging="360"/>
      </w:pPr>
      <w:rPr>
        <w:rFonts w:ascii="Symbol" w:hAnsi="Symbol" w:hint="default"/>
        <w:b w:val="0"/>
        <w:sz w:val="22"/>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0" w15:restartNumberingAfterBreak="0">
    <w:nsid w:val="2B4C4DB6"/>
    <w:multiLevelType w:val="hybridMultilevel"/>
    <w:tmpl w:val="E7AAFBBE"/>
    <w:lvl w:ilvl="0" w:tplc="435454F8">
      <w:start w:val="1"/>
      <w:numFmt w:val="bullet"/>
      <w:pStyle w:val="NDIABulletlvl10"/>
      <w:lvlText w:val=""/>
      <w:lvlJc w:val="left"/>
      <w:pPr>
        <w:ind w:left="1854" w:hanging="360"/>
      </w:pPr>
      <w:rPr>
        <w:rFonts w:ascii="Symbol" w:hAnsi="Symbol" w:hint="default"/>
        <w:color w:val="8DB3E2" w:themeColor="text2" w:themeTint="66"/>
      </w:rPr>
    </w:lvl>
    <w:lvl w:ilvl="1" w:tplc="0C090003" w:tentative="1">
      <w:start w:val="1"/>
      <w:numFmt w:val="bullet"/>
      <w:lvlText w:val="o"/>
      <w:lvlJc w:val="left"/>
      <w:pPr>
        <w:ind w:left="2574" w:hanging="360"/>
      </w:pPr>
      <w:rPr>
        <w:rFonts w:ascii="Courier New" w:hAnsi="Courier New" w:cs="Courier New" w:hint="default"/>
      </w:rPr>
    </w:lvl>
    <w:lvl w:ilvl="2" w:tplc="0C090005" w:tentative="1">
      <w:start w:val="1"/>
      <w:numFmt w:val="bullet"/>
      <w:lvlText w:val=""/>
      <w:lvlJc w:val="left"/>
      <w:pPr>
        <w:ind w:left="3294" w:hanging="360"/>
      </w:pPr>
      <w:rPr>
        <w:rFonts w:ascii="Wingdings" w:hAnsi="Wingdings" w:hint="default"/>
      </w:rPr>
    </w:lvl>
    <w:lvl w:ilvl="3" w:tplc="0C090001" w:tentative="1">
      <w:start w:val="1"/>
      <w:numFmt w:val="bullet"/>
      <w:lvlText w:val=""/>
      <w:lvlJc w:val="left"/>
      <w:pPr>
        <w:ind w:left="4014" w:hanging="360"/>
      </w:pPr>
      <w:rPr>
        <w:rFonts w:ascii="Symbol" w:hAnsi="Symbol" w:hint="default"/>
      </w:rPr>
    </w:lvl>
    <w:lvl w:ilvl="4" w:tplc="0C090003" w:tentative="1">
      <w:start w:val="1"/>
      <w:numFmt w:val="bullet"/>
      <w:lvlText w:val="o"/>
      <w:lvlJc w:val="left"/>
      <w:pPr>
        <w:ind w:left="4734" w:hanging="360"/>
      </w:pPr>
      <w:rPr>
        <w:rFonts w:ascii="Courier New" w:hAnsi="Courier New" w:cs="Courier New" w:hint="default"/>
      </w:rPr>
    </w:lvl>
    <w:lvl w:ilvl="5" w:tplc="0C090005" w:tentative="1">
      <w:start w:val="1"/>
      <w:numFmt w:val="bullet"/>
      <w:lvlText w:val=""/>
      <w:lvlJc w:val="left"/>
      <w:pPr>
        <w:ind w:left="5454" w:hanging="360"/>
      </w:pPr>
      <w:rPr>
        <w:rFonts w:ascii="Wingdings" w:hAnsi="Wingdings" w:hint="default"/>
      </w:rPr>
    </w:lvl>
    <w:lvl w:ilvl="6" w:tplc="0C090001" w:tentative="1">
      <w:start w:val="1"/>
      <w:numFmt w:val="bullet"/>
      <w:lvlText w:val=""/>
      <w:lvlJc w:val="left"/>
      <w:pPr>
        <w:ind w:left="6174" w:hanging="360"/>
      </w:pPr>
      <w:rPr>
        <w:rFonts w:ascii="Symbol" w:hAnsi="Symbol" w:hint="default"/>
      </w:rPr>
    </w:lvl>
    <w:lvl w:ilvl="7" w:tplc="0C090003" w:tentative="1">
      <w:start w:val="1"/>
      <w:numFmt w:val="bullet"/>
      <w:lvlText w:val="o"/>
      <w:lvlJc w:val="left"/>
      <w:pPr>
        <w:ind w:left="6894" w:hanging="360"/>
      </w:pPr>
      <w:rPr>
        <w:rFonts w:ascii="Courier New" w:hAnsi="Courier New" w:cs="Courier New" w:hint="default"/>
      </w:rPr>
    </w:lvl>
    <w:lvl w:ilvl="8" w:tplc="0C090005" w:tentative="1">
      <w:start w:val="1"/>
      <w:numFmt w:val="bullet"/>
      <w:lvlText w:val=""/>
      <w:lvlJc w:val="left"/>
      <w:pPr>
        <w:ind w:left="7614" w:hanging="360"/>
      </w:pPr>
      <w:rPr>
        <w:rFonts w:ascii="Wingdings" w:hAnsi="Wingdings" w:hint="default"/>
      </w:rPr>
    </w:lvl>
  </w:abstractNum>
  <w:abstractNum w:abstractNumId="21" w15:restartNumberingAfterBreak="0">
    <w:nsid w:val="2CD223E7"/>
    <w:multiLevelType w:val="hybridMultilevel"/>
    <w:tmpl w:val="1E14644A"/>
    <w:lvl w:ilvl="0" w:tplc="18B2B59E">
      <w:start w:val="1"/>
      <w:numFmt w:val="bullet"/>
      <w:lvlText w:val=""/>
      <w:lvlJc w:val="left"/>
      <w:pPr>
        <w:ind w:left="360" w:hanging="360"/>
      </w:pPr>
      <w:rPr>
        <w:rFonts w:ascii="Symbol" w:hAnsi="Symbol" w:hint="default"/>
        <w:color w:val="auto"/>
      </w:rPr>
    </w:lvl>
    <w:lvl w:ilvl="1" w:tplc="08090001">
      <w:start w:val="1"/>
      <w:numFmt w:val="bullet"/>
      <w:lvlText w:val=""/>
      <w:lvlJc w:val="left"/>
      <w:pPr>
        <w:ind w:left="72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2D265303"/>
    <w:multiLevelType w:val="multilevel"/>
    <w:tmpl w:val="BEE26CF6"/>
    <w:lvl w:ilvl="0">
      <w:start w:val="1"/>
      <w:numFmt w:val="bullet"/>
      <w:lvlText w:val=""/>
      <w:lvlJc w:val="left"/>
      <w:pPr>
        <w:ind w:left="1288" w:hanging="360"/>
      </w:pPr>
      <w:rPr>
        <w:rFonts w:ascii="Symbol" w:hAnsi="Symbol" w:hint="default"/>
        <w:b w:val="0"/>
        <w:sz w:val="22"/>
      </w:rPr>
    </w:lvl>
    <w:lvl w:ilvl="1">
      <w:start w:val="1"/>
      <w:numFmt w:val="lowerLetter"/>
      <w:lvlText w:val="%2."/>
      <w:lvlJc w:val="left"/>
      <w:pPr>
        <w:ind w:left="1157" w:hanging="360"/>
      </w:pPr>
      <w:rPr>
        <w:rFonts w:hint="default"/>
      </w:rPr>
    </w:lvl>
    <w:lvl w:ilvl="2">
      <w:start w:val="1"/>
      <w:numFmt w:val="bullet"/>
      <w:lvlText w:val="o"/>
      <w:lvlJc w:val="left"/>
      <w:pPr>
        <w:ind w:left="2057" w:hanging="360"/>
      </w:pPr>
      <w:rPr>
        <w:rFonts w:ascii="Courier New" w:hAnsi="Courier New" w:cs="Courier New"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23" w15:restartNumberingAfterBreak="0">
    <w:nsid w:val="2D402CF6"/>
    <w:multiLevelType w:val="hybridMultilevel"/>
    <w:tmpl w:val="2D104592"/>
    <w:lvl w:ilvl="0" w:tplc="18B2B59E">
      <w:start w:val="1"/>
      <w:numFmt w:val="bullet"/>
      <w:lvlText w:val=""/>
      <w:lvlJc w:val="left"/>
      <w:pPr>
        <w:ind w:left="360" w:hanging="360"/>
      </w:pPr>
      <w:rPr>
        <w:rFonts w:ascii="Symbol" w:hAnsi="Symbol" w:hint="default"/>
        <w:color w:val="auto"/>
      </w:rPr>
    </w:lvl>
    <w:lvl w:ilvl="1" w:tplc="04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2E536D6F"/>
    <w:multiLevelType w:val="hybridMultilevel"/>
    <w:tmpl w:val="04DE0A08"/>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34D45DD0"/>
    <w:multiLevelType w:val="hybridMultilevel"/>
    <w:tmpl w:val="6D803C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35DF5DF9"/>
    <w:multiLevelType w:val="hybridMultilevel"/>
    <w:tmpl w:val="2ACE7B28"/>
    <w:lvl w:ilvl="0" w:tplc="DE6455BA">
      <w:start w:val="1"/>
      <w:numFmt w:val="bullet"/>
      <w:pStyle w:val="tablelist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8281D99"/>
    <w:multiLevelType w:val="hybridMultilevel"/>
    <w:tmpl w:val="4DAE7D4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8" w15:restartNumberingAfterBreak="0">
    <w:nsid w:val="3E964A1A"/>
    <w:multiLevelType w:val="hybridMultilevel"/>
    <w:tmpl w:val="FC1E9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F7F39ED"/>
    <w:multiLevelType w:val="hybridMultilevel"/>
    <w:tmpl w:val="E496E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2F167AC"/>
    <w:multiLevelType w:val="multilevel"/>
    <w:tmpl w:val="5D061A3C"/>
    <w:styleLink w:val="Numberedsteps"/>
    <w:lvl w:ilvl="0">
      <w:start w:val="1"/>
      <w:numFmt w:val="decimal"/>
      <w:lvlText w:val="%1."/>
      <w:lvlJc w:val="left"/>
      <w:pPr>
        <w:ind w:left="720" w:hanging="360"/>
      </w:pPr>
      <w:rPr>
        <w:rFonts w:ascii="Arial" w:hAnsi="Arial"/>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5B61E58"/>
    <w:multiLevelType w:val="hybridMultilevel"/>
    <w:tmpl w:val="AC305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E13362"/>
    <w:multiLevelType w:val="hybridMultilevel"/>
    <w:tmpl w:val="E4B0BA58"/>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3" w15:restartNumberingAfterBreak="0">
    <w:nsid w:val="4FE07DE8"/>
    <w:multiLevelType w:val="hybridMultilevel"/>
    <w:tmpl w:val="E7FE9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BA0128"/>
    <w:multiLevelType w:val="multilevel"/>
    <w:tmpl w:val="2E00FB48"/>
    <w:lvl w:ilvl="0">
      <w:start w:val="1"/>
      <w:numFmt w:val="bullet"/>
      <w:lvlText w:val=""/>
      <w:lvlJc w:val="left"/>
      <w:pPr>
        <w:ind w:left="1288" w:hanging="360"/>
      </w:pPr>
      <w:rPr>
        <w:rFonts w:ascii="Symbol" w:hAnsi="Symbol"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35" w15:restartNumberingAfterBreak="0">
    <w:nsid w:val="57331513"/>
    <w:multiLevelType w:val="hybridMultilevel"/>
    <w:tmpl w:val="80E2F432"/>
    <w:lvl w:ilvl="0" w:tplc="08090001">
      <w:start w:val="1"/>
      <w:numFmt w:val="bullet"/>
      <w:lvlText w:val=""/>
      <w:lvlJc w:val="left"/>
      <w:pPr>
        <w:ind w:left="720" w:hanging="360"/>
      </w:pPr>
      <w:rPr>
        <w:rFonts w:ascii="Symbol" w:hAnsi="Symbol" w:hint="default"/>
        <w:color w:val="auto"/>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15:restartNumberingAfterBreak="0">
    <w:nsid w:val="5AD20399"/>
    <w:multiLevelType w:val="multilevel"/>
    <w:tmpl w:val="5F14F2C2"/>
    <w:lvl w:ilvl="0">
      <w:start w:val="1"/>
      <w:numFmt w:val="bullet"/>
      <w:lvlText w:val=""/>
      <w:lvlJc w:val="left"/>
      <w:pPr>
        <w:ind w:left="1080" w:hanging="360"/>
      </w:pPr>
      <w:rPr>
        <w:rFonts w:ascii="Symbol" w:hAnsi="Symbol" w:hint="default"/>
        <w:b w:val="0"/>
        <w:sz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7" w15:restartNumberingAfterBreak="0">
    <w:nsid w:val="5F9A6B6A"/>
    <w:multiLevelType w:val="multilevel"/>
    <w:tmpl w:val="F4645FAC"/>
    <w:lvl w:ilvl="0">
      <w:start w:val="1"/>
      <w:numFmt w:val="decimal"/>
      <w:lvlText w:val="%1."/>
      <w:lvlJc w:val="left"/>
      <w:pPr>
        <w:ind w:left="502" w:hanging="360"/>
      </w:pPr>
      <w:rPr>
        <w:rFonts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38" w15:restartNumberingAfterBreak="0">
    <w:nsid w:val="63DC2BEF"/>
    <w:multiLevelType w:val="hybridMultilevel"/>
    <w:tmpl w:val="62E426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5FD618D"/>
    <w:multiLevelType w:val="hybridMultilevel"/>
    <w:tmpl w:val="5728104A"/>
    <w:lvl w:ilvl="0" w:tplc="18B2B59E">
      <w:start w:val="1"/>
      <w:numFmt w:val="bullet"/>
      <w:lvlText w:val=""/>
      <w:lvlJc w:val="left"/>
      <w:pPr>
        <w:ind w:left="360" w:hanging="360"/>
      </w:pPr>
      <w:rPr>
        <w:rFonts w:ascii="Symbol" w:hAnsi="Symbol" w:hint="default"/>
        <w:color w:val="auto"/>
      </w:rPr>
    </w:lvl>
    <w:lvl w:ilvl="1" w:tplc="08090001">
      <w:start w:val="1"/>
      <w:numFmt w:val="bullet"/>
      <w:lvlText w:val=""/>
      <w:lvlJc w:val="left"/>
      <w:pPr>
        <w:ind w:left="72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61465CD"/>
    <w:multiLevelType w:val="multilevel"/>
    <w:tmpl w:val="5F14F2C2"/>
    <w:lvl w:ilvl="0">
      <w:start w:val="1"/>
      <w:numFmt w:val="bullet"/>
      <w:lvlText w:val=""/>
      <w:lvlJc w:val="left"/>
      <w:pPr>
        <w:ind w:left="437" w:hanging="360"/>
      </w:pPr>
      <w:rPr>
        <w:rFonts w:ascii="Symbol" w:hAnsi="Symbol"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41" w15:restartNumberingAfterBreak="0">
    <w:nsid w:val="69B21B1E"/>
    <w:multiLevelType w:val="hybridMultilevel"/>
    <w:tmpl w:val="E990C4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E60314F"/>
    <w:multiLevelType w:val="multilevel"/>
    <w:tmpl w:val="BEE26CF6"/>
    <w:lvl w:ilvl="0">
      <w:start w:val="1"/>
      <w:numFmt w:val="bullet"/>
      <w:lvlText w:val=""/>
      <w:lvlJc w:val="left"/>
      <w:pPr>
        <w:ind w:left="1288" w:hanging="360"/>
      </w:pPr>
      <w:rPr>
        <w:rFonts w:ascii="Symbol" w:hAnsi="Symbol" w:hint="default"/>
        <w:b w:val="0"/>
        <w:sz w:val="22"/>
      </w:rPr>
    </w:lvl>
    <w:lvl w:ilvl="1">
      <w:start w:val="1"/>
      <w:numFmt w:val="lowerLetter"/>
      <w:lvlText w:val="%2."/>
      <w:lvlJc w:val="left"/>
      <w:pPr>
        <w:ind w:left="1157" w:hanging="360"/>
      </w:pPr>
      <w:rPr>
        <w:rFonts w:hint="default"/>
      </w:rPr>
    </w:lvl>
    <w:lvl w:ilvl="2">
      <w:start w:val="1"/>
      <w:numFmt w:val="bullet"/>
      <w:lvlText w:val="o"/>
      <w:lvlJc w:val="left"/>
      <w:pPr>
        <w:ind w:left="2057" w:hanging="360"/>
      </w:pPr>
      <w:rPr>
        <w:rFonts w:ascii="Courier New" w:hAnsi="Courier New" w:cs="Courier New" w:hint="default"/>
      </w:rPr>
    </w:lvl>
    <w:lvl w:ilvl="3">
      <w:start w:val="1"/>
      <w:numFmt w:val="decimal"/>
      <w:lvlText w:val="%4."/>
      <w:lvlJc w:val="left"/>
      <w:pPr>
        <w:ind w:left="2597"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abstractNum w:abstractNumId="43" w15:restartNumberingAfterBreak="0">
    <w:nsid w:val="70BC368D"/>
    <w:multiLevelType w:val="hybridMultilevel"/>
    <w:tmpl w:val="F3268CF4"/>
    <w:lvl w:ilvl="0" w:tplc="18B2B59E">
      <w:start w:val="1"/>
      <w:numFmt w:val="bullet"/>
      <w:lvlText w:val=""/>
      <w:lvlJc w:val="left"/>
      <w:pPr>
        <w:ind w:left="360" w:hanging="360"/>
      </w:pPr>
      <w:rPr>
        <w:rFonts w:ascii="Symbol" w:hAnsi="Symbol" w:hint="default"/>
        <w:color w:val="auto"/>
      </w:rPr>
    </w:lvl>
    <w:lvl w:ilvl="1" w:tplc="08090001">
      <w:start w:val="1"/>
      <w:numFmt w:val="bullet"/>
      <w:lvlText w:val=""/>
      <w:lvlJc w:val="left"/>
      <w:pPr>
        <w:ind w:left="72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BCD4206"/>
    <w:multiLevelType w:val="multilevel"/>
    <w:tmpl w:val="5F14F2C2"/>
    <w:lvl w:ilvl="0">
      <w:start w:val="1"/>
      <w:numFmt w:val="bullet"/>
      <w:lvlText w:val=""/>
      <w:lvlJc w:val="left"/>
      <w:pPr>
        <w:ind w:left="437" w:hanging="360"/>
      </w:pPr>
      <w:rPr>
        <w:rFonts w:ascii="Symbol" w:hAnsi="Symbol" w:hint="default"/>
        <w:b w:val="0"/>
        <w:sz w:val="22"/>
      </w:rPr>
    </w:lvl>
    <w:lvl w:ilvl="1">
      <w:start w:val="1"/>
      <w:numFmt w:val="lowerLetter"/>
      <w:lvlText w:val="%2."/>
      <w:lvlJc w:val="left"/>
      <w:pPr>
        <w:ind w:left="1157" w:hanging="360"/>
      </w:pPr>
      <w:rPr>
        <w:rFonts w:hint="default"/>
      </w:rPr>
    </w:lvl>
    <w:lvl w:ilvl="2">
      <w:start w:val="1"/>
      <w:numFmt w:val="lowerRoman"/>
      <w:lvlText w:val="%3."/>
      <w:lvlJc w:val="right"/>
      <w:pPr>
        <w:ind w:left="1877" w:hanging="180"/>
      </w:pPr>
      <w:rPr>
        <w:rFonts w:hint="default"/>
      </w:rPr>
    </w:lvl>
    <w:lvl w:ilvl="3">
      <w:start w:val="1"/>
      <w:numFmt w:val="decimal"/>
      <w:lvlText w:val="%4."/>
      <w:lvlJc w:val="left"/>
      <w:pPr>
        <w:ind w:left="644" w:hanging="360"/>
      </w:pPr>
      <w:rPr>
        <w:rFonts w:hint="default"/>
      </w:rPr>
    </w:lvl>
    <w:lvl w:ilvl="4">
      <w:start w:val="1"/>
      <w:numFmt w:val="lowerLetter"/>
      <w:lvlText w:val="%5."/>
      <w:lvlJc w:val="left"/>
      <w:pPr>
        <w:ind w:left="3317" w:hanging="360"/>
      </w:pPr>
      <w:rPr>
        <w:rFonts w:hint="default"/>
      </w:rPr>
    </w:lvl>
    <w:lvl w:ilvl="5">
      <w:start w:val="1"/>
      <w:numFmt w:val="lowerRoman"/>
      <w:lvlText w:val="%6."/>
      <w:lvlJc w:val="right"/>
      <w:pPr>
        <w:ind w:left="4037" w:hanging="180"/>
      </w:pPr>
      <w:rPr>
        <w:rFonts w:hint="default"/>
      </w:rPr>
    </w:lvl>
    <w:lvl w:ilvl="6">
      <w:start w:val="1"/>
      <w:numFmt w:val="decimal"/>
      <w:lvlText w:val="%7."/>
      <w:lvlJc w:val="left"/>
      <w:pPr>
        <w:ind w:left="4757" w:hanging="360"/>
      </w:pPr>
      <w:rPr>
        <w:rFonts w:hint="default"/>
      </w:rPr>
    </w:lvl>
    <w:lvl w:ilvl="7">
      <w:start w:val="1"/>
      <w:numFmt w:val="lowerLetter"/>
      <w:lvlText w:val="%8."/>
      <w:lvlJc w:val="left"/>
      <w:pPr>
        <w:ind w:left="5477" w:hanging="360"/>
      </w:pPr>
      <w:rPr>
        <w:rFonts w:hint="default"/>
      </w:rPr>
    </w:lvl>
    <w:lvl w:ilvl="8">
      <w:start w:val="1"/>
      <w:numFmt w:val="lowerRoman"/>
      <w:lvlText w:val="%9."/>
      <w:lvlJc w:val="right"/>
      <w:pPr>
        <w:ind w:left="6197" w:hanging="180"/>
      </w:pPr>
      <w:rPr>
        <w:rFonts w:hint="default"/>
      </w:rPr>
    </w:lvl>
  </w:abstractNum>
  <w:num w:numId="1">
    <w:abstractNumId w:val="26"/>
  </w:num>
  <w:num w:numId="2">
    <w:abstractNumId w:val="30"/>
  </w:num>
  <w:num w:numId="3">
    <w:abstractNumId w:val="5"/>
  </w:num>
  <w:num w:numId="4">
    <w:abstractNumId w:val="7"/>
  </w:num>
  <w:num w:numId="5">
    <w:abstractNumId w:val="5"/>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0"/>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num>
  <w:num w:numId="24">
    <w:abstractNumId w:val="5"/>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10"/>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6"/>
  </w:num>
  <w:num w:numId="35">
    <w:abstractNumId w:val="4"/>
  </w:num>
  <w:num w:numId="36">
    <w:abstractNumId w:val="19"/>
  </w:num>
  <w:num w:numId="37">
    <w:abstractNumId w:val="37"/>
  </w:num>
  <w:num w:numId="38">
    <w:abstractNumId w:val="34"/>
  </w:num>
  <w:num w:numId="39">
    <w:abstractNumId w:val="23"/>
  </w:num>
  <w:num w:numId="40">
    <w:abstractNumId w:val="11"/>
  </w:num>
  <w:num w:numId="41">
    <w:abstractNumId w:val="3"/>
  </w:num>
  <w:num w:numId="42">
    <w:abstractNumId w:val="40"/>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5"/>
  </w:num>
  <w:num w:numId="47">
    <w:abstractNumId w:val="22"/>
  </w:num>
  <w:num w:numId="48">
    <w:abstractNumId w:val="42"/>
  </w:num>
  <w:num w:numId="49">
    <w:abstractNumId w:val="9"/>
  </w:num>
  <w:num w:numId="50">
    <w:abstractNumId w:val="33"/>
  </w:num>
  <w:num w:numId="51">
    <w:abstractNumId w:val="6"/>
  </w:num>
  <w:num w:numId="52">
    <w:abstractNumId w:val="24"/>
  </w:num>
  <w:num w:numId="53">
    <w:abstractNumId w:val="44"/>
  </w:num>
  <w:num w:numId="54">
    <w:abstractNumId w:val="13"/>
  </w:num>
  <w:num w:numId="55">
    <w:abstractNumId w:val="31"/>
  </w:num>
  <w:num w:numId="56">
    <w:abstractNumId w:val="16"/>
  </w:num>
  <w:num w:numId="57">
    <w:abstractNumId w:val="38"/>
  </w:num>
  <w:num w:numId="58">
    <w:abstractNumId w:val="43"/>
  </w:num>
  <w:num w:numId="59">
    <w:abstractNumId w:val="32"/>
  </w:num>
  <w:num w:numId="60">
    <w:abstractNumId w:val="35"/>
  </w:num>
  <w:num w:numId="61">
    <w:abstractNumId w:val="17"/>
  </w:num>
  <w:num w:numId="6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num>
  <w:num w:numId="66">
    <w:abstractNumId w:val="1"/>
  </w:num>
  <w:num w:numId="67">
    <w:abstractNumId w:val="8"/>
  </w:num>
  <w:num w:numId="68">
    <w:abstractNumId w:val="39"/>
  </w:num>
  <w:num w:numId="69">
    <w:abstractNumId w:val="21"/>
  </w:num>
  <w:num w:numId="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9"/>
  </w:num>
  <w:num w:numId="75">
    <w:abstractNumId w:val="5"/>
  </w:num>
  <w:num w:numId="76">
    <w:abstractNumId w:val="0"/>
  </w:num>
  <w:num w:numId="77">
    <w:abstractNumId w:val="12"/>
  </w:num>
  <w:num w:numId="78">
    <w:abstractNumId w:val="27"/>
  </w:num>
  <w:num w:numId="79">
    <w:abstractNumId w:val="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8"/>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9F1"/>
    <w:rsid w:val="00000419"/>
    <w:rsid w:val="00002D97"/>
    <w:rsid w:val="00003F19"/>
    <w:rsid w:val="000068DB"/>
    <w:rsid w:val="00010A4B"/>
    <w:rsid w:val="0001111B"/>
    <w:rsid w:val="00011F1A"/>
    <w:rsid w:val="000120FE"/>
    <w:rsid w:val="00012E88"/>
    <w:rsid w:val="0001469E"/>
    <w:rsid w:val="00014B70"/>
    <w:rsid w:val="00014BFD"/>
    <w:rsid w:val="00015BD3"/>
    <w:rsid w:val="00016DED"/>
    <w:rsid w:val="000179DE"/>
    <w:rsid w:val="000205D5"/>
    <w:rsid w:val="000207E3"/>
    <w:rsid w:val="00021F1F"/>
    <w:rsid w:val="000236F8"/>
    <w:rsid w:val="00024158"/>
    <w:rsid w:val="00024490"/>
    <w:rsid w:val="000244E6"/>
    <w:rsid w:val="00025244"/>
    <w:rsid w:val="00025907"/>
    <w:rsid w:val="0002592E"/>
    <w:rsid w:val="00026F38"/>
    <w:rsid w:val="00027C4E"/>
    <w:rsid w:val="0003171A"/>
    <w:rsid w:val="00033C63"/>
    <w:rsid w:val="00035579"/>
    <w:rsid w:val="00037FDF"/>
    <w:rsid w:val="00040F0B"/>
    <w:rsid w:val="000410A1"/>
    <w:rsid w:val="00042B9D"/>
    <w:rsid w:val="00043570"/>
    <w:rsid w:val="0004453D"/>
    <w:rsid w:val="00044B30"/>
    <w:rsid w:val="00044C38"/>
    <w:rsid w:val="00044F9A"/>
    <w:rsid w:val="000452D1"/>
    <w:rsid w:val="00045A60"/>
    <w:rsid w:val="00046239"/>
    <w:rsid w:val="00047537"/>
    <w:rsid w:val="0005011B"/>
    <w:rsid w:val="000511DE"/>
    <w:rsid w:val="000523C5"/>
    <w:rsid w:val="00054E55"/>
    <w:rsid w:val="000553B0"/>
    <w:rsid w:val="000557FA"/>
    <w:rsid w:val="00056DED"/>
    <w:rsid w:val="000611C6"/>
    <w:rsid w:val="00062A21"/>
    <w:rsid w:val="000644C0"/>
    <w:rsid w:val="000669DC"/>
    <w:rsid w:val="0007074A"/>
    <w:rsid w:val="000715F2"/>
    <w:rsid w:val="00071769"/>
    <w:rsid w:val="000733D2"/>
    <w:rsid w:val="00073683"/>
    <w:rsid w:val="00073B87"/>
    <w:rsid w:val="00074A70"/>
    <w:rsid w:val="00075476"/>
    <w:rsid w:val="00077770"/>
    <w:rsid w:val="00077B6E"/>
    <w:rsid w:val="000803F0"/>
    <w:rsid w:val="00080722"/>
    <w:rsid w:val="00080A21"/>
    <w:rsid w:val="00080F9C"/>
    <w:rsid w:val="000827D7"/>
    <w:rsid w:val="00082AC6"/>
    <w:rsid w:val="00082ED0"/>
    <w:rsid w:val="00084E93"/>
    <w:rsid w:val="00091E3A"/>
    <w:rsid w:val="00091E4A"/>
    <w:rsid w:val="00093E59"/>
    <w:rsid w:val="000962A4"/>
    <w:rsid w:val="000962D7"/>
    <w:rsid w:val="0009735B"/>
    <w:rsid w:val="000A018A"/>
    <w:rsid w:val="000A214C"/>
    <w:rsid w:val="000A2388"/>
    <w:rsid w:val="000A2C7B"/>
    <w:rsid w:val="000A41E0"/>
    <w:rsid w:val="000A537E"/>
    <w:rsid w:val="000A601D"/>
    <w:rsid w:val="000A6753"/>
    <w:rsid w:val="000B0B9C"/>
    <w:rsid w:val="000B191D"/>
    <w:rsid w:val="000B1DC1"/>
    <w:rsid w:val="000B28CC"/>
    <w:rsid w:val="000B2E8A"/>
    <w:rsid w:val="000B3319"/>
    <w:rsid w:val="000B4512"/>
    <w:rsid w:val="000B5F06"/>
    <w:rsid w:val="000B6C33"/>
    <w:rsid w:val="000B7E5B"/>
    <w:rsid w:val="000C0E0F"/>
    <w:rsid w:val="000C16A8"/>
    <w:rsid w:val="000C1F7D"/>
    <w:rsid w:val="000C20BF"/>
    <w:rsid w:val="000C2CD0"/>
    <w:rsid w:val="000C2FDB"/>
    <w:rsid w:val="000C5E99"/>
    <w:rsid w:val="000C605E"/>
    <w:rsid w:val="000C6B92"/>
    <w:rsid w:val="000D016F"/>
    <w:rsid w:val="000D1157"/>
    <w:rsid w:val="000D1A64"/>
    <w:rsid w:val="000D1A77"/>
    <w:rsid w:val="000D1BED"/>
    <w:rsid w:val="000D2553"/>
    <w:rsid w:val="000D299E"/>
    <w:rsid w:val="000D2CDF"/>
    <w:rsid w:val="000D6255"/>
    <w:rsid w:val="000D68EF"/>
    <w:rsid w:val="000E0310"/>
    <w:rsid w:val="000E1D1B"/>
    <w:rsid w:val="000E1E70"/>
    <w:rsid w:val="000E1EAA"/>
    <w:rsid w:val="000E2244"/>
    <w:rsid w:val="000E290E"/>
    <w:rsid w:val="000E40BE"/>
    <w:rsid w:val="000E75D3"/>
    <w:rsid w:val="000E7BBA"/>
    <w:rsid w:val="000F0A7A"/>
    <w:rsid w:val="000F10C0"/>
    <w:rsid w:val="000F435A"/>
    <w:rsid w:val="000F764B"/>
    <w:rsid w:val="000F7E8C"/>
    <w:rsid w:val="0010148D"/>
    <w:rsid w:val="00101709"/>
    <w:rsid w:val="001026DC"/>
    <w:rsid w:val="00102700"/>
    <w:rsid w:val="00105D87"/>
    <w:rsid w:val="001062DB"/>
    <w:rsid w:val="00110416"/>
    <w:rsid w:val="00110929"/>
    <w:rsid w:val="001121C9"/>
    <w:rsid w:val="00112692"/>
    <w:rsid w:val="001135B5"/>
    <w:rsid w:val="00113E65"/>
    <w:rsid w:val="00114DB3"/>
    <w:rsid w:val="00116335"/>
    <w:rsid w:val="00116BC4"/>
    <w:rsid w:val="00117CF4"/>
    <w:rsid w:val="001210C3"/>
    <w:rsid w:val="00121317"/>
    <w:rsid w:val="001216D0"/>
    <w:rsid w:val="00122044"/>
    <w:rsid w:val="001225ED"/>
    <w:rsid w:val="00122C40"/>
    <w:rsid w:val="00123BA9"/>
    <w:rsid w:val="00124AE2"/>
    <w:rsid w:val="001251E1"/>
    <w:rsid w:val="00125BFC"/>
    <w:rsid w:val="00126D3E"/>
    <w:rsid w:val="00126FD0"/>
    <w:rsid w:val="00127020"/>
    <w:rsid w:val="001272D7"/>
    <w:rsid w:val="00131BA1"/>
    <w:rsid w:val="0013292E"/>
    <w:rsid w:val="00133AF8"/>
    <w:rsid w:val="001344B0"/>
    <w:rsid w:val="00134591"/>
    <w:rsid w:val="00135C96"/>
    <w:rsid w:val="00135F84"/>
    <w:rsid w:val="00136F00"/>
    <w:rsid w:val="00137635"/>
    <w:rsid w:val="001411BE"/>
    <w:rsid w:val="00141A99"/>
    <w:rsid w:val="00144C47"/>
    <w:rsid w:val="00145D15"/>
    <w:rsid w:val="001472EE"/>
    <w:rsid w:val="0014769B"/>
    <w:rsid w:val="00150CD8"/>
    <w:rsid w:val="001518A6"/>
    <w:rsid w:val="00151C08"/>
    <w:rsid w:val="0015210C"/>
    <w:rsid w:val="00152A33"/>
    <w:rsid w:val="001546D6"/>
    <w:rsid w:val="001563F2"/>
    <w:rsid w:val="001635A4"/>
    <w:rsid w:val="00164338"/>
    <w:rsid w:val="00164898"/>
    <w:rsid w:val="00164F8E"/>
    <w:rsid w:val="00170E5D"/>
    <w:rsid w:val="001715DB"/>
    <w:rsid w:val="00172CB5"/>
    <w:rsid w:val="00172EE1"/>
    <w:rsid w:val="0017332D"/>
    <w:rsid w:val="001742E7"/>
    <w:rsid w:val="001834E1"/>
    <w:rsid w:val="0018563C"/>
    <w:rsid w:val="00185B3D"/>
    <w:rsid w:val="0018679E"/>
    <w:rsid w:val="001877CC"/>
    <w:rsid w:val="001906AC"/>
    <w:rsid w:val="00190C95"/>
    <w:rsid w:val="00191D7B"/>
    <w:rsid w:val="00191E0F"/>
    <w:rsid w:val="00193A27"/>
    <w:rsid w:val="0019493B"/>
    <w:rsid w:val="00194C98"/>
    <w:rsid w:val="001A2090"/>
    <w:rsid w:val="001A327E"/>
    <w:rsid w:val="001A38CA"/>
    <w:rsid w:val="001A4ECB"/>
    <w:rsid w:val="001B18CB"/>
    <w:rsid w:val="001B3809"/>
    <w:rsid w:val="001B4491"/>
    <w:rsid w:val="001B49FD"/>
    <w:rsid w:val="001B6240"/>
    <w:rsid w:val="001B677E"/>
    <w:rsid w:val="001B6D5A"/>
    <w:rsid w:val="001B71F5"/>
    <w:rsid w:val="001B7391"/>
    <w:rsid w:val="001B7B35"/>
    <w:rsid w:val="001B7DF4"/>
    <w:rsid w:val="001C0869"/>
    <w:rsid w:val="001C1DF1"/>
    <w:rsid w:val="001C1E89"/>
    <w:rsid w:val="001C3AE6"/>
    <w:rsid w:val="001C46AE"/>
    <w:rsid w:val="001C4E5A"/>
    <w:rsid w:val="001C5C78"/>
    <w:rsid w:val="001C6A56"/>
    <w:rsid w:val="001C7031"/>
    <w:rsid w:val="001D05DE"/>
    <w:rsid w:val="001D0AB6"/>
    <w:rsid w:val="001D1984"/>
    <w:rsid w:val="001D28BD"/>
    <w:rsid w:val="001D2C2C"/>
    <w:rsid w:val="001D4F80"/>
    <w:rsid w:val="001D6C54"/>
    <w:rsid w:val="001D73B2"/>
    <w:rsid w:val="001D78F6"/>
    <w:rsid w:val="001D7F93"/>
    <w:rsid w:val="001E05EA"/>
    <w:rsid w:val="001E1278"/>
    <w:rsid w:val="001E18EE"/>
    <w:rsid w:val="001E1C74"/>
    <w:rsid w:val="001E3C52"/>
    <w:rsid w:val="001E3DEE"/>
    <w:rsid w:val="001E4E92"/>
    <w:rsid w:val="001E5183"/>
    <w:rsid w:val="001E55CC"/>
    <w:rsid w:val="001E5D70"/>
    <w:rsid w:val="001E630D"/>
    <w:rsid w:val="001E64E3"/>
    <w:rsid w:val="001E7932"/>
    <w:rsid w:val="001E7A74"/>
    <w:rsid w:val="001E7B70"/>
    <w:rsid w:val="001F1EEC"/>
    <w:rsid w:val="001F27BF"/>
    <w:rsid w:val="001F3139"/>
    <w:rsid w:val="001F4901"/>
    <w:rsid w:val="001F5C57"/>
    <w:rsid w:val="001F702E"/>
    <w:rsid w:val="001F70FB"/>
    <w:rsid w:val="001F7492"/>
    <w:rsid w:val="00200A7A"/>
    <w:rsid w:val="00201C60"/>
    <w:rsid w:val="0020274A"/>
    <w:rsid w:val="00202BB4"/>
    <w:rsid w:val="00204155"/>
    <w:rsid w:val="002043EE"/>
    <w:rsid w:val="00206234"/>
    <w:rsid w:val="002105A2"/>
    <w:rsid w:val="0021173B"/>
    <w:rsid w:val="00211B26"/>
    <w:rsid w:val="00211B66"/>
    <w:rsid w:val="00211C20"/>
    <w:rsid w:val="00212883"/>
    <w:rsid w:val="00214246"/>
    <w:rsid w:val="002204A5"/>
    <w:rsid w:val="002206DC"/>
    <w:rsid w:val="00221282"/>
    <w:rsid w:val="002217B1"/>
    <w:rsid w:val="00221D8F"/>
    <w:rsid w:val="002221AB"/>
    <w:rsid w:val="00223998"/>
    <w:rsid w:val="00224034"/>
    <w:rsid w:val="0022447E"/>
    <w:rsid w:val="00225281"/>
    <w:rsid w:val="0022553B"/>
    <w:rsid w:val="00226A8E"/>
    <w:rsid w:val="002309AA"/>
    <w:rsid w:val="00230E8E"/>
    <w:rsid w:val="00231919"/>
    <w:rsid w:val="00232AA3"/>
    <w:rsid w:val="00232DDD"/>
    <w:rsid w:val="0023349B"/>
    <w:rsid w:val="002352B8"/>
    <w:rsid w:val="00235B23"/>
    <w:rsid w:val="00240BDC"/>
    <w:rsid w:val="0024124C"/>
    <w:rsid w:val="002412D4"/>
    <w:rsid w:val="00241A4E"/>
    <w:rsid w:val="00241B79"/>
    <w:rsid w:val="00250E9A"/>
    <w:rsid w:val="002522A6"/>
    <w:rsid w:val="0025357A"/>
    <w:rsid w:val="00253BC3"/>
    <w:rsid w:val="00254A69"/>
    <w:rsid w:val="002564EC"/>
    <w:rsid w:val="00257795"/>
    <w:rsid w:val="00260939"/>
    <w:rsid w:val="00262F7A"/>
    <w:rsid w:val="00265764"/>
    <w:rsid w:val="00265F2E"/>
    <w:rsid w:val="00266151"/>
    <w:rsid w:val="002671B3"/>
    <w:rsid w:val="00272A99"/>
    <w:rsid w:val="00272EDB"/>
    <w:rsid w:val="00273039"/>
    <w:rsid w:val="00277E54"/>
    <w:rsid w:val="002800C6"/>
    <w:rsid w:val="00280A9A"/>
    <w:rsid w:val="00280DCF"/>
    <w:rsid w:val="00280F49"/>
    <w:rsid w:val="00281A49"/>
    <w:rsid w:val="0028479C"/>
    <w:rsid w:val="00284842"/>
    <w:rsid w:val="00285465"/>
    <w:rsid w:val="00286ED7"/>
    <w:rsid w:val="0028726B"/>
    <w:rsid w:val="00287913"/>
    <w:rsid w:val="00290999"/>
    <w:rsid w:val="002926E1"/>
    <w:rsid w:val="002930E1"/>
    <w:rsid w:val="00293DAF"/>
    <w:rsid w:val="00294AB5"/>
    <w:rsid w:val="002951BA"/>
    <w:rsid w:val="00295511"/>
    <w:rsid w:val="002956B8"/>
    <w:rsid w:val="002957A3"/>
    <w:rsid w:val="0029583A"/>
    <w:rsid w:val="00297A46"/>
    <w:rsid w:val="002A040B"/>
    <w:rsid w:val="002A1D66"/>
    <w:rsid w:val="002A3B72"/>
    <w:rsid w:val="002A76C5"/>
    <w:rsid w:val="002A783A"/>
    <w:rsid w:val="002A7C34"/>
    <w:rsid w:val="002B0872"/>
    <w:rsid w:val="002B148D"/>
    <w:rsid w:val="002B1F54"/>
    <w:rsid w:val="002B2804"/>
    <w:rsid w:val="002B2CD5"/>
    <w:rsid w:val="002B2ED6"/>
    <w:rsid w:val="002B3358"/>
    <w:rsid w:val="002B6354"/>
    <w:rsid w:val="002B7827"/>
    <w:rsid w:val="002C09DD"/>
    <w:rsid w:val="002C0A18"/>
    <w:rsid w:val="002C1438"/>
    <w:rsid w:val="002C25CE"/>
    <w:rsid w:val="002C28DE"/>
    <w:rsid w:val="002C3BF4"/>
    <w:rsid w:val="002C5A9A"/>
    <w:rsid w:val="002C5D79"/>
    <w:rsid w:val="002C6235"/>
    <w:rsid w:val="002C6CCD"/>
    <w:rsid w:val="002C7134"/>
    <w:rsid w:val="002C7157"/>
    <w:rsid w:val="002C7C78"/>
    <w:rsid w:val="002D0229"/>
    <w:rsid w:val="002D202E"/>
    <w:rsid w:val="002D24CC"/>
    <w:rsid w:val="002D28A0"/>
    <w:rsid w:val="002D31E3"/>
    <w:rsid w:val="002D4712"/>
    <w:rsid w:val="002D5B60"/>
    <w:rsid w:val="002D6396"/>
    <w:rsid w:val="002D6BFF"/>
    <w:rsid w:val="002D7430"/>
    <w:rsid w:val="002D74BE"/>
    <w:rsid w:val="002E01C7"/>
    <w:rsid w:val="002E1DC2"/>
    <w:rsid w:val="002E28B2"/>
    <w:rsid w:val="002E4BF1"/>
    <w:rsid w:val="002F09E9"/>
    <w:rsid w:val="002F37F6"/>
    <w:rsid w:val="002F386F"/>
    <w:rsid w:val="002F46B3"/>
    <w:rsid w:val="002F6434"/>
    <w:rsid w:val="002F654D"/>
    <w:rsid w:val="0030179E"/>
    <w:rsid w:val="00301B65"/>
    <w:rsid w:val="00303876"/>
    <w:rsid w:val="00303AE0"/>
    <w:rsid w:val="00304A80"/>
    <w:rsid w:val="00304B56"/>
    <w:rsid w:val="003059C2"/>
    <w:rsid w:val="00307B64"/>
    <w:rsid w:val="00312487"/>
    <w:rsid w:val="00312C74"/>
    <w:rsid w:val="00312DBA"/>
    <w:rsid w:val="003131B3"/>
    <w:rsid w:val="00315AF4"/>
    <w:rsid w:val="00317305"/>
    <w:rsid w:val="00317E8E"/>
    <w:rsid w:val="00321085"/>
    <w:rsid w:val="0032146F"/>
    <w:rsid w:val="003229E0"/>
    <w:rsid w:val="00323BB7"/>
    <w:rsid w:val="003265E8"/>
    <w:rsid w:val="00326843"/>
    <w:rsid w:val="003276FE"/>
    <w:rsid w:val="00327DBA"/>
    <w:rsid w:val="00330242"/>
    <w:rsid w:val="00330DEF"/>
    <w:rsid w:val="00330F0F"/>
    <w:rsid w:val="00331439"/>
    <w:rsid w:val="0033345D"/>
    <w:rsid w:val="00335284"/>
    <w:rsid w:val="00337D35"/>
    <w:rsid w:val="003446A5"/>
    <w:rsid w:val="0034501E"/>
    <w:rsid w:val="0034536A"/>
    <w:rsid w:val="003455D9"/>
    <w:rsid w:val="00345A5B"/>
    <w:rsid w:val="003468FE"/>
    <w:rsid w:val="00346957"/>
    <w:rsid w:val="00346E56"/>
    <w:rsid w:val="003471BB"/>
    <w:rsid w:val="00347233"/>
    <w:rsid w:val="00350B99"/>
    <w:rsid w:val="00350CA0"/>
    <w:rsid w:val="003522F4"/>
    <w:rsid w:val="00352994"/>
    <w:rsid w:val="0035318E"/>
    <w:rsid w:val="00355AB2"/>
    <w:rsid w:val="00356297"/>
    <w:rsid w:val="00356E37"/>
    <w:rsid w:val="00357ECE"/>
    <w:rsid w:val="00357EFC"/>
    <w:rsid w:val="00357FAA"/>
    <w:rsid w:val="003602B2"/>
    <w:rsid w:val="00360D2C"/>
    <w:rsid w:val="00363EFD"/>
    <w:rsid w:val="00364187"/>
    <w:rsid w:val="00365D0C"/>
    <w:rsid w:val="00365EE2"/>
    <w:rsid w:val="00366747"/>
    <w:rsid w:val="00367487"/>
    <w:rsid w:val="00367768"/>
    <w:rsid w:val="00373597"/>
    <w:rsid w:val="0037372D"/>
    <w:rsid w:val="00373B5F"/>
    <w:rsid w:val="003752C3"/>
    <w:rsid w:val="00375912"/>
    <w:rsid w:val="003812B6"/>
    <w:rsid w:val="0038152F"/>
    <w:rsid w:val="003819CB"/>
    <w:rsid w:val="00381CB1"/>
    <w:rsid w:val="00381F6C"/>
    <w:rsid w:val="003820D8"/>
    <w:rsid w:val="00383D7F"/>
    <w:rsid w:val="00384406"/>
    <w:rsid w:val="003862CF"/>
    <w:rsid w:val="00386CAE"/>
    <w:rsid w:val="003876DF"/>
    <w:rsid w:val="00387C57"/>
    <w:rsid w:val="003912AB"/>
    <w:rsid w:val="003913CA"/>
    <w:rsid w:val="0039331C"/>
    <w:rsid w:val="00394F8C"/>
    <w:rsid w:val="003952EF"/>
    <w:rsid w:val="003955EA"/>
    <w:rsid w:val="003A0F28"/>
    <w:rsid w:val="003A3127"/>
    <w:rsid w:val="003A4628"/>
    <w:rsid w:val="003A5A7D"/>
    <w:rsid w:val="003A73C4"/>
    <w:rsid w:val="003A7BFE"/>
    <w:rsid w:val="003B18B3"/>
    <w:rsid w:val="003B1BF4"/>
    <w:rsid w:val="003B1FAE"/>
    <w:rsid w:val="003B2BB8"/>
    <w:rsid w:val="003B324E"/>
    <w:rsid w:val="003B364C"/>
    <w:rsid w:val="003B46A7"/>
    <w:rsid w:val="003B47A6"/>
    <w:rsid w:val="003B511D"/>
    <w:rsid w:val="003B5BCF"/>
    <w:rsid w:val="003B7192"/>
    <w:rsid w:val="003B75EC"/>
    <w:rsid w:val="003B7A15"/>
    <w:rsid w:val="003B7E69"/>
    <w:rsid w:val="003C0308"/>
    <w:rsid w:val="003C0B2C"/>
    <w:rsid w:val="003C0F3A"/>
    <w:rsid w:val="003C1738"/>
    <w:rsid w:val="003C1940"/>
    <w:rsid w:val="003C1B41"/>
    <w:rsid w:val="003C1E35"/>
    <w:rsid w:val="003C1FB5"/>
    <w:rsid w:val="003C26A6"/>
    <w:rsid w:val="003C3A1B"/>
    <w:rsid w:val="003C489B"/>
    <w:rsid w:val="003D16CC"/>
    <w:rsid w:val="003D34FF"/>
    <w:rsid w:val="003D4A12"/>
    <w:rsid w:val="003D5ACE"/>
    <w:rsid w:val="003E0283"/>
    <w:rsid w:val="003E0659"/>
    <w:rsid w:val="003E0765"/>
    <w:rsid w:val="003E217B"/>
    <w:rsid w:val="003E2CBB"/>
    <w:rsid w:val="003E3333"/>
    <w:rsid w:val="003E538D"/>
    <w:rsid w:val="003E596F"/>
    <w:rsid w:val="003E5FA8"/>
    <w:rsid w:val="003E681C"/>
    <w:rsid w:val="003E685C"/>
    <w:rsid w:val="003E78F1"/>
    <w:rsid w:val="003F1F00"/>
    <w:rsid w:val="003F53BC"/>
    <w:rsid w:val="003F6727"/>
    <w:rsid w:val="0040062A"/>
    <w:rsid w:val="00400E8C"/>
    <w:rsid w:val="00402304"/>
    <w:rsid w:val="004042B7"/>
    <w:rsid w:val="00404A23"/>
    <w:rsid w:val="00404B90"/>
    <w:rsid w:val="00406D87"/>
    <w:rsid w:val="00407C99"/>
    <w:rsid w:val="004100A7"/>
    <w:rsid w:val="004101A1"/>
    <w:rsid w:val="00410EFA"/>
    <w:rsid w:val="004130F3"/>
    <w:rsid w:val="00414D7B"/>
    <w:rsid w:val="00416197"/>
    <w:rsid w:val="00416F25"/>
    <w:rsid w:val="004179B3"/>
    <w:rsid w:val="00420194"/>
    <w:rsid w:val="00421B07"/>
    <w:rsid w:val="00421E09"/>
    <w:rsid w:val="00423A78"/>
    <w:rsid w:val="004252EA"/>
    <w:rsid w:val="00425944"/>
    <w:rsid w:val="00425C01"/>
    <w:rsid w:val="0042742D"/>
    <w:rsid w:val="00427C4E"/>
    <w:rsid w:val="00431B22"/>
    <w:rsid w:val="00431C5B"/>
    <w:rsid w:val="004333F3"/>
    <w:rsid w:val="00434322"/>
    <w:rsid w:val="00436466"/>
    <w:rsid w:val="00436C78"/>
    <w:rsid w:val="00437111"/>
    <w:rsid w:val="00437527"/>
    <w:rsid w:val="00437A3D"/>
    <w:rsid w:val="004403A4"/>
    <w:rsid w:val="00442931"/>
    <w:rsid w:val="00445B76"/>
    <w:rsid w:val="00453646"/>
    <w:rsid w:val="00453BF7"/>
    <w:rsid w:val="0045560A"/>
    <w:rsid w:val="00457378"/>
    <w:rsid w:val="0045757E"/>
    <w:rsid w:val="00460AC5"/>
    <w:rsid w:val="00464ABE"/>
    <w:rsid w:val="00467683"/>
    <w:rsid w:val="0046784D"/>
    <w:rsid w:val="00467E2B"/>
    <w:rsid w:val="004713D6"/>
    <w:rsid w:val="004718BF"/>
    <w:rsid w:val="0047286B"/>
    <w:rsid w:val="004754B9"/>
    <w:rsid w:val="00475588"/>
    <w:rsid w:val="00475DC2"/>
    <w:rsid w:val="004771E0"/>
    <w:rsid w:val="00477AFE"/>
    <w:rsid w:val="00480116"/>
    <w:rsid w:val="00480F66"/>
    <w:rsid w:val="00480F96"/>
    <w:rsid w:val="00481A0E"/>
    <w:rsid w:val="004835DF"/>
    <w:rsid w:val="00483C23"/>
    <w:rsid w:val="00484CE6"/>
    <w:rsid w:val="00485A23"/>
    <w:rsid w:val="00485D81"/>
    <w:rsid w:val="004868EB"/>
    <w:rsid w:val="004869F2"/>
    <w:rsid w:val="00486B81"/>
    <w:rsid w:val="00487D9E"/>
    <w:rsid w:val="00491BC5"/>
    <w:rsid w:val="00492347"/>
    <w:rsid w:val="00492556"/>
    <w:rsid w:val="00493A06"/>
    <w:rsid w:val="00493B1E"/>
    <w:rsid w:val="004944B8"/>
    <w:rsid w:val="0049469F"/>
    <w:rsid w:val="00494F46"/>
    <w:rsid w:val="004955B3"/>
    <w:rsid w:val="00496528"/>
    <w:rsid w:val="00496695"/>
    <w:rsid w:val="004A01D9"/>
    <w:rsid w:val="004A102B"/>
    <w:rsid w:val="004A1E03"/>
    <w:rsid w:val="004A5745"/>
    <w:rsid w:val="004A5791"/>
    <w:rsid w:val="004A5F95"/>
    <w:rsid w:val="004A76CF"/>
    <w:rsid w:val="004B02DF"/>
    <w:rsid w:val="004B072F"/>
    <w:rsid w:val="004B18EB"/>
    <w:rsid w:val="004B2C55"/>
    <w:rsid w:val="004B3105"/>
    <w:rsid w:val="004B4086"/>
    <w:rsid w:val="004B40B6"/>
    <w:rsid w:val="004B5103"/>
    <w:rsid w:val="004B54CA"/>
    <w:rsid w:val="004B594C"/>
    <w:rsid w:val="004B6766"/>
    <w:rsid w:val="004B6FB2"/>
    <w:rsid w:val="004C011A"/>
    <w:rsid w:val="004C3838"/>
    <w:rsid w:val="004C3FF7"/>
    <w:rsid w:val="004C4504"/>
    <w:rsid w:val="004C466A"/>
    <w:rsid w:val="004C4F55"/>
    <w:rsid w:val="004C579E"/>
    <w:rsid w:val="004C63B2"/>
    <w:rsid w:val="004C7ED3"/>
    <w:rsid w:val="004D1742"/>
    <w:rsid w:val="004D1A5A"/>
    <w:rsid w:val="004D32B5"/>
    <w:rsid w:val="004D41FF"/>
    <w:rsid w:val="004D5F9D"/>
    <w:rsid w:val="004D652D"/>
    <w:rsid w:val="004E3B6B"/>
    <w:rsid w:val="004E4864"/>
    <w:rsid w:val="004E51E8"/>
    <w:rsid w:val="004E5CBF"/>
    <w:rsid w:val="004E6A54"/>
    <w:rsid w:val="004E6A82"/>
    <w:rsid w:val="004E79CE"/>
    <w:rsid w:val="004F04B8"/>
    <w:rsid w:val="004F1E56"/>
    <w:rsid w:val="004F2E6C"/>
    <w:rsid w:val="004F3628"/>
    <w:rsid w:val="004F440D"/>
    <w:rsid w:val="005003B8"/>
    <w:rsid w:val="0050047C"/>
    <w:rsid w:val="00500C27"/>
    <w:rsid w:val="005010F5"/>
    <w:rsid w:val="0050373E"/>
    <w:rsid w:val="005042EC"/>
    <w:rsid w:val="00504DC9"/>
    <w:rsid w:val="00505B33"/>
    <w:rsid w:val="005075AC"/>
    <w:rsid w:val="00510BE3"/>
    <w:rsid w:val="00511B02"/>
    <w:rsid w:val="00511D11"/>
    <w:rsid w:val="00512326"/>
    <w:rsid w:val="005124D0"/>
    <w:rsid w:val="00515402"/>
    <w:rsid w:val="005154AB"/>
    <w:rsid w:val="005155A5"/>
    <w:rsid w:val="00515EDE"/>
    <w:rsid w:val="00515F7B"/>
    <w:rsid w:val="00520304"/>
    <w:rsid w:val="00520C33"/>
    <w:rsid w:val="00522533"/>
    <w:rsid w:val="005226B8"/>
    <w:rsid w:val="00524BAC"/>
    <w:rsid w:val="005250FC"/>
    <w:rsid w:val="00525F71"/>
    <w:rsid w:val="00526B4E"/>
    <w:rsid w:val="00526E16"/>
    <w:rsid w:val="00527411"/>
    <w:rsid w:val="00527975"/>
    <w:rsid w:val="00530C72"/>
    <w:rsid w:val="00531CB4"/>
    <w:rsid w:val="0053427E"/>
    <w:rsid w:val="00535187"/>
    <w:rsid w:val="00535498"/>
    <w:rsid w:val="00535AFE"/>
    <w:rsid w:val="005370A1"/>
    <w:rsid w:val="0054055F"/>
    <w:rsid w:val="005434F2"/>
    <w:rsid w:val="00543626"/>
    <w:rsid w:val="00543DDF"/>
    <w:rsid w:val="00545949"/>
    <w:rsid w:val="00545F1E"/>
    <w:rsid w:val="00546F22"/>
    <w:rsid w:val="00547DCB"/>
    <w:rsid w:val="00551B2D"/>
    <w:rsid w:val="00552DAF"/>
    <w:rsid w:val="005531E8"/>
    <w:rsid w:val="00553B4C"/>
    <w:rsid w:val="005543DA"/>
    <w:rsid w:val="00554DB7"/>
    <w:rsid w:val="005550EE"/>
    <w:rsid w:val="0055797F"/>
    <w:rsid w:val="00557CED"/>
    <w:rsid w:val="005603D9"/>
    <w:rsid w:val="005618E7"/>
    <w:rsid w:val="00561B56"/>
    <w:rsid w:val="00562219"/>
    <w:rsid w:val="00562B86"/>
    <w:rsid w:val="005639E0"/>
    <w:rsid w:val="00563F31"/>
    <w:rsid w:val="0056511C"/>
    <w:rsid w:val="005665A9"/>
    <w:rsid w:val="005669E6"/>
    <w:rsid w:val="00567BB5"/>
    <w:rsid w:val="0057102F"/>
    <w:rsid w:val="005718B3"/>
    <w:rsid w:val="00573550"/>
    <w:rsid w:val="005753A5"/>
    <w:rsid w:val="00576D5E"/>
    <w:rsid w:val="00577C7E"/>
    <w:rsid w:val="00580DBC"/>
    <w:rsid w:val="00581828"/>
    <w:rsid w:val="005822BB"/>
    <w:rsid w:val="00582617"/>
    <w:rsid w:val="005828CB"/>
    <w:rsid w:val="00583115"/>
    <w:rsid w:val="00583192"/>
    <w:rsid w:val="00584A3B"/>
    <w:rsid w:val="0059025B"/>
    <w:rsid w:val="005902F7"/>
    <w:rsid w:val="00590E5B"/>
    <w:rsid w:val="00591E50"/>
    <w:rsid w:val="00594E39"/>
    <w:rsid w:val="00597E84"/>
    <w:rsid w:val="005A172D"/>
    <w:rsid w:val="005A1DB1"/>
    <w:rsid w:val="005A33D8"/>
    <w:rsid w:val="005A5958"/>
    <w:rsid w:val="005B0774"/>
    <w:rsid w:val="005B0BBC"/>
    <w:rsid w:val="005B1476"/>
    <w:rsid w:val="005B29A5"/>
    <w:rsid w:val="005B29B2"/>
    <w:rsid w:val="005B4836"/>
    <w:rsid w:val="005B4DD9"/>
    <w:rsid w:val="005B6477"/>
    <w:rsid w:val="005C1918"/>
    <w:rsid w:val="005C1B82"/>
    <w:rsid w:val="005C2B82"/>
    <w:rsid w:val="005C2E4C"/>
    <w:rsid w:val="005C3AA9"/>
    <w:rsid w:val="005C3F96"/>
    <w:rsid w:val="005C4477"/>
    <w:rsid w:val="005C4946"/>
    <w:rsid w:val="005C6412"/>
    <w:rsid w:val="005C6DEC"/>
    <w:rsid w:val="005D00A8"/>
    <w:rsid w:val="005D2332"/>
    <w:rsid w:val="005D2720"/>
    <w:rsid w:val="005D29B7"/>
    <w:rsid w:val="005D3E77"/>
    <w:rsid w:val="005D6485"/>
    <w:rsid w:val="005D747B"/>
    <w:rsid w:val="005D74EF"/>
    <w:rsid w:val="005D76CB"/>
    <w:rsid w:val="005D795C"/>
    <w:rsid w:val="005E0BC8"/>
    <w:rsid w:val="005E2178"/>
    <w:rsid w:val="005E2E32"/>
    <w:rsid w:val="005E3169"/>
    <w:rsid w:val="005E35A4"/>
    <w:rsid w:val="005E3E9B"/>
    <w:rsid w:val="005E3EC7"/>
    <w:rsid w:val="005E3F44"/>
    <w:rsid w:val="005E4CF0"/>
    <w:rsid w:val="005E5059"/>
    <w:rsid w:val="005E54DD"/>
    <w:rsid w:val="005E5AD6"/>
    <w:rsid w:val="005E5CDB"/>
    <w:rsid w:val="005E660D"/>
    <w:rsid w:val="005E6E08"/>
    <w:rsid w:val="005F0075"/>
    <w:rsid w:val="005F0E19"/>
    <w:rsid w:val="005F16B2"/>
    <w:rsid w:val="005F2415"/>
    <w:rsid w:val="005F2FF0"/>
    <w:rsid w:val="005F3979"/>
    <w:rsid w:val="005F4424"/>
    <w:rsid w:val="005F6A6E"/>
    <w:rsid w:val="005F6A98"/>
    <w:rsid w:val="005F6C96"/>
    <w:rsid w:val="005F7CB3"/>
    <w:rsid w:val="005F7E28"/>
    <w:rsid w:val="00600384"/>
    <w:rsid w:val="0060177C"/>
    <w:rsid w:val="006017B8"/>
    <w:rsid w:val="006018D6"/>
    <w:rsid w:val="006027D6"/>
    <w:rsid w:val="00603CAA"/>
    <w:rsid w:val="00604094"/>
    <w:rsid w:val="006040B8"/>
    <w:rsid w:val="00607C2D"/>
    <w:rsid w:val="00607DB6"/>
    <w:rsid w:val="006100FB"/>
    <w:rsid w:val="0061031F"/>
    <w:rsid w:val="00610B84"/>
    <w:rsid w:val="00611CAC"/>
    <w:rsid w:val="006136E0"/>
    <w:rsid w:val="00616AEE"/>
    <w:rsid w:val="00620F80"/>
    <w:rsid w:val="00621901"/>
    <w:rsid w:val="00621961"/>
    <w:rsid w:val="00624381"/>
    <w:rsid w:val="006243A8"/>
    <w:rsid w:val="0062488C"/>
    <w:rsid w:val="0062490B"/>
    <w:rsid w:val="00624E79"/>
    <w:rsid w:val="006254BF"/>
    <w:rsid w:val="00625729"/>
    <w:rsid w:val="006267B8"/>
    <w:rsid w:val="00626A0F"/>
    <w:rsid w:val="0062795A"/>
    <w:rsid w:val="006279E2"/>
    <w:rsid w:val="00632040"/>
    <w:rsid w:val="00634B4B"/>
    <w:rsid w:val="0063626A"/>
    <w:rsid w:val="00636801"/>
    <w:rsid w:val="00640AFB"/>
    <w:rsid w:val="00643BCF"/>
    <w:rsid w:val="00643DF4"/>
    <w:rsid w:val="00644A50"/>
    <w:rsid w:val="0064527A"/>
    <w:rsid w:val="00652240"/>
    <w:rsid w:val="00653BCE"/>
    <w:rsid w:val="00654E76"/>
    <w:rsid w:val="0065645C"/>
    <w:rsid w:val="0065761F"/>
    <w:rsid w:val="00663D03"/>
    <w:rsid w:val="0066422A"/>
    <w:rsid w:val="00665AD6"/>
    <w:rsid w:val="006661CB"/>
    <w:rsid w:val="00666A8D"/>
    <w:rsid w:val="00670A9C"/>
    <w:rsid w:val="00671134"/>
    <w:rsid w:val="00672054"/>
    <w:rsid w:val="00672B1A"/>
    <w:rsid w:val="006754DD"/>
    <w:rsid w:val="00677E35"/>
    <w:rsid w:val="00677E90"/>
    <w:rsid w:val="00677F3C"/>
    <w:rsid w:val="006801F9"/>
    <w:rsid w:val="006807C6"/>
    <w:rsid w:val="00681C3B"/>
    <w:rsid w:val="00682E24"/>
    <w:rsid w:val="006840C2"/>
    <w:rsid w:val="006848D6"/>
    <w:rsid w:val="00684EE6"/>
    <w:rsid w:val="00684F6A"/>
    <w:rsid w:val="006862C3"/>
    <w:rsid w:val="00687AED"/>
    <w:rsid w:val="00690BD2"/>
    <w:rsid w:val="00692870"/>
    <w:rsid w:val="00692BF9"/>
    <w:rsid w:val="00694830"/>
    <w:rsid w:val="00694EFF"/>
    <w:rsid w:val="006954E7"/>
    <w:rsid w:val="00696D19"/>
    <w:rsid w:val="0069765F"/>
    <w:rsid w:val="006A0F39"/>
    <w:rsid w:val="006A3DE1"/>
    <w:rsid w:val="006A4CE7"/>
    <w:rsid w:val="006B09F3"/>
    <w:rsid w:val="006B1F48"/>
    <w:rsid w:val="006B46AB"/>
    <w:rsid w:val="006B4992"/>
    <w:rsid w:val="006B4FF6"/>
    <w:rsid w:val="006B7215"/>
    <w:rsid w:val="006B7642"/>
    <w:rsid w:val="006C0092"/>
    <w:rsid w:val="006C11FA"/>
    <w:rsid w:val="006C16BC"/>
    <w:rsid w:val="006C4DEB"/>
    <w:rsid w:val="006C51FC"/>
    <w:rsid w:val="006C5461"/>
    <w:rsid w:val="006C667F"/>
    <w:rsid w:val="006C6D47"/>
    <w:rsid w:val="006C706E"/>
    <w:rsid w:val="006C7402"/>
    <w:rsid w:val="006D06E6"/>
    <w:rsid w:val="006D0C92"/>
    <w:rsid w:val="006D31F7"/>
    <w:rsid w:val="006D34C4"/>
    <w:rsid w:val="006D43A5"/>
    <w:rsid w:val="006D6050"/>
    <w:rsid w:val="006D6D07"/>
    <w:rsid w:val="006E00CC"/>
    <w:rsid w:val="006E1F9F"/>
    <w:rsid w:val="006E2D24"/>
    <w:rsid w:val="006E393C"/>
    <w:rsid w:val="006E39EF"/>
    <w:rsid w:val="006E75F5"/>
    <w:rsid w:val="006E7A39"/>
    <w:rsid w:val="006E7FFD"/>
    <w:rsid w:val="006F2D14"/>
    <w:rsid w:val="006F32D0"/>
    <w:rsid w:val="006F578E"/>
    <w:rsid w:val="006F6477"/>
    <w:rsid w:val="006F6A20"/>
    <w:rsid w:val="006F6D10"/>
    <w:rsid w:val="007001AE"/>
    <w:rsid w:val="007022C4"/>
    <w:rsid w:val="00703199"/>
    <w:rsid w:val="007032B8"/>
    <w:rsid w:val="007034CA"/>
    <w:rsid w:val="0070354C"/>
    <w:rsid w:val="00710A6C"/>
    <w:rsid w:val="00710B2D"/>
    <w:rsid w:val="007123D4"/>
    <w:rsid w:val="00712E15"/>
    <w:rsid w:val="00714BA8"/>
    <w:rsid w:val="00715995"/>
    <w:rsid w:val="00715D14"/>
    <w:rsid w:val="00715E7F"/>
    <w:rsid w:val="007174CC"/>
    <w:rsid w:val="0071771E"/>
    <w:rsid w:val="00720DA9"/>
    <w:rsid w:val="007219F1"/>
    <w:rsid w:val="00721F9A"/>
    <w:rsid w:val="00722D42"/>
    <w:rsid w:val="0072311B"/>
    <w:rsid w:val="00724496"/>
    <w:rsid w:val="007250C5"/>
    <w:rsid w:val="00726AAD"/>
    <w:rsid w:val="007277C0"/>
    <w:rsid w:val="0072791D"/>
    <w:rsid w:val="00730854"/>
    <w:rsid w:val="00731941"/>
    <w:rsid w:val="00731BA8"/>
    <w:rsid w:val="00732A4C"/>
    <w:rsid w:val="00734457"/>
    <w:rsid w:val="007349BE"/>
    <w:rsid w:val="007350CC"/>
    <w:rsid w:val="007364E4"/>
    <w:rsid w:val="007368A7"/>
    <w:rsid w:val="0074177A"/>
    <w:rsid w:val="00741B8A"/>
    <w:rsid w:val="00744A80"/>
    <w:rsid w:val="00744C56"/>
    <w:rsid w:val="0074796E"/>
    <w:rsid w:val="007508D0"/>
    <w:rsid w:val="007508DC"/>
    <w:rsid w:val="00750B22"/>
    <w:rsid w:val="00754A98"/>
    <w:rsid w:val="00755984"/>
    <w:rsid w:val="007573EA"/>
    <w:rsid w:val="00757D05"/>
    <w:rsid w:val="00757E88"/>
    <w:rsid w:val="00762694"/>
    <w:rsid w:val="00762784"/>
    <w:rsid w:val="00763C8D"/>
    <w:rsid w:val="0076617B"/>
    <w:rsid w:val="007675FB"/>
    <w:rsid w:val="00770A91"/>
    <w:rsid w:val="00772D45"/>
    <w:rsid w:val="00773E7A"/>
    <w:rsid w:val="00774168"/>
    <w:rsid w:val="00775AB8"/>
    <w:rsid w:val="00777BD5"/>
    <w:rsid w:val="00780891"/>
    <w:rsid w:val="00780A1D"/>
    <w:rsid w:val="00782A1F"/>
    <w:rsid w:val="00784B21"/>
    <w:rsid w:val="00784C2F"/>
    <w:rsid w:val="00784FFF"/>
    <w:rsid w:val="00785261"/>
    <w:rsid w:val="0078555E"/>
    <w:rsid w:val="00785FDB"/>
    <w:rsid w:val="007861EB"/>
    <w:rsid w:val="00786B26"/>
    <w:rsid w:val="00786B87"/>
    <w:rsid w:val="00790076"/>
    <w:rsid w:val="00790D31"/>
    <w:rsid w:val="00791684"/>
    <w:rsid w:val="0079189B"/>
    <w:rsid w:val="0079202F"/>
    <w:rsid w:val="00792C01"/>
    <w:rsid w:val="00796555"/>
    <w:rsid w:val="007968E4"/>
    <w:rsid w:val="0079797B"/>
    <w:rsid w:val="007A097F"/>
    <w:rsid w:val="007A1DA5"/>
    <w:rsid w:val="007A2C57"/>
    <w:rsid w:val="007A3F72"/>
    <w:rsid w:val="007A4523"/>
    <w:rsid w:val="007A63C7"/>
    <w:rsid w:val="007A6C6B"/>
    <w:rsid w:val="007A6E80"/>
    <w:rsid w:val="007A7A11"/>
    <w:rsid w:val="007A7A4A"/>
    <w:rsid w:val="007B0256"/>
    <w:rsid w:val="007B0CBE"/>
    <w:rsid w:val="007B2F98"/>
    <w:rsid w:val="007B3B22"/>
    <w:rsid w:val="007B4562"/>
    <w:rsid w:val="007B50AF"/>
    <w:rsid w:val="007B662C"/>
    <w:rsid w:val="007B7A4D"/>
    <w:rsid w:val="007C024C"/>
    <w:rsid w:val="007C5C93"/>
    <w:rsid w:val="007C69B2"/>
    <w:rsid w:val="007C7965"/>
    <w:rsid w:val="007D101E"/>
    <w:rsid w:val="007D17F0"/>
    <w:rsid w:val="007D44FB"/>
    <w:rsid w:val="007D4D9C"/>
    <w:rsid w:val="007E033E"/>
    <w:rsid w:val="007E070F"/>
    <w:rsid w:val="007E08A6"/>
    <w:rsid w:val="007E184A"/>
    <w:rsid w:val="007E1CA6"/>
    <w:rsid w:val="007E2CBA"/>
    <w:rsid w:val="007E3582"/>
    <w:rsid w:val="007E43A0"/>
    <w:rsid w:val="007E4432"/>
    <w:rsid w:val="007E527B"/>
    <w:rsid w:val="007E586D"/>
    <w:rsid w:val="007F0B1D"/>
    <w:rsid w:val="007F2F60"/>
    <w:rsid w:val="007F3244"/>
    <w:rsid w:val="007F3DB3"/>
    <w:rsid w:val="00801517"/>
    <w:rsid w:val="0080238E"/>
    <w:rsid w:val="00803297"/>
    <w:rsid w:val="008057DA"/>
    <w:rsid w:val="00807F28"/>
    <w:rsid w:val="008105D8"/>
    <w:rsid w:val="00812678"/>
    <w:rsid w:val="008140AD"/>
    <w:rsid w:val="0081462F"/>
    <w:rsid w:val="00814D80"/>
    <w:rsid w:val="008153E0"/>
    <w:rsid w:val="008175AD"/>
    <w:rsid w:val="00817E56"/>
    <w:rsid w:val="0082077D"/>
    <w:rsid w:val="00822E6E"/>
    <w:rsid w:val="008266B7"/>
    <w:rsid w:val="0082786B"/>
    <w:rsid w:val="00830175"/>
    <w:rsid w:val="008305A4"/>
    <w:rsid w:val="008305F9"/>
    <w:rsid w:val="0083080A"/>
    <w:rsid w:val="00830F33"/>
    <w:rsid w:val="00831096"/>
    <w:rsid w:val="008310B6"/>
    <w:rsid w:val="00832299"/>
    <w:rsid w:val="00833A89"/>
    <w:rsid w:val="0083470F"/>
    <w:rsid w:val="008377FB"/>
    <w:rsid w:val="00841413"/>
    <w:rsid w:val="00842A86"/>
    <w:rsid w:val="008436AA"/>
    <w:rsid w:val="0084629C"/>
    <w:rsid w:val="008513EC"/>
    <w:rsid w:val="00853A28"/>
    <w:rsid w:val="008551C4"/>
    <w:rsid w:val="00855516"/>
    <w:rsid w:val="0085566D"/>
    <w:rsid w:val="00860481"/>
    <w:rsid w:val="00861B44"/>
    <w:rsid w:val="0086224E"/>
    <w:rsid w:val="008630E9"/>
    <w:rsid w:val="008630F4"/>
    <w:rsid w:val="00866197"/>
    <w:rsid w:val="00870D33"/>
    <w:rsid w:val="00871073"/>
    <w:rsid w:val="008734F0"/>
    <w:rsid w:val="0087410F"/>
    <w:rsid w:val="0087463F"/>
    <w:rsid w:val="00874D34"/>
    <w:rsid w:val="0087682E"/>
    <w:rsid w:val="00880025"/>
    <w:rsid w:val="008825C6"/>
    <w:rsid w:val="00882780"/>
    <w:rsid w:val="008835F3"/>
    <w:rsid w:val="00883C0E"/>
    <w:rsid w:val="00885414"/>
    <w:rsid w:val="00886240"/>
    <w:rsid w:val="00886688"/>
    <w:rsid w:val="00886890"/>
    <w:rsid w:val="00886A7F"/>
    <w:rsid w:val="00890F3A"/>
    <w:rsid w:val="00891071"/>
    <w:rsid w:val="00891A87"/>
    <w:rsid w:val="0089490B"/>
    <w:rsid w:val="008953F5"/>
    <w:rsid w:val="0089617E"/>
    <w:rsid w:val="00896E14"/>
    <w:rsid w:val="008A0CDB"/>
    <w:rsid w:val="008A31B7"/>
    <w:rsid w:val="008A3614"/>
    <w:rsid w:val="008A43D4"/>
    <w:rsid w:val="008A4E5E"/>
    <w:rsid w:val="008A60F7"/>
    <w:rsid w:val="008A65DD"/>
    <w:rsid w:val="008A7439"/>
    <w:rsid w:val="008A751F"/>
    <w:rsid w:val="008A7FBC"/>
    <w:rsid w:val="008B05D4"/>
    <w:rsid w:val="008B08CD"/>
    <w:rsid w:val="008B4B66"/>
    <w:rsid w:val="008C05AE"/>
    <w:rsid w:val="008C2637"/>
    <w:rsid w:val="008C48B7"/>
    <w:rsid w:val="008C5CD8"/>
    <w:rsid w:val="008C6D05"/>
    <w:rsid w:val="008D0205"/>
    <w:rsid w:val="008D0AA9"/>
    <w:rsid w:val="008D103C"/>
    <w:rsid w:val="008D1399"/>
    <w:rsid w:val="008D1576"/>
    <w:rsid w:val="008D23CB"/>
    <w:rsid w:val="008D2E70"/>
    <w:rsid w:val="008D379E"/>
    <w:rsid w:val="008D47B3"/>
    <w:rsid w:val="008D50C5"/>
    <w:rsid w:val="008D735B"/>
    <w:rsid w:val="008D7A34"/>
    <w:rsid w:val="008E2167"/>
    <w:rsid w:val="008E43BA"/>
    <w:rsid w:val="008E444F"/>
    <w:rsid w:val="008E6370"/>
    <w:rsid w:val="008E6BC2"/>
    <w:rsid w:val="008E70F8"/>
    <w:rsid w:val="008F1821"/>
    <w:rsid w:val="008F3304"/>
    <w:rsid w:val="00901061"/>
    <w:rsid w:val="00901E15"/>
    <w:rsid w:val="0090215C"/>
    <w:rsid w:val="00902B40"/>
    <w:rsid w:val="00903D31"/>
    <w:rsid w:val="00903F6E"/>
    <w:rsid w:val="0090477D"/>
    <w:rsid w:val="00904905"/>
    <w:rsid w:val="009050F5"/>
    <w:rsid w:val="00905ED6"/>
    <w:rsid w:val="00905FE1"/>
    <w:rsid w:val="00907C67"/>
    <w:rsid w:val="009114BA"/>
    <w:rsid w:val="00912CBF"/>
    <w:rsid w:val="00912D2E"/>
    <w:rsid w:val="0091310D"/>
    <w:rsid w:val="00913FA1"/>
    <w:rsid w:val="0092242E"/>
    <w:rsid w:val="009225F0"/>
    <w:rsid w:val="009226B1"/>
    <w:rsid w:val="00922DE4"/>
    <w:rsid w:val="00923744"/>
    <w:rsid w:val="00923ED2"/>
    <w:rsid w:val="009242F8"/>
    <w:rsid w:val="00925665"/>
    <w:rsid w:val="00926B13"/>
    <w:rsid w:val="009312E8"/>
    <w:rsid w:val="0093182F"/>
    <w:rsid w:val="00931C7B"/>
    <w:rsid w:val="00933D53"/>
    <w:rsid w:val="00933E60"/>
    <w:rsid w:val="0093400F"/>
    <w:rsid w:val="009370D1"/>
    <w:rsid w:val="009378E5"/>
    <w:rsid w:val="00937C6C"/>
    <w:rsid w:val="0094137B"/>
    <w:rsid w:val="00941B72"/>
    <w:rsid w:val="00942096"/>
    <w:rsid w:val="009458F1"/>
    <w:rsid w:val="0094694E"/>
    <w:rsid w:val="00946F3E"/>
    <w:rsid w:val="009473FD"/>
    <w:rsid w:val="00947464"/>
    <w:rsid w:val="00947B08"/>
    <w:rsid w:val="00951BEB"/>
    <w:rsid w:val="00952BF1"/>
    <w:rsid w:val="00952F38"/>
    <w:rsid w:val="0095316D"/>
    <w:rsid w:val="009541AB"/>
    <w:rsid w:val="009545BA"/>
    <w:rsid w:val="009545BE"/>
    <w:rsid w:val="00955E7D"/>
    <w:rsid w:val="009566E9"/>
    <w:rsid w:val="00956CC9"/>
    <w:rsid w:val="009629FC"/>
    <w:rsid w:val="00963FA5"/>
    <w:rsid w:val="00965506"/>
    <w:rsid w:val="009657E3"/>
    <w:rsid w:val="00965EC7"/>
    <w:rsid w:val="00966A00"/>
    <w:rsid w:val="00967B18"/>
    <w:rsid w:val="009708AB"/>
    <w:rsid w:val="00971916"/>
    <w:rsid w:val="00971F7A"/>
    <w:rsid w:val="00972155"/>
    <w:rsid w:val="00972630"/>
    <w:rsid w:val="00972907"/>
    <w:rsid w:val="00972A71"/>
    <w:rsid w:val="00973535"/>
    <w:rsid w:val="00974B4A"/>
    <w:rsid w:val="00974BDF"/>
    <w:rsid w:val="00975E0E"/>
    <w:rsid w:val="009818E5"/>
    <w:rsid w:val="00983FBF"/>
    <w:rsid w:val="009868BE"/>
    <w:rsid w:val="00986C44"/>
    <w:rsid w:val="009901FC"/>
    <w:rsid w:val="00991147"/>
    <w:rsid w:val="009942C4"/>
    <w:rsid w:val="00995FD8"/>
    <w:rsid w:val="00996E55"/>
    <w:rsid w:val="0099764E"/>
    <w:rsid w:val="009A130D"/>
    <w:rsid w:val="009A1F25"/>
    <w:rsid w:val="009A2200"/>
    <w:rsid w:val="009A28CE"/>
    <w:rsid w:val="009A4EBF"/>
    <w:rsid w:val="009A6C28"/>
    <w:rsid w:val="009B1188"/>
    <w:rsid w:val="009B143D"/>
    <w:rsid w:val="009B1D1A"/>
    <w:rsid w:val="009B7A98"/>
    <w:rsid w:val="009C0FCA"/>
    <w:rsid w:val="009C1ADC"/>
    <w:rsid w:val="009C2CDA"/>
    <w:rsid w:val="009C4677"/>
    <w:rsid w:val="009C5FF8"/>
    <w:rsid w:val="009C63FB"/>
    <w:rsid w:val="009C6F98"/>
    <w:rsid w:val="009D04BF"/>
    <w:rsid w:val="009D05B0"/>
    <w:rsid w:val="009D1D09"/>
    <w:rsid w:val="009D1E6A"/>
    <w:rsid w:val="009D481E"/>
    <w:rsid w:val="009D5BF2"/>
    <w:rsid w:val="009D7ECC"/>
    <w:rsid w:val="009D7F65"/>
    <w:rsid w:val="009E0576"/>
    <w:rsid w:val="009E0FE9"/>
    <w:rsid w:val="009E13F7"/>
    <w:rsid w:val="009E28EE"/>
    <w:rsid w:val="009E2A1C"/>
    <w:rsid w:val="009E315B"/>
    <w:rsid w:val="009E5A8F"/>
    <w:rsid w:val="009E5E84"/>
    <w:rsid w:val="009E6330"/>
    <w:rsid w:val="009E6E8E"/>
    <w:rsid w:val="009E7694"/>
    <w:rsid w:val="009F10A0"/>
    <w:rsid w:val="009F1695"/>
    <w:rsid w:val="009F30D1"/>
    <w:rsid w:val="009F4042"/>
    <w:rsid w:val="009F733F"/>
    <w:rsid w:val="00A02647"/>
    <w:rsid w:val="00A028E2"/>
    <w:rsid w:val="00A03043"/>
    <w:rsid w:val="00A05C3D"/>
    <w:rsid w:val="00A06D9D"/>
    <w:rsid w:val="00A07E6F"/>
    <w:rsid w:val="00A07FD4"/>
    <w:rsid w:val="00A1118E"/>
    <w:rsid w:val="00A11E88"/>
    <w:rsid w:val="00A13B75"/>
    <w:rsid w:val="00A173F3"/>
    <w:rsid w:val="00A213BF"/>
    <w:rsid w:val="00A2153D"/>
    <w:rsid w:val="00A23BF7"/>
    <w:rsid w:val="00A259C4"/>
    <w:rsid w:val="00A27F48"/>
    <w:rsid w:val="00A3091C"/>
    <w:rsid w:val="00A324DA"/>
    <w:rsid w:val="00A326CE"/>
    <w:rsid w:val="00A329BD"/>
    <w:rsid w:val="00A3311D"/>
    <w:rsid w:val="00A33CAA"/>
    <w:rsid w:val="00A34C2A"/>
    <w:rsid w:val="00A35C93"/>
    <w:rsid w:val="00A36BC0"/>
    <w:rsid w:val="00A423BD"/>
    <w:rsid w:val="00A429E8"/>
    <w:rsid w:val="00A43DE0"/>
    <w:rsid w:val="00A44377"/>
    <w:rsid w:val="00A45184"/>
    <w:rsid w:val="00A455F8"/>
    <w:rsid w:val="00A463FB"/>
    <w:rsid w:val="00A46D73"/>
    <w:rsid w:val="00A47FAB"/>
    <w:rsid w:val="00A502E8"/>
    <w:rsid w:val="00A51AE8"/>
    <w:rsid w:val="00A537E8"/>
    <w:rsid w:val="00A54097"/>
    <w:rsid w:val="00A56176"/>
    <w:rsid w:val="00A564E2"/>
    <w:rsid w:val="00A56693"/>
    <w:rsid w:val="00A6115D"/>
    <w:rsid w:val="00A61DE3"/>
    <w:rsid w:val="00A6204E"/>
    <w:rsid w:val="00A627BE"/>
    <w:rsid w:val="00A636E3"/>
    <w:rsid w:val="00A6492C"/>
    <w:rsid w:val="00A649CB"/>
    <w:rsid w:val="00A654B6"/>
    <w:rsid w:val="00A657DF"/>
    <w:rsid w:val="00A676B9"/>
    <w:rsid w:val="00A7107E"/>
    <w:rsid w:val="00A71327"/>
    <w:rsid w:val="00A726E8"/>
    <w:rsid w:val="00A740BA"/>
    <w:rsid w:val="00A77725"/>
    <w:rsid w:val="00A823A0"/>
    <w:rsid w:val="00A830BE"/>
    <w:rsid w:val="00A85131"/>
    <w:rsid w:val="00A90DD5"/>
    <w:rsid w:val="00A91019"/>
    <w:rsid w:val="00A92B0E"/>
    <w:rsid w:val="00A92EA1"/>
    <w:rsid w:val="00A94E1F"/>
    <w:rsid w:val="00A96227"/>
    <w:rsid w:val="00AA1460"/>
    <w:rsid w:val="00AA216C"/>
    <w:rsid w:val="00AA2403"/>
    <w:rsid w:val="00AA368E"/>
    <w:rsid w:val="00AA3F00"/>
    <w:rsid w:val="00AA63A9"/>
    <w:rsid w:val="00AA678F"/>
    <w:rsid w:val="00AA6F23"/>
    <w:rsid w:val="00AB1F5C"/>
    <w:rsid w:val="00AB3133"/>
    <w:rsid w:val="00AB4587"/>
    <w:rsid w:val="00AB55C7"/>
    <w:rsid w:val="00AC0463"/>
    <w:rsid w:val="00AC0F5B"/>
    <w:rsid w:val="00AC28DB"/>
    <w:rsid w:val="00AC3224"/>
    <w:rsid w:val="00AC32A1"/>
    <w:rsid w:val="00AC45A3"/>
    <w:rsid w:val="00AC6841"/>
    <w:rsid w:val="00AD1847"/>
    <w:rsid w:val="00AD1D8B"/>
    <w:rsid w:val="00AD2DB7"/>
    <w:rsid w:val="00AD4101"/>
    <w:rsid w:val="00AD74C6"/>
    <w:rsid w:val="00AE375A"/>
    <w:rsid w:val="00AE38D0"/>
    <w:rsid w:val="00AE4099"/>
    <w:rsid w:val="00AE4364"/>
    <w:rsid w:val="00AE4745"/>
    <w:rsid w:val="00AE510F"/>
    <w:rsid w:val="00AE5859"/>
    <w:rsid w:val="00AE6739"/>
    <w:rsid w:val="00AE7524"/>
    <w:rsid w:val="00AF0923"/>
    <w:rsid w:val="00AF2425"/>
    <w:rsid w:val="00AF4DA7"/>
    <w:rsid w:val="00AF5C44"/>
    <w:rsid w:val="00AF6EC6"/>
    <w:rsid w:val="00B0069F"/>
    <w:rsid w:val="00B019D5"/>
    <w:rsid w:val="00B02CD0"/>
    <w:rsid w:val="00B0483B"/>
    <w:rsid w:val="00B04C48"/>
    <w:rsid w:val="00B0587D"/>
    <w:rsid w:val="00B068BC"/>
    <w:rsid w:val="00B1295A"/>
    <w:rsid w:val="00B141E0"/>
    <w:rsid w:val="00B16CD1"/>
    <w:rsid w:val="00B2076B"/>
    <w:rsid w:val="00B21907"/>
    <w:rsid w:val="00B22AE3"/>
    <w:rsid w:val="00B25BAA"/>
    <w:rsid w:val="00B263CA"/>
    <w:rsid w:val="00B306BD"/>
    <w:rsid w:val="00B3138E"/>
    <w:rsid w:val="00B31477"/>
    <w:rsid w:val="00B32270"/>
    <w:rsid w:val="00B32983"/>
    <w:rsid w:val="00B32D37"/>
    <w:rsid w:val="00B33ACE"/>
    <w:rsid w:val="00B33E24"/>
    <w:rsid w:val="00B349C5"/>
    <w:rsid w:val="00B360AF"/>
    <w:rsid w:val="00B42337"/>
    <w:rsid w:val="00B42CC0"/>
    <w:rsid w:val="00B43C9F"/>
    <w:rsid w:val="00B440B9"/>
    <w:rsid w:val="00B4579B"/>
    <w:rsid w:val="00B46B9D"/>
    <w:rsid w:val="00B50515"/>
    <w:rsid w:val="00B50B5B"/>
    <w:rsid w:val="00B52A49"/>
    <w:rsid w:val="00B5625F"/>
    <w:rsid w:val="00B5708D"/>
    <w:rsid w:val="00B57B3C"/>
    <w:rsid w:val="00B57B59"/>
    <w:rsid w:val="00B604F9"/>
    <w:rsid w:val="00B6107B"/>
    <w:rsid w:val="00B614EA"/>
    <w:rsid w:val="00B6189F"/>
    <w:rsid w:val="00B64C23"/>
    <w:rsid w:val="00B67844"/>
    <w:rsid w:val="00B67CE7"/>
    <w:rsid w:val="00B72349"/>
    <w:rsid w:val="00B73C22"/>
    <w:rsid w:val="00B742A8"/>
    <w:rsid w:val="00B74FF9"/>
    <w:rsid w:val="00B7557B"/>
    <w:rsid w:val="00B75AA0"/>
    <w:rsid w:val="00B76CBC"/>
    <w:rsid w:val="00B775FB"/>
    <w:rsid w:val="00B81A0D"/>
    <w:rsid w:val="00B82993"/>
    <w:rsid w:val="00B82C58"/>
    <w:rsid w:val="00B82E5F"/>
    <w:rsid w:val="00B83019"/>
    <w:rsid w:val="00B83313"/>
    <w:rsid w:val="00B83D90"/>
    <w:rsid w:val="00B841E9"/>
    <w:rsid w:val="00B87C4B"/>
    <w:rsid w:val="00B906FE"/>
    <w:rsid w:val="00B9431C"/>
    <w:rsid w:val="00B943BE"/>
    <w:rsid w:val="00B949F6"/>
    <w:rsid w:val="00B94B17"/>
    <w:rsid w:val="00B95C62"/>
    <w:rsid w:val="00B97877"/>
    <w:rsid w:val="00BA1E26"/>
    <w:rsid w:val="00BA2DB9"/>
    <w:rsid w:val="00BA2F7C"/>
    <w:rsid w:val="00BA35C1"/>
    <w:rsid w:val="00BA3944"/>
    <w:rsid w:val="00BA3C46"/>
    <w:rsid w:val="00BA3F99"/>
    <w:rsid w:val="00BA4C3C"/>
    <w:rsid w:val="00BA4FC4"/>
    <w:rsid w:val="00BA5492"/>
    <w:rsid w:val="00BA5598"/>
    <w:rsid w:val="00BA5B10"/>
    <w:rsid w:val="00BA5C26"/>
    <w:rsid w:val="00BA6BE1"/>
    <w:rsid w:val="00BA79B5"/>
    <w:rsid w:val="00BB0605"/>
    <w:rsid w:val="00BB0D82"/>
    <w:rsid w:val="00BB1CDE"/>
    <w:rsid w:val="00BB21DF"/>
    <w:rsid w:val="00BB2884"/>
    <w:rsid w:val="00BB2D52"/>
    <w:rsid w:val="00BB4005"/>
    <w:rsid w:val="00BB47A4"/>
    <w:rsid w:val="00BB5CA1"/>
    <w:rsid w:val="00BB5CAF"/>
    <w:rsid w:val="00BB5F37"/>
    <w:rsid w:val="00BB7339"/>
    <w:rsid w:val="00BB7C81"/>
    <w:rsid w:val="00BC169F"/>
    <w:rsid w:val="00BC1800"/>
    <w:rsid w:val="00BC2DE2"/>
    <w:rsid w:val="00BC4ABD"/>
    <w:rsid w:val="00BC5335"/>
    <w:rsid w:val="00BC7B29"/>
    <w:rsid w:val="00BD00D4"/>
    <w:rsid w:val="00BD1B79"/>
    <w:rsid w:val="00BD2263"/>
    <w:rsid w:val="00BD3339"/>
    <w:rsid w:val="00BD3CAE"/>
    <w:rsid w:val="00BD424E"/>
    <w:rsid w:val="00BD4CEF"/>
    <w:rsid w:val="00BD4DCD"/>
    <w:rsid w:val="00BD4E39"/>
    <w:rsid w:val="00BD5873"/>
    <w:rsid w:val="00BD70E8"/>
    <w:rsid w:val="00BD71A7"/>
    <w:rsid w:val="00BD7677"/>
    <w:rsid w:val="00BE2724"/>
    <w:rsid w:val="00BE3324"/>
    <w:rsid w:val="00BE632A"/>
    <w:rsid w:val="00BE6860"/>
    <w:rsid w:val="00BE687E"/>
    <w:rsid w:val="00BE7148"/>
    <w:rsid w:val="00BE7D13"/>
    <w:rsid w:val="00BF008B"/>
    <w:rsid w:val="00BF1984"/>
    <w:rsid w:val="00BF2394"/>
    <w:rsid w:val="00BF2744"/>
    <w:rsid w:val="00BF297D"/>
    <w:rsid w:val="00BF31C8"/>
    <w:rsid w:val="00BF5A6F"/>
    <w:rsid w:val="00BF5CF7"/>
    <w:rsid w:val="00BF6D46"/>
    <w:rsid w:val="00BF6F89"/>
    <w:rsid w:val="00BF6FFD"/>
    <w:rsid w:val="00C01EBC"/>
    <w:rsid w:val="00C0449D"/>
    <w:rsid w:val="00C04629"/>
    <w:rsid w:val="00C04B48"/>
    <w:rsid w:val="00C04F02"/>
    <w:rsid w:val="00C05706"/>
    <w:rsid w:val="00C06C5C"/>
    <w:rsid w:val="00C06F87"/>
    <w:rsid w:val="00C07CAF"/>
    <w:rsid w:val="00C103A2"/>
    <w:rsid w:val="00C1453F"/>
    <w:rsid w:val="00C15761"/>
    <w:rsid w:val="00C15A1A"/>
    <w:rsid w:val="00C15F30"/>
    <w:rsid w:val="00C16388"/>
    <w:rsid w:val="00C17B86"/>
    <w:rsid w:val="00C20CE8"/>
    <w:rsid w:val="00C21815"/>
    <w:rsid w:val="00C2431E"/>
    <w:rsid w:val="00C2448D"/>
    <w:rsid w:val="00C26998"/>
    <w:rsid w:val="00C270F2"/>
    <w:rsid w:val="00C278C8"/>
    <w:rsid w:val="00C3013B"/>
    <w:rsid w:val="00C31020"/>
    <w:rsid w:val="00C3170F"/>
    <w:rsid w:val="00C31944"/>
    <w:rsid w:val="00C33C3E"/>
    <w:rsid w:val="00C34A3E"/>
    <w:rsid w:val="00C35565"/>
    <w:rsid w:val="00C3654E"/>
    <w:rsid w:val="00C36713"/>
    <w:rsid w:val="00C43A98"/>
    <w:rsid w:val="00C440C5"/>
    <w:rsid w:val="00C444CE"/>
    <w:rsid w:val="00C446E3"/>
    <w:rsid w:val="00C44F0D"/>
    <w:rsid w:val="00C45091"/>
    <w:rsid w:val="00C47EAA"/>
    <w:rsid w:val="00C502FD"/>
    <w:rsid w:val="00C503F0"/>
    <w:rsid w:val="00C51148"/>
    <w:rsid w:val="00C514C3"/>
    <w:rsid w:val="00C53E67"/>
    <w:rsid w:val="00C55B6F"/>
    <w:rsid w:val="00C56BAE"/>
    <w:rsid w:val="00C57EE7"/>
    <w:rsid w:val="00C609C7"/>
    <w:rsid w:val="00C62023"/>
    <w:rsid w:val="00C63458"/>
    <w:rsid w:val="00C65A4B"/>
    <w:rsid w:val="00C66E8E"/>
    <w:rsid w:val="00C67810"/>
    <w:rsid w:val="00C67B8E"/>
    <w:rsid w:val="00C67D49"/>
    <w:rsid w:val="00C7002B"/>
    <w:rsid w:val="00C7075F"/>
    <w:rsid w:val="00C73EAD"/>
    <w:rsid w:val="00C74719"/>
    <w:rsid w:val="00C74DD7"/>
    <w:rsid w:val="00C755D5"/>
    <w:rsid w:val="00C7573D"/>
    <w:rsid w:val="00C76F2C"/>
    <w:rsid w:val="00C773B1"/>
    <w:rsid w:val="00C77410"/>
    <w:rsid w:val="00C77659"/>
    <w:rsid w:val="00C80197"/>
    <w:rsid w:val="00C809E3"/>
    <w:rsid w:val="00C813CB"/>
    <w:rsid w:val="00C81EDC"/>
    <w:rsid w:val="00C829B8"/>
    <w:rsid w:val="00C84288"/>
    <w:rsid w:val="00C85572"/>
    <w:rsid w:val="00C85B3C"/>
    <w:rsid w:val="00C862DD"/>
    <w:rsid w:val="00C866B3"/>
    <w:rsid w:val="00C86FA6"/>
    <w:rsid w:val="00C87406"/>
    <w:rsid w:val="00C87997"/>
    <w:rsid w:val="00C87DF2"/>
    <w:rsid w:val="00C90F5F"/>
    <w:rsid w:val="00C910AA"/>
    <w:rsid w:val="00C9318C"/>
    <w:rsid w:val="00C9424E"/>
    <w:rsid w:val="00C95157"/>
    <w:rsid w:val="00C951C5"/>
    <w:rsid w:val="00C9623E"/>
    <w:rsid w:val="00C96681"/>
    <w:rsid w:val="00C96A30"/>
    <w:rsid w:val="00C96EFD"/>
    <w:rsid w:val="00C976B6"/>
    <w:rsid w:val="00C979A9"/>
    <w:rsid w:val="00CA0FA4"/>
    <w:rsid w:val="00CA2512"/>
    <w:rsid w:val="00CA2E13"/>
    <w:rsid w:val="00CA36B2"/>
    <w:rsid w:val="00CA45AD"/>
    <w:rsid w:val="00CA6B5E"/>
    <w:rsid w:val="00CB0321"/>
    <w:rsid w:val="00CB0600"/>
    <w:rsid w:val="00CB0914"/>
    <w:rsid w:val="00CB1CBD"/>
    <w:rsid w:val="00CB2AD6"/>
    <w:rsid w:val="00CB3E3C"/>
    <w:rsid w:val="00CB4702"/>
    <w:rsid w:val="00CB4C91"/>
    <w:rsid w:val="00CB5142"/>
    <w:rsid w:val="00CB618F"/>
    <w:rsid w:val="00CB71ED"/>
    <w:rsid w:val="00CC04B5"/>
    <w:rsid w:val="00CC04FD"/>
    <w:rsid w:val="00CC36E6"/>
    <w:rsid w:val="00CC3CB8"/>
    <w:rsid w:val="00CC4DB1"/>
    <w:rsid w:val="00CC6C84"/>
    <w:rsid w:val="00CC71B2"/>
    <w:rsid w:val="00CC76A3"/>
    <w:rsid w:val="00CC7E46"/>
    <w:rsid w:val="00CD160E"/>
    <w:rsid w:val="00CD1A20"/>
    <w:rsid w:val="00CD1CFE"/>
    <w:rsid w:val="00CD37A3"/>
    <w:rsid w:val="00CD4ED5"/>
    <w:rsid w:val="00CD70E0"/>
    <w:rsid w:val="00CD7C0B"/>
    <w:rsid w:val="00CD7D58"/>
    <w:rsid w:val="00CE0689"/>
    <w:rsid w:val="00CE263D"/>
    <w:rsid w:val="00CE2F67"/>
    <w:rsid w:val="00CE3D1F"/>
    <w:rsid w:val="00CE41E3"/>
    <w:rsid w:val="00CE5764"/>
    <w:rsid w:val="00CE5F09"/>
    <w:rsid w:val="00CE5F49"/>
    <w:rsid w:val="00CE76AF"/>
    <w:rsid w:val="00CE795B"/>
    <w:rsid w:val="00CE7D59"/>
    <w:rsid w:val="00CF2A97"/>
    <w:rsid w:val="00CF7527"/>
    <w:rsid w:val="00D010F7"/>
    <w:rsid w:val="00D040F6"/>
    <w:rsid w:val="00D047EE"/>
    <w:rsid w:val="00D0567E"/>
    <w:rsid w:val="00D05E68"/>
    <w:rsid w:val="00D11591"/>
    <w:rsid w:val="00D12285"/>
    <w:rsid w:val="00D12329"/>
    <w:rsid w:val="00D124BE"/>
    <w:rsid w:val="00D14156"/>
    <w:rsid w:val="00D17EB1"/>
    <w:rsid w:val="00D233C0"/>
    <w:rsid w:val="00D23FA1"/>
    <w:rsid w:val="00D246E1"/>
    <w:rsid w:val="00D261BC"/>
    <w:rsid w:val="00D30A0F"/>
    <w:rsid w:val="00D3157A"/>
    <w:rsid w:val="00D32408"/>
    <w:rsid w:val="00D327AB"/>
    <w:rsid w:val="00D32976"/>
    <w:rsid w:val="00D32C88"/>
    <w:rsid w:val="00D32F40"/>
    <w:rsid w:val="00D335DB"/>
    <w:rsid w:val="00D33B48"/>
    <w:rsid w:val="00D33D3B"/>
    <w:rsid w:val="00D369E7"/>
    <w:rsid w:val="00D36C46"/>
    <w:rsid w:val="00D37790"/>
    <w:rsid w:val="00D40654"/>
    <w:rsid w:val="00D4133D"/>
    <w:rsid w:val="00D425D0"/>
    <w:rsid w:val="00D42F71"/>
    <w:rsid w:val="00D45B74"/>
    <w:rsid w:val="00D4685E"/>
    <w:rsid w:val="00D47359"/>
    <w:rsid w:val="00D47922"/>
    <w:rsid w:val="00D50DEA"/>
    <w:rsid w:val="00D518C7"/>
    <w:rsid w:val="00D530D2"/>
    <w:rsid w:val="00D538A8"/>
    <w:rsid w:val="00D55394"/>
    <w:rsid w:val="00D556BD"/>
    <w:rsid w:val="00D57DCC"/>
    <w:rsid w:val="00D60282"/>
    <w:rsid w:val="00D62078"/>
    <w:rsid w:val="00D62E4A"/>
    <w:rsid w:val="00D6429F"/>
    <w:rsid w:val="00D6467F"/>
    <w:rsid w:val="00D6740A"/>
    <w:rsid w:val="00D676C5"/>
    <w:rsid w:val="00D706F2"/>
    <w:rsid w:val="00D72658"/>
    <w:rsid w:val="00D732A1"/>
    <w:rsid w:val="00D73875"/>
    <w:rsid w:val="00D73FA7"/>
    <w:rsid w:val="00D760AA"/>
    <w:rsid w:val="00D7646F"/>
    <w:rsid w:val="00D766D7"/>
    <w:rsid w:val="00D776D6"/>
    <w:rsid w:val="00D80FCB"/>
    <w:rsid w:val="00D814C1"/>
    <w:rsid w:val="00D81C82"/>
    <w:rsid w:val="00D827D6"/>
    <w:rsid w:val="00D830B0"/>
    <w:rsid w:val="00D84D21"/>
    <w:rsid w:val="00D85804"/>
    <w:rsid w:val="00D900FD"/>
    <w:rsid w:val="00D90497"/>
    <w:rsid w:val="00D91F08"/>
    <w:rsid w:val="00D92C3A"/>
    <w:rsid w:val="00D94017"/>
    <w:rsid w:val="00D954FA"/>
    <w:rsid w:val="00D958E7"/>
    <w:rsid w:val="00D965F5"/>
    <w:rsid w:val="00D9753A"/>
    <w:rsid w:val="00D97C21"/>
    <w:rsid w:val="00DA1158"/>
    <w:rsid w:val="00DA2F90"/>
    <w:rsid w:val="00DA383D"/>
    <w:rsid w:val="00DA4C62"/>
    <w:rsid w:val="00DA4C9E"/>
    <w:rsid w:val="00DA61EB"/>
    <w:rsid w:val="00DA6FE2"/>
    <w:rsid w:val="00DA7AA5"/>
    <w:rsid w:val="00DB03EA"/>
    <w:rsid w:val="00DB15BF"/>
    <w:rsid w:val="00DB3F74"/>
    <w:rsid w:val="00DB444E"/>
    <w:rsid w:val="00DB4C98"/>
    <w:rsid w:val="00DB6C8A"/>
    <w:rsid w:val="00DB7EB1"/>
    <w:rsid w:val="00DC05C2"/>
    <w:rsid w:val="00DC0857"/>
    <w:rsid w:val="00DC0909"/>
    <w:rsid w:val="00DC169C"/>
    <w:rsid w:val="00DC21C3"/>
    <w:rsid w:val="00DC25C4"/>
    <w:rsid w:val="00DC3CBE"/>
    <w:rsid w:val="00DC4466"/>
    <w:rsid w:val="00DC4774"/>
    <w:rsid w:val="00DC47AC"/>
    <w:rsid w:val="00DC5E9F"/>
    <w:rsid w:val="00DC61D4"/>
    <w:rsid w:val="00DC71B9"/>
    <w:rsid w:val="00DD1AA1"/>
    <w:rsid w:val="00DD1DA6"/>
    <w:rsid w:val="00DD2EE2"/>
    <w:rsid w:val="00DD4DE0"/>
    <w:rsid w:val="00DD5836"/>
    <w:rsid w:val="00DD6BBE"/>
    <w:rsid w:val="00DD6DD7"/>
    <w:rsid w:val="00DE024C"/>
    <w:rsid w:val="00DE1397"/>
    <w:rsid w:val="00DE2323"/>
    <w:rsid w:val="00DE24D9"/>
    <w:rsid w:val="00DE2591"/>
    <w:rsid w:val="00DE3287"/>
    <w:rsid w:val="00DE3359"/>
    <w:rsid w:val="00DE3EE6"/>
    <w:rsid w:val="00DE42A2"/>
    <w:rsid w:val="00DE57FB"/>
    <w:rsid w:val="00DE6712"/>
    <w:rsid w:val="00DE67DF"/>
    <w:rsid w:val="00DE6E12"/>
    <w:rsid w:val="00DE6EF3"/>
    <w:rsid w:val="00DE77B9"/>
    <w:rsid w:val="00DE7DDD"/>
    <w:rsid w:val="00DE7E25"/>
    <w:rsid w:val="00DF1697"/>
    <w:rsid w:val="00DF1750"/>
    <w:rsid w:val="00DF26AF"/>
    <w:rsid w:val="00DF4283"/>
    <w:rsid w:val="00DF44C9"/>
    <w:rsid w:val="00DF4BB3"/>
    <w:rsid w:val="00DF50DA"/>
    <w:rsid w:val="00DF5FA6"/>
    <w:rsid w:val="00DF6605"/>
    <w:rsid w:val="00E0235A"/>
    <w:rsid w:val="00E02678"/>
    <w:rsid w:val="00E0378E"/>
    <w:rsid w:val="00E03790"/>
    <w:rsid w:val="00E0585F"/>
    <w:rsid w:val="00E06746"/>
    <w:rsid w:val="00E07922"/>
    <w:rsid w:val="00E10C0B"/>
    <w:rsid w:val="00E11235"/>
    <w:rsid w:val="00E1133B"/>
    <w:rsid w:val="00E11765"/>
    <w:rsid w:val="00E120FF"/>
    <w:rsid w:val="00E1233B"/>
    <w:rsid w:val="00E1287C"/>
    <w:rsid w:val="00E13D7B"/>
    <w:rsid w:val="00E175B5"/>
    <w:rsid w:val="00E178E3"/>
    <w:rsid w:val="00E21568"/>
    <w:rsid w:val="00E2451D"/>
    <w:rsid w:val="00E2771D"/>
    <w:rsid w:val="00E27CCC"/>
    <w:rsid w:val="00E27CEF"/>
    <w:rsid w:val="00E27DA6"/>
    <w:rsid w:val="00E27ECE"/>
    <w:rsid w:val="00E3291D"/>
    <w:rsid w:val="00E36EFF"/>
    <w:rsid w:val="00E402EA"/>
    <w:rsid w:val="00E43E2A"/>
    <w:rsid w:val="00E43F71"/>
    <w:rsid w:val="00E45419"/>
    <w:rsid w:val="00E516ED"/>
    <w:rsid w:val="00E51820"/>
    <w:rsid w:val="00E52152"/>
    <w:rsid w:val="00E52992"/>
    <w:rsid w:val="00E53B34"/>
    <w:rsid w:val="00E53D12"/>
    <w:rsid w:val="00E541B2"/>
    <w:rsid w:val="00E573F5"/>
    <w:rsid w:val="00E57D04"/>
    <w:rsid w:val="00E6082F"/>
    <w:rsid w:val="00E61417"/>
    <w:rsid w:val="00E63660"/>
    <w:rsid w:val="00E65852"/>
    <w:rsid w:val="00E67CC6"/>
    <w:rsid w:val="00E67DA2"/>
    <w:rsid w:val="00E71239"/>
    <w:rsid w:val="00E712E4"/>
    <w:rsid w:val="00E71B62"/>
    <w:rsid w:val="00E74FBD"/>
    <w:rsid w:val="00E75F8A"/>
    <w:rsid w:val="00E76033"/>
    <w:rsid w:val="00E777BC"/>
    <w:rsid w:val="00E8248F"/>
    <w:rsid w:val="00E8395F"/>
    <w:rsid w:val="00E879ED"/>
    <w:rsid w:val="00E87D4C"/>
    <w:rsid w:val="00E91A08"/>
    <w:rsid w:val="00E92391"/>
    <w:rsid w:val="00E9307D"/>
    <w:rsid w:val="00E95371"/>
    <w:rsid w:val="00E9616A"/>
    <w:rsid w:val="00EA1E9A"/>
    <w:rsid w:val="00EA2871"/>
    <w:rsid w:val="00EA5568"/>
    <w:rsid w:val="00EA5E2A"/>
    <w:rsid w:val="00EA6DC6"/>
    <w:rsid w:val="00EA6DC9"/>
    <w:rsid w:val="00EA793B"/>
    <w:rsid w:val="00EB1604"/>
    <w:rsid w:val="00EB1880"/>
    <w:rsid w:val="00EB2074"/>
    <w:rsid w:val="00EB318C"/>
    <w:rsid w:val="00EB4D73"/>
    <w:rsid w:val="00EB64AE"/>
    <w:rsid w:val="00EC03AC"/>
    <w:rsid w:val="00EC12D1"/>
    <w:rsid w:val="00EC1468"/>
    <w:rsid w:val="00EC1CA9"/>
    <w:rsid w:val="00EC1E53"/>
    <w:rsid w:val="00EC28A1"/>
    <w:rsid w:val="00EC2E79"/>
    <w:rsid w:val="00EC65A3"/>
    <w:rsid w:val="00EC6DDC"/>
    <w:rsid w:val="00ED01E1"/>
    <w:rsid w:val="00ED044C"/>
    <w:rsid w:val="00ED26A9"/>
    <w:rsid w:val="00ED3238"/>
    <w:rsid w:val="00ED4D71"/>
    <w:rsid w:val="00ED5A22"/>
    <w:rsid w:val="00ED6F5C"/>
    <w:rsid w:val="00ED719F"/>
    <w:rsid w:val="00EE0496"/>
    <w:rsid w:val="00EE0718"/>
    <w:rsid w:val="00EE232A"/>
    <w:rsid w:val="00EE2493"/>
    <w:rsid w:val="00EE2F5A"/>
    <w:rsid w:val="00EE489B"/>
    <w:rsid w:val="00EE4C3C"/>
    <w:rsid w:val="00EE54E1"/>
    <w:rsid w:val="00EE701E"/>
    <w:rsid w:val="00EE7218"/>
    <w:rsid w:val="00EF0B68"/>
    <w:rsid w:val="00EF19EF"/>
    <w:rsid w:val="00EF3177"/>
    <w:rsid w:val="00EF3E60"/>
    <w:rsid w:val="00EF4313"/>
    <w:rsid w:val="00EF4CA9"/>
    <w:rsid w:val="00EF4F01"/>
    <w:rsid w:val="00EF5E13"/>
    <w:rsid w:val="00F0011B"/>
    <w:rsid w:val="00F003D1"/>
    <w:rsid w:val="00F004B3"/>
    <w:rsid w:val="00F012B3"/>
    <w:rsid w:val="00F03487"/>
    <w:rsid w:val="00F04D6F"/>
    <w:rsid w:val="00F0608B"/>
    <w:rsid w:val="00F06771"/>
    <w:rsid w:val="00F07098"/>
    <w:rsid w:val="00F11A5B"/>
    <w:rsid w:val="00F1316C"/>
    <w:rsid w:val="00F133E2"/>
    <w:rsid w:val="00F134BD"/>
    <w:rsid w:val="00F1531C"/>
    <w:rsid w:val="00F15902"/>
    <w:rsid w:val="00F1653F"/>
    <w:rsid w:val="00F17058"/>
    <w:rsid w:val="00F23A35"/>
    <w:rsid w:val="00F24DB6"/>
    <w:rsid w:val="00F25267"/>
    <w:rsid w:val="00F25F92"/>
    <w:rsid w:val="00F26349"/>
    <w:rsid w:val="00F27732"/>
    <w:rsid w:val="00F31895"/>
    <w:rsid w:val="00F32BA4"/>
    <w:rsid w:val="00F34468"/>
    <w:rsid w:val="00F3459F"/>
    <w:rsid w:val="00F34896"/>
    <w:rsid w:val="00F3505B"/>
    <w:rsid w:val="00F36179"/>
    <w:rsid w:val="00F3635F"/>
    <w:rsid w:val="00F3777B"/>
    <w:rsid w:val="00F37A0B"/>
    <w:rsid w:val="00F41762"/>
    <w:rsid w:val="00F42970"/>
    <w:rsid w:val="00F429A3"/>
    <w:rsid w:val="00F42E62"/>
    <w:rsid w:val="00F457A7"/>
    <w:rsid w:val="00F4687F"/>
    <w:rsid w:val="00F478F0"/>
    <w:rsid w:val="00F47BA0"/>
    <w:rsid w:val="00F47E1F"/>
    <w:rsid w:val="00F52A4C"/>
    <w:rsid w:val="00F52EA8"/>
    <w:rsid w:val="00F543AE"/>
    <w:rsid w:val="00F543BD"/>
    <w:rsid w:val="00F55945"/>
    <w:rsid w:val="00F5611F"/>
    <w:rsid w:val="00F56921"/>
    <w:rsid w:val="00F56D9C"/>
    <w:rsid w:val="00F5723B"/>
    <w:rsid w:val="00F5729F"/>
    <w:rsid w:val="00F6057D"/>
    <w:rsid w:val="00F60F27"/>
    <w:rsid w:val="00F618F5"/>
    <w:rsid w:val="00F61DF1"/>
    <w:rsid w:val="00F6226A"/>
    <w:rsid w:val="00F6248E"/>
    <w:rsid w:val="00F636F4"/>
    <w:rsid w:val="00F65B2B"/>
    <w:rsid w:val="00F66C7D"/>
    <w:rsid w:val="00F67996"/>
    <w:rsid w:val="00F67A5A"/>
    <w:rsid w:val="00F70868"/>
    <w:rsid w:val="00F718CE"/>
    <w:rsid w:val="00F71D0C"/>
    <w:rsid w:val="00F726BB"/>
    <w:rsid w:val="00F74C0B"/>
    <w:rsid w:val="00F7600F"/>
    <w:rsid w:val="00F765D0"/>
    <w:rsid w:val="00F77AD9"/>
    <w:rsid w:val="00F802A6"/>
    <w:rsid w:val="00F80A4F"/>
    <w:rsid w:val="00F80C78"/>
    <w:rsid w:val="00F813A9"/>
    <w:rsid w:val="00F87BB9"/>
    <w:rsid w:val="00F87DAA"/>
    <w:rsid w:val="00F92AC3"/>
    <w:rsid w:val="00F92FDE"/>
    <w:rsid w:val="00F93641"/>
    <w:rsid w:val="00FA0624"/>
    <w:rsid w:val="00FA1BC6"/>
    <w:rsid w:val="00FA428F"/>
    <w:rsid w:val="00FA50BC"/>
    <w:rsid w:val="00FA7344"/>
    <w:rsid w:val="00FB15CA"/>
    <w:rsid w:val="00FB1747"/>
    <w:rsid w:val="00FB2645"/>
    <w:rsid w:val="00FB39DF"/>
    <w:rsid w:val="00FB450E"/>
    <w:rsid w:val="00FB5514"/>
    <w:rsid w:val="00FB5F51"/>
    <w:rsid w:val="00FC0864"/>
    <w:rsid w:val="00FC170C"/>
    <w:rsid w:val="00FC22B5"/>
    <w:rsid w:val="00FC2B83"/>
    <w:rsid w:val="00FC4600"/>
    <w:rsid w:val="00FC78F4"/>
    <w:rsid w:val="00FD286A"/>
    <w:rsid w:val="00FD412A"/>
    <w:rsid w:val="00FD5A51"/>
    <w:rsid w:val="00FD5E50"/>
    <w:rsid w:val="00FE013E"/>
    <w:rsid w:val="00FE0AED"/>
    <w:rsid w:val="00FE0B16"/>
    <w:rsid w:val="00FE49A2"/>
    <w:rsid w:val="00FE5EAA"/>
    <w:rsid w:val="00FE6F4D"/>
    <w:rsid w:val="00FE7694"/>
    <w:rsid w:val="00FE76F9"/>
    <w:rsid w:val="00FE7ADF"/>
    <w:rsid w:val="00FE7E0A"/>
    <w:rsid w:val="00FF1C2D"/>
    <w:rsid w:val="00FF3525"/>
    <w:rsid w:val="00FF367B"/>
    <w:rsid w:val="00FF369C"/>
    <w:rsid w:val="00FF4755"/>
    <w:rsid w:val="00FF5868"/>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29C4F3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585F"/>
    <w:pPr>
      <w:spacing w:after="0" w:line="240" w:lineRule="auto"/>
    </w:pPr>
    <w:rPr>
      <w:rFonts w:ascii="Calibri" w:eastAsia="Times New Roman" w:hAnsi="Calibri" w:cs="Calibri"/>
    </w:rPr>
  </w:style>
  <w:style w:type="paragraph" w:styleId="Heading1">
    <w:name w:val="heading 1"/>
    <w:basedOn w:val="Headingcover"/>
    <w:next w:val="Normal"/>
    <w:link w:val="Heading1Char"/>
    <w:uiPriority w:val="9"/>
    <w:qFormat/>
    <w:rsid w:val="00480F96"/>
    <w:pPr>
      <w:spacing w:before="360" w:after="240"/>
      <w:outlineLvl w:val="0"/>
    </w:pPr>
    <w:rPr>
      <w:color w:val="6A2875"/>
      <w:sz w:val="40"/>
      <w:szCs w:val="40"/>
    </w:rPr>
  </w:style>
  <w:style w:type="paragraph" w:styleId="Heading2">
    <w:name w:val="heading 2"/>
    <w:basedOn w:val="Normal"/>
    <w:next w:val="Normal"/>
    <w:link w:val="Heading2Char"/>
    <w:uiPriority w:val="9"/>
    <w:unhideWhenUsed/>
    <w:qFormat/>
    <w:rsid w:val="004100A7"/>
    <w:pPr>
      <w:spacing w:before="240" w:after="120"/>
      <w:outlineLvl w:val="1"/>
    </w:pPr>
    <w:rPr>
      <w:rFonts w:eastAsiaTheme="majorEastAsia" w:cstheme="majorBidi"/>
      <w:b/>
      <w:bCs/>
      <w:color w:val="6A2875"/>
      <w:sz w:val="32"/>
      <w:szCs w:val="32"/>
    </w:rPr>
  </w:style>
  <w:style w:type="paragraph" w:styleId="Heading3">
    <w:name w:val="heading 3"/>
    <w:basedOn w:val="Normal"/>
    <w:next w:val="Normal"/>
    <w:link w:val="Heading3Char"/>
    <w:uiPriority w:val="9"/>
    <w:unhideWhenUsed/>
    <w:qFormat/>
    <w:rsid w:val="004713D6"/>
    <w:pPr>
      <w:outlineLvl w:val="2"/>
    </w:pPr>
    <w:rPr>
      <w:b/>
      <w:color w:val="6A2875"/>
      <w:sz w:val="30"/>
      <w:szCs w:val="30"/>
    </w:rPr>
  </w:style>
  <w:style w:type="paragraph" w:styleId="Heading4">
    <w:name w:val="heading 4"/>
    <w:basedOn w:val="Normal"/>
    <w:next w:val="Normal"/>
    <w:link w:val="Heading4Char"/>
    <w:uiPriority w:val="9"/>
    <w:unhideWhenUsed/>
    <w:qFormat/>
    <w:rsid w:val="00741B8A"/>
    <w:pPr>
      <w:spacing w:after="120"/>
      <w:outlineLvl w:val="3"/>
    </w:pPr>
    <w:rPr>
      <w:b/>
      <w:sz w:val="24"/>
    </w:rPr>
  </w:style>
  <w:style w:type="paragraph" w:styleId="Heading5">
    <w:name w:val="heading 5"/>
    <w:basedOn w:val="Normal"/>
    <w:next w:val="Normal"/>
    <w:link w:val="Heading5Char"/>
    <w:uiPriority w:val="9"/>
    <w:unhideWhenUsed/>
    <w:qFormat/>
    <w:rsid w:val="004D32B5"/>
    <w:pPr>
      <w:outlineLvl w:val="4"/>
    </w:pPr>
    <w:rPr>
      <w:b/>
    </w:rPr>
  </w:style>
  <w:style w:type="paragraph" w:styleId="Heading6">
    <w:name w:val="heading 6"/>
    <w:basedOn w:val="Normal"/>
    <w:next w:val="Normal"/>
    <w:link w:val="Heading6Char"/>
    <w:uiPriority w:val="9"/>
    <w:unhideWhenUsed/>
    <w:qFormat/>
    <w:rsid w:val="004B54CA"/>
    <w:pPr>
      <w:spacing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unhideWhenUsed/>
    <w:qFormat/>
    <w:rsid w:val="004B54CA"/>
    <w:pPr>
      <w:outlineLvl w:val="6"/>
    </w:pPr>
    <w:rPr>
      <w:rFonts w:eastAsiaTheme="majorEastAsia" w:cstheme="majorBidi"/>
      <w:i/>
      <w:iCs/>
    </w:rPr>
  </w:style>
  <w:style w:type="paragraph" w:styleId="Heading8">
    <w:name w:val="heading 8"/>
    <w:basedOn w:val="Normal"/>
    <w:next w:val="Normal"/>
    <w:link w:val="Heading8Char"/>
    <w:uiPriority w:val="9"/>
    <w:unhideWhenUsed/>
    <w:qFormat/>
    <w:rsid w:val="004B54CA"/>
    <w:pPr>
      <w:outlineLvl w:val="7"/>
    </w:pPr>
    <w:rPr>
      <w:rFonts w:eastAsiaTheme="majorEastAsia" w:cstheme="majorBidi"/>
      <w:sz w:val="20"/>
      <w:szCs w:val="20"/>
    </w:rPr>
  </w:style>
  <w:style w:type="paragraph" w:styleId="Heading9">
    <w:name w:val="heading 9"/>
    <w:basedOn w:val="Normal"/>
    <w:next w:val="Normal"/>
    <w:link w:val="Heading9Char"/>
    <w:uiPriority w:val="9"/>
    <w:unhideWhenUsed/>
    <w:qFormat/>
    <w:rsid w:val="004B54CA"/>
    <w:pPr>
      <w:outlineLvl w:val="8"/>
    </w:pPr>
    <w:rPr>
      <w:rFonts w:eastAsiaTheme="majorEastAsia"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0F96"/>
    <w:rPr>
      <w:rFonts w:ascii="Arial" w:eastAsiaTheme="minorEastAsia" w:hAnsi="Arial" w:cs="Arial"/>
      <w:b/>
      <w:color w:val="6A2875"/>
      <w:sz w:val="40"/>
      <w:szCs w:val="40"/>
      <w:lang w:val="en-US" w:eastAsia="ja-JP"/>
    </w:rPr>
  </w:style>
  <w:style w:type="character" w:customStyle="1" w:styleId="Heading2Char">
    <w:name w:val="Heading 2 Char"/>
    <w:basedOn w:val="DefaultParagraphFont"/>
    <w:link w:val="Heading2"/>
    <w:uiPriority w:val="9"/>
    <w:rsid w:val="004100A7"/>
    <w:rPr>
      <w:rFonts w:ascii="Arial" w:eastAsiaTheme="majorEastAsia" w:hAnsi="Arial" w:cstheme="majorBidi"/>
      <w:b/>
      <w:bCs/>
      <w:color w:val="6A2875"/>
      <w:sz w:val="32"/>
      <w:szCs w:val="32"/>
      <w:lang w:val="en-US" w:eastAsia="ja-JP"/>
    </w:rPr>
  </w:style>
  <w:style w:type="paragraph" w:styleId="NoSpacing">
    <w:name w:val="No Spacing"/>
    <w:basedOn w:val="Normal"/>
    <w:link w:val="NoSpacingChar"/>
    <w:uiPriority w:val="1"/>
    <w:qFormat/>
    <w:rsid w:val="004B54CA"/>
  </w:style>
  <w:style w:type="character" w:customStyle="1" w:styleId="Heading3Char">
    <w:name w:val="Heading 3 Char"/>
    <w:basedOn w:val="DefaultParagraphFont"/>
    <w:link w:val="Heading3"/>
    <w:uiPriority w:val="9"/>
    <w:rsid w:val="004713D6"/>
    <w:rPr>
      <w:rFonts w:ascii="Arial" w:eastAsiaTheme="minorEastAsia" w:hAnsi="Arial"/>
      <w:b/>
      <w:color w:val="6A2875"/>
      <w:sz w:val="30"/>
      <w:szCs w:val="30"/>
      <w:lang w:val="en-US" w:eastAsia="ja-JP"/>
    </w:rPr>
  </w:style>
  <w:style w:type="character" w:customStyle="1" w:styleId="Heading4Char">
    <w:name w:val="Heading 4 Char"/>
    <w:basedOn w:val="DefaultParagraphFont"/>
    <w:link w:val="Heading4"/>
    <w:uiPriority w:val="9"/>
    <w:rsid w:val="00741B8A"/>
    <w:rPr>
      <w:rFonts w:ascii="Arial" w:eastAsiaTheme="minorEastAsia" w:hAnsi="Arial"/>
      <w:b/>
      <w:sz w:val="24"/>
      <w:szCs w:val="24"/>
      <w:lang w:val="en-US" w:eastAsia="ja-JP"/>
    </w:rPr>
  </w:style>
  <w:style w:type="character" w:customStyle="1" w:styleId="Heading5Char">
    <w:name w:val="Heading 5 Char"/>
    <w:basedOn w:val="DefaultParagraphFont"/>
    <w:link w:val="Heading5"/>
    <w:uiPriority w:val="9"/>
    <w:rsid w:val="004D32B5"/>
    <w:rPr>
      <w:rFonts w:ascii="Arial" w:eastAsiaTheme="minorEastAsia" w:hAnsi="Arial"/>
      <w:b/>
      <w:szCs w:val="24"/>
      <w:lang w:val="en-US" w:eastAsia="ja-JP"/>
    </w:rPr>
  </w:style>
  <w:style w:type="character" w:customStyle="1" w:styleId="Heading6Char">
    <w:name w:val="Heading 6 Char"/>
    <w:basedOn w:val="DefaultParagraphFont"/>
    <w:link w:val="Heading6"/>
    <w:uiPriority w:val="9"/>
    <w:rsid w:val="004B54CA"/>
    <w:rPr>
      <w:rFonts w:ascii="Arial" w:eastAsiaTheme="majorEastAsia" w:hAnsi="Arial" w:cstheme="majorBidi"/>
      <w:b/>
      <w:bCs/>
      <w:i/>
      <w:iCs/>
      <w:color w:val="7F7F7F" w:themeColor="text1" w:themeTint="80"/>
    </w:rPr>
  </w:style>
  <w:style w:type="character" w:customStyle="1" w:styleId="Heading7Char">
    <w:name w:val="Heading 7 Char"/>
    <w:basedOn w:val="DefaultParagraphFont"/>
    <w:link w:val="Heading7"/>
    <w:uiPriority w:val="9"/>
    <w:rsid w:val="004B54CA"/>
    <w:rPr>
      <w:rFonts w:ascii="Arial" w:eastAsiaTheme="majorEastAsia" w:hAnsi="Arial" w:cstheme="majorBidi"/>
      <w:i/>
      <w:iCs/>
    </w:rPr>
  </w:style>
  <w:style w:type="character" w:customStyle="1" w:styleId="Heading8Char">
    <w:name w:val="Heading 8 Char"/>
    <w:basedOn w:val="DefaultParagraphFont"/>
    <w:link w:val="Heading8"/>
    <w:uiPriority w:val="9"/>
    <w:rsid w:val="004B54CA"/>
    <w:rPr>
      <w:rFonts w:ascii="Arial" w:eastAsiaTheme="majorEastAsia" w:hAnsi="Arial" w:cstheme="majorBidi"/>
      <w:sz w:val="20"/>
      <w:szCs w:val="20"/>
    </w:rPr>
  </w:style>
  <w:style w:type="character" w:customStyle="1" w:styleId="Heading9Char">
    <w:name w:val="Heading 9 Char"/>
    <w:basedOn w:val="DefaultParagraphFont"/>
    <w:link w:val="Heading9"/>
    <w:uiPriority w:val="9"/>
    <w:rsid w:val="004B54CA"/>
    <w:rPr>
      <w:rFonts w:ascii="Arial" w:eastAsiaTheme="majorEastAsia" w:hAnsi="Arial" w:cstheme="majorBidi"/>
      <w:i/>
      <w:iCs/>
      <w:spacing w:val="5"/>
      <w:sz w:val="20"/>
      <w:szCs w:val="20"/>
    </w:rPr>
  </w:style>
  <w:style w:type="paragraph" w:styleId="Title">
    <w:name w:val="Title"/>
    <w:basedOn w:val="Normal"/>
    <w:next w:val="Normal"/>
    <w:link w:val="TitleChar"/>
    <w:uiPriority w:val="10"/>
    <w:qFormat/>
    <w:rsid w:val="004B54CA"/>
    <w:pPr>
      <w:pBdr>
        <w:bottom w:val="single" w:sz="4" w:space="1" w:color="auto"/>
      </w:pBdr>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B54CA"/>
    <w:rPr>
      <w:rFonts w:ascii="Arial" w:eastAsiaTheme="majorEastAsia" w:hAnsi="Arial" w:cstheme="majorBidi"/>
      <w:spacing w:val="5"/>
      <w:sz w:val="52"/>
      <w:szCs w:val="52"/>
    </w:rPr>
  </w:style>
  <w:style w:type="paragraph" w:styleId="Subtitle">
    <w:name w:val="Subtitle"/>
    <w:basedOn w:val="Normal"/>
    <w:next w:val="Normal"/>
    <w:link w:val="SubtitleChar"/>
    <w:uiPriority w:val="11"/>
    <w:qFormat/>
    <w:rsid w:val="004B54CA"/>
    <w:pPr>
      <w:spacing w:after="600"/>
    </w:pPr>
    <w:rPr>
      <w:rFonts w:eastAsiaTheme="majorEastAsia" w:cstheme="majorBidi"/>
      <w:i/>
      <w:iCs/>
      <w:spacing w:val="13"/>
      <w:sz w:val="24"/>
    </w:rPr>
  </w:style>
  <w:style w:type="character" w:customStyle="1" w:styleId="SubtitleChar">
    <w:name w:val="Subtitle Char"/>
    <w:basedOn w:val="DefaultParagraphFont"/>
    <w:link w:val="Subtitle"/>
    <w:uiPriority w:val="11"/>
    <w:rsid w:val="004B54CA"/>
    <w:rPr>
      <w:rFonts w:ascii="Arial" w:eastAsiaTheme="majorEastAsia" w:hAnsi="Arial" w:cstheme="majorBidi"/>
      <w:i/>
      <w:iCs/>
      <w:spacing w:val="13"/>
      <w:sz w:val="24"/>
      <w:szCs w:val="24"/>
    </w:rPr>
  </w:style>
  <w:style w:type="character" w:styleId="SubtleEmphasis">
    <w:name w:val="Subtle Emphasis"/>
    <w:uiPriority w:val="19"/>
    <w:qFormat/>
    <w:rsid w:val="004B54CA"/>
    <w:rPr>
      <w:i/>
      <w:iCs/>
    </w:rPr>
  </w:style>
  <w:style w:type="character" w:styleId="Strong">
    <w:name w:val="Strong"/>
    <w:uiPriority w:val="22"/>
    <w:qFormat/>
    <w:rsid w:val="00BF008B"/>
    <w:rPr>
      <w:b/>
      <w:bCs/>
      <w:color w:val="6B2976"/>
    </w:rPr>
  </w:style>
  <w:style w:type="paragraph" w:styleId="ListParagraph">
    <w:name w:val="List Paragraph"/>
    <w:aliases w:val="List Paragraph1,List Paragraph11,Recommendation,#List Paragraph,L,Bullet point,Number,List Paragraph111,F5 List Paragraph,Dot pt,CV text,Table text,Medium Grid 1 - Accent 21,Numbered Paragraph,List Paragraph2,NFP GP Bulleted List,Bullets"/>
    <w:basedOn w:val="Normal"/>
    <w:link w:val="ListParagraphChar"/>
    <w:uiPriority w:val="34"/>
    <w:qFormat/>
    <w:rsid w:val="004B54CA"/>
    <w:pPr>
      <w:ind w:left="720"/>
      <w:contextualSpacing/>
    </w:pPr>
  </w:style>
  <w:style w:type="character" w:styleId="Emphasis">
    <w:name w:val="Emphasis"/>
    <w:uiPriority w:val="20"/>
    <w:qFormat/>
    <w:rsid w:val="004B54CA"/>
    <w:rPr>
      <w:b/>
      <w:bCs/>
      <w:i/>
      <w:iCs/>
      <w:spacing w:val="10"/>
      <w:bdr w:val="none" w:sz="0" w:space="0" w:color="auto"/>
      <w:shd w:val="clear" w:color="auto" w:fill="auto"/>
    </w:rPr>
  </w:style>
  <w:style w:type="character" w:styleId="IntenseEmphasis">
    <w:name w:val="Intense Emphasis"/>
    <w:uiPriority w:val="21"/>
    <w:qFormat/>
    <w:rsid w:val="004B54CA"/>
    <w:rPr>
      <w:b/>
      <w:bCs/>
    </w:rPr>
  </w:style>
  <w:style w:type="paragraph" w:styleId="Quote">
    <w:name w:val="Quote"/>
    <w:basedOn w:val="Normal"/>
    <w:next w:val="Normal"/>
    <w:link w:val="QuoteChar"/>
    <w:uiPriority w:val="29"/>
    <w:qFormat/>
    <w:rsid w:val="004B54CA"/>
    <w:pPr>
      <w:spacing w:before="200"/>
      <w:ind w:left="360" w:right="360"/>
    </w:pPr>
    <w:rPr>
      <w:i/>
      <w:iCs/>
    </w:rPr>
  </w:style>
  <w:style w:type="character" w:customStyle="1" w:styleId="QuoteChar">
    <w:name w:val="Quote Char"/>
    <w:basedOn w:val="DefaultParagraphFont"/>
    <w:link w:val="Quote"/>
    <w:uiPriority w:val="29"/>
    <w:rsid w:val="004B54CA"/>
    <w:rPr>
      <w:rFonts w:ascii="Arial" w:hAnsi="Arial"/>
      <w:i/>
      <w:iCs/>
    </w:rPr>
  </w:style>
  <w:style w:type="paragraph" w:styleId="IntenseQuote">
    <w:name w:val="Intense Quote"/>
    <w:basedOn w:val="Normal"/>
    <w:next w:val="Normal"/>
    <w:link w:val="IntenseQuoteChar"/>
    <w:uiPriority w:val="30"/>
    <w:qFormat/>
    <w:rsid w:val="004B54C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4CA"/>
    <w:rPr>
      <w:rFonts w:ascii="Arial" w:hAnsi="Arial"/>
      <w:b/>
      <w:bCs/>
      <w:i/>
      <w:iCs/>
    </w:rPr>
  </w:style>
  <w:style w:type="character" w:styleId="SubtleReference">
    <w:name w:val="Subtle Reference"/>
    <w:uiPriority w:val="31"/>
    <w:qFormat/>
    <w:rsid w:val="004B54CA"/>
    <w:rPr>
      <w:smallCaps/>
    </w:rPr>
  </w:style>
  <w:style w:type="character" w:styleId="IntenseReference">
    <w:name w:val="Intense Reference"/>
    <w:uiPriority w:val="32"/>
    <w:qFormat/>
    <w:rsid w:val="004B54CA"/>
    <w:rPr>
      <w:smallCaps/>
      <w:spacing w:val="5"/>
      <w:u w:val="single"/>
    </w:rPr>
  </w:style>
  <w:style w:type="character" w:styleId="BookTitle">
    <w:name w:val="Book Title"/>
    <w:uiPriority w:val="33"/>
    <w:qFormat/>
    <w:rsid w:val="004B54CA"/>
    <w:rPr>
      <w:i/>
      <w:iCs/>
      <w:smallCaps/>
      <w:spacing w:val="5"/>
    </w:rPr>
  </w:style>
  <w:style w:type="paragraph" w:styleId="Caption">
    <w:name w:val="caption"/>
    <w:basedOn w:val="Normal"/>
    <w:next w:val="Normal"/>
    <w:uiPriority w:val="35"/>
    <w:unhideWhenUsed/>
    <w:rsid w:val="00785261"/>
    <w:rPr>
      <w:b/>
      <w:bCs/>
      <w:caps/>
      <w:sz w:val="16"/>
      <w:szCs w:val="18"/>
    </w:rPr>
  </w:style>
  <w:style w:type="paragraph" w:styleId="TOCHeading">
    <w:name w:val="TOC Heading"/>
    <w:basedOn w:val="Heading1"/>
    <w:next w:val="Normal"/>
    <w:uiPriority w:val="39"/>
    <w:unhideWhenUsed/>
    <w:qFormat/>
    <w:rsid w:val="00C96EFD"/>
    <w:pPr>
      <w:spacing w:before="240" w:after="120"/>
      <w:outlineLvl w:val="9"/>
    </w:pPr>
    <w:rPr>
      <w:sz w:val="32"/>
      <w:szCs w:val="32"/>
      <w:lang w:bidi="en-US"/>
    </w:rPr>
  </w:style>
  <w:style w:type="character" w:customStyle="1" w:styleId="NoSpacingChar">
    <w:name w:val="No Spacing Char"/>
    <w:basedOn w:val="DefaultParagraphFont"/>
    <w:link w:val="NoSpacing"/>
    <w:uiPriority w:val="1"/>
    <w:rsid w:val="004B54CA"/>
    <w:rPr>
      <w:rFonts w:ascii="Arial" w:hAnsi="Arial"/>
    </w:rPr>
  </w:style>
  <w:style w:type="paragraph" w:customStyle="1" w:styleId="Headingcover">
    <w:name w:val="Heading cover"/>
    <w:basedOn w:val="Normal"/>
    <w:qFormat/>
    <w:rsid w:val="007219F1"/>
    <w:rPr>
      <w:rFonts w:cs="Arial"/>
      <w:b/>
      <w:color w:val="FFFFFF" w:themeColor="background1"/>
      <w:sz w:val="96"/>
      <w:szCs w:val="96"/>
    </w:rPr>
  </w:style>
  <w:style w:type="paragraph" w:styleId="Header">
    <w:name w:val="header"/>
    <w:basedOn w:val="Normal"/>
    <w:link w:val="HeaderChar"/>
    <w:uiPriority w:val="99"/>
    <w:unhideWhenUsed/>
    <w:rsid w:val="007219F1"/>
    <w:pPr>
      <w:tabs>
        <w:tab w:val="center" w:pos="4513"/>
        <w:tab w:val="right" w:pos="9026"/>
      </w:tabs>
    </w:pPr>
  </w:style>
  <w:style w:type="character" w:customStyle="1" w:styleId="HeaderChar">
    <w:name w:val="Header Char"/>
    <w:basedOn w:val="DefaultParagraphFont"/>
    <w:link w:val="Header"/>
    <w:uiPriority w:val="99"/>
    <w:rsid w:val="007219F1"/>
    <w:rPr>
      <w:rFonts w:ascii="Arial" w:eastAsiaTheme="minorEastAsia" w:hAnsi="Arial"/>
      <w:szCs w:val="24"/>
      <w:lang w:val="en-US" w:eastAsia="ja-JP"/>
    </w:rPr>
  </w:style>
  <w:style w:type="paragraph" w:styleId="Footer">
    <w:name w:val="footer"/>
    <w:basedOn w:val="Normal"/>
    <w:link w:val="FooterChar"/>
    <w:uiPriority w:val="99"/>
    <w:unhideWhenUsed/>
    <w:rsid w:val="007219F1"/>
    <w:pPr>
      <w:tabs>
        <w:tab w:val="center" w:pos="4513"/>
        <w:tab w:val="right" w:pos="9026"/>
      </w:tabs>
    </w:pPr>
  </w:style>
  <w:style w:type="character" w:customStyle="1" w:styleId="FooterChar">
    <w:name w:val="Footer Char"/>
    <w:basedOn w:val="DefaultParagraphFont"/>
    <w:link w:val="Footer"/>
    <w:uiPriority w:val="99"/>
    <w:rsid w:val="007219F1"/>
    <w:rPr>
      <w:rFonts w:ascii="Arial" w:eastAsiaTheme="minorEastAsia" w:hAnsi="Arial"/>
      <w:szCs w:val="24"/>
      <w:lang w:val="en-US" w:eastAsia="ja-JP"/>
    </w:rPr>
  </w:style>
  <w:style w:type="character" w:styleId="PageNumber">
    <w:name w:val="page number"/>
    <w:basedOn w:val="DefaultParagraphFont"/>
    <w:uiPriority w:val="99"/>
    <w:semiHidden/>
    <w:unhideWhenUsed/>
    <w:rsid w:val="007219F1"/>
  </w:style>
  <w:style w:type="paragraph" w:styleId="BalloonText">
    <w:name w:val="Balloon Text"/>
    <w:basedOn w:val="Normal"/>
    <w:link w:val="BalloonTextChar"/>
    <w:uiPriority w:val="99"/>
    <w:semiHidden/>
    <w:unhideWhenUsed/>
    <w:rsid w:val="007219F1"/>
    <w:rPr>
      <w:rFonts w:ascii="Tahoma" w:hAnsi="Tahoma" w:cs="Tahoma"/>
      <w:sz w:val="16"/>
      <w:szCs w:val="16"/>
    </w:rPr>
  </w:style>
  <w:style w:type="character" w:customStyle="1" w:styleId="BalloonTextChar">
    <w:name w:val="Balloon Text Char"/>
    <w:basedOn w:val="DefaultParagraphFont"/>
    <w:link w:val="BalloonText"/>
    <w:uiPriority w:val="99"/>
    <w:semiHidden/>
    <w:rsid w:val="007219F1"/>
    <w:rPr>
      <w:rFonts w:ascii="Tahoma" w:eastAsiaTheme="minorEastAsia" w:hAnsi="Tahoma" w:cs="Tahoma"/>
      <w:sz w:val="16"/>
      <w:szCs w:val="16"/>
      <w:lang w:val="en-US" w:eastAsia="ja-JP"/>
    </w:rPr>
  </w:style>
  <w:style w:type="paragraph" w:customStyle="1" w:styleId="tablelistbullet">
    <w:name w:val="table list bullet"/>
    <w:basedOn w:val="ListParagraph"/>
    <w:qFormat/>
    <w:rsid w:val="004D32B5"/>
    <w:pPr>
      <w:numPr>
        <w:numId w:val="1"/>
      </w:numPr>
      <w:tabs>
        <w:tab w:val="num" w:pos="360"/>
      </w:tabs>
      <w:spacing w:after="120"/>
      <w:ind w:firstLine="0"/>
    </w:pPr>
    <w:rPr>
      <w:rFonts w:eastAsia="MS Mincho" w:cs="FSMe-Bold"/>
      <w:spacing w:val="-2"/>
      <w:sz w:val="20"/>
      <w:szCs w:val="20"/>
    </w:rPr>
  </w:style>
  <w:style w:type="paragraph" w:customStyle="1" w:styleId="BodyText1">
    <w:name w:val="Body Text1"/>
    <w:basedOn w:val="Normal"/>
    <w:rsid w:val="00666A8D"/>
    <w:pPr>
      <w:spacing w:before="120" w:after="120"/>
    </w:pPr>
    <w:rPr>
      <w:rFonts w:eastAsia="MS Mincho" w:cs="FSMe-Bold"/>
      <w:spacing w:val="-2"/>
    </w:rPr>
  </w:style>
  <w:style w:type="table" w:styleId="LightShading-Accent4">
    <w:name w:val="Light Shading Accent 4"/>
    <w:basedOn w:val="TableNormal"/>
    <w:uiPriority w:val="60"/>
    <w:rsid w:val="004D32B5"/>
    <w:pPr>
      <w:keepLines/>
      <w:spacing w:after="80" w:line="240" w:lineRule="auto"/>
      <w:ind w:left="113" w:right="113"/>
    </w:pPr>
    <w:rPr>
      <w:rFonts w:ascii="Arial" w:eastAsiaTheme="minorEastAsia" w:hAnsi="Arial"/>
      <w:lang w:val="en-US" w:eastAsia="ja-JP"/>
    </w:rPr>
    <w:tblPr>
      <w:tblStyleRowBandSize w:val="1"/>
      <w:tblStyleColBandSize w:val="1"/>
      <w:tblBorders>
        <w:top w:val="single" w:sz="8" w:space="0" w:color="8064A2" w:themeColor="accent4"/>
        <w:bottom w:val="single" w:sz="8" w:space="0" w:color="8064A2" w:themeColor="accent4"/>
      </w:tblBorders>
    </w:tblPr>
    <w:tblStylePr w:type="firstRow">
      <w:pPr>
        <w:wordWrap/>
        <w:spacing w:beforeLines="0" w:before="120" w:beforeAutospacing="0" w:afterLines="0" w:after="120" w:afterAutospacing="0" w:line="240" w:lineRule="auto"/>
        <w:ind w:leftChars="0" w:left="113" w:rightChars="0" w:right="113"/>
      </w:pPr>
      <w:rPr>
        <w:rFonts w:ascii="Arial" w:hAnsi="Arial"/>
        <w:b/>
        <w:bCs/>
        <w:color w:val="FFFFFF" w:themeColor="background1"/>
        <w:sz w:val="22"/>
      </w:rPr>
      <w:tblPr/>
      <w:tcPr>
        <w:shd w:val="clear" w:color="auto" w:fill="660066"/>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pPr>
        <w:wordWrap/>
        <w:spacing w:beforeLines="120" w:before="120" w:beforeAutospacing="0" w:afterLines="120" w:after="120" w:afterAutospacing="0"/>
        <w:ind w:leftChars="0" w:left="113" w:rightChars="0" w:right="113"/>
      </w:pPr>
      <w:rPr>
        <w:b/>
        <w:bCs/>
      </w:rPr>
    </w:tblStylePr>
    <w:tblStylePr w:type="band1Vert">
      <w:pPr>
        <w:wordWrap/>
        <w:spacing w:beforeLines="120" w:before="120" w:beforeAutospacing="0" w:afterLines="120" w:after="120" w:afterAutospacing="0"/>
        <w:ind w:leftChars="0" w:left="113" w:rightChars="0" w:right="113"/>
      </w:pPr>
      <w:tblPr/>
      <w:tcPr>
        <w:tcBorders>
          <w:left w:val="nil"/>
          <w:right w:val="nil"/>
          <w:insideH w:val="nil"/>
          <w:insideV w:val="nil"/>
        </w:tcBorders>
        <w:shd w:val="clear" w:color="auto" w:fill="DFD8E8" w:themeFill="accent4" w:themeFillTint="3F"/>
      </w:tcPr>
    </w:tblStylePr>
    <w:tblStylePr w:type="band1Horz">
      <w:rPr>
        <w:color w:val="auto"/>
      </w:rPr>
      <w:tblPr/>
      <w:tcPr>
        <w:shd w:val="clear" w:color="auto" w:fill="F7EEF7"/>
      </w:tcPr>
    </w:tblStylePr>
    <w:tblStylePr w:type="band2Horz">
      <w:rPr>
        <w:color w:val="auto"/>
      </w:rPr>
    </w:tblStylePr>
  </w:style>
  <w:style w:type="paragraph" w:customStyle="1" w:styleId="Eventbodycopy">
    <w:name w:val="Event body copy"/>
    <w:basedOn w:val="Normal"/>
    <w:qFormat/>
    <w:rsid w:val="00BE632A"/>
    <w:pPr>
      <w:widowControl w:val="0"/>
      <w:suppressAutoHyphens/>
      <w:autoSpaceDE w:val="0"/>
      <w:autoSpaceDN w:val="0"/>
      <w:adjustRightInd w:val="0"/>
      <w:spacing w:line="24" w:lineRule="atLeast"/>
      <w:textAlignment w:val="center"/>
    </w:pPr>
    <w:rPr>
      <w:rFonts w:cs="Arial"/>
      <w:color w:val="000000"/>
    </w:rPr>
  </w:style>
  <w:style w:type="paragraph" w:styleId="ListBullet">
    <w:name w:val="List Bullet"/>
    <w:basedOn w:val="Normal"/>
    <w:autoRedefine/>
    <w:uiPriority w:val="99"/>
    <w:unhideWhenUsed/>
    <w:qFormat/>
    <w:rsid w:val="00293DAF"/>
    <w:pPr>
      <w:numPr>
        <w:numId w:val="4"/>
      </w:numPr>
    </w:pPr>
    <w:rPr>
      <w:rFonts w:cs="Arial"/>
      <w:spacing w:val="-3"/>
      <w:kern w:val="1"/>
      <w:szCs w:val="20"/>
      <w:lang w:val="en-GB"/>
    </w:rPr>
  </w:style>
  <w:style w:type="paragraph" w:styleId="TOC1">
    <w:name w:val="toc 1"/>
    <w:basedOn w:val="Normal"/>
    <w:next w:val="Normal"/>
    <w:autoRedefine/>
    <w:uiPriority w:val="39"/>
    <w:unhideWhenUsed/>
    <w:qFormat/>
    <w:rsid w:val="00C15761"/>
    <w:pPr>
      <w:tabs>
        <w:tab w:val="right" w:leader="dot" w:pos="9016"/>
      </w:tabs>
      <w:spacing w:after="80"/>
    </w:pPr>
    <w:rPr>
      <w:noProof/>
    </w:rPr>
  </w:style>
  <w:style w:type="paragraph" w:styleId="TOC2">
    <w:name w:val="toc 2"/>
    <w:basedOn w:val="Normal"/>
    <w:next w:val="Normal"/>
    <w:autoRedefine/>
    <w:uiPriority w:val="39"/>
    <w:unhideWhenUsed/>
    <w:qFormat/>
    <w:rsid w:val="00FE5EAA"/>
    <w:pPr>
      <w:tabs>
        <w:tab w:val="right" w:leader="dot" w:pos="9016"/>
      </w:tabs>
      <w:spacing w:after="80"/>
      <w:ind w:left="221"/>
    </w:pPr>
    <w:rPr>
      <w:noProof/>
    </w:rPr>
  </w:style>
  <w:style w:type="paragraph" w:styleId="TOC3">
    <w:name w:val="toc 3"/>
    <w:basedOn w:val="Normal"/>
    <w:next w:val="Normal"/>
    <w:autoRedefine/>
    <w:uiPriority w:val="39"/>
    <w:unhideWhenUsed/>
    <w:qFormat/>
    <w:rsid w:val="005F0E19"/>
    <w:pPr>
      <w:tabs>
        <w:tab w:val="right" w:leader="dot" w:pos="9016"/>
      </w:tabs>
      <w:spacing w:after="60"/>
      <w:ind w:left="442"/>
    </w:pPr>
    <w:rPr>
      <w:rFonts w:asciiTheme="minorHAnsi" w:eastAsiaTheme="majorEastAsia" w:hAnsiTheme="minorHAnsi" w:cs="Arial"/>
      <w:noProof/>
      <w:lang w:val="en-US" w:eastAsia="ja-JP"/>
    </w:rPr>
  </w:style>
  <w:style w:type="character" w:styleId="Hyperlink">
    <w:name w:val="Hyperlink"/>
    <w:basedOn w:val="DefaultParagraphFont"/>
    <w:uiPriority w:val="99"/>
    <w:unhideWhenUsed/>
    <w:rsid w:val="0040062A"/>
    <w:rPr>
      <w:color w:val="0000FF" w:themeColor="hyperlink"/>
      <w:u w:val="single"/>
    </w:rPr>
  </w:style>
  <w:style w:type="paragraph" w:styleId="TOC4">
    <w:name w:val="toc 4"/>
    <w:basedOn w:val="Normal"/>
    <w:next w:val="Normal"/>
    <w:autoRedefine/>
    <w:uiPriority w:val="39"/>
    <w:unhideWhenUsed/>
    <w:rsid w:val="0040062A"/>
    <w:pPr>
      <w:spacing w:after="100"/>
      <w:ind w:left="660"/>
    </w:pPr>
  </w:style>
  <w:style w:type="paragraph" w:styleId="TOC5">
    <w:name w:val="toc 5"/>
    <w:basedOn w:val="Normal"/>
    <w:next w:val="Normal"/>
    <w:autoRedefine/>
    <w:uiPriority w:val="39"/>
    <w:unhideWhenUsed/>
    <w:rsid w:val="0040062A"/>
    <w:pPr>
      <w:spacing w:after="100"/>
      <w:ind w:left="880"/>
    </w:pPr>
  </w:style>
  <w:style w:type="paragraph" w:styleId="BodyText">
    <w:name w:val="Body Text"/>
    <w:basedOn w:val="Normal"/>
    <w:link w:val="BodyTextChar"/>
    <w:qFormat/>
    <w:rsid w:val="007508DC"/>
    <w:pPr>
      <w:spacing w:before="120" w:after="120"/>
    </w:pPr>
    <w:rPr>
      <w:rFonts w:cs="Times New Roman"/>
      <w:szCs w:val="18"/>
      <w:lang w:eastAsia="en-AU"/>
    </w:rPr>
  </w:style>
  <w:style w:type="character" w:customStyle="1" w:styleId="BodyTextChar">
    <w:name w:val="Body Text Char"/>
    <w:basedOn w:val="DefaultParagraphFont"/>
    <w:link w:val="BodyText"/>
    <w:rsid w:val="007508DC"/>
    <w:rPr>
      <w:rFonts w:ascii="Arial" w:eastAsia="Times New Roman" w:hAnsi="Arial" w:cs="Times New Roman"/>
      <w:szCs w:val="18"/>
      <w:lang w:eastAsia="en-AU"/>
    </w:rPr>
  </w:style>
  <w:style w:type="paragraph" w:customStyle="1" w:styleId="Steps">
    <w:name w:val="Steps"/>
    <w:basedOn w:val="ListParagraph"/>
    <w:qFormat/>
    <w:rsid w:val="00CC71B2"/>
    <w:pPr>
      <w:numPr>
        <w:numId w:val="5"/>
      </w:numPr>
      <w:spacing w:before="120" w:after="120" w:line="360" w:lineRule="auto"/>
    </w:pPr>
    <w:rPr>
      <w:rFonts w:cs="Times New Roman"/>
      <w:lang w:eastAsia="en-AU"/>
    </w:rPr>
  </w:style>
  <w:style w:type="paragraph" w:customStyle="1" w:styleId="Indentedbodytext">
    <w:name w:val="Indented body text"/>
    <w:basedOn w:val="BodyText"/>
    <w:qFormat/>
    <w:rsid w:val="007508DC"/>
    <w:pPr>
      <w:spacing w:before="0"/>
      <w:ind w:left="567"/>
    </w:pPr>
    <w:rPr>
      <w:szCs w:val="20"/>
    </w:rPr>
  </w:style>
  <w:style w:type="numbering" w:customStyle="1" w:styleId="Numberedsteps">
    <w:name w:val="Numbered steps"/>
    <w:basedOn w:val="NoList"/>
    <w:rsid w:val="007508DC"/>
    <w:pPr>
      <w:numPr>
        <w:numId w:val="2"/>
      </w:numPr>
    </w:pPr>
  </w:style>
  <w:style w:type="paragraph" w:customStyle="1" w:styleId="IndentedBodyText0">
    <w:name w:val="Indented Body Text"/>
    <w:basedOn w:val="Normal"/>
    <w:rsid w:val="007508DC"/>
    <w:pPr>
      <w:spacing w:before="120" w:after="120"/>
      <w:ind w:left="426"/>
    </w:pPr>
    <w:rPr>
      <w:rFonts w:cs="Times New Roman"/>
      <w:szCs w:val="20"/>
      <w:lang w:eastAsia="en-AU"/>
    </w:rPr>
  </w:style>
  <w:style w:type="character" w:styleId="CommentReference">
    <w:name w:val="annotation reference"/>
    <w:basedOn w:val="DefaultParagraphFont"/>
    <w:uiPriority w:val="99"/>
    <w:semiHidden/>
    <w:unhideWhenUsed/>
    <w:rsid w:val="005E660D"/>
    <w:rPr>
      <w:sz w:val="16"/>
      <w:szCs w:val="16"/>
    </w:rPr>
  </w:style>
  <w:style w:type="paragraph" w:styleId="CommentText">
    <w:name w:val="annotation text"/>
    <w:basedOn w:val="Normal"/>
    <w:link w:val="CommentTextChar"/>
    <w:uiPriority w:val="99"/>
    <w:unhideWhenUsed/>
    <w:rsid w:val="005E660D"/>
    <w:rPr>
      <w:sz w:val="20"/>
      <w:szCs w:val="20"/>
    </w:rPr>
  </w:style>
  <w:style w:type="character" w:customStyle="1" w:styleId="CommentTextChar">
    <w:name w:val="Comment Text Char"/>
    <w:basedOn w:val="DefaultParagraphFont"/>
    <w:link w:val="CommentText"/>
    <w:uiPriority w:val="99"/>
    <w:rsid w:val="005E660D"/>
    <w:rPr>
      <w:rFonts w:ascii="Arial" w:eastAsiaTheme="minorEastAsia" w:hAnsi="Arial"/>
      <w:sz w:val="20"/>
      <w:szCs w:val="20"/>
      <w:lang w:val="en-US" w:eastAsia="ja-JP"/>
    </w:rPr>
  </w:style>
  <w:style w:type="paragraph" w:styleId="CommentSubject">
    <w:name w:val="annotation subject"/>
    <w:basedOn w:val="CommentText"/>
    <w:next w:val="CommentText"/>
    <w:link w:val="CommentSubjectChar"/>
    <w:uiPriority w:val="99"/>
    <w:semiHidden/>
    <w:unhideWhenUsed/>
    <w:rsid w:val="005E660D"/>
    <w:rPr>
      <w:b/>
      <w:bCs/>
    </w:rPr>
  </w:style>
  <w:style w:type="character" w:customStyle="1" w:styleId="CommentSubjectChar">
    <w:name w:val="Comment Subject Char"/>
    <w:basedOn w:val="CommentTextChar"/>
    <w:link w:val="CommentSubject"/>
    <w:uiPriority w:val="99"/>
    <w:semiHidden/>
    <w:rsid w:val="005E660D"/>
    <w:rPr>
      <w:rFonts w:ascii="Arial" w:eastAsiaTheme="minorEastAsia" w:hAnsi="Arial"/>
      <w:b/>
      <w:bCs/>
      <w:sz w:val="20"/>
      <w:szCs w:val="20"/>
      <w:lang w:val="en-US" w:eastAsia="ja-JP"/>
    </w:rPr>
  </w:style>
  <w:style w:type="table" w:styleId="TableGrid">
    <w:name w:val="Table Grid"/>
    <w:basedOn w:val="TableNormal"/>
    <w:uiPriority w:val="39"/>
    <w:rsid w:val="00DF66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564E2"/>
    <w:pPr>
      <w:spacing w:after="0" w:line="240" w:lineRule="auto"/>
    </w:pPr>
    <w:rPr>
      <w:rFonts w:ascii="Arial" w:eastAsiaTheme="minorEastAsia" w:hAnsi="Arial"/>
      <w:szCs w:val="24"/>
      <w:lang w:val="en-US" w:eastAsia="ja-JP"/>
    </w:rPr>
  </w:style>
  <w:style w:type="character" w:styleId="FollowedHyperlink">
    <w:name w:val="FollowedHyperlink"/>
    <w:basedOn w:val="DefaultParagraphFont"/>
    <w:uiPriority w:val="99"/>
    <w:semiHidden/>
    <w:unhideWhenUsed/>
    <w:rsid w:val="004E4864"/>
    <w:rPr>
      <w:color w:val="800080" w:themeColor="followedHyperlink"/>
      <w:u w:val="single"/>
    </w:rPr>
  </w:style>
  <w:style w:type="paragraph" w:customStyle="1" w:styleId="TitleGroup">
    <w:name w:val="Title Group"/>
    <w:basedOn w:val="Normal"/>
    <w:link w:val="TitleGroupChar"/>
    <w:qFormat/>
    <w:rsid w:val="00AA63A9"/>
    <w:pPr>
      <w:spacing w:before="240" w:after="120"/>
    </w:pPr>
    <w:rPr>
      <w:b/>
      <w:color w:val="FFFFFF" w:themeColor="background1"/>
      <w:sz w:val="40"/>
    </w:rPr>
  </w:style>
  <w:style w:type="paragraph" w:customStyle="1" w:styleId="Title1">
    <w:name w:val="Title 1"/>
    <w:basedOn w:val="Normal"/>
    <w:link w:val="Title1Char"/>
    <w:qFormat/>
    <w:rsid w:val="00782A1F"/>
    <w:pPr>
      <w:spacing w:before="2520" w:after="240"/>
    </w:pPr>
    <w:rPr>
      <w:b/>
      <w:color w:val="FFFFFF" w:themeColor="background1"/>
      <w:sz w:val="96"/>
    </w:rPr>
  </w:style>
  <w:style w:type="character" w:customStyle="1" w:styleId="TitleGroupChar">
    <w:name w:val="Title Group Char"/>
    <w:basedOn w:val="DefaultParagraphFont"/>
    <w:link w:val="TitleGroup"/>
    <w:rsid w:val="00AA63A9"/>
    <w:rPr>
      <w:rFonts w:ascii="Arial" w:eastAsiaTheme="minorEastAsia" w:hAnsi="Arial"/>
      <w:b/>
      <w:color w:val="FFFFFF" w:themeColor="background1"/>
      <w:sz w:val="40"/>
      <w:szCs w:val="24"/>
      <w:lang w:val="en-US" w:eastAsia="ja-JP"/>
    </w:rPr>
  </w:style>
  <w:style w:type="paragraph" w:customStyle="1" w:styleId="Title2">
    <w:name w:val="Title 2"/>
    <w:basedOn w:val="Normal"/>
    <w:link w:val="Title2Char"/>
    <w:qFormat/>
    <w:rsid w:val="00782A1F"/>
    <w:pPr>
      <w:spacing w:before="1800" w:after="240"/>
    </w:pPr>
    <w:rPr>
      <w:color w:val="FFFFFF" w:themeColor="background1"/>
      <w:sz w:val="72"/>
    </w:rPr>
  </w:style>
  <w:style w:type="character" w:customStyle="1" w:styleId="Title1Char">
    <w:name w:val="Title 1 Char"/>
    <w:basedOn w:val="DefaultParagraphFont"/>
    <w:link w:val="Title1"/>
    <w:rsid w:val="00782A1F"/>
    <w:rPr>
      <w:rFonts w:ascii="Arial" w:eastAsiaTheme="minorEastAsia" w:hAnsi="Arial"/>
      <w:b/>
      <w:color w:val="FFFFFF" w:themeColor="background1"/>
      <w:sz w:val="96"/>
      <w:szCs w:val="24"/>
      <w:lang w:val="en-US" w:eastAsia="ja-JP"/>
    </w:rPr>
  </w:style>
  <w:style w:type="paragraph" w:customStyle="1" w:styleId="TitleDate">
    <w:name w:val="Title Date"/>
    <w:basedOn w:val="Normal"/>
    <w:link w:val="TitleDateChar"/>
    <w:qFormat/>
    <w:rsid w:val="00782A1F"/>
    <w:pPr>
      <w:spacing w:before="3240" w:after="240"/>
    </w:pPr>
    <w:rPr>
      <w:color w:val="FFFFFF" w:themeColor="background1"/>
      <w:sz w:val="44"/>
    </w:rPr>
  </w:style>
  <w:style w:type="character" w:customStyle="1" w:styleId="Title2Char">
    <w:name w:val="Title 2 Char"/>
    <w:basedOn w:val="DefaultParagraphFont"/>
    <w:link w:val="Title2"/>
    <w:rsid w:val="00782A1F"/>
    <w:rPr>
      <w:rFonts w:ascii="Arial" w:eastAsiaTheme="minorEastAsia" w:hAnsi="Arial"/>
      <w:color w:val="FFFFFF" w:themeColor="background1"/>
      <w:sz w:val="72"/>
      <w:szCs w:val="24"/>
      <w:lang w:val="en-US" w:eastAsia="ja-JP"/>
    </w:rPr>
  </w:style>
  <w:style w:type="character" w:customStyle="1" w:styleId="TitleDateChar">
    <w:name w:val="Title Date Char"/>
    <w:basedOn w:val="DefaultParagraphFont"/>
    <w:link w:val="TitleDate"/>
    <w:rsid w:val="00782A1F"/>
    <w:rPr>
      <w:rFonts w:ascii="Arial" w:eastAsiaTheme="minorEastAsia" w:hAnsi="Arial"/>
      <w:color w:val="FFFFFF" w:themeColor="background1"/>
      <w:sz w:val="44"/>
      <w:szCs w:val="24"/>
      <w:lang w:val="en-US" w:eastAsia="ja-JP"/>
    </w:rPr>
  </w:style>
  <w:style w:type="paragraph" w:customStyle="1" w:styleId="NDIABulletlvl2">
    <w:name w:val="NDIA Bullet lvl2"/>
    <w:basedOn w:val="Normal"/>
    <w:link w:val="NDIABulletlvl2Char"/>
    <w:qFormat/>
    <w:rsid w:val="000236F8"/>
    <w:pPr>
      <w:numPr>
        <w:numId w:val="10"/>
      </w:numPr>
      <w:spacing w:before="60" w:after="60"/>
    </w:pPr>
  </w:style>
  <w:style w:type="paragraph" w:customStyle="1" w:styleId="NDIABulletlvl10">
    <w:name w:val="NDIA Bullet lvl1"/>
    <w:basedOn w:val="Normal"/>
    <w:link w:val="NDIABulletlvl1Char"/>
    <w:rsid w:val="00BB0D82"/>
    <w:pPr>
      <w:numPr>
        <w:numId w:val="11"/>
      </w:numPr>
      <w:spacing w:before="60" w:after="60"/>
      <w:ind w:left="567" w:hanging="567"/>
    </w:pPr>
  </w:style>
  <w:style w:type="character" w:customStyle="1" w:styleId="NDIABulletlvl2Char">
    <w:name w:val="NDIA Bullet lvl2 Char"/>
    <w:basedOn w:val="DefaultParagraphFont"/>
    <w:link w:val="NDIABulletlvl2"/>
    <w:rsid w:val="000236F8"/>
    <w:rPr>
      <w:rFonts w:ascii="Calibri" w:eastAsia="Times New Roman" w:hAnsi="Calibri" w:cs="Calibri"/>
    </w:rPr>
  </w:style>
  <w:style w:type="character" w:customStyle="1" w:styleId="UnresolvedMention1">
    <w:name w:val="Unresolved Mention1"/>
    <w:basedOn w:val="DefaultParagraphFont"/>
    <w:uiPriority w:val="99"/>
    <w:semiHidden/>
    <w:unhideWhenUsed/>
    <w:rsid w:val="00BB0D82"/>
    <w:rPr>
      <w:color w:val="808080"/>
      <w:shd w:val="clear" w:color="auto" w:fill="E6E6E6"/>
    </w:rPr>
  </w:style>
  <w:style w:type="character" w:customStyle="1" w:styleId="NDIABulletlvl1Char">
    <w:name w:val="NDIA Bullet lvl1 Char"/>
    <w:basedOn w:val="DefaultParagraphFont"/>
    <w:link w:val="NDIABulletlvl10"/>
    <w:rsid w:val="00BB0D82"/>
    <w:rPr>
      <w:rFonts w:ascii="Calibri" w:eastAsia="Times New Roman" w:hAnsi="Calibri" w:cs="Calibri"/>
    </w:rPr>
  </w:style>
  <w:style w:type="paragraph" w:customStyle="1" w:styleId="NDIATableHeading">
    <w:name w:val="NDIA Table Heading"/>
    <w:basedOn w:val="Normal"/>
    <w:link w:val="NDIATableHeadingChar"/>
    <w:qFormat/>
    <w:rsid w:val="00010A4B"/>
    <w:pPr>
      <w:keepLines/>
      <w:spacing w:before="60" w:after="60"/>
      <w:ind w:left="113" w:right="113"/>
    </w:pPr>
    <w:rPr>
      <w:b/>
      <w:color w:val="FFFFFF" w:themeColor="background1"/>
    </w:rPr>
  </w:style>
  <w:style w:type="paragraph" w:customStyle="1" w:styleId="NDIATableText">
    <w:name w:val="NDIA Table Text"/>
    <w:basedOn w:val="Normal"/>
    <w:link w:val="NDIATableTextChar"/>
    <w:qFormat/>
    <w:rsid w:val="00010A4B"/>
    <w:pPr>
      <w:keepLines/>
      <w:ind w:right="113"/>
    </w:pPr>
    <w:rPr>
      <w:bCs/>
    </w:rPr>
  </w:style>
  <w:style w:type="character" w:customStyle="1" w:styleId="NDIATableHeadingChar">
    <w:name w:val="NDIA Table Heading Char"/>
    <w:basedOn w:val="DefaultParagraphFont"/>
    <w:link w:val="NDIATableHeading"/>
    <w:rsid w:val="00010A4B"/>
    <w:rPr>
      <w:rFonts w:ascii="Arial" w:eastAsiaTheme="minorEastAsia" w:hAnsi="Arial"/>
      <w:b/>
      <w:color w:val="FFFFFF" w:themeColor="background1"/>
      <w:szCs w:val="24"/>
      <w:lang w:val="en-US" w:eastAsia="ja-JP"/>
    </w:rPr>
  </w:style>
  <w:style w:type="paragraph" w:customStyle="1" w:styleId="NDIANote">
    <w:name w:val="NDIA Note"/>
    <w:basedOn w:val="Normal"/>
    <w:link w:val="NDIANoteChar"/>
    <w:qFormat/>
    <w:rsid w:val="007A7A4A"/>
    <w:pPr>
      <w:spacing w:before="120" w:after="120"/>
      <w:ind w:left="567"/>
    </w:pPr>
  </w:style>
  <w:style w:type="character" w:customStyle="1" w:styleId="NDIATableTextChar">
    <w:name w:val="NDIA Table Text Char"/>
    <w:basedOn w:val="DefaultParagraphFont"/>
    <w:link w:val="NDIATableText"/>
    <w:rsid w:val="00010A4B"/>
    <w:rPr>
      <w:rFonts w:ascii="Arial" w:eastAsiaTheme="minorEastAsia" w:hAnsi="Arial"/>
      <w:bCs/>
      <w:szCs w:val="24"/>
      <w:lang w:val="en-US" w:eastAsia="ja-JP"/>
    </w:rPr>
  </w:style>
  <w:style w:type="character" w:customStyle="1" w:styleId="NDIANoteChar">
    <w:name w:val="NDIA Note Char"/>
    <w:basedOn w:val="DefaultParagraphFont"/>
    <w:link w:val="NDIANote"/>
    <w:rsid w:val="007A7A4A"/>
    <w:rPr>
      <w:rFonts w:ascii="Arial" w:eastAsiaTheme="minorEastAsia" w:hAnsi="Arial"/>
      <w:szCs w:val="24"/>
      <w:lang w:val="en-US" w:eastAsia="ja-JP"/>
    </w:rPr>
  </w:style>
  <w:style w:type="paragraph" w:customStyle="1" w:styleId="NDIABulletlvl1">
    <w:name w:val="NDIA Bullet lvl 1"/>
    <w:basedOn w:val="Normal"/>
    <w:link w:val="NDIABulletlvl1Char0"/>
    <w:qFormat/>
    <w:rsid w:val="000D1BED"/>
    <w:pPr>
      <w:numPr>
        <w:numId w:val="23"/>
      </w:numPr>
      <w:spacing w:before="120" w:after="120"/>
    </w:pPr>
    <w:rPr>
      <w:rFonts w:cs="Times New Roman"/>
      <w:lang w:eastAsia="en-AU"/>
    </w:rPr>
  </w:style>
  <w:style w:type="character" w:customStyle="1" w:styleId="NDIABulletlvl1Char0">
    <w:name w:val="NDIA Bullet lvl 1 Char"/>
    <w:basedOn w:val="DefaultParagraphFont"/>
    <w:link w:val="NDIABulletlvl1"/>
    <w:rsid w:val="0062795A"/>
    <w:rPr>
      <w:rFonts w:ascii="Calibri" w:eastAsia="Times New Roman" w:hAnsi="Calibri" w:cs="Times New Roman"/>
      <w:lang w:eastAsia="en-AU"/>
    </w:rPr>
  </w:style>
  <w:style w:type="character" w:customStyle="1" w:styleId="ListParagraphChar">
    <w:name w:val="List Paragraph Char"/>
    <w:aliases w:val="List Paragraph1 Char,List Paragraph11 Char,Recommendation Char,#List Paragraph Char,L Char,Bullet point Char,Number Char,List Paragraph111 Char,F5 List Paragraph Char,Dot pt Char,CV text Char,Table text Char,Numbered Paragraph Char"/>
    <w:basedOn w:val="DefaultParagraphFont"/>
    <w:link w:val="ListParagraph"/>
    <w:uiPriority w:val="34"/>
    <w:locked/>
    <w:rsid w:val="000F7E8C"/>
    <w:rPr>
      <w:rFonts w:ascii="Arial" w:eastAsiaTheme="minorEastAsia" w:hAnsi="Arial"/>
      <w:szCs w:val="24"/>
      <w:lang w:val="en-US" w:eastAsia="ja-JP"/>
    </w:rPr>
  </w:style>
  <w:style w:type="paragraph" w:styleId="EndnoteText">
    <w:name w:val="endnote text"/>
    <w:basedOn w:val="Normal"/>
    <w:link w:val="EndnoteTextChar"/>
    <w:uiPriority w:val="99"/>
    <w:semiHidden/>
    <w:unhideWhenUsed/>
    <w:rsid w:val="00467683"/>
    <w:rPr>
      <w:sz w:val="20"/>
      <w:szCs w:val="20"/>
    </w:rPr>
  </w:style>
  <w:style w:type="character" w:customStyle="1" w:styleId="EndnoteTextChar">
    <w:name w:val="Endnote Text Char"/>
    <w:basedOn w:val="DefaultParagraphFont"/>
    <w:link w:val="EndnoteText"/>
    <w:uiPriority w:val="99"/>
    <w:semiHidden/>
    <w:rsid w:val="00467683"/>
    <w:rPr>
      <w:rFonts w:ascii="Arial" w:eastAsiaTheme="minorEastAsia" w:hAnsi="Arial"/>
      <w:sz w:val="20"/>
      <w:szCs w:val="20"/>
      <w:lang w:val="en-US" w:eastAsia="ja-JP"/>
    </w:rPr>
  </w:style>
  <w:style w:type="character" w:styleId="EndnoteReference">
    <w:name w:val="endnote reference"/>
    <w:basedOn w:val="DefaultParagraphFont"/>
    <w:uiPriority w:val="99"/>
    <w:semiHidden/>
    <w:unhideWhenUsed/>
    <w:rsid w:val="00467683"/>
    <w:rPr>
      <w:vertAlign w:val="superscript"/>
    </w:rPr>
  </w:style>
  <w:style w:type="paragraph" w:styleId="FootnoteText">
    <w:name w:val="footnote text"/>
    <w:basedOn w:val="Normal"/>
    <w:link w:val="FootnoteTextChar"/>
    <w:uiPriority w:val="99"/>
    <w:semiHidden/>
    <w:unhideWhenUsed/>
    <w:rsid w:val="00467683"/>
    <w:rPr>
      <w:sz w:val="20"/>
      <w:szCs w:val="20"/>
    </w:rPr>
  </w:style>
  <w:style w:type="character" w:customStyle="1" w:styleId="FootnoteTextChar">
    <w:name w:val="Footnote Text Char"/>
    <w:basedOn w:val="DefaultParagraphFont"/>
    <w:link w:val="FootnoteText"/>
    <w:uiPriority w:val="99"/>
    <w:semiHidden/>
    <w:rsid w:val="00467683"/>
    <w:rPr>
      <w:rFonts w:ascii="Arial" w:eastAsiaTheme="minorEastAsia" w:hAnsi="Arial"/>
      <w:sz w:val="20"/>
      <w:szCs w:val="20"/>
      <w:lang w:val="en-US" w:eastAsia="ja-JP"/>
    </w:rPr>
  </w:style>
  <w:style w:type="character" w:styleId="FootnoteReference">
    <w:name w:val="footnote reference"/>
    <w:basedOn w:val="DefaultParagraphFont"/>
    <w:uiPriority w:val="99"/>
    <w:semiHidden/>
    <w:unhideWhenUsed/>
    <w:rsid w:val="00467683"/>
    <w:rPr>
      <w:vertAlign w:val="superscript"/>
    </w:rPr>
  </w:style>
  <w:style w:type="paragraph" w:customStyle="1" w:styleId="p1">
    <w:name w:val="p1"/>
    <w:basedOn w:val="Normal"/>
    <w:rsid w:val="00AE6739"/>
    <w:rPr>
      <w:rFonts w:ascii="Helvetica Neue" w:eastAsiaTheme="minorHAnsi" w:hAnsi="Helvetica Neue" w:cs="Times New Roman"/>
      <w:color w:val="454545"/>
      <w:sz w:val="18"/>
      <w:szCs w:val="18"/>
      <w:lang w:val="en-GB" w:eastAsia="en-GB"/>
    </w:rPr>
  </w:style>
  <w:style w:type="paragraph" w:customStyle="1" w:styleId="p2">
    <w:name w:val="p2"/>
    <w:basedOn w:val="Normal"/>
    <w:rsid w:val="00AE6739"/>
    <w:rPr>
      <w:rFonts w:ascii="Helvetica Neue" w:eastAsiaTheme="minorHAnsi" w:hAnsi="Helvetica Neue" w:cs="Times New Roman"/>
      <w:color w:val="454545"/>
      <w:sz w:val="18"/>
      <w:szCs w:val="18"/>
      <w:lang w:val="en-GB" w:eastAsia="en-GB"/>
    </w:rPr>
  </w:style>
  <w:style w:type="character" w:customStyle="1" w:styleId="UnresolvedMention2">
    <w:name w:val="Unresolved Mention2"/>
    <w:basedOn w:val="DefaultParagraphFont"/>
    <w:uiPriority w:val="99"/>
    <w:rsid w:val="003C1B41"/>
    <w:rPr>
      <w:color w:val="605E5C"/>
      <w:shd w:val="clear" w:color="auto" w:fill="E1DFDD"/>
    </w:rPr>
  </w:style>
  <w:style w:type="character" w:customStyle="1" w:styleId="UnresolvedMention">
    <w:name w:val="Unresolved Mention"/>
    <w:basedOn w:val="DefaultParagraphFont"/>
    <w:uiPriority w:val="99"/>
    <w:semiHidden/>
    <w:unhideWhenUsed/>
    <w:rsid w:val="00E712E4"/>
    <w:rPr>
      <w:color w:val="605E5C"/>
      <w:shd w:val="clear" w:color="auto" w:fill="E1DFDD"/>
    </w:rPr>
  </w:style>
  <w:style w:type="paragraph" w:styleId="DocumentMap">
    <w:name w:val="Document Map"/>
    <w:basedOn w:val="Normal"/>
    <w:link w:val="DocumentMapChar"/>
    <w:uiPriority w:val="99"/>
    <w:semiHidden/>
    <w:unhideWhenUsed/>
    <w:rsid w:val="00DF44C9"/>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DF44C9"/>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02655">
      <w:bodyDiv w:val="1"/>
      <w:marLeft w:val="0"/>
      <w:marRight w:val="0"/>
      <w:marTop w:val="0"/>
      <w:marBottom w:val="0"/>
      <w:divBdr>
        <w:top w:val="none" w:sz="0" w:space="0" w:color="auto"/>
        <w:left w:val="none" w:sz="0" w:space="0" w:color="auto"/>
        <w:bottom w:val="none" w:sz="0" w:space="0" w:color="auto"/>
        <w:right w:val="none" w:sz="0" w:space="0" w:color="auto"/>
      </w:divBdr>
    </w:div>
    <w:div w:id="200824612">
      <w:bodyDiv w:val="1"/>
      <w:marLeft w:val="0"/>
      <w:marRight w:val="0"/>
      <w:marTop w:val="0"/>
      <w:marBottom w:val="0"/>
      <w:divBdr>
        <w:top w:val="none" w:sz="0" w:space="0" w:color="auto"/>
        <w:left w:val="none" w:sz="0" w:space="0" w:color="auto"/>
        <w:bottom w:val="none" w:sz="0" w:space="0" w:color="auto"/>
        <w:right w:val="none" w:sz="0" w:space="0" w:color="auto"/>
      </w:divBdr>
      <w:divsChild>
        <w:div w:id="813064950">
          <w:marLeft w:val="0"/>
          <w:marRight w:val="0"/>
          <w:marTop w:val="0"/>
          <w:marBottom w:val="0"/>
          <w:divBdr>
            <w:top w:val="none" w:sz="0" w:space="0" w:color="auto"/>
            <w:left w:val="none" w:sz="0" w:space="0" w:color="auto"/>
            <w:bottom w:val="none" w:sz="0" w:space="0" w:color="auto"/>
            <w:right w:val="none" w:sz="0" w:space="0" w:color="auto"/>
          </w:divBdr>
          <w:divsChild>
            <w:div w:id="1824471722">
              <w:marLeft w:val="0"/>
              <w:marRight w:val="0"/>
              <w:marTop w:val="0"/>
              <w:marBottom w:val="0"/>
              <w:divBdr>
                <w:top w:val="none" w:sz="0" w:space="0" w:color="auto"/>
                <w:left w:val="none" w:sz="0" w:space="0" w:color="auto"/>
                <w:bottom w:val="none" w:sz="0" w:space="0" w:color="auto"/>
                <w:right w:val="none" w:sz="0" w:space="0" w:color="auto"/>
              </w:divBdr>
              <w:divsChild>
                <w:div w:id="889921648">
                  <w:marLeft w:val="0"/>
                  <w:marRight w:val="0"/>
                  <w:marTop w:val="0"/>
                  <w:marBottom w:val="0"/>
                  <w:divBdr>
                    <w:top w:val="none" w:sz="0" w:space="0" w:color="auto"/>
                    <w:left w:val="none" w:sz="0" w:space="0" w:color="auto"/>
                    <w:bottom w:val="none" w:sz="0" w:space="0" w:color="auto"/>
                    <w:right w:val="none" w:sz="0" w:space="0" w:color="auto"/>
                  </w:divBdr>
                  <w:divsChild>
                    <w:div w:id="71972331">
                      <w:marLeft w:val="0"/>
                      <w:marRight w:val="0"/>
                      <w:marTop w:val="0"/>
                      <w:marBottom w:val="0"/>
                      <w:divBdr>
                        <w:top w:val="none" w:sz="0" w:space="0" w:color="auto"/>
                        <w:left w:val="none" w:sz="0" w:space="0" w:color="auto"/>
                        <w:bottom w:val="none" w:sz="0" w:space="0" w:color="auto"/>
                        <w:right w:val="none" w:sz="0" w:space="0" w:color="auto"/>
                      </w:divBdr>
                    </w:div>
                    <w:div w:id="73675336">
                      <w:marLeft w:val="0"/>
                      <w:marRight w:val="0"/>
                      <w:marTop w:val="0"/>
                      <w:marBottom w:val="0"/>
                      <w:divBdr>
                        <w:top w:val="none" w:sz="0" w:space="0" w:color="auto"/>
                        <w:left w:val="none" w:sz="0" w:space="0" w:color="auto"/>
                        <w:bottom w:val="none" w:sz="0" w:space="0" w:color="auto"/>
                        <w:right w:val="none" w:sz="0" w:space="0" w:color="auto"/>
                      </w:divBdr>
                    </w:div>
                    <w:div w:id="90323534">
                      <w:marLeft w:val="0"/>
                      <w:marRight w:val="0"/>
                      <w:marTop w:val="0"/>
                      <w:marBottom w:val="0"/>
                      <w:divBdr>
                        <w:top w:val="none" w:sz="0" w:space="0" w:color="auto"/>
                        <w:left w:val="none" w:sz="0" w:space="0" w:color="auto"/>
                        <w:bottom w:val="none" w:sz="0" w:space="0" w:color="auto"/>
                        <w:right w:val="none" w:sz="0" w:space="0" w:color="auto"/>
                      </w:divBdr>
                    </w:div>
                    <w:div w:id="424880434">
                      <w:marLeft w:val="0"/>
                      <w:marRight w:val="0"/>
                      <w:marTop w:val="0"/>
                      <w:marBottom w:val="0"/>
                      <w:divBdr>
                        <w:top w:val="none" w:sz="0" w:space="0" w:color="auto"/>
                        <w:left w:val="none" w:sz="0" w:space="0" w:color="auto"/>
                        <w:bottom w:val="none" w:sz="0" w:space="0" w:color="auto"/>
                        <w:right w:val="none" w:sz="0" w:space="0" w:color="auto"/>
                      </w:divBdr>
                    </w:div>
                    <w:div w:id="438839750">
                      <w:marLeft w:val="0"/>
                      <w:marRight w:val="0"/>
                      <w:marTop w:val="0"/>
                      <w:marBottom w:val="0"/>
                      <w:divBdr>
                        <w:top w:val="none" w:sz="0" w:space="0" w:color="auto"/>
                        <w:left w:val="none" w:sz="0" w:space="0" w:color="auto"/>
                        <w:bottom w:val="none" w:sz="0" w:space="0" w:color="auto"/>
                        <w:right w:val="none" w:sz="0" w:space="0" w:color="auto"/>
                      </w:divBdr>
                    </w:div>
                    <w:div w:id="918947753">
                      <w:marLeft w:val="0"/>
                      <w:marRight w:val="0"/>
                      <w:marTop w:val="0"/>
                      <w:marBottom w:val="0"/>
                      <w:divBdr>
                        <w:top w:val="none" w:sz="0" w:space="0" w:color="auto"/>
                        <w:left w:val="none" w:sz="0" w:space="0" w:color="auto"/>
                        <w:bottom w:val="none" w:sz="0" w:space="0" w:color="auto"/>
                        <w:right w:val="none" w:sz="0" w:space="0" w:color="auto"/>
                      </w:divBdr>
                    </w:div>
                    <w:div w:id="1190484734">
                      <w:marLeft w:val="0"/>
                      <w:marRight w:val="0"/>
                      <w:marTop w:val="0"/>
                      <w:marBottom w:val="0"/>
                      <w:divBdr>
                        <w:top w:val="none" w:sz="0" w:space="0" w:color="auto"/>
                        <w:left w:val="none" w:sz="0" w:space="0" w:color="auto"/>
                        <w:bottom w:val="none" w:sz="0" w:space="0" w:color="auto"/>
                        <w:right w:val="none" w:sz="0" w:space="0" w:color="auto"/>
                      </w:divBdr>
                    </w:div>
                    <w:div w:id="1557620231">
                      <w:marLeft w:val="0"/>
                      <w:marRight w:val="0"/>
                      <w:marTop w:val="0"/>
                      <w:marBottom w:val="0"/>
                      <w:divBdr>
                        <w:top w:val="none" w:sz="0" w:space="0" w:color="auto"/>
                        <w:left w:val="none" w:sz="0" w:space="0" w:color="auto"/>
                        <w:bottom w:val="none" w:sz="0" w:space="0" w:color="auto"/>
                        <w:right w:val="none" w:sz="0" w:space="0" w:color="auto"/>
                      </w:divBdr>
                    </w:div>
                    <w:div w:id="1711539697">
                      <w:marLeft w:val="0"/>
                      <w:marRight w:val="0"/>
                      <w:marTop w:val="0"/>
                      <w:marBottom w:val="0"/>
                      <w:divBdr>
                        <w:top w:val="none" w:sz="0" w:space="0" w:color="auto"/>
                        <w:left w:val="none" w:sz="0" w:space="0" w:color="auto"/>
                        <w:bottom w:val="none" w:sz="0" w:space="0" w:color="auto"/>
                        <w:right w:val="none" w:sz="0" w:space="0" w:color="auto"/>
                      </w:divBdr>
                    </w:div>
                    <w:div w:id="1828862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836986">
      <w:bodyDiv w:val="1"/>
      <w:marLeft w:val="0"/>
      <w:marRight w:val="0"/>
      <w:marTop w:val="0"/>
      <w:marBottom w:val="0"/>
      <w:divBdr>
        <w:top w:val="none" w:sz="0" w:space="0" w:color="auto"/>
        <w:left w:val="none" w:sz="0" w:space="0" w:color="auto"/>
        <w:bottom w:val="none" w:sz="0" w:space="0" w:color="auto"/>
        <w:right w:val="none" w:sz="0" w:space="0" w:color="auto"/>
      </w:divBdr>
    </w:div>
    <w:div w:id="558251897">
      <w:bodyDiv w:val="1"/>
      <w:marLeft w:val="0"/>
      <w:marRight w:val="0"/>
      <w:marTop w:val="0"/>
      <w:marBottom w:val="0"/>
      <w:divBdr>
        <w:top w:val="none" w:sz="0" w:space="0" w:color="auto"/>
        <w:left w:val="none" w:sz="0" w:space="0" w:color="auto"/>
        <w:bottom w:val="none" w:sz="0" w:space="0" w:color="auto"/>
        <w:right w:val="none" w:sz="0" w:space="0" w:color="auto"/>
      </w:divBdr>
    </w:div>
    <w:div w:id="564686503">
      <w:bodyDiv w:val="1"/>
      <w:marLeft w:val="0"/>
      <w:marRight w:val="0"/>
      <w:marTop w:val="0"/>
      <w:marBottom w:val="0"/>
      <w:divBdr>
        <w:top w:val="none" w:sz="0" w:space="0" w:color="auto"/>
        <w:left w:val="none" w:sz="0" w:space="0" w:color="auto"/>
        <w:bottom w:val="none" w:sz="0" w:space="0" w:color="auto"/>
        <w:right w:val="none" w:sz="0" w:space="0" w:color="auto"/>
      </w:divBdr>
    </w:div>
    <w:div w:id="650331080">
      <w:bodyDiv w:val="1"/>
      <w:marLeft w:val="0"/>
      <w:marRight w:val="0"/>
      <w:marTop w:val="0"/>
      <w:marBottom w:val="0"/>
      <w:divBdr>
        <w:top w:val="none" w:sz="0" w:space="0" w:color="auto"/>
        <w:left w:val="none" w:sz="0" w:space="0" w:color="auto"/>
        <w:bottom w:val="none" w:sz="0" w:space="0" w:color="auto"/>
        <w:right w:val="none" w:sz="0" w:space="0" w:color="auto"/>
      </w:divBdr>
    </w:div>
    <w:div w:id="819229758">
      <w:bodyDiv w:val="1"/>
      <w:marLeft w:val="0"/>
      <w:marRight w:val="0"/>
      <w:marTop w:val="0"/>
      <w:marBottom w:val="0"/>
      <w:divBdr>
        <w:top w:val="none" w:sz="0" w:space="0" w:color="auto"/>
        <w:left w:val="none" w:sz="0" w:space="0" w:color="auto"/>
        <w:bottom w:val="none" w:sz="0" w:space="0" w:color="auto"/>
        <w:right w:val="none" w:sz="0" w:space="0" w:color="auto"/>
      </w:divBdr>
    </w:div>
    <w:div w:id="1028603068">
      <w:bodyDiv w:val="1"/>
      <w:marLeft w:val="0"/>
      <w:marRight w:val="0"/>
      <w:marTop w:val="0"/>
      <w:marBottom w:val="0"/>
      <w:divBdr>
        <w:top w:val="none" w:sz="0" w:space="0" w:color="auto"/>
        <w:left w:val="none" w:sz="0" w:space="0" w:color="auto"/>
        <w:bottom w:val="none" w:sz="0" w:space="0" w:color="auto"/>
        <w:right w:val="none" w:sz="0" w:space="0" w:color="auto"/>
      </w:divBdr>
    </w:div>
    <w:div w:id="1172644003">
      <w:bodyDiv w:val="1"/>
      <w:marLeft w:val="0"/>
      <w:marRight w:val="0"/>
      <w:marTop w:val="0"/>
      <w:marBottom w:val="0"/>
      <w:divBdr>
        <w:top w:val="none" w:sz="0" w:space="0" w:color="auto"/>
        <w:left w:val="none" w:sz="0" w:space="0" w:color="auto"/>
        <w:bottom w:val="none" w:sz="0" w:space="0" w:color="auto"/>
        <w:right w:val="none" w:sz="0" w:space="0" w:color="auto"/>
      </w:divBdr>
      <w:divsChild>
        <w:div w:id="233392692">
          <w:marLeft w:val="0"/>
          <w:marRight w:val="0"/>
          <w:marTop w:val="0"/>
          <w:marBottom w:val="0"/>
          <w:divBdr>
            <w:top w:val="none" w:sz="0" w:space="0" w:color="auto"/>
            <w:left w:val="none" w:sz="0" w:space="0" w:color="auto"/>
            <w:bottom w:val="none" w:sz="0" w:space="0" w:color="auto"/>
            <w:right w:val="none" w:sz="0" w:space="0" w:color="auto"/>
          </w:divBdr>
          <w:divsChild>
            <w:div w:id="1352104719">
              <w:marLeft w:val="0"/>
              <w:marRight w:val="0"/>
              <w:marTop w:val="0"/>
              <w:marBottom w:val="0"/>
              <w:divBdr>
                <w:top w:val="none" w:sz="0" w:space="0" w:color="auto"/>
                <w:left w:val="none" w:sz="0" w:space="0" w:color="auto"/>
                <w:bottom w:val="none" w:sz="0" w:space="0" w:color="auto"/>
                <w:right w:val="none" w:sz="0" w:space="0" w:color="auto"/>
              </w:divBdr>
              <w:divsChild>
                <w:div w:id="486557059">
                  <w:marLeft w:val="-75"/>
                  <w:marRight w:val="-75"/>
                  <w:marTop w:val="0"/>
                  <w:marBottom w:val="0"/>
                  <w:divBdr>
                    <w:top w:val="none" w:sz="0" w:space="0" w:color="auto"/>
                    <w:left w:val="none" w:sz="0" w:space="0" w:color="auto"/>
                    <w:bottom w:val="none" w:sz="0" w:space="0" w:color="auto"/>
                    <w:right w:val="none" w:sz="0" w:space="0" w:color="auto"/>
                  </w:divBdr>
                  <w:divsChild>
                    <w:div w:id="922958369">
                      <w:marLeft w:val="0"/>
                      <w:marRight w:val="0"/>
                      <w:marTop w:val="0"/>
                      <w:marBottom w:val="0"/>
                      <w:divBdr>
                        <w:top w:val="none" w:sz="0" w:space="0" w:color="auto"/>
                        <w:left w:val="none" w:sz="0" w:space="0" w:color="auto"/>
                        <w:bottom w:val="none" w:sz="0" w:space="0" w:color="auto"/>
                        <w:right w:val="none" w:sz="0" w:space="0" w:color="auto"/>
                      </w:divBdr>
                      <w:divsChild>
                        <w:div w:id="58314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262023">
      <w:bodyDiv w:val="1"/>
      <w:marLeft w:val="0"/>
      <w:marRight w:val="0"/>
      <w:marTop w:val="0"/>
      <w:marBottom w:val="0"/>
      <w:divBdr>
        <w:top w:val="none" w:sz="0" w:space="0" w:color="auto"/>
        <w:left w:val="none" w:sz="0" w:space="0" w:color="auto"/>
        <w:bottom w:val="none" w:sz="0" w:space="0" w:color="auto"/>
        <w:right w:val="none" w:sz="0" w:space="0" w:color="auto"/>
      </w:divBdr>
    </w:div>
    <w:div w:id="1455707071">
      <w:bodyDiv w:val="1"/>
      <w:marLeft w:val="0"/>
      <w:marRight w:val="0"/>
      <w:marTop w:val="0"/>
      <w:marBottom w:val="0"/>
      <w:divBdr>
        <w:top w:val="none" w:sz="0" w:space="0" w:color="auto"/>
        <w:left w:val="none" w:sz="0" w:space="0" w:color="auto"/>
        <w:bottom w:val="none" w:sz="0" w:space="0" w:color="auto"/>
        <w:right w:val="none" w:sz="0" w:space="0" w:color="auto"/>
      </w:divBdr>
    </w:div>
    <w:div w:id="1646936142">
      <w:bodyDiv w:val="1"/>
      <w:marLeft w:val="0"/>
      <w:marRight w:val="0"/>
      <w:marTop w:val="0"/>
      <w:marBottom w:val="0"/>
      <w:divBdr>
        <w:top w:val="none" w:sz="0" w:space="0" w:color="auto"/>
        <w:left w:val="none" w:sz="0" w:space="0" w:color="auto"/>
        <w:bottom w:val="none" w:sz="0" w:space="0" w:color="auto"/>
        <w:right w:val="none" w:sz="0" w:space="0" w:color="auto"/>
      </w:divBdr>
    </w:div>
    <w:div w:id="1800222952">
      <w:bodyDiv w:val="1"/>
      <w:marLeft w:val="0"/>
      <w:marRight w:val="0"/>
      <w:marTop w:val="0"/>
      <w:marBottom w:val="0"/>
      <w:divBdr>
        <w:top w:val="none" w:sz="0" w:space="0" w:color="auto"/>
        <w:left w:val="none" w:sz="0" w:space="0" w:color="auto"/>
        <w:bottom w:val="none" w:sz="0" w:space="0" w:color="auto"/>
        <w:right w:val="none" w:sz="0" w:space="0" w:color="auto"/>
      </w:divBdr>
    </w:div>
    <w:div w:id="1863594784">
      <w:bodyDiv w:val="1"/>
      <w:marLeft w:val="0"/>
      <w:marRight w:val="0"/>
      <w:marTop w:val="0"/>
      <w:marBottom w:val="0"/>
      <w:divBdr>
        <w:top w:val="none" w:sz="0" w:space="0" w:color="auto"/>
        <w:left w:val="none" w:sz="0" w:space="0" w:color="auto"/>
        <w:bottom w:val="none" w:sz="0" w:space="0" w:color="auto"/>
        <w:right w:val="none" w:sz="0" w:space="0" w:color="auto"/>
      </w:divBdr>
    </w:div>
    <w:div w:id="1903710672">
      <w:bodyDiv w:val="1"/>
      <w:marLeft w:val="0"/>
      <w:marRight w:val="0"/>
      <w:marTop w:val="0"/>
      <w:marBottom w:val="0"/>
      <w:divBdr>
        <w:top w:val="none" w:sz="0" w:space="0" w:color="auto"/>
        <w:left w:val="none" w:sz="0" w:space="0" w:color="auto"/>
        <w:bottom w:val="none" w:sz="0" w:space="0" w:color="auto"/>
        <w:right w:val="none" w:sz="0" w:space="0" w:color="auto"/>
      </w:divBdr>
    </w:div>
    <w:div w:id="1947689762">
      <w:bodyDiv w:val="1"/>
      <w:marLeft w:val="0"/>
      <w:marRight w:val="0"/>
      <w:marTop w:val="0"/>
      <w:marBottom w:val="0"/>
      <w:divBdr>
        <w:top w:val="none" w:sz="0" w:space="0" w:color="auto"/>
        <w:left w:val="none" w:sz="0" w:space="0" w:color="auto"/>
        <w:bottom w:val="none" w:sz="0" w:space="0" w:color="auto"/>
        <w:right w:val="none" w:sz="0" w:space="0" w:color="auto"/>
      </w:divBdr>
    </w:div>
    <w:div w:id="1987395682">
      <w:bodyDiv w:val="1"/>
      <w:marLeft w:val="0"/>
      <w:marRight w:val="0"/>
      <w:marTop w:val="0"/>
      <w:marBottom w:val="0"/>
      <w:divBdr>
        <w:top w:val="none" w:sz="0" w:space="0" w:color="auto"/>
        <w:left w:val="none" w:sz="0" w:space="0" w:color="auto"/>
        <w:bottom w:val="none" w:sz="0" w:space="0" w:color="auto"/>
        <w:right w:val="none" w:sz="0" w:space="0" w:color="auto"/>
      </w:divBdr>
    </w:div>
    <w:div w:id="2069379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98.png"/><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6.png"/><Relationship Id="rId68" Type="http://schemas.openxmlformats.org/officeDocument/2006/relationships/hyperlink" Target="https://www.ndis.gov.au/providers/quality-safeguards.html" TargetMode="External"/><Relationship Id="rId84" Type="http://schemas.openxmlformats.org/officeDocument/2006/relationships/image" Target="media/image65.png"/><Relationship Id="rId89" Type="http://schemas.openxmlformats.org/officeDocument/2006/relationships/image" Target="media/image70.jpg"/><Relationship Id="rId112" Type="http://schemas.openxmlformats.org/officeDocument/2006/relationships/image" Target="media/image93.jpg"/><Relationship Id="rId133" Type="http://schemas.openxmlformats.org/officeDocument/2006/relationships/image" Target="media/image114.jpg"/><Relationship Id="rId138" Type="http://schemas.openxmlformats.org/officeDocument/2006/relationships/image" Target="media/image119.png"/><Relationship Id="rId154" Type="http://schemas.openxmlformats.org/officeDocument/2006/relationships/hyperlink" Target="https://providertoolkit.ndis.gov.au/" TargetMode="External"/><Relationship Id="rId159" Type="http://schemas.openxmlformats.org/officeDocument/2006/relationships/hyperlink" Target="https://providertoolkit.ndis.gov.au/" TargetMode="External"/><Relationship Id="rId175" Type="http://schemas.openxmlformats.org/officeDocument/2006/relationships/image" Target="media/image154.png"/><Relationship Id="rId170" Type="http://schemas.openxmlformats.org/officeDocument/2006/relationships/image" Target="media/image149.jpg"/><Relationship Id="rId191" Type="http://schemas.openxmlformats.org/officeDocument/2006/relationships/theme" Target="theme/theme1.xml"/><Relationship Id="rId16" Type="http://schemas.openxmlformats.org/officeDocument/2006/relationships/image" Target="media/image3.jpeg"/><Relationship Id="rId107" Type="http://schemas.openxmlformats.org/officeDocument/2006/relationships/image" Target="media/image88.png"/><Relationship Id="rId11" Type="http://schemas.openxmlformats.org/officeDocument/2006/relationships/image" Target="media/image1.jp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3.jpg"/><Relationship Id="rId123" Type="http://schemas.openxmlformats.org/officeDocument/2006/relationships/image" Target="media/image104.jpg"/><Relationship Id="rId128" Type="http://schemas.openxmlformats.org/officeDocument/2006/relationships/image" Target="media/image109.png"/><Relationship Id="rId144" Type="http://schemas.openxmlformats.org/officeDocument/2006/relationships/image" Target="media/image125.jpg"/><Relationship Id="rId149" Type="http://schemas.openxmlformats.org/officeDocument/2006/relationships/image" Target="media/image130.png"/><Relationship Id="rId5" Type="http://schemas.openxmlformats.org/officeDocument/2006/relationships/numbering" Target="numbering.xml"/><Relationship Id="rId90" Type="http://schemas.openxmlformats.org/officeDocument/2006/relationships/image" Target="media/image71.jpg"/><Relationship Id="rId95" Type="http://schemas.openxmlformats.org/officeDocument/2006/relationships/image" Target="media/image76.png"/><Relationship Id="rId160" Type="http://schemas.openxmlformats.org/officeDocument/2006/relationships/image" Target="media/image139.jpg"/><Relationship Id="rId165" Type="http://schemas.openxmlformats.org/officeDocument/2006/relationships/image" Target="media/image144.jpg"/><Relationship Id="rId181" Type="http://schemas.openxmlformats.org/officeDocument/2006/relationships/image" Target="media/image160.png"/><Relationship Id="rId186" Type="http://schemas.openxmlformats.org/officeDocument/2006/relationships/image" Target="media/image165.png"/><Relationship Id="rId22" Type="http://schemas.openxmlformats.org/officeDocument/2006/relationships/image" Target="media/image7.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jpeg"/><Relationship Id="rId64" Type="http://schemas.openxmlformats.org/officeDocument/2006/relationships/image" Target="media/image47.png"/><Relationship Id="rId69" Type="http://schemas.openxmlformats.org/officeDocument/2006/relationships/image" Target="media/image51.png"/><Relationship Id="rId113" Type="http://schemas.openxmlformats.org/officeDocument/2006/relationships/image" Target="media/image94.jpg"/><Relationship Id="rId118" Type="http://schemas.openxmlformats.org/officeDocument/2006/relationships/image" Target="media/image99.png"/><Relationship Id="rId134" Type="http://schemas.openxmlformats.org/officeDocument/2006/relationships/image" Target="media/image115.jpg"/><Relationship Id="rId139" Type="http://schemas.openxmlformats.org/officeDocument/2006/relationships/image" Target="media/image120.jpg"/><Relationship Id="rId80" Type="http://schemas.openxmlformats.org/officeDocument/2006/relationships/image" Target="media/image62.jpg"/><Relationship Id="rId85" Type="http://schemas.openxmlformats.org/officeDocument/2006/relationships/image" Target="media/image66.jpg"/><Relationship Id="rId150" Type="http://schemas.openxmlformats.org/officeDocument/2006/relationships/image" Target="media/image131.png"/><Relationship Id="rId155" Type="http://schemas.openxmlformats.org/officeDocument/2006/relationships/image" Target="media/image135.jpg"/><Relationship Id="rId171" Type="http://schemas.openxmlformats.org/officeDocument/2006/relationships/image" Target="media/image150.jpeg"/><Relationship Id="rId176" Type="http://schemas.openxmlformats.org/officeDocument/2006/relationships/image" Target="media/image155.png"/><Relationship Id="rId12" Type="http://schemas.openxmlformats.org/officeDocument/2006/relationships/hyperlink" Target="https://myplace.ndis.gov.au/supplier" TargetMode="External"/><Relationship Id="rId17" Type="http://schemas.openxmlformats.org/officeDocument/2006/relationships/hyperlink" Target="https://providertoolkit.ndis.gov.au/" TargetMode="Externa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jpeg"/><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5.jpg"/><Relationship Id="rId129" Type="http://schemas.openxmlformats.org/officeDocument/2006/relationships/image" Target="media/image110.png"/><Relationship Id="rId54" Type="http://schemas.openxmlformats.org/officeDocument/2006/relationships/image" Target="media/image38.png"/><Relationship Id="rId70" Type="http://schemas.openxmlformats.org/officeDocument/2006/relationships/image" Target="media/image52.jpg"/><Relationship Id="rId75" Type="http://schemas.openxmlformats.org/officeDocument/2006/relationships/image" Target="media/image57.png"/><Relationship Id="rId91" Type="http://schemas.openxmlformats.org/officeDocument/2006/relationships/image" Target="media/image72.png"/><Relationship Id="rId96" Type="http://schemas.openxmlformats.org/officeDocument/2006/relationships/image" Target="media/image77.jpg"/><Relationship Id="rId140" Type="http://schemas.openxmlformats.org/officeDocument/2006/relationships/image" Target="media/image121.png"/><Relationship Id="rId145" Type="http://schemas.openxmlformats.org/officeDocument/2006/relationships/image" Target="media/image126.jpg"/><Relationship Id="rId161" Type="http://schemas.openxmlformats.org/officeDocument/2006/relationships/image" Target="media/image140.jpg"/><Relationship Id="rId166" Type="http://schemas.openxmlformats.org/officeDocument/2006/relationships/image" Target="media/image145.jpg"/><Relationship Id="rId182" Type="http://schemas.openxmlformats.org/officeDocument/2006/relationships/image" Target="media/image161.png"/><Relationship Id="rId18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5.jpg"/><Relationship Id="rId119" Type="http://schemas.openxmlformats.org/officeDocument/2006/relationships/image" Target="media/image100.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8.png"/><Relationship Id="rId81" Type="http://schemas.openxmlformats.org/officeDocument/2006/relationships/image" Target="media/image63.png"/><Relationship Id="rId86" Type="http://schemas.openxmlformats.org/officeDocument/2006/relationships/image" Target="media/image67.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2.jpg"/><Relationship Id="rId156" Type="http://schemas.openxmlformats.org/officeDocument/2006/relationships/image" Target="media/image136.png"/><Relationship Id="rId177" Type="http://schemas.openxmlformats.org/officeDocument/2006/relationships/image" Target="media/image156.png"/><Relationship Id="rId172" Type="http://schemas.openxmlformats.org/officeDocument/2006/relationships/image" Target="media/image151.png"/><Relationship Id="rId13" Type="http://schemas.openxmlformats.org/officeDocument/2006/relationships/hyperlink" Target="https://providertoolkit.ndis.gov.au/" TargetMode="External"/><Relationship Id="rId18" Type="http://schemas.openxmlformats.org/officeDocument/2006/relationships/hyperlink" Target="https://providertoolkit.ndis.gov.au/" TargetMode="External"/><Relationship Id="rId39" Type="http://schemas.openxmlformats.org/officeDocument/2006/relationships/image" Target="media/image23.png"/><Relationship Id="rId109" Type="http://schemas.openxmlformats.org/officeDocument/2006/relationships/image" Target="media/image90.jpg"/><Relationship Id="rId34" Type="http://schemas.openxmlformats.org/officeDocument/2006/relationships/image" Target="media/image18.png"/><Relationship Id="rId50" Type="http://schemas.openxmlformats.org/officeDocument/2006/relationships/image" Target="media/image34.jpeg"/><Relationship Id="rId55" Type="http://schemas.openxmlformats.org/officeDocument/2006/relationships/image" Target="media/image39.jpg"/><Relationship Id="rId76" Type="http://schemas.openxmlformats.org/officeDocument/2006/relationships/image" Target="media/image58.jpg"/><Relationship Id="rId97" Type="http://schemas.openxmlformats.org/officeDocument/2006/relationships/image" Target="media/image78.png"/><Relationship Id="rId104" Type="http://schemas.openxmlformats.org/officeDocument/2006/relationships/image" Target="media/image85.jpg"/><Relationship Id="rId120" Type="http://schemas.openxmlformats.org/officeDocument/2006/relationships/image" Target="media/image101.jpg"/><Relationship Id="rId125" Type="http://schemas.openxmlformats.org/officeDocument/2006/relationships/image" Target="media/image106.jp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6.jpg"/><Relationship Id="rId18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3.jpg"/><Relationship Id="rId92" Type="http://schemas.openxmlformats.org/officeDocument/2006/relationships/image" Target="media/image73.png"/><Relationship Id="rId162" Type="http://schemas.openxmlformats.org/officeDocument/2006/relationships/image" Target="media/image141.jpg"/><Relationship Id="rId183" Type="http://schemas.openxmlformats.org/officeDocument/2006/relationships/image" Target="media/image162.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hyperlink" Target="https://providertoolkit.ndis.gov.au/" TargetMode="External"/><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49.jpeg"/><Relationship Id="rId87" Type="http://schemas.openxmlformats.org/officeDocument/2006/relationships/image" Target="media/image68.jpg"/><Relationship Id="rId110" Type="http://schemas.openxmlformats.org/officeDocument/2006/relationships/image" Target="media/image91.jpg"/><Relationship Id="rId115" Type="http://schemas.openxmlformats.org/officeDocument/2006/relationships/image" Target="media/image96.jpg"/><Relationship Id="rId131" Type="http://schemas.openxmlformats.org/officeDocument/2006/relationships/image" Target="media/image112.jpg"/><Relationship Id="rId136" Type="http://schemas.openxmlformats.org/officeDocument/2006/relationships/image" Target="media/image117.jpg"/><Relationship Id="rId157" Type="http://schemas.openxmlformats.org/officeDocument/2006/relationships/image" Target="media/image137.png"/><Relationship Id="rId178" Type="http://schemas.openxmlformats.org/officeDocument/2006/relationships/image" Target="media/image157.png"/><Relationship Id="rId61" Type="http://schemas.openxmlformats.org/officeDocument/2006/relationships/hyperlink" Target="https://www.ndis.gov.au/providers/quality-safeguards.html" TargetMode="External"/><Relationship Id="rId82" Type="http://schemas.openxmlformats.org/officeDocument/2006/relationships/hyperlink" Target="https://providertoolkit.ndis.gov.au/" TargetMode="External"/><Relationship Id="rId152" Type="http://schemas.openxmlformats.org/officeDocument/2006/relationships/image" Target="media/image133.jpg"/><Relationship Id="rId173" Type="http://schemas.openxmlformats.org/officeDocument/2006/relationships/image" Target="media/image152.png"/><Relationship Id="rId19" Type="http://schemas.openxmlformats.org/officeDocument/2006/relationships/image" Target="media/image4.png"/><Relationship Id="rId14" Type="http://schemas.openxmlformats.org/officeDocument/2006/relationships/hyperlink" Target="http://www.ndis.gov.au/providers"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59.png"/><Relationship Id="rId100" Type="http://schemas.openxmlformats.org/officeDocument/2006/relationships/image" Target="media/image81.jpg"/><Relationship Id="rId105" Type="http://schemas.openxmlformats.org/officeDocument/2006/relationships/image" Target="media/image86.jp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7.jpg"/><Relationship Id="rId8" Type="http://schemas.openxmlformats.org/officeDocument/2006/relationships/webSettings" Target="webSettings.xml"/><Relationship Id="rId51" Type="http://schemas.openxmlformats.org/officeDocument/2006/relationships/image" Target="media/image35.jpeg"/><Relationship Id="rId72" Type="http://schemas.openxmlformats.org/officeDocument/2006/relationships/image" Target="media/image54.jpg"/><Relationship Id="rId93" Type="http://schemas.openxmlformats.org/officeDocument/2006/relationships/image" Target="media/image74.png"/><Relationship Id="rId98" Type="http://schemas.openxmlformats.org/officeDocument/2006/relationships/image" Target="media/image79.jpg"/><Relationship Id="rId121" Type="http://schemas.openxmlformats.org/officeDocument/2006/relationships/image" Target="media/image102.jpg"/><Relationship Id="rId142" Type="http://schemas.openxmlformats.org/officeDocument/2006/relationships/image" Target="media/image123.jpg"/><Relationship Id="rId163" Type="http://schemas.openxmlformats.org/officeDocument/2006/relationships/image" Target="media/image142.jpeg"/><Relationship Id="rId184" Type="http://schemas.openxmlformats.org/officeDocument/2006/relationships/image" Target="media/image163.png"/><Relationship Id="rId189"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jpeg"/><Relationship Id="rId67" Type="http://schemas.openxmlformats.org/officeDocument/2006/relationships/image" Target="media/image50.png"/><Relationship Id="rId116" Type="http://schemas.openxmlformats.org/officeDocument/2006/relationships/image" Target="media/image97.jpg"/><Relationship Id="rId137" Type="http://schemas.openxmlformats.org/officeDocument/2006/relationships/image" Target="media/image118.png"/><Relationship Id="rId158" Type="http://schemas.openxmlformats.org/officeDocument/2006/relationships/image" Target="media/image138.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5.png"/><Relationship Id="rId83" Type="http://schemas.openxmlformats.org/officeDocument/2006/relationships/image" Target="media/image64.png"/><Relationship Id="rId88" Type="http://schemas.openxmlformats.org/officeDocument/2006/relationships/image" Target="media/image69.jpg"/><Relationship Id="rId111" Type="http://schemas.openxmlformats.org/officeDocument/2006/relationships/image" Target="media/image92.jp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3.jpg"/><Relationship Id="rId179" Type="http://schemas.openxmlformats.org/officeDocument/2006/relationships/image" Target="media/image158.png"/><Relationship Id="rId190" Type="http://schemas.openxmlformats.org/officeDocument/2006/relationships/fontTable" Target="fontTable.xml"/><Relationship Id="rId15" Type="http://schemas.openxmlformats.org/officeDocument/2006/relationships/image" Target="media/image2.jpe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7.jpg"/><Relationship Id="rId127" Type="http://schemas.openxmlformats.org/officeDocument/2006/relationships/image" Target="media/image108.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6.jpeg"/><Relationship Id="rId73" Type="http://schemas.openxmlformats.org/officeDocument/2006/relationships/image" Target="media/image55.jpg"/><Relationship Id="rId78" Type="http://schemas.openxmlformats.org/officeDocument/2006/relationships/image" Target="media/image60.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jpg"/><Relationship Id="rId164" Type="http://schemas.openxmlformats.org/officeDocument/2006/relationships/image" Target="media/image143.jpg"/><Relationship Id="rId169" Type="http://schemas.openxmlformats.org/officeDocument/2006/relationships/image" Target="media/image148.jpg"/><Relationship Id="rId185" Type="http://schemas.openxmlformats.org/officeDocument/2006/relationships/image" Target="media/image164.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9.jpg"/></Relationships>
</file>

<file path=word/_rels/header1.xml.rels><?xml version="1.0" encoding="UTF-8" standalone="yes"?>
<Relationships xmlns="http://schemas.openxmlformats.org/package/2006/relationships"><Relationship Id="rId1" Type="http://schemas.openxmlformats.org/officeDocument/2006/relationships/image" Target="media/image16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NDIA Document" ma:contentTypeID="0x010100F428C054AD4B442F90DFE3102753E0A8000EE8AF530FDBFA44B60302A64555A1D2" ma:contentTypeVersion="2" ma:contentTypeDescription="Create a new document." ma:contentTypeScope="" ma:versionID="618294362be060d79cc33ad72e732332">
  <xsd:schema xmlns:xsd="http://www.w3.org/2001/XMLSchema" xmlns:xs="http://www.w3.org/2001/XMLSchema" xmlns:p="http://schemas.microsoft.com/office/2006/metadata/properties" xmlns:ns2="58569e35-c074-42ac-b0e0-5012f8e6d690" xmlns:ns3="4eda4ad6-7ef7-4305-ba1e-934f809bdd01" xmlns:ns4="http://schemas.microsoft.com/sharepoint/v3/fields" targetNamespace="http://schemas.microsoft.com/office/2006/metadata/properties" ma:root="true" ma:fieldsID="fa30cef6cb5adb8ad3c06a220bc6138f" ns2:_="" ns3:_="" ns4:_="">
    <xsd:import namespace="58569e35-c074-42ac-b0e0-5012f8e6d690"/>
    <xsd:import namespace="4eda4ad6-7ef7-4305-ba1e-934f809bdd01"/>
    <xsd:import namespace="http://schemas.microsoft.com/sharepoint/v3/fields"/>
    <xsd:element name="properties">
      <xsd:complexType>
        <xsd:sequence>
          <xsd:element name="documentManagement">
            <xsd:complexType>
              <xsd:all>
                <xsd:element ref="ns2:EffectiveDate" minOccurs="0"/>
                <xsd:element ref="ns2:ResponsibleTeam" minOccurs="0"/>
                <xsd:element ref="ns2:ApprovedDate" minOccurs="0"/>
                <xsd:element ref="ns2:ReviewDate" minOccurs="0"/>
                <xsd:element ref="ns2:DocumentID" minOccurs="0"/>
                <xsd:element ref="ns4:DocumentType_1" minOccurs="0"/>
                <xsd:element ref="ns4:DocumentStatus_1" minOccurs="0"/>
                <xsd:element ref="ns4:NDIALocation_1" minOccurs="0"/>
                <xsd:element ref="ns4:NDIAAudience_1" minOccurs="0"/>
                <xsd:element ref="ns3:TaxKeywordTaxHTField"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569e35-c074-42ac-b0e0-5012f8e6d690" elementFormDefault="qualified">
    <xsd:import namespace="http://schemas.microsoft.com/office/2006/documentManagement/types"/>
    <xsd:import namespace="http://schemas.microsoft.com/office/infopath/2007/PartnerControls"/>
    <xsd:element name="EffectiveDate" ma:index="11" nillable="true" ma:displayName="Effective Date" ma:format="DateOnly" ma:internalName="EffectiveDate">
      <xsd:simpleType>
        <xsd:restriction base="dms:DateTime"/>
      </xsd:simpleType>
    </xsd:element>
    <xsd:element name="ResponsibleTeam" ma:index="12" nillable="true" ma:displayName="Responsible Team" ma:internalName="ResponsibleTeam">
      <xsd:simpleType>
        <xsd:restriction base="dms:Text"/>
      </xsd:simpleType>
    </xsd:element>
    <xsd:element name="ApprovedDate" ma:index="17" nillable="true" ma:displayName="Approved Date" ma:format="DateOnly" ma:internalName="ApprovedDate">
      <xsd:simpleType>
        <xsd:restriction base="dms:DateTime"/>
      </xsd:simpleType>
    </xsd:element>
    <xsd:element name="ReviewDate" ma:index="18" nillable="true" ma:displayName="Review Date" ma:format="DateOnly" ma:internalName="ReviewDate">
      <xsd:simpleType>
        <xsd:restriction base="dms:DateTime"/>
      </xsd:simpleType>
    </xsd:element>
    <xsd:element name="DocumentID" ma:index="19" nillable="true" ma:displayName="Document ID" ma:internalName="DocumentI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eda4ad6-7ef7-4305-ba1e-934f809bdd01" elementFormDefault="qualified">
    <xsd:import namespace="http://schemas.microsoft.com/office/2006/documentManagement/types"/>
    <xsd:import namespace="http://schemas.microsoft.com/office/infopath/2007/PartnerControls"/>
    <xsd:element name="TaxKeywordTaxHTField" ma:index="24" nillable="true" ma:taxonomy="true" ma:internalName="TaxKeywordTaxHTField" ma:taxonomyFieldName="TaxKeyword" ma:displayName="Enterprise Keywords" ma:fieldId="{23f27201-bee3-471e-b2e7-b64fd8b7ca38}" ma:taxonomyMulti="true" ma:sspId="9f4fc770-9e30-4a7e-9d49-5cad8851d1b4" ma:termSetId="00000000-0000-0000-0000-000000000000" ma:anchorId="00000000-0000-0000-0000-000000000000" ma:open="true" ma:isKeyword="true">
      <xsd:complexType>
        <xsd:sequence>
          <xsd:element ref="pc:Terms" minOccurs="0" maxOccurs="1"/>
        </xsd:sequence>
      </xsd:complexType>
    </xsd:element>
    <xsd:element name="TaxCatchAll" ma:index="25" nillable="true" ma:displayName="Taxonomy Catch All Column" ma:description="" ma:hidden="true" ma:list="{32fe88df-8d5c-43aa-8279-01d625dd9d33}" ma:internalName="TaxCatchAll" ma:showField="CatchAllData" ma:web="4eda4ad6-7ef7-4305-ba1e-934f809bdd0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DocumentType_1" ma:index="20" ma:taxonomy="true" ma:internalName="DocumentType_1" ma:taxonomyFieldName="DocumentType" ma:displayName="Document Type" ma:fieldId="{92fa6a2e-0d7e-4e78-be20-f9987db8b03b}" ma:sspId="9f4fc770-9e30-4a7e-9d49-5cad8851d1b4" ma:termSetId="c1a6297d-0dfe-40b3-a5c9-2e689fa1ec72" ma:anchorId="00000000-0000-0000-0000-000000000000" ma:open="false" ma:isKeyword="false">
      <xsd:complexType>
        <xsd:sequence>
          <xsd:element ref="pc:Terms" minOccurs="0" maxOccurs="1"/>
        </xsd:sequence>
      </xsd:complexType>
    </xsd:element>
    <xsd:element name="DocumentStatus_1" ma:index="21" ma:taxonomy="true" ma:internalName="DocumentStatus_1" ma:taxonomyFieldName="DocumentStatus" ma:displayName="Document Status" ma:fieldId="{e653d9f8-7d25-4bb5-be42-32f3d0f20f58}" ma:sspId="9f4fc770-9e30-4a7e-9d49-5cad8851d1b4" ma:termSetId="bc722b28-4e62-4d7a-bf70-cb15374b45d5" ma:anchorId="00000000-0000-0000-0000-000000000000" ma:open="false" ma:isKeyword="false">
      <xsd:complexType>
        <xsd:sequence>
          <xsd:element ref="pc:Terms" minOccurs="0" maxOccurs="1"/>
        </xsd:sequence>
      </xsd:complexType>
    </xsd:element>
    <xsd:element name="NDIALocation_1" ma:index="22" ma:taxonomy="true" ma:internalName="NDIALocation_1" ma:taxonomyFieldName="NDIALocation" ma:displayName="NDIA Location" ma:fieldId="{ab3aca8c-8deb-47ab-b3df-79adf1737f22}" ma:taxonomyMulti="true" ma:sspId="9f4fc770-9e30-4a7e-9d49-5cad8851d1b4" ma:termSetId="abc5f28b-2928-4173-84f3-68069e698d6a" ma:anchorId="00000000-0000-0000-0000-000000000000" ma:open="false" ma:isKeyword="false">
      <xsd:complexType>
        <xsd:sequence>
          <xsd:element ref="pc:Terms" minOccurs="0" maxOccurs="1"/>
        </xsd:sequence>
      </xsd:complexType>
    </xsd:element>
    <xsd:element name="NDIAAudience_1" ma:index="23" ma:taxonomy="true" ma:internalName="NDIAAudience_1" ma:taxonomyFieldName="NDIAAudience" ma:displayName="NDIA Audience" ma:default="-1;#All staff|60152733-a6e9-4070-8d91-7ad5c325687c" ma:fieldId="{80953672-57bc-454a-822a-283fae71a67c}" ma:taxonomyMulti="true" ma:sspId="9f4fc770-9e30-4a7e-9d49-5cad8851d1b4" ma:termSetId="c2e1a1a2-b298-42f5-a018-30de4c2dff07"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16" ma:displayName="Comment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NDIALocation_1 xmlns="http://schemas.microsoft.com/sharepoint/v3/fields">
      <Terms xmlns="http://schemas.microsoft.com/office/infopath/2007/PartnerControls">
        <TermInfo xmlns="http://schemas.microsoft.com/office/infopath/2007/PartnerControls">
          <TermName xmlns="http://schemas.microsoft.com/office/infopath/2007/PartnerControls">Australia-wide</TermName>
          <TermId xmlns="http://schemas.microsoft.com/office/infopath/2007/PartnerControls">128ca0ae-5e24-49e1-a2ce-f7dc74366abc</TermId>
        </TermInfo>
      </Terms>
    </NDIALocation_1>
    <DocumentStatus_1 xmlns="http://schemas.microsoft.com/sharepoint/v3/fields">
      <Terms xmlns="http://schemas.microsoft.com/office/infopath/2007/PartnerControls">
        <TermInfo xmlns="http://schemas.microsoft.com/office/infopath/2007/PartnerControls">
          <TermName xmlns="http://schemas.microsoft.com/office/infopath/2007/PartnerControls">Approved</TermName>
          <TermId xmlns="http://schemas.microsoft.com/office/infopath/2007/PartnerControls">38d2d1ad-195e-4428-a55d-25a6b10fdc1d</TermId>
        </TermInfo>
      </Terms>
    </DocumentStatus_1>
    <ApprovedDate xmlns="58569e35-c074-42ac-b0e0-5012f8e6d690" xsi:nil="true"/>
    <NDIAAudience_1 xmlns="http://schemas.microsoft.com/sharepoint/v3/fields">
      <Terms xmlns="http://schemas.microsoft.com/office/infopath/2007/PartnerControls">
        <TermInfo xmlns="http://schemas.microsoft.com/office/infopath/2007/PartnerControls">
          <TermName xmlns="http://schemas.microsoft.com/office/infopath/2007/PartnerControls">All staff</TermName>
          <TermId xmlns="http://schemas.microsoft.com/office/infopath/2007/PartnerControls">60152733-a6e9-4070-8d91-7ad5c325687c</TermId>
        </TermInfo>
      </Terms>
    </NDIAAudience_1>
    <ReviewDate xmlns="58569e35-c074-42ac-b0e0-5012f8e6d690" xsi:nil="true"/>
    <TaxKeywordTaxHTField xmlns="4eda4ad6-7ef7-4305-ba1e-934f809bdd01">
      <Terms xmlns="http://schemas.microsoft.com/office/infopath/2007/PartnerControls"/>
    </TaxKeywordTaxHTField>
    <EffectiveDate xmlns="58569e35-c074-42ac-b0e0-5012f8e6d690" xsi:nil="true"/>
    <ResponsibleTeam xmlns="58569e35-c074-42ac-b0e0-5012f8e6d690" xsi:nil="true"/>
    <TaxCatchAll xmlns="4eda4ad6-7ef7-4305-ba1e-934f809bdd01">
      <Value>20</Value>
      <Value>12</Value>
      <Value>2</Value>
      <Value>1</Value>
    </TaxCatchAll>
    <DocumentID xmlns="58569e35-c074-42ac-b0e0-5012f8e6d690" xsi:nil="true"/>
    <DocumentType_1 xmlns="http://schemas.microsoft.com/sharepoint/v3/fields">
      <Terms xmlns="http://schemas.microsoft.com/office/infopath/2007/PartnerControls">
        <TermInfo xmlns="http://schemas.microsoft.com/office/infopath/2007/PartnerControls">
          <TermName xmlns="http://schemas.microsoft.com/office/infopath/2007/PartnerControls">Template</TermName>
          <TermId xmlns="http://schemas.microsoft.com/office/infopath/2007/PartnerControls">134e8c49-a2b9-47ae-b156-db0bee5ca248</TermId>
        </TermInfo>
      </Terms>
    </DocumentType_1>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1686B-10E3-4C50-98A1-AB5A8BD29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569e35-c074-42ac-b0e0-5012f8e6d690"/>
    <ds:schemaRef ds:uri="4eda4ad6-7ef7-4305-ba1e-934f809bdd01"/>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BC32D30-8ECC-4774-B97D-08B21D6372F2}">
  <ds:schemaRefs>
    <ds:schemaRef ds:uri="http://schemas.microsoft.com/office/2006/metadata/properties"/>
    <ds:schemaRef ds:uri="http://schemas.microsoft.com/office/infopath/2007/PartnerControls"/>
    <ds:schemaRef ds:uri="http://schemas.microsoft.com/sharepoint/v3/fields"/>
    <ds:schemaRef ds:uri="58569e35-c074-42ac-b0e0-5012f8e6d690"/>
    <ds:schemaRef ds:uri="4eda4ad6-7ef7-4305-ba1e-934f809bdd01"/>
  </ds:schemaRefs>
</ds:datastoreItem>
</file>

<file path=customXml/itemProps3.xml><?xml version="1.0" encoding="utf-8"?>
<ds:datastoreItem xmlns:ds="http://schemas.openxmlformats.org/officeDocument/2006/customXml" ds:itemID="{89A69E3B-2E69-4E76-90FF-9674736F98CA}">
  <ds:schemaRefs>
    <ds:schemaRef ds:uri="http://schemas.microsoft.com/sharepoint/v3/contenttype/forms"/>
  </ds:schemaRefs>
</ds:datastoreItem>
</file>

<file path=customXml/itemProps4.xml><?xml version="1.0" encoding="utf-8"?>
<ds:datastoreItem xmlns:ds="http://schemas.openxmlformats.org/officeDocument/2006/customXml" ds:itemID="{23E0E0D1-32E2-4E45-94F4-9D497515B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127</Pages>
  <Words>10004</Words>
  <Characters>57026</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FaHCSIA</Company>
  <LinksUpToDate>false</LinksUpToDate>
  <CharactersWithSpaces>66897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SMITH, Anne</dc:creator>
  <cp:keywords/>
  <dc:description/>
  <cp:lastModifiedBy>Colin Davis</cp:lastModifiedBy>
  <cp:revision>2</cp:revision>
  <cp:lastPrinted>2018-11-06T22:11:00Z</cp:lastPrinted>
  <dcterms:created xsi:type="dcterms:W3CDTF">2018-11-07T01:58:00Z</dcterms:created>
  <dcterms:modified xsi:type="dcterms:W3CDTF">2018-11-07T01:58:00Z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0x010100F428C054AD4B442F90DFE3102753E0A8000EE8AF530FDBFA44B60302A64555A1D2</vt:lpwstr>
  </property>
  <property fmtid="{D5CDD505-2E9C-101B-9397-08002B2CF9AE}" pid="3" name="TaxKeyword">
    <vt:lpwstr/>
  </property>
  <property fmtid="{D5CDD505-2E9C-101B-9397-08002B2CF9AE}" pid="4" name="NDIAAudience">
    <vt:lpwstr>1;#All staff|60152733-a6e9-4070-8d91-7ad5c325687c</vt:lpwstr>
  </property>
  <property fmtid="{D5CDD505-2E9C-101B-9397-08002B2CF9AE}" pid="5" name="DocumentStatus">
    <vt:lpwstr>12;#Approved|38d2d1ad-195e-4428-a55d-25a6b10fdc1d</vt:lpwstr>
  </property>
  <property fmtid="{D5CDD505-2E9C-101B-9397-08002B2CF9AE}" pid="6" name="NDIALocation">
    <vt:lpwstr>2;#Australia-wide|128ca0ae-5e24-49e1-a2ce-f7dc74366abc</vt:lpwstr>
  </property>
  <property fmtid="{D5CDD505-2E9C-101B-9397-08002B2CF9AE}" pid="7" name="DocumentType">
    <vt:lpwstr>20;#Template|134e8c49-a2b9-47ae-b156-db0bee5ca248</vt:lpwstr>
  </property>
</Properties>
</file>